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46E02" w14:textId="77777777" w:rsidR="001F1995" w:rsidRPr="00DA0766" w:rsidRDefault="001F1995" w:rsidP="005110E1">
      <w:pPr>
        <w:spacing w:after="0"/>
        <w:rPr>
          <w:rFonts w:ascii="Arial Narrow" w:eastAsia="Times New Roman" w:hAnsi="Arial Narrow"/>
          <w:lang w:eastAsia="sl-SI"/>
        </w:rPr>
      </w:pPr>
    </w:p>
    <w:p w14:paraId="542D3165" w14:textId="77777777" w:rsidR="001F1995" w:rsidRPr="00DA0766" w:rsidRDefault="001F1995" w:rsidP="005110E1">
      <w:pPr>
        <w:spacing w:after="0"/>
        <w:rPr>
          <w:rFonts w:ascii="Arial Narrow" w:eastAsia="Times New Roman" w:hAnsi="Arial Narrow"/>
          <w:lang w:eastAsia="sl-SI"/>
        </w:rPr>
      </w:pPr>
    </w:p>
    <w:p w14:paraId="64CCD478" w14:textId="77777777" w:rsidR="001F1995" w:rsidRPr="00DA0766" w:rsidRDefault="001F1995" w:rsidP="005110E1">
      <w:pPr>
        <w:spacing w:after="0"/>
        <w:rPr>
          <w:rFonts w:ascii="Arial Narrow" w:eastAsia="Times New Roman" w:hAnsi="Arial Narrow"/>
          <w:lang w:eastAsia="sl-SI"/>
        </w:rPr>
      </w:pPr>
    </w:p>
    <w:p w14:paraId="20FFE533" w14:textId="77777777" w:rsidR="001F1995" w:rsidRPr="00DA0766" w:rsidRDefault="001F1995" w:rsidP="005110E1">
      <w:pPr>
        <w:spacing w:after="0"/>
        <w:rPr>
          <w:rFonts w:ascii="Arial Narrow" w:eastAsia="Times New Roman" w:hAnsi="Arial Narrow"/>
          <w:lang w:eastAsia="sl-SI"/>
        </w:rPr>
      </w:pPr>
    </w:p>
    <w:p w14:paraId="140894B2" w14:textId="77777777" w:rsidR="001F1995" w:rsidRPr="00DA0766" w:rsidRDefault="001F1995" w:rsidP="005110E1">
      <w:pPr>
        <w:spacing w:after="0"/>
        <w:rPr>
          <w:rFonts w:ascii="Arial Narrow" w:eastAsia="Times New Roman" w:hAnsi="Arial Narrow"/>
          <w:lang w:eastAsia="sl-SI"/>
        </w:rPr>
      </w:pPr>
    </w:p>
    <w:p w14:paraId="283D28DD" w14:textId="77777777" w:rsidR="001F1995" w:rsidRPr="00DA0766" w:rsidRDefault="001F1995" w:rsidP="005110E1">
      <w:pPr>
        <w:spacing w:after="0"/>
        <w:rPr>
          <w:rFonts w:ascii="Arial Narrow" w:eastAsia="Times New Roman" w:hAnsi="Arial Narrow"/>
          <w:lang w:eastAsia="sl-SI"/>
        </w:rPr>
      </w:pPr>
    </w:p>
    <w:p w14:paraId="4D55629A" w14:textId="77777777" w:rsidR="001F1995" w:rsidRPr="00DA0766" w:rsidRDefault="001F1995" w:rsidP="005110E1">
      <w:pPr>
        <w:spacing w:after="0"/>
        <w:rPr>
          <w:rFonts w:ascii="Arial Narrow" w:eastAsia="Times New Roman" w:hAnsi="Arial Narrow"/>
          <w:lang w:eastAsia="sl-SI"/>
        </w:rPr>
      </w:pPr>
    </w:p>
    <w:p w14:paraId="5FB49040" w14:textId="77777777" w:rsidR="00A61E38" w:rsidRPr="00DA0766" w:rsidRDefault="00A61E38" w:rsidP="005110E1">
      <w:pPr>
        <w:spacing w:after="0"/>
        <w:rPr>
          <w:rFonts w:ascii="Arial Narrow" w:eastAsia="Times New Roman" w:hAnsi="Arial Narrow"/>
          <w:lang w:eastAsia="sl-SI"/>
        </w:rPr>
      </w:pPr>
    </w:p>
    <w:p w14:paraId="2D0ECD14" w14:textId="77777777" w:rsidR="00E73B37" w:rsidRPr="00DA0766" w:rsidRDefault="00E73B37" w:rsidP="005110E1">
      <w:pPr>
        <w:spacing w:after="0"/>
        <w:rPr>
          <w:rFonts w:ascii="Arial Narrow" w:eastAsia="Times New Roman" w:hAnsi="Arial Narrow"/>
          <w:lang w:eastAsia="sl-SI"/>
        </w:rPr>
      </w:pPr>
    </w:p>
    <w:p w14:paraId="2BDE4C56" w14:textId="53B92C1A" w:rsidR="001F1995" w:rsidRPr="00034F37" w:rsidRDefault="00E73B37" w:rsidP="005110E1">
      <w:pPr>
        <w:spacing w:after="0"/>
        <w:rPr>
          <w:rFonts w:ascii="Arial" w:eastAsia="Times New Roman" w:hAnsi="Arial" w:cs="Arial"/>
          <w:lang w:eastAsia="sl-SI"/>
        </w:rPr>
      </w:pPr>
      <w:r w:rsidRPr="00034F37">
        <w:rPr>
          <w:rFonts w:ascii="Arial" w:eastAsia="Times New Roman" w:hAnsi="Arial" w:cs="Arial"/>
          <w:lang w:eastAsia="sl-SI"/>
        </w:rPr>
        <w:t xml:space="preserve">Interna </w:t>
      </w:r>
      <w:r w:rsidR="00554126" w:rsidRPr="00034F37">
        <w:rPr>
          <w:rFonts w:ascii="Arial" w:eastAsia="Times New Roman" w:hAnsi="Arial" w:cs="Arial"/>
          <w:lang w:eastAsia="sl-SI"/>
        </w:rPr>
        <w:t>oznaka</w:t>
      </w:r>
      <w:r w:rsidRPr="00034F37">
        <w:rPr>
          <w:rFonts w:ascii="Arial" w:eastAsia="Times New Roman" w:hAnsi="Arial" w:cs="Arial"/>
          <w:lang w:eastAsia="sl-SI"/>
        </w:rPr>
        <w:t xml:space="preserve"> javnega naročila</w:t>
      </w:r>
      <w:r w:rsidR="001F1995" w:rsidRPr="00034F37">
        <w:rPr>
          <w:rFonts w:ascii="Arial" w:eastAsia="Times New Roman" w:hAnsi="Arial" w:cs="Arial"/>
          <w:lang w:eastAsia="sl-SI"/>
        </w:rPr>
        <w:t xml:space="preserve">: </w:t>
      </w:r>
      <w:r w:rsidR="00D52935" w:rsidRPr="004D733D">
        <w:rPr>
          <w:rFonts w:ascii="Arial" w:hAnsi="Arial" w:cs="Arial"/>
          <w:b/>
          <w:lang w:eastAsia="sl-SI"/>
        </w:rPr>
        <w:t>JN</w:t>
      </w:r>
      <w:r w:rsidR="001E69E4" w:rsidRPr="004D733D">
        <w:rPr>
          <w:rFonts w:ascii="Arial" w:hAnsi="Arial" w:cs="Arial"/>
          <w:b/>
          <w:lang w:eastAsia="sl-SI"/>
        </w:rPr>
        <w:t>01</w:t>
      </w:r>
      <w:r w:rsidR="00D52935" w:rsidRPr="004D733D">
        <w:rPr>
          <w:rFonts w:ascii="Arial" w:hAnsi="Arial" w:cs="Arial"/>
          <w:b/>
          <w:lang w:eastAsia="sl-SI"/>
        </w:rPr>
        <w:t>/20</w:t>
      </w:r>
      <w:r w:rsidR="005D29EA" w:rsidRPr="004D733D">
        <w:rPr>
          <w:rFonts w:ascii="Arial" w:hAnsi="Arial" w:cs="Arial"/>
          <w:b/>
          <w:lang w:eastAsia="sl-SI"/>
        </w:rPr>
        <w:t>2</w:t>
      </w:r>
      <w:r w:rsidR="00BF19CE" w:rsidRPr="004D733D">
        <w:rPr>
          <w:rFonts w:ascii="Arial" w:hAnsi="Arial" w:cs="Arial"/>
          <w:b/>
          <w:lang w:eastAsia="sl-SI"/>
        </w:rPr>
        <w:t>6</w:t>
      </w:r>
      <w:r w:rsidR="00D52935" w:rsidRPr="004D733D">
        <w:rPr>
          <w:rFonts w:ascii="Arial" w:hAnsi="Arial" w:cs="Arial"/>
          <w:b/>
          <w:lang w:eastAsia="sl-SI"/>
        </w:rPr>
        <w:t xml:space="preserve"> - PREHRANA</w:t>
      </w:r>
    </w:p>
    <w:p w14:paraId="0A235171" w14:textId="77777777" w:rsidR="001F1995" w:rsidRPr="00034F37" w:rsidRDefault="001F1995" w:rsidP="005110E1">
      <w:pPr>
        <w:spacing w:after="0"/>
        <w:rPr>
          <w:rFonts w:ascii="Arial" w:eastAsia="Times New Roman" w:hAnsi="Arial" w:cs="Arial"/>
          <w:lang w:eastAsia="sl-SI"/>
        </w:rPr>
      </w:pPr>
    </w:p>
    <w:p w14:paraId="07F8197F" w14:textId="77777777" w:rsidR="001F1995" w:rsidRPr="00034F37" w:rsidRDefault="001F1995" w:rsidP="005110E1">
      <w:pPr>
        <w:spacing w:after="0"/>
        <w:rPr>
          <w:rFonts w:ascii="Arial" w:eastAsia="Times New Roman" w:hAnsi="Arial" w:cs="Arial"/>
          <w:lang w:eastAsia="sl-SI"/>
        </w:rPr>
      </w:pPr>
    </w:p>
    <w:p w14:paraId="53F6CE83" w14:textId="77777777" w:rsidR="00E73B37" w:rsidRPr="00034F37" w:rsidRDefault="00E73B37" w:rsidP="005110E1">
      <w:pPr>
        <w:spacing w:after="0"/>
        <w:rPr>
          <w:rFonts w:ascii="Arial" w:eastAsia="Times New Roman" w:hAnsi="Arial" w:cs="Arial"/>
          <w:lang w:eastAsia="sl-SI"/>
        </w:rPr>
      </w:pPr>
    </w:p>
    <w:p w14:paraId="3E5D6C54" w14:textId="77777777" w:rsidR="007D050A" w:rsidRPr="00034F37" w:rsidRDefault="00AB2995" w:rsidP="00AB2995">
      <w:pPr>
        <w:keepNext/>
        <w:spacing w:after="0"/>
        <w:jc w:val="center"/>
        <w:outlineLvl w:val="0"/>
        <w:rPr>
          <w:rFonts w:ascii="Arial" w:eastAsia="Times New Roman" w:hAnsi="Arial" w:cs="Arial"/>
          <w:b/>
          <w:bCs/>
          <w:lang w:eastAsia="sl-SI"/>
        </w:rPr>
      </w:pPr>
      <w:r w:rsidRPr="00034F37">
        <w:rPr>
          <w:rFonts w:ascii="Arial" w:eastAsia="Times New Roman" w:hAnsi="Arial" w:cs="Arial"/>
          <w:b/>
          <w:bCs/>
          <w:lang w:eastAsia="sl-SI"/>
        </w:rPr>
        <w:t>POVABILO K ODDAJI PONUDBE</w:t>
      </w:r>
    </w:p>
    <w:p w14:paraId="2111AC35" w14:textId="77777777" w:rsidR="001F1995" w:rsidRPr="00034F37" w:rsidRDefault="001F1995" w:rsidP="005110E1">
      <w:pPr>
        <w:spacing w:after="0"/>
        <w:rPr>
          <w:rFonts w:ascii="Arial" w:eastAsia="Times New Roman" w:hAnsi="Arial" w:cs="Arial"/>
          <w:lang w:eastAsia="sl-SI"/>
        </w:rPr>
      </w:pPr>
    </w:p>
    <w:p w14:paraId="3E0830FD" w14:textId="77777777" w:rsidR="00E73B37" w:rsidRPr="00034F37" w:rsidRDefault="00E73B37" w:rsidP="005110E1">
      <w:pPr>
        <w:spacing w:after="0"/>
        <w:rPr>
          <w:rFonts w:ascii="Arial" w:eastAsia="Times New Roman" w:hAnsi="Arial" w:cs="Arial"/>
          <w:lang w:eastAsia="sl-SI"/>
        </w:rPr>
      </w:pPr>
    </w:p>
    <w:p w14:paraId="5B4C3B8A" w14:textId="77777777" w:rsidR="001F1995" w:rsidRPr="00034F37" w:rsidRDefault="001F1995" w:rsidP="005110E1">
      <w:pPr>
        <w:spacing w:after="0"/>
        <w:rPr>
          <w:rFonts w:ascii="Arial" w:eastAsia="Times New Roman" w:hAnsi="Arial" w:cs="Arial"/>
          <w:lang w:eastAsia="sl-SI"/>
        </w:rPr>
      </w:pPr>
    </w:p>
    <w:p w14:paraId="5B98AAF1" w14:textId="500A3FBC" w:rsidR="001F1995" w:rsidRPr="00DA0766" w:rsidRDefault="009A460F" w:rsidP="000A642C">
      <w:pPr>
        <w:spacing w:after="0"/>
        <w:jc w:val="center"/>
        <w:rPr>
          <w:rFonts w:ascii="Arial Narrow" w:eastAsia="Times New Roman" w:hAnsi="Arial Narrow"/>
          <w:lang w:eastAsia="sl-SI"/>
        </w:rPr>
      </w:pPr>
      <w:r w:rsidRPr="00034F37">
        <w:rPr>
          <w:rFonts w:ascii="Arial" w:eastAsia="Times New Roman" w:hAnsi="Arial" w:cs="Arial"/>
          <w:b/>
          <w:bCs/>
          <w:lang w:eastAsia="sl-SI"/>
        </w:rPr>
        <w:t xml:space="preserve">PREDMET JAVNEGA NAROČILA: </w:t>
      </w:r>
      <w:r w:rsidR="000A642C">
        <w:rPr>
          <w:rFonts w:ascii="Arial" w:eastAsia="Times New Roman" w:hAnsi="Arial" w:cs="Arial"/>
          <w:b/>
          <w:bCs/>
          <w:lang w:eastAsia="sl-SI"/>
        </w:rPr>
        <w:t>PRIPRAVA IN DOSTAVA DNEVNIH OBROKOV ZA UČENCE IN ZAPOSLENE NA OSNOVNI ŠOLI FRANCETA PREŠERNA ZA DOBO 48 MESECEV</w:t>
      </w:r>
    </w:p>
    <w:p w14:paraId="0AE2CD19" w14:textId="77777777" w:rsidR="001F1995" w:rsidRPr="00DA0766" w:rsidRDefault="001F1995" w:rsidP="005110E1">
      <w:pPr>
        <w:spacing w:after="0"/>
        <w:rPr>
          <w:rFonts w:ascii="Arial Narrow" w:eastAsia="Times New Roman" w:hAnsi="Arial Narrow"/>
          <w:lang w:eastAsia="sl-SI"/>
        </w:rPr>
      </w:pPr>
    </w:p>
    <w:p w14:paraId="39E300FD" w14:textId="77777777" w:rsidR="001F1995" w:rsidRPr="00DA0766" w:rsidRDefault="001F1995" w:rsidP="005110E1">
      <w:pPr>
        <w:spacing w:after="0"/>
        <w:rPr>
          <w:rFonts w:ascii="Arial Narrow" w:eastAsia="Times New Roman" w:hAnsi="Arial Narrow"/>
          <w:lang w:eastAsia="sl-SI"/>
        </w:rPr>
      </w:pPr>
    </w:p>
    <w:p w14:paraId="54A9B9A2" w14:textId="77777777" w:rsidR="001F1995" w:rsidRDefault="001F1995" w:rsidP="005110E1">
      <w:pPr>
        <w:spacing w:after="0"/>
        <w:rPr>
          <w:rFonts w:ascii="Arial Narrow" w:eastAsia="Times New Roman" w:hAnsi="Arial Narrow"/>
          <w:lang w:eastAsia="sl-SI"/>
        </w:rPr>
      </w:pPr>
    </w:p>
    <w:p w14:paraId="0E435FE2" w14:textId="77777777" w:rsidR="00590E2D" w:rsidRDefault="00590E2D" w:rsidP="005110E1">
      <w:pPr>
        <w:spacing w:after="0"/>
        <w:rPr>
          <w:rFonts w:ascii="Arial Narrow" w:eastAsia="Times New Roman" w:hAnsi="Arial Narrow"/>
          <w:lang w:eastAsia="sl-SI"/>
        </w:rPr>
      </w:pPr>
    </w:p>
    <w:p w14:paraId="49C22762" w14:textId="77777777" w:rsidR="00590E2D" w:rsidRDefault="00590E2D" w:rsidP="005110E1">
      <w:pPr>
        <w:spacing w:after="0"/>
        <w:rPr>
          <w:rFonts w:ascii="Arial Narrow" w:eastAsia="Times New Roman" w:hAnsi="Arial Narrow"/>
          <w:lang w:eastAsia="sl-SI"/>
        </w:rPr>
      </w:pPr>
    </w:p>
    <w:p w14:paraId="386DC2FA" w14:textId="77777777" w:rsidR="00590E2D" w:rsidRDefault="00590E2D" w:rsidP="005110E1">
      <w:pPr>
        <w:spacing w:after="0"/>
        <w:rPr>
          <w:rFonts w:ascii="Arial Narrow" w:eastAsia="Times New Roman" w:hAnsi="Arial Narrow"/>
          <w:lang w:eastAsia="sl-SI"/>
        </w:rPr>
      </w:pPr>
    </w:p>
    <w:p w14:paraId="65DDCBA2" w14:textId="77777777" w:rsidR="00590E2D" w:rsidRDefault="00590E2D" w:rsidP="005110E1">
      <w:pPr>
        <w:spacing w:after="0"/>
        <w:rPr>
          <w:rFonts w:ascii="Arial Narrow" w:eastAsia="Times New Roman" w:hAnsi="Arial Narrow"/>
          <w:lang w:eastAsia="sl-SI"/>
        </w:rPr>
      </w:pPr>
    </w:p>
    <w:p w14:paraId="08D9E564" w14:textId="77777777" w:rsidR="00590E2D" w:rsidRDefault="00590E2D" w:rsidP="005110E1">
      <w:pPr>
        <w:spacing w:after="0"/>
        <w:rPr>
          <w:rFonts w:ascii="Arial Narrow" w:eastAsia="Times New Roman" w:hAnsi="Arial Narrow"/>
          <w:lang w:eastAsia="sl-SI"/>
        </w:rPr>
      </w:pPr>
    </w:p>
    <w:p w14:paraId="2A41D125" w14:textId="77777777" w:rsidR="00590E2D" w:rsidRDefault="00590E2D" w:rsidP="005110E1">
      <w:pPr>
        <w:spacing w:after="0"/>
        <w:rPr>
          <w:rFonts w:ascii="Arial Narrow" w:eastAsia="Times New Roman" w:hAnsi="Arial Narrow"/>
          <w:lang w:eastAsia="sl-SI"/>
        </w:rPr>
      </w:pPr>
    </w:p>
    <w:p w14:paraId="3A014B8A" w14:textId="77777777" w:rsidR="00590E2D" w:rsidRDefault="00590E2D" w:rsidP="005110E1">
      <w:pPr>
        <w:spacing w:after="0"/>
        <w:rPr>
          <w:rFonts w:ascii="Arial Narrow" w:eastAsia="Times New Roman" w:hAnsi="Arial Narrow"/>
          <w:lang w:eastAsia="sl-SI"/>
        </w:rPr>
      </w:pPr>
    </w:p>
    <w:p w14:paraId="5EBBB177" w14:textId="77777777" w:rsidR="00590E2D" w:rsidRPr="00DA0766" w:rsidRDefault="00590E2D" w:rsidP="005110E1">
      <w:pPr>
        <w:spacing w:after="0"/>
        <w:rPr>
          <w:rFonts w:ascii="Arial Narrow" w:eastAsia="Times New Roman" w:hAnsi="Arial Narrow"/>
          <w:lang w:eastAsia="sl-SI"/>
        </w:rPr>
      </w:pPr>
    </w:p>
    <w:p w14:paraId="6194153E" w14:textId="77777777" w:rsidR="001F1995" w:rsidRPr="00DA0766" w:rsidRDefault="001F1995" w:rsidP="005110E1">
      <w:pPr>
        <w:spacing w:after="0"/>
        <w:rPr>
          <w:rFonts w:ascii="Arial Narrow" w:eastAsia="Times New Roman" w:hAnsi="Arial Narrow"/>
          <w:lang w:eastAsia="sl-SI"/>
        </w:rPr>
      </w:pPr>
    </w:p>
    <w:p w14:paraId="08FFE4C3" w14:textId="77777777" w:rsidR="001F1995" w:rsidRPr="00DA0766" w:rsidRDefault="001F1995" w:rsidP="005110E1">
      <w:pPr>
        <w:spacing w:after="0"/>
        <w:rPr>
          <w:rFonts w:ascii="Arial Narrow" w:eastAsia="Times New Roman" w:hAnsi="Arial Narrow"/>
          <w:lang w:eastAsia="sl-SI"/>
        </w:rPr>
      </w:pPr>
    </w:p>
    <w:p w14:paraId="5BF7BC45" w14:textId="77777777" w:rsidR="001F1995" w:rsidRPr="00DA0766" w:rsidRDefault="001F1995" w:rsidP="005110E1">
      <w:pPr>
        <w:spacing w:after="0"/>
        <w:rPr>
          <w:rFonts w:ascii="Arial Narrow" w:eastAsia="Times New Roman" w:hAnsi="Arial Narrow"/>
          <w:lang w:eastAsia="sl-SI"/>
        </w:rPr>
      </w:pPr>
    </w:p>
    <w:p w14:paraId="49FE7C15" w14:textId="77777777" w:rsidR="007D050A" w:rsidRPr="00DA0766" w:rsidRDefault="007D050A" w:rsidP="005110E1">
      <w:pPr>
        <w:spacing w:after="0"/>
        <w:rPr>
          <w:rFonts w:ascii="Arial Narrow" w:eastAsia="Times New Roman" w:hAnsi="Arial Narrow"/>
          <w:lang w:eastAsia="sl-SI"/>
        </w:rPr>
      </w:pPr>
    </w:p>
    <w:p w14:paraId="42EB0360" w14:textId="77777777" w:rsidR="00164031" w:rsidRPr="00DA0766" w:rsidRDefault="00164031" w:rsidP="005110E1">
      <w:pPr>
        <w:spacing w:after="0"/>
        <w:rPr>
          <w:rFonts w:ascii="Arial Narrow" w:eastAsia="Times New Roman" w:hAnsi="Arial Narrow"/>
          <w:lang w:eastAsia="sl-SI"/>
        </w:rPr>
      </w:pPr>
    </w:p>
    <w:p w14:paraId="4CED5A3B" w14:textId="77777777" w:rsidR="001F1995" w:rsidRPr="00DA0766" w:rsidRDefault="001F1995" w:rsidP="005110E1">
      <w:pPr>
        <w:spacing w:after="0"/>
        <w:rPr>
          <w:rFonts w:ascii="Arial Narrow" w:eastAsia="Times New Roman" w:hAnsi="Arial Narrow"/>
          <w:lang w:eastAsia="sl-SI"/>
        </w:rPr>
      </w:pPr>
    </w:p>
    <w:p w14:paraId="48AB79E7" w14:textId="788FF291" w:rsidR="001F1995" w:rsidRPr="00034F37" w:rsidRDefault="000A642C" w:rsidP="005110E1">
      <w:pPr>
        <w:spacing w:after="0"/>
        <w:jc w:val="center"/>
        <w:rPr>
          <w:rFonts w:ascii="Arial" w:eastAsia="Times New Roman" w:hAnsi="Arial" w:cs="Arial"/>
          <w:lang w:eastAsia="sl-SI"/>
        </w:rPr>
      </w:pPr>
      <w:r>
        <w:rPr>
          <w:rFonts w:ascii="Arial" w:eastAsia="Times New Roman" w:hAnsi="Arial" w:cs="Arial"/>
          <w:lang w:eastAsia="sl-SI"/>
        </w:rPr>
        <w:t>Kranj</w:t>
      </w:r>
      <w:r w:rsidR="00AB2995" w:rsidRPr="00034F37">
        <w:rPr>
          <w:rFonts w:ascii="Arial" w:eastAsia="Times New Roman" w:hAnsi="Arial" w:cs="Arial"/>
          <w:lang w:eastAsia="sl-SI"/>
        </w:rPr>
        <w:t xml:space="preserve">, </w:t>
      </w:r>
      <w:r w:rsidR="00267D03" w:rsidRPr="004D733D">
        <w:rPr>
          <w:rFonts w:ascii="Arial" w:eastAsia="Times New Roman" w:hAnsi="Arial" w:cs="Arial"/>
          <w:lang w:eastAsia="sl-SI"/>
        </w:rPr>
        <w:t>m</w:t>
      </w:r>
      <w:r w:rsidR="00A61BD9" w:rsidRPr="004D733D">
        <w:rPr>
          <w:rFonts w:ascii="Arial" w:eastAsia="Times New Roman" w:hAnsi="Arial" w:cs="Arial"/>
          <w:lang w:eastAsia="sl-SI"/>
        </w:rPr>
        <w:t>aj</w:t>
      </w:r>
      <w:r w:rsidR="00AB2995" w:rsidRPr="004D733D">
        <w:rPr>
          <w:rFonts w:ascii="Arial" w:eastAsia="Times New Roman" w:hAnsi="Arial" w:cs="Arial"/>
          <w:lang w:eastAsia="sl-SI"/>
        </w:rPr>
        <w:t xml:space="preserve"> 20</w:t>
      </w:r>
      <w:r w:rsidR="005D29EA" w:rsidRPr="004D733D">
        <w:rPr>
          <w:rFonts w:ascii="Arial" w:eastAsia="Times New Roman" w:hAnsi="Arial" w:cs="Arial"/>
          <w:lang w:eastAsia="sl-SI"/>
        </w:rPr>
        <w:t>2</w:t>
      </w:r>
      <w:r w:rsidR="00BF19CE" w:rsidRPr="004D733D">
        <w:rPr>
          <w:rFonts w:ascii="Arial" w:eastAsia="Times New Roman" w:hAnsi="Arial" w:cs="Arial"/>
          <w:lang w:eastAsia="sl-SI"/>
        </w:rPr>
        <w:t>6</w:t>
      </w:r>
    </w:p>
    <w:p w14:paraId="75705F0B" w14:textId="77777777" w:rsidR="001F1995" w:rsidRPr="00DA0766" w:rsidRDefault="001F1995" w:rsidP="005110E1">
      <w:pPr>
        <w:spacing w:after="0"/>
        <w:rPr>
          <w:rFonts w:ascii="Arial Narrow" w:eastAsia="Times New Roman" w:hAnsi="Arial Narrow"/>
          <w:lang w:eastAsia="sl-SI"/>
        </w:rPr>
      </w:pPr>
    </w:p>
    <w:p w14:paraId="72FB17D0" w14:textId="77777777" w:rsidR="001F1995" w:rsidRPr="00DA0766" w:rsidRDefault="001F1995" w:rsidP="005110E1">
      <w:pPr>
        <w:spacing w:after="0"/>
        <w:rPr>
          <w:rFonts w:ascii="Arial Narrow" w:eastAsia="Times New Roman" w:hAnsi="Arial Narrow"/>
          <w:lang w:eastAsia="sl-SI"/>
        </w:rPr>
        <w:sectPr w:rsidR="001F1995" w:rsidRPr="00DA0766" w:rsidSect="00F13EF4">
          <w:headerReference w:type="default" r:id="rId8"/>
          <w:footerReference w:type="default" r:id="rId9"/>
          <w:pgSz w:w="11906" w:h="16838"/>
          <w:pgMar w:top="1418" w:right="1418" w:bottom="1418" w:left="1418" w:header="709" w:footer="709" w:gutter="0"/>
          <w:cols w:space="708"/>
          <w:docGrid w:linePitch="360"/>
        </w:sectPr>
      </w:pPr>
    </w:p>
    <w:p w14:paraId="25CD7948" w14:textId="77777777" w:rsidR="00A61E38" w:rsidRPr="00DA0766" w:rsidRDefault="00A61E38" w:rsidP="005110E1">
      <w:pPr>
        <w:spacing w:after="0"/>
        <w:jc w:val="center"/>
        <w:rPr>
          <w:rFonts w:ascii="Arial Narrow" w:eastAsia="Times New Roman" w:hAnsi="Arial Narrow"/>
        </w:rPr>
      </w:pPr>
    </w:p>
    <w:p w14:paraId="56B2763A" w14:textId="77777777" w:rsidR="00A61E38" w:rsidRPr="00855348" w:rsidRDefault="00A61E38" w:rsidP="005110E1">
      <w:pPr>
        <w:shd w:val="clear" w:color="auto" w:fill="95B3D7"/>
        <w:spacing w:after="0"/>
        <w:jc w:val="center"/>
        <w:rPr>
          <w:rFonts w:ascii="Arial Narrow" w:eastAsia="Times New Roman" w:hAnsi="Arial Narrow"/>
          <w:b/>
          <w:color w:val="808080"/>
          <w:sz w:val="32"/>
          <w:szCs w:val="32"/>
        </w:rPr>
      </w:pPr>
      <w:r w:rsidRPr="00590E2D">
        <w:rPr>
          <w:rFonts w:ascii="Arial Narrow" w:eastAsia="Times New Roman" w:hAnsi="Arial Narrow"/>
          <w:b/>
          <w:sz w:val="32"/>
          <w:szCs w:val="32"/>
        </w:rPr>
        <w:t>POVABILO K ODDAJI PONUDBE</w:t>
      </w:r>
    </w:p>
    <w:p w14:paraId="176E7C52" w14:textId="77777777" w:rsidR="00A61E38" w:rsidRPr="00DA0766" w:rsidRDefault="00A61E38" w:rsidP="005110E1">
      <w:pPr>
        <w:spacing w:after="0"/>
        <w:rPr>
          <w:rFonts w:ascii="Arial Narrow" w:eastAsia="Times New Roman" w:hAnsi="Arial Narrow"/>
          <w:bCs/>
          <w:lang w:eastAsia="sl-SI"/>
        </w:rPr>
      </w:pPr>
    </w:p>
    <w:p w14:paraId="04A402D3" w14:textId="77777777" w:rsidR="00A61E38" w:rsidRPr="00DA0766" w:rsidRDefault="00A61E38" w:rsidP="005110E1">
      <w:pPr>
        <w:spacing w:after="0"/>
        <w:rPr>
          <w:rFonts w:ascii="Arial Narrow" w:eastAsia="Times New Roman" w:hAnsi="Arial Narrow"/>
          <w:bCs/>
          <w:lang w:eastAsia="sl-SI"/>
        </w:rPr>
      </w:pPr>
    </w:p>
    <w:p w14:paraId="230D1280" w14:textId="77777777" w:rsidR="005C3C17" w:rsidRPr="00DA0766" w:rsidRDefault="005C3C17" w:rsidP="005110E1">
      <w:pPr>
        <w:spacing w:after="0"/>
        <w:rPr>
          <w:rFonts w:ascii="Arial Narrow" w:eastAsia="Times New Roman" w:hAnsi="Arial Narrow"/>
          <w:bCs/>
          <w:lang w:eastAsia="sl-SI"/>
        </w:rPr>
      </w:pPr>
    </w:p>
    <w:p w14:paraId="5A71E17B" w14:textId="0B5B2932" w:rsidR="00590E2D" w:rsidRDefault="006D0529" w:rsidP="00BA7FA3">
      <w:pPr>
        <w:spacing w:after="0"/>
        <w:rPr>
          <w:rFonts w:ascii="Arial" w:eastAsia="Times New Roman" w:hAnsi="Arial" w:cs="Arial"/>
          <w:bCs/>
          <w:lang w:eastAsia="sl-SI"/>
        </w:rPr>
      </w:pPr>
      <w:r w:rsidRPr="00590E2D">
        <w:rPr>
          <w:rFonts w:ascii="Arial" w:eastAsia="Times New Roman" w:hAnsi="Arial" w:cs="Arial"/>
          <w:bCs/>
          <w:lang w:eastAsia="sl-SI"/>
        </w:rPr>
        <w:t>Naročnik:</w:t>
      </w:r>
      <w:r w:rsidR="00A61E38" w:rsidRPr="00590E2D">
        <w:rPr>
          <w:rFonts w:ascii="Arial" w:eastAsia="Times New Roman" w:hAnsi="Arial" w:cs="Arial"/>
          <w:bCs/>
          <w:lang w:eastAsia="sl-SI"/>
        </w:rPr>
        <w:tab/>
      </w:r>
      <w:r w:rsidR="00A61E38" w:rsidRPr="00590E2D">
        <w:rPr>
          <w:rFonts w:ascii="Arial" w:eastAsia="Times New Roman" w:hAnsi="Arial" w:cs="Arial"/>
          <w:bCs/>
          <w:lang w:eastAsia="sl-SI"/>
        </w:rPr>
        <w:tab/>
      </w:r>
      <w:r w:rsidR="00BA7FA3">
        <w:rPr>
          <w:rFonts w:ascii="Arial" w:eastAsia="Times New Roman" w:hAnsi="Arial" w:cs="Arial"/>
          <w:bCs/>
          <w:lang w:eastAsia="sl-SI"/>
        </w:rPr>
        <w:t>Osnovna šola Franceta Prešerna Kranj</w:t>
      </w:r>
    </w:p>
    <w:p w14:paraId="43482BB2" w14:textId="374B004D" w:rsidR="00BA7FA3" w:rsidRDefault="00BA7FA3" w:rsidP="00BA7FA3">
      <w:pPr>
        <w:spacing w:after="0"/>
        <w:rPr>
          <w:rFonts w:ascii="Arial" w:eastAsia="Times New Roman" w:hAnsi="Arial" w:cs="Arial"/>
          <w:bCs/>
          <w:lang w:eastAsia="sl-SI"/>
        </w:rPr>
      </w:pPr>
      <w:r>
        <w:rPr>
          <w:rFonts w:ascii="Arial" w:eastAsia="Times New Roman" w:hAnsi="Arial" w:cs="Arial"/>
          <w:bCs/>
          <w:lang w:eastAsia="sl-SI"/>
        </w:rPr>
        <w:t xml:space="preserve">                                   Kidričeva cesta 49</w:t>
      </w:r>
    </w:p>
    <w:p w14:paraId="5357610A" w14:textId="646CB74A" w:rsidR="00BA7FA3" w:rsidRPr="00590E2D" w:rsidRDefault="00BA7FA3" w:rsidP="00BA7FA3">
      <w:pPr>
        <w:spacing w:after="0"/>
        <w:rPr>
          <w:rFonts w:ascii="Arial" w:eastAsia="Times New Roman" w:hAnsi="Arial" w:cs="Arial"/>
          <w:bCs/>
          <w:lang w:eastAsia="sl-SI"/>
        </w:rPr>
      </w:pPr>
      <w:r>
        <w:rPr>
          <w:rFonts w:ascii="Arial" w:eastAsia="Times New Roman" w:hAnsi="Arial" w:cs="Arial"/>
          <w:bCs/>
          <w:lang w:eastAsia="sl-SI"/>
        </w:rPr>
        <w:t xml:space="preserve">                                   4000 Kranj</w:t>
      </w:r>
    </w:p>
    <w:p w14:paraId="5DE3FF01" w14:textId="77777777" w:rsidR="009F2714" w:rsidRPr="00590E2D" w:rsidRDefault="009F2714" w:rsidP="005110E1">
      <w:pPr>
        <w:spacing w:after="0"/>
        <w:rPr>
          <w:rFonts w:ascii="Arial" w:eastAsia="Times New Roman" w:hAnsi="Arial" w:cs="Arial"/>
          <w:lang w:eastAsia="sl-SI"/>
        </w:rPr>
      </w:pPr>
    </w:p>
    <w:p w14:paraId="0EBAA29B" w14:textId="77777777" w:rsidR="002805DD" w:rsidRPr="00590E2D" w:rsidRDefault="002805DD" w:rsidP="005110E1">
      <w:pPr>
        <w:spacing w:after="0"/>
        <w:rPr>
          <w:rFonts w:ascii="Arial" w:eastAsia="Times New Roman" w:hAnsi="Arial" w:cs="Arial"/>
          <w:lang w:eastAsia="sl-SI"/>
        </w:rPr>
      </w:pPr>
    </w:p>
    <w:p w14:paraId="0674C595" w14:textId="222A7B56" w:rsidR="009F2714" w:rsidRPr="005D29EA" w:rsidRDefault="005D29EA" w:rsidP="005D29EA">
      <w:pPr>
        <w:spacing w:after="0" w:line="240" w:lineRule="auto"/>
        <w:contextualSpacing/>
        <w:jc w:val="both"/>
        <w:rPr>
          <w:rFonts w:ascii="Arial" w:hAnsi="Arial" w:cs="Arial"/>
        </w:rPr>
      </w:pPr>
      <w:r w:rsidRPr="005D29EA">
        <w:rPr>
          <w:rFonts w:ascii="Arial" w:eastAsia="Times New Roman" w:hAnsi="Arial" w:cs="Arial"/>
          <w:spacing w:val="-4"/>
          <w:lang w:eastAsia="sl-SI"/>
        </w:rPr>
        <w:t>N</w:t>
      </w:r>
      <w:r w:rsidR="007E45A4" w:rsidRPr="005D29EA">
        <w:rPr>
          <w:rFonts w:ascii="Arial" w:eastAsia="Times New Roman" w:hAnsi="Arial" w:cs="Arial"/>
          <w:spacing w:val="-4"/>
          <w:lang w:eastAsia="sl-SI"/>
        </w:rPr>
        <w:t>a podlagi določil</w:t>
      </w:r>
      <w:r w:rsidR="007E45A4" w:rsidRPr="005D29EA">
        <w:rPr>
          <w:rFonts w:ascii="Arial" w:eastAsia="Times New Roman" w:hAnsi="Arial" w:cs="Arial"/>
          <w:lang w:eastAsia="sl-SI"/>
        </w:rPr>
        <w:t xml:space="preserve"> </w:t>
      </w:r>
      <w:r w:rsidR="00132AA7" w:rsidRPr="005D29EA">
        <w:rPr>
          <w:rFonts w:ascii="Arial" w:eastAsia="Times New Roman" w:hAnsi="Arial" w:cs="Arial"/>
          <w:bCs/>
          <w:lang w:eastAsia="sl-SI"/>
        </w:rPr>
        <w:t xml:space="preserve">četrtega poglavja </w:t>
      </w:r>
      <w:r w:rsidR="007E45A4" w:rsidRPr="005D29EA">
        <w:rPr>
          <w:rFonts w:ascii="Arial" w:eastAsia="Times New Roman" w:hAnsi="Arial" w:cs="Arial"/>
          <w:lang w:eastAsia="sl-SI"/>
        </w:rPr>
        <w:t xml:space="preserve">Zakona o javnem naročanju </w:t>
      </w:r>
      <w:r w:rsidRPr="005D29EA">
        <w:rPr>
          <w:rFonts w:ascii="Arial" w:hAnsi="Arial" w:cs="Arial"/>
        </w:rPr>
        <w:t>ZJN-3; Uradni list RS, št. 91/2015, št.14/2018, št. 121/21 in 10/2022</w:t>
      </w:r>
      <w:r w:rsidR="00553426">
        <w:rPr>
          <w:rFonts w:ascii="Arial" w:hAnsi="Arial" w:cs="Arial"/>
        </w:rPr>
        <w:t>, št. 28/23 in nadaljnje spremembe</w:t>
      </w:r>
      <w:r w:rsidRPr="005D29EA">
        <w:rPr>
          <w:rFonts w:ascii="Arial" w:hAnsi="Arial" w:cs="Arial"/>
        </w:rPr>
        <w:t xml:space="preserve">) </w:t>
      </w:r>
      <w:r w:rsidR="009F2714" w:rsidRPr="005D29EA">
        <w:rPr>
          <w:rFonts w:ascii="Arial" w:eastAsia="Times New Roman" w:hAnsi="Arial" w:cs="Arial"/>
          <w:spacing w:val="-4"/>
          <w:lang w:eastAsia="sl-SI"/>
        </w:rPr>
        <w:t>vabi vse zainteresirane ponudnike, da predl</w:t>
      </w:r>
      <w:r w:rsidR="00216C81" w:rsidRPr="005D29EA">
        <w:rPr>
          <w:rFonts w:ascii="Arial" w:eastAsia="Times New Roman" w:hAnsi="Arial" w:cs="Arial"/>
          <w:spacing w:val="-4"/>
          <w:lang w:eastAsia="sl-SI"/>
        </w:rPr>
        <w:t xml:space="preserve">ožijo svojo </w:t>
      </w:r>
      <w:r w:rsidR="007E45A4" w:rsidRPr="005D29EA">
        <w:rPr>
          <w:rFonts w:ascii="Arial" w:eastAsia="Times New Roman" w:hAnsi="Arial" w:cs="Arial"/>
          <w:spacing w:val="-4"/>
          <w:lang w:eastAsia="sl-SI"/>
        </w:rPr>
        <w:t xml:space="preserve">pisno </w:t>
      </w:r>
      <w:r w:rsidR="00216C81" w:rsidRPr="005D29EA">
        <w:rPr>
          <w:rFonts w:ascii="Arial" w:eastAsia="Times New Roman" w:hAnsi="Arial" w:cs="Arial"/>
          <w:spacing w:val="-4"/>
          <w:lang w:eastAsia="sl-SI"/>
        </w:rPr>
        <w:t xml:space="preserve">ponudbo </w:t>
      </w:r>
      <w:r w:rsidR="001638C4" w:rsidRPr="005D29EA">
        <w:rPr>
          <w:rFonts w:ascii="Arial" w:eastAsia="Times New Roman" w:hAnsi="Arial" w:cs="Arial"/>
          <w:spacing w:val="-4"/>
          <w:lang w:eastAsia="sl-SI"/>
        </w:rPr>
        <w:t>skladno z zahtevami</w:t>
      </w:r>
      <w:r w:rsidR="007E45A4" w:rsidRPr="005D29EA">
        <w:rPr>
          <w:rFonts w:ascii="Arial" w:eastAsia="Times New Roman" w:hAnsi="Arial" w:cs="Arial"/>
          <w:spacing w:val="-4"/>
          <w:lang w:eastAsia="sl-SI"/>
        </w:rPr>
        <w:t xml:space="preserve"> te </w:t>
      </w:r>
      <w:r w:rsidR="009F4AC9" w:rsidRPr="005D29EA">
        <w:rPr>
          <w:rFonts w:ascii="Arial" w:eastAsia="Times New Roman" w:hAnsi="Arial" w:cs="Arial"/>
          <w:spacing w:val="-6"/>
          <w:lang w:eastAsia="sl-SI"/>
        </w:rPr>
        <w:t>dokumentacije</w:t>
      </w:r>
      <w:r w:rsidR="00216C81" w:rsidRPr="005D29EA">
        <w:rPr>
          <w:rFonts w:ascii="Arial" w:eastAsia="Times New Roman" w:hAnsi="Arial" w:cs="Arial"/>
          <w:spacing w:val="-6"/>
          <w:lang w:eastAsia="sl-SI"/>
        </w:rPr>
        <w:t xml:space="preserve"> </w:t>
      </w:r>
      <w:r w:rsidR="009F4AC9" w:rsidRPr="005D29EA">
        <w:rPr>
          <w:rFonts w:ascii="Arial" w:eastAsia="Times New Roman" w:hAnsi="Arial" w:cs="Arial"/>
          <w:spacing w:val="-4"/>
          <w:lang w:eastAsia="sl-SI"/>
        </w:rPr>
        <w:t xml:space="preserve">in </w:t>
      </w:r>
      <w:r w:rsidR="007E45A4" w:rsidRPr="005D29EA">
        <w:rPr>
          <w:rFonts w:ascii="Arial" w:eastAsia="Times New Roman" w:hAnsi="Arial" w:cs="Arial"/>
          <w:spacing w:val="-4"/>
          <w:lang w:eastAsia="sl-SI"/>
        </w:rPr>
        <w:t>sodelujejo v p</w:t>
      </w:r>
      <w:r w:rsidR="005C3C17" w:rsidRPr="005D29EA">
        <w:rPr>
          <w:rFonts w:ascii="Arial" w:eastAsia="Times New Roman" w:hAnsi="Arial" w:cs="Arial"/>
          <w:spacing w:val="-4"/>
          <w:lang w:eastAsia="sl-SI"/>
        </w:rPr>
        <w:t>ostopku oddaje javnega naročila, katerega predmet je:</w:t>
      </w:r>
    </w:p>
    <w:p w14:paraId="48CC89FE" w14:textId="77777777" w:rsidR="002805DD" w:rsidRPr="00590E2D" w:rsidRDefault="002805DD" w:rsidP="005110E1">
      <w:pPr>
        <w:widowControl w:val="0"/>
        <w:spacing w:after="0"/>
        <w:jc w:val="both"/>
        <w:outlineLvl w:val="0"/>
        <w:rPr>
          <w:rFonts w:ascii="Arial" w:eastAsia="Times New Roman" w:hAnsi="Arial" w:cs="Arial"/>
          <w:spacing w:val="-4"/>
          <w:lang w:eastAsia="sl-SI"/>
        </w:rPr>
      </w:pPr>
    </w:p>
    <w:p w14:paraId="69D6BD32" w14:textId="77777777" w:rsidR="002805DD" w:rsidRPr="00590E2D" w:rsidRDefault="002805DD" w:rsidP="005110E1">
      <w:pPr>
        <w:widowControl w:val="0"/>
        <w:spacing w:after="0"/>
        <w:jc w:val="both"/>
        <w:outlineLvl w:val="0"/>
        <w:rPr>
          <w:rFonts w:ascii="Arial" w:eastAsia="Times New Roman" w:hAnsi="Arial" w:cs="Arial"/>
          <w:spacing w:val="-4"/>
          <w:lang w:eastAsia="sl-SI"/>
        </w:rPr>
      </w:pPr>
    </w:p>
    <w:p w14:paraId="6E2524E4" w14:textId="77777777" w:rsidR="005C3C17" w:rsidRPr="00590E2D" w:rsidRDefault="005C3C17" w:rsidP="005110E1">
      <w:pPr>
        <w:widowControl w:val="0"/>
        <w:spacing w:after="0"/>
        <w:jc w:val="both"/>
        <w:outlineLvl w:val="0"/>
        <w:rPr>
          <w:rFonts w:ascii="Arial" w:eastAsia="Times New Roman" w:hAnsi="Arial" w:cs="Arial"/>
          <w:spacing w:val="-4"/>
          <w:lang w:eastAsia="sl-SI"/>
        </w:rPr>
      </w:pPr>
    </w:p>
    <w:p w14:paraId="36B040B2" w14:textId="77777777" w:rsidR="00553426" w:rsidRDefault="00BA7FA3" w:rsidP="00BA7FA3">
      <w:pPr>
        <w:spacing w:after="0"/>
        <w:jc w:val="center"/>
        <w:rPr>
          <w:rFonts w:ascii="Arial" w:eastAsia="Times New Roman" w:hAnsi="Arial" w:cs="Arial"/>
          <w:b/>
          <w:bCs/>
          <w:lang w:eastAsia="sl-SI"/>
        </w:rPr>
      </w:pPr>
      <w:r>
        <w:rPr>
          <w:rFonts w:ascii="Arial" w:eastAsia="Times New Roman" w:hAnsi="Arial" w:cs="Arial"/>
          <w:b/>
          <w:bCs/>
          <w:lang w:eastAsia="sl-SI"/>
        </w:rPr>
        <w:t xml:space="preserve">PRIPRAVA IN DOSTAVA DNEVNIH OBROKOV ZA UČENCE IN ZAPOSLENE NA </w:t>
      </w:r>
    </w:p>
    <w:p w14:paraId="1ADFC382" w14:textId="52CA51C8" w:rsidR="00BA7FA3" w:rsidRPr="00DA0766" w:rsidRDefault="00BA7FA3" w:rsidP="00BA7FA3">
      <w:pPr>
        <w:spacing w:after="0"/>
        <w:jc w:val="center"/>
        <w:rPr>
          <w:rFonts w:ascii="Arial Narrow" w:eastAsia="Times New Roman" w:hAnsi="Arial Narrow"/>
          <w:lang w:eastAsia="sl-SI"/>
        </w:rPr>
      </w:pPr>
      <w:r>
        <w:rPr>
          <w:rFonts w:ascii="Arial" w:eastAsia="Times New Roman" w:hAnsi="Arial" w:cs="Arial"/>
          <w:b/>
          <w:bCs/>
          <w:lang w:eastAsia="sl-SI"/>
        </w:rPr>
        <w:t>OSNOVNI ŠOLI FRANCETA PREŠERNA ZA DOBO 48 MESECEV</w:t>
      </w:r>
    </w:p>
    <w:p w14:paraId="3D1F355D" w14:textId="77777777" w:rsidR="002805DD" w:rsidRPr="00E747B0" w:rsidRDefault="002805DD" w:rsidP="005110E1">
      <w:pPr>
        <w:widowControl w:val="0"/>
        <w:spacing w:after="0"/>
        <w:jc w:val="both"/>
        <w:outlineLvl w:val="0"/>
        <w:rPr>
          <w:rFonts w:ascii="Arial" w:eastAsia="Times New Roman" w:hAnsi="Arial" w:cs="Arial"/>
          <w:spacing w:val="-4"/>
          <w:lang w:eastAsia="sl-SI"/>
        </w:rPr>
      </w:pPr>
    </w:p>
    <w:p w14:paraId="714EF99D" w14:textId="77777777" w:rsidR="001E22AF" w:rsidRPr="00E747B0" w:rsidRDefault="001E22AF" w:rsidP="001E22AF">
      <w:pPr>
        <w:jc w:val="both"/>
        <w:rPr>
          <w:rFonts w:ascii="Arial" w:hAnsi="Arial"/>
        </w:rPr>
      </w:pPr>
    </w:p>
    <w:p w14:paraId="7DCAEB26" w14:textId="00758CD2" w:rsidR="001E22AF" w:rsidRPr="00E747B0" w:rsidRDefault="001E22AF" w:rsidP="001E22AF">
      <w:pPr>
        <w:jc w:val="both"/>
        <w:rPr>
          <w:rFonts w:ascii="Arial" w:hAnsi="Arial"/>
        </w:rPr>
      </w:pPr>
      <w:r w:rsidRPr="00E747B0">
        <w:rPr>
          <w:rFonts w:ascii="Arial" w:hAnsi="Arial"/>
        </w:rPr>
        <w:t xml:space="preserve">Ponudnik bo izvajal storitve priprave </w:t>
      </w:r>
      <w:r w:rsidR="00553426">
        <w:rPr>
          <w:rFonts w:ascii="Arial" w:hAnsi="Arial"/>
        </w:rPr>
        <w:t>obrokov</w:t>
      </w:r>
      <w:r w:rsidRPr="00E747B0">
        <w:rPr>
          <w:rFonts w:ascii="Arial" w:hAnsi="Arial"/>
        </w:rPr>
        <w:t xml:space="preserve"> hrane</w:t>
      </w:r>
      <w:r w:rsidR="00BA7FA3">
        <w:rPr>
          <w:rFonts w:ascii="Arial" w:hAnsi="Arial"/>
        </w:rPr>
        <w:t xml:space="preserve"> v svoji kuhinji ter pripravljene obroke dostavil </w:t>
      </w:r>
      <w:r w:rsidR="00553426">
        <w:rPr>
          <w:rFonts w:ascii="Arial" w:hAnsi="Arial"/>
        </w:rPr>
        <w:t xml:space="preserve">na </w:t>
      </w:r>
      <w:r w:rsidR="00BA7FA3">
        <w:rPr>
          <w:rFonts w:ascii="Arial" w:hAnsi="Arial"/>
        </w:rPr>
        <w:t xml:space="preserve">OŠ Franceta Prešerna </w:t>
      </w:r>
      <w:r w:rsidR="00553426">
        <w:rPr>
          <w:rFonts w:ascii="Arial" w:hAnsi="Arial"/>
        </w:rPr>
        <w:t>vsak dan ob dogovorjeni uri, kjer jih bo s svojim osebjem tudi razdelil.</w:t>
      </w:r>
    </w:p>
    <w:p w14:paraId="148D63D2" w14:textId="206A0573" w:rsidR="00911F12" w:rsidRPr="00911F12" w:rsidRDefault="00911F12" w:rsidP="00553426">
      <w:pPr>
        <w:jc w:val="both"/>
        <w:rPr>
          <w:rFonts w:ascii="Arial" w:hAnsi="Arial" w:cs="Arial"/>
        </w:rPr>
      </w:pPr>
      <w:r w:rsidRPr="00911F12">
        <w:rPr>
          <w:rFonts w:ascii="Arial" w:hAnsi="Arial" w:cs="Arial"/>
        </w:rPr>
        <w:t>Oddaja javnega naročila se izvaja predvsem po določbah naslednjih zakonov in na njihovi  podlagi</w:t>
      </w:r>
      <w:r w:rsidR="00553426">
        <w:rPr>
          <w:rFonts w:ascii="Arial" w:hAnsi="Arial" w:cs="Arial"/>
        </w:rPr>
        <w:t xml:space="preserve"> </w:t>
      </w:r>
      <w:r w:rsidRPr="00911F12">
        <w:rPr>
          <w:rFonts w:ascii="Arial" w:hAnsi="Arial" w:cs="Arial"/>
        </w:rPr>
        <w:t>sprejetih podzakonskih predpisov:</w:t>
      </w:r>
    </w:p>
    <w:tbl>
      <w:tblPr>
        <w:tblW w:w="0" w:type="auto"/>
        <w:tblLook w:val="00A0" w:firstRow="1" w:lastRow="0" w:firstColumn="1" w:lastColumn="0" w:noHBand="0" w:noVBand="0"/>
      </w:tblPr>
      <w:tblGrid>
        <w:gridCol w:w="9638"/>
      </w:tblGrid>
      <w:tr w:rsidR="00911F12" w:rsidRPr="00911F12" w14:paraId="708E3340" w14:textId="77777777" w:rsidTr="009722C1">
        <w:tc>
          <w:tcPr>
            <w:tcW w:w="0" w:type="auto"/>
          </w:tcPr>
          <w:p w14:paraId="2080A773" w14:textId="3C1F6FCC" w:rsidR="00553426" w:rsidRDefault="00911F12" w:rsidP="00B23910">
            <w:pPr>
              <w:pStyle w:val="Odstavekseznama"/>
              <w:numPr>
                <w:ilvl w:val="0"/>
                <w:numId w:val="31"/>
              </w:numPr>
              <w:spacing w:after="0" w:line="240" w:lineRule="auto"/>
              <w:contextualSpacing/>
              <w:jc w:val="both"/>
              <w:rPr>
                <w:rFonts w:ascii="Arial" w:hAnsi="Arial" w:cs="Arial"/>
              </w:rPr>
            </w:pPr>
            <w:r w:rsidRPr="00911F12">
              <w:rPr>
                <w:rFonts w:ascii="Arial" w:hAnsi="Arial" w:cs="Arial"/>
              </w:rPr>
              <w:t xml:space="preserve">Zakon o javnem naročanju (ZJN-3; </w:t>
            </w:r>
            <w:r w:rsidR="00553426" w:rsidRPr="005D29EA">
              <w:rPr>
                <w:rFonts w:ascii="Arial" w:hAnsi="Arial" w:cs="Arial"/>
              </w:rPr>
              <w:t>Uradni list RS, št. 91/2015, št.14/2018, št. 121/21 in 10/2022</w:t>
            </w:r>
            <w:r w:rsidR="00553426">
              <w:rPr>
                <w:rFonts w:ascii="Arial" w:hAnsi="Arial" w:cs="Arial"/>
              </w:rPr>
              <w:t>, št. 28/</w:t>
            </w:r>
            <w:r w:rsidR="00553426" w:rsidRPr="00553426">
              <w:rPr>
                <w:rFonts w:ascii="Arial" w:hAnsi="Arial" w:cs="Arial"/>
              </w:rPr>
              <w:t>23 s spremembami in dopolnitvami)</w:t>
            </w:r>
            <w:r w:rsidR="00553426">
              <w:rPr>
                <w:rFonts w:ascii="Arial" w:hAnsi="Arial" w:cs="Arial"/>
              </w:rPr>
              <w:t>;</w:t>
            </w:r>
          </w:p>
          <w:p w14:paraId="791B97D1" w14:textId="53709569" w:rsidR="00553426" w:rsidRPr="00553426" w:rsidRDefault="00911F12" w:rsidP="00B23910">
            <w:pPr>
              <w:pStyle w:val="Odstavekseznama"/>
              <w:numPr>
                <w:ilvl w:val="0"/>
                <w:numId w:val="31"/>
              </w:numPr>
              <w:spacing w:after="0" w:line="240" w:lineRule="auto"/>
              <w:contextualSpacing/>
              <w:jc w:val="both"/>
              <w:rPr>
                <w:rFonts w:ascii="Arial" w:hAnsi="Arial" w:cs="Arial"/>
              </w:rPr>
            </w:pPr>
            <w:r w:rsidRPr="00911F12">
              <w:rPr>
                <w:rFonts w:ascii="Arial" w:hAnsi="Arial" w:cs="Arial"/>
              </w:rPr>
              <w:t xml:space="preserve">Zakon o pravnem varstvu v postopkih javnega naročanja </w:t>
            </w:r>
            <w:r w:rsidR="00553426" w:rsidRPr="00553426">
              <w:rPr>
                <w:rFonts w:ascii="Arial" w:hAnsi="Arial" w:cs="Arial"/>
              </w:rPr>
              <w:t>(Uradni list RS, št. 43/11, 60/11 – ZTP-D, 63/13, 90/14 – ZDU-1I, 60/17, 72/19 in 83/25 – ZOUL s spremembami in dopolnitvami);</w:t>
            </w:r>
          </w:p>
          <w:p w14:paraId="7C8D6F9A" w14:textId="1691516D" w:rsidR="00911F12" w:rsidRPr="00911F12" w:rsidRDefault="00911F12" w:rsidP="00B23910">
            <w:pPr>
              <w:pStyle w:val="Odstavekseznama"/>
              <w:numPr>
                <w:ilvl w:val="0"/>
                <w:numId w:val="31"/>
              </w:numPr>
              <w:spacing w:after="0" w:line="240" w:lineRule="auto"/>
              <w:contextualSpacing/>
              <w:jc w:val="both"/>
              <w:rPr>
                <w:rFonts w:ascii="Arial" w:hAnsi="Arial" w:cs="Arial"/>
              </w:rPr>
            </w:pPr>
            <w:r w:rsidRPr="00911F12">
              <w:rPr>
                <w:rFonts w:ascii="Arial" w:hAnsi="Arial" w:cs="Arial"/>
              </w:rPr>
              <w:t>Zakon o integriteti in preprečevanju korupcije (</w:t>
            </w:r>
            <w:r w:rsidR="00553426" w:rsidRPr="00553426">
              <w:rPr>
                <w:rFonts w:ascii="Arial" w:hAnsi="Arial" w:cs="Arial"/>
              </w:rPr>
              <w:t xml:space="preserve">Uradni list RS, št. 69/11 – uradno prečiščeno besedilo, 158/20, 3/22 – </w:t>
            </w:r>
            <w:proofErr w:type="spellStart"/>
            <w:r w:rsidR="00553426" w:rsidRPr="00553426">
              <w:rPr>
                <w:rFonts w:ascii="Arial" w:hAnsi="Arial" w:cs="Arial"/>
              </w:rPr>
              <w:t>ZDeb</w:t>
            </w:r>
            <w:proofErr w:type="spellEnd"/>
            <w:r w:rsidR="00553426" w:rsidRPr="00553426">
              <w:rPr>
                <w:rFonts w:ascii="Arial" w:hAnsi="Arial" w:cs="Arial"/>
              </w:rPr>
              <w:t xml:space="preserve"> in 16/23 – </w:t>
            </w:r>
            <w:proofErr w:type="spellStart"/>
            <w:r w:rsidR="00553426" w:rsidRPr="00553426">
              <w:rPr>
                <w:rFonts w:ascii="Arial" w:hAnsi="Arial" w:cs="Arial"/>
              </w:rPr>
              <w:t>ZZPri</w:t>
            </w:r>
            <w:proofErr w:type="spellEnd"/>
            <w:r w:rsidR="00553426">
              <w:rPr>
                <w:rFonts w:ascii="Arial" w:hAnsi="Arial" w:cs="Arial"/>
              </w:rPr>
              <w:t xml:space="preserve"> s spremembami in dopolnitvami</w:t>
            </w:r>
            <w:r w:rsidRPr="00911F12">
              <w:rPr>
                <w:rFonts w:ascii="Arial" w:hAnsi="Arial" w:cs="Arial"/>
              </w:rPr>
              <w:t>);</w:t>
            </w:r>
          </w:p>
          <w:p w14:paraId="58FF535E" w14:textId="519EFAC0" w:rsidR="00911F12" w:rsidRPr="008C68D2" w:rsidRDefault="008C68D2" w:rsidP="00B23910">
            <w:pPr>
              <w:numPr>
                <w:ilvl w:val="0"/>
                <w:numId w:val="31"/>
              </w:numPr>
              <w:spacing w:after="0" w:line="240" w:lineRule="auto"/>
              <w:jc w:val="both"/>
              <w:rPr>
                <w:rFonts w:ascii="Arial" w:hAnsi="Arial" w:cs="Arial"/>
              </w:rPr>
            </w:pPr>
            <w:r w:rsidRPr="008C68D2">
              <w:rPr>
                <w:rFonts w:ascii="Arial" w:hAnsi="Arial" w:cs="Arial"/>
                <w:lang w:eastAsia="sl-SI"/>
              </w:rPr>
              <w:t xml:space="preserve">Zakon o javnih financah (Uradni list RS, št. 11/11 – uradno prečiščeno besedilo, 14/13 – </w:t>
            </w:r>
            <w:proofErr w:type="spellStart"/>
            <w:r w:rsidRPr="008C68D2">
              <w:rPr>
                <w:rFonts w:ascii="Arial" w:hAnsi="Arial" w:cs="Arial"/>
                <w:lang w:eastAsia="sl-SI"/>
              </w:rPr>
              <w:t>popr</w:t>
            </w:r>
            <w:proofErr w:type="spellEnd"/>
            <w:r w:rsidRPr="008C68D2">
              <w:rPr>
                <w:rFonts w:ascii="Arial" w:hAnsi="Arial" w:cs="Arial"/>
                <w:lang w:eastAsia="sl-SI"/>
              </w:rPr>
              <w:t xml:space="preserve">., 101/13, 55/15 – </w:t>
            </w:r>
            <w:proofErr w:type="spellStart"/>
            <w:r w:rsidRPr="008C68D2">
              <w:rPr>
                <w:rFonts w:ascii="Arial" w:hAnsi="Arial" w:cs="Arial"/>
                <w:lang w:eastAsia="sl-SI"/>
              </w:rPr>
              <w:t>ZFisP</w:t>
            </w:r>
            <w:proofErr w:type="spellEnd"/>
            <w:r w:rsidRPr="008C68D2">
              <w:rPr>
                <w:rFonts w:ascii="Arial" w:hAnsi="Arial" w:cs="Arial"/>
                <w:lang w:eastAsia="sl-SI"/>
              </w:rPr>
              <w:t xml:space="preserve">, 96/15 – ZIPRS1617, 13/18, 195/20 – </w:t>
            </w:r>
            <w:proofErr w:type="spellStart"/>
            <w:r w:rsidRPr="008C68D2">
              <w:rPr>
                <w:rFonts w:ascii="Arial" w:hAnsi="Arial" w:cs="Arial"/>
                <w:lang w:eastAsia="sl-SI"/>
              </w:rPr>
              <w:t>odl</w:t>
            </w:r>
            <w:proofErr w:type="spellEnd"/>
            <w:r w:rsidRPr="008C68D2">
              <w:rPr>
                <w:rFonts w:ascii="Arial" w:hAnsi="Arial" w:cs="Arial"/>
                <w:lang w:eastAsia="sl-SI"/>
              </w:rPr>
              <w:t>. US, 18/23 – ZDU-1</w:t>
            </w:r>
            <w:r w:rsidR="002B586B">
              <w:rPr>
                <w:rFonts w:ascii="Arial" w:hAnsi="Arial" w:cs="Arial"/>
                <w:lang w:eastAsia="sl-SI"/>
              </w:rPr>
              <w:t>O</w:t>
            </w:r>
            <w:r w:rsidRPr="008C68D2">
              <w:rPr>
                <w:rFonts w:ascii="Arial" w:hAnsi="Arial" w:cs="Arial"/>
                <w:lang w:eastAsia="sl-SI"/>
              </w:rPr>
              <w:t>, 76/23, 24/25 – ZFisP-1, 39/25, 85/25 – ZPJS in 112/25 s spremembami in dopolnitvami)</w:t>
            </w:r>
            <w:r w:rsidR="00264CB4">
              <w:rPr>
                <w:rFonts w:ascii="Arial" w:hAnsi="Arial" w:cs="Arial"/>
                <w:lang w:eastAsia="sl-SI"/>
              </w:rPr>
              <w:t>;</w:t>
            </w:r>
          </w:p>
          <w:p w14:paraId="562E10B1" w14:textId="5B067376" w:rsidR="00911F12" w:rsidRPr="00911F12" w:rsidRDefault="00911F12" w:rsidP="00B23910">
            <w:pPr>
              <w:pStyle w:val="Odstavekseznama"/>
              <w:numPr>
                <w:ilvl w:val="0"/>
                <w:numId w:val="31"/>
              </w:numPr>
              <w:spacing w:after="0" w:line="240" w:lineRule="auto"/>
              <w:contextualSpacing/>
              <w:jc w:val="both"/>
              <w:rPr>
                <w:rFonts w:ascii="Arial" w:hAnsi="Arial" w:cs="Arial"/>
              </w:rPr>
            </w:pPr>
            <w:r w:rsidRPr="00911F12">
              <w:rPr>
                <w:rFonts w:ascii="Arial" w:hAnsi="Arial" w:cs="Arial"/>
              </w:rPr>
              <w:t>Uredba o finančnih zavarovanjih pri javnem naročanju (Uradni list RS, št. 27/16</w:t>
            </w:r>
            <w:r w:rsidR="002B5902">
              <w:rPr>
                <w:rFonts w:ascii="Arial" w:hAnsi="Arial" w:cs="Arial"/>
              </w:rPr>
              <w:t xml:space="preserve"> s spremembami in dopolnitvami</w:t>
            </w:r>
            <w:r w:rsidRPr="00911F12">
              <w:rPr>
                <w:rFonts w:ascii="Arial" w:hAnsi="Arial" w:cs="Arial"/>
              </w:rPr>
              <w:t>)</w:t>
            </w:r>
            <w:r w:rsidR="00264CB4">
              <w:rPr>
                <w:rFonts w:ascii="Arial" w:hAnsi="Arial" w:cs="Arial"/>
              </w:rPr>
              <w:t>;</w:t>
            </w:r>
          </w:p>
          <w:p w14:paraId="40434472" w14:textId="07498EB4" w:rsidR="00911F12" w:rsidRPr="00911F12" w:rsidRDefault="00911F12" w:rsidP="00B23910">
            <w:pPr>
              <w:pStyle w:val="Odstavekseznama"/>
              <w:numPr>
                <w:ilvl w:val="0"/>
                <w:numId w:val="31"/>
              </w:numPr>
              <w:spacing w:after="0" w:line="240" w:lineRule="auto"/>
              <w:contextualSpacing/>
              <w:jc w:val="both"/>
              <w:rPr>
                <w:rFonts w:ascii="Arial" w:hAnsi="Arial" w:cs="Arial"/>
                <w:lang w:eastAsia="sl-SI"/>
              </w:rPr>
            </w:pPr>
            <w:r w:rsidRPr="00911F12">
              <w:rPr>
                <w:rFonts w:ascii="Arial" w:hAnsi="Arial" w:cs="Arial"/>
                <w:lang w:eastAsia="sl-SI"/>
              </w:rPr>
              <w:t>Obligacijski zakonik (</w:t>
            </w:r>
            <w:r w:rsidR="002B5902" w:rsidRPr="002B5902">
              <w:rPr>
                <w:rFonts w:ascii="Arial" w:hAnsi="Arial" w:cs="Arial"/>
                <w:lang w:eastAsia="sl-SI"/>
              </w:rPr>
              <w:t>Uradni list RS, št. </w:t>
            </w:r>
            <w:hyperlink r:id="rId10" w:tgtFrame="_blank" w:tooltip="Obligacijski zakonik (uradno prečiščeno besedilo) (OZ-UPB1)" w:history="1">
              <w:r w:rsidR="002B5902" w:rsidRPr="002B586B">
                <w:rPr>
                  <w:rFonts w:ascii="Arial" w:hAnsi="Arial" w:cs="Arial"/>
                  <w:lang w:eastAsia="sl-SI"/>
                </w:rPr>
                <w:t>97/07</w:t>
              </w:r>
            </w:hyperlink>
            <w:r w:rsidR="002B5902" w:rsidRPr="002B5902">
              <w:rPr>
                <w:rFonts w:ascii="Arial" w:hAnsi="Arial" w:cs="Arial"/>
                <w:lang w:eastAsia="sl-SI"/>
              </w:rPr>
              <w:t> – uradno prečiščeno besedilo, </w:t>
            </w:r>
            <w:hyperlink r:id="rId11" w:tgtFrame="_blank" w:tooltip="Odločba o razveljavitvi 184. člena Obligacijskega zakonika" w:history="1">
              <w:r w:rsidR="002B5902" w:rsidRPr="002B586B">
                <w:rPr>
                  <w:rFonts w:ascii="Arial" w:hAnsi="Arial" w:cs="Arial"/>
                  <w:lang w:eastAsia="sl-SI"/>
                </w:rPr>
                <w:t>64/16</w:t>
              </w:r>
            </w:hyperlink>
            <w:r w:rsidR="002B5902" w:rsidRPr="002B5902">
              <w:rPr>
                <w:rFonts w:ascii="Arial" w:hAnsi="Arial" w:cs="Arial"/>
                <w:lang w:eastAsia="sl-SI"/>
              </w:rPr>
              <w:t xml:space="preserve"> – </w:t>
            </w:r>
            <w:proofErr w:type="spellStart"/>
            <w:r w:rsidR="002B5902" w:rsidRPr="002B5902">
              <w:rPr>
                <w:rFonts w:ascii="Arial" w:hAnsi="Arial" w:cs="Arial"/>
                <w:lang w:eastAsia="sl-SI"/>
              </w:rPr>
              <w:t>odl</w:t>
            </w:r>
            <w:proofErr w:type="spellEnd"/>
            <w:r w:rsidR="002B5902" w:rsidRPr="002B5902">
              <w:rPr>
                <w:rFonts w:ascii="Arial" w:hAnsi="Arial" w:cs="Arial"/>
                <w:lang w:eastAsia="sl-SI"/>
              </w:rPr>
              <w:t>. US in </w:t>
            </w:r>
            <w:hyperlink r:id="rId12" w:tgtFrame="_blank" w:tooltip="Avtentična razlaga 631. člena Obligacijskega zakonika (OROZ631)" w:history="1">
              <w:r w:rsidR="002B5902" w:rsidRPr="002B586B">
                <w:rPr>
                  <w:rFonts w:ascii="Arial" w:hAnsi="Arial" w:cs="Arial"/>
                  <w:lang w:eastAsia="sl-SI"/>
                </w:rPr>
                <w:t>20/18</w:t>
              </w:r>
            </w:hyperlink>
            <w:r w:rsidR="002B5902" w:rsidRPr="002B5902">
              <w:rPr>
                <w:rFonts w:ascii="Arial" w:hAnsi="Arial" w:cs="Arial"/>
                <w:lang w:eastAsia="sl-SI"/>
              </w:rPr>
              <w:t> – OROZ631</w:t>
            </w:r>
            <w:r w:rsidRPr="00911F12">
              <w:rPr>
                <w:rFonts w:ascii="Arial" w:hAnsi="Arial" w:cs="Arial"/>
                <w:lang w:eastAsia="sl-SI"/>
              </w:rPr>
              <w:t>)</w:t>
            </w:r>
            <w:r w:rsidR="00264CB4">
              <w:rPr>
                <w:rFonts w:ascii="Arial" w:hAnsi="Arial" w:cs="Arial"/>
                <w:lang w:eastAsia="sl-SI"/>
              </w:rPr>
              <w:t>;</w:t>
            </w:r>
          </w:p>
          <w:p w14:paraId="40860582" w14:textId="7CE71C5A" w:rsidR="00911F12" w:rsidRPr="00911F12" w:rsidRDefault="00911F12" w:rsidP="00553426">
            <w:pPr>
              <w:pStyle w:val="Odstavekseznama"/>
              <w:numPr>
                <w:ilvl w:val="0"/>
                <w:numId w:val="31"/>
              </w:numPr>
              <w:spacing w:after="0" w:line="240" w:lineRule="auto"/>
              <w:contextualSpacing/>
              <w:jc w:val="both"/>
              <w:rPr>
                <w:rFonts w:ascii="Arial" w:hAnsi="Arial" w:cs="Arial"/>
              </w:rPr>
            </w:pPr>
            <w:r w:rsidRPr="00911F12">
              <w:rPr>
                <w:rFonts w:ascii="Arial" w:hAnsi="Arial" w:cs="Arial"/>
              </w:rPr>
              <w:t>ter vsa ostala veljavna zakonodaja, ki velja v Republiki Sloveniji in ureja zadevno področje.</w:t>
            </w:r>
          </w:p>
        </w:tc>
      </w:tr>
    </w:tbl>
    <w:p w14:paraId="6CAC1F64" w14:textId="77777777" w:rsidR="005C3C17" w:rsidRPr="00E747B0" w:rsidRDefault="005C3C17" w:rsidP="005110E1">
      <w:pPr>
        <w:widowControl w:val="0"/>
        <w:spacing w:after="0"/>
        <w:jc w:val="both"/>
        <w:outlineLvl w:val="0"/>
        <w:rPr>
          <w:rFonts w:ascii="Arial" w:eastAsia="Times New Roman" w:hAnsi="Arial" w:cs="Arial"/>
          <w:spacing w:val="-4"/>
          <w:lang w:eastAsia="sl-SI"/>
        </w:rPr>
      </w:pPr>
    </w:p>
    <w:p w14:paraId="4D71D70E" w14:textId="62544ACF" w:rsidR="002B586B" w:rsidRPr="002B586B" w:rsidRDefault="002B586B" w:rsidP="002B586B">
      <w:pPr>
        <w:jc w:val="both"/>
        <w:rPr>
          <w:rFonts w:ascii="Arial" w:hAnsi="Arial" w:cs="Arial"/>
        </w:rPr>
      </w:pPr>
      <w:r w:rsidRPr="002B586B">
        <w:rPr>
          <w:rFonts w:ascii="Arial" w:hAnsi="Arial" w:cs="Arial"/>
        </w:rPr>
        <w:t>Pri izvedbi javnega naročila ne sme sodelovati subjekt, za katerega velja absolutna prepoved poslovanja v skladu s 35. členom Zakona o integriteti in preprečevanju korupcije (</w:t>
      </w:r>
      <w:proofErr w:type="spellStart"/>
      <w:r w:rsidRPr="002B586B">
        <w:rPr>
          <w:rFonts w:ascii="Arial" w:hAnsi="Arial" w:cs="Arial"/>
        </w:rPr>
        <w:t>ZIntPK</w:t>
      </w:r>
      <w:proofErr w:type="spellEnd"/>
      <w:r w:rsidRPr="002B586B">
        <w:rPr>
          <w:rFonts w:ascii="Arial" w:hAnsi="Arial" w:cs="Arial"/>
        </w:rPr>
        <w:t>).</w:t>
      </w:r>
      <w:r w:rsidR="00911F12" w:rsidRPr="00911F12">
        <w:rPr>
          <w:rFonts w:ascii="Arial" w:hAnsi="Arial" w:cs="Arial"/>
        </w:rPr>
        <w:t xml:space="preserve"> </w:t>
      </w:r>
      <w:r>
        <w:rPr>
          <w:rFonts w:ascii="Arial" w:hAnsi="Arial" w:cs="Arial"/>
        </w:rPr>
        <w:t>V kolikor</w:t>
      </w:r>
      <w:r w:rsidRPr="002B586B">
        <w:rPr>
          <w:rFonts w:ascii="Arial" w:hAnsi="Arial" w:cs="Arial"/>
        </w:rPr>
        <w:t xml:space="preserve"> je v skladu z navedenim členom dovoljeno pogojno poslovanje, se mora tak subjekt vzdržati vseh dejanj, ki bi lahko pomenila nedovoljen vpliv na odločanje o oddaji javnega naročila ali izvajanju pogodbe.</w:t>
      </w:r>
      <w:r w:rsidR="00911F12" w:rsidRPr="00911F12">
        <w:rPr>
          <w:rFonts w:ascii="Arial" w:hAnsi="Arial" w:cs="Arial"/>
        </w:rPr>
        <w:t xml:space="preserve"> </w:t>
      </w:r>
      <w:r w:rsidRPr="002B586B">
        <w:rPr>
          <w:rFonts w:ascii="Arial" w:hAnsi="Arial" w:cs="Arial"/>
        </w:rPr>
        <w:t xml:space="preserve">Naročnik bo v zvezi s tem dosledno upošteval določbe </w:t>
      </w:r>
      <w:proofErr w:type="spellStart"/>
      <w:r w:rsidRPr="002B586B">
        <w:rPr>
          <w:rFonts w:ascii="Arial" w:hAnsi="Arial" w:cs="Arial"/>
        </w:rPr>
        <w:t>ZIntPK</w:t>
      </w:r>
      <w:proofErr w:type="spellEnd"/>
      <w:r w:rsidRPr="002B586B">
        <w:rPr>
          <w:rFonts w:ascii="Arial" w:hAnsi="Arial" w:cs="Arial"/>
        </w:rPr>
        <w:t xml:space="preserve"> in relevantne določbe Zakona o javnem naročanju (ZJN-3), zlasti tretji odstavek 91. člena.</w:t>
      </w:r>
      <w:r>
        <w:rPr>
          <w:rFonts w:ascii="Arial" w:hAnsi="Arial" w:cs="Arial"/>
        </w:rPr>
        <w:t xml:space="preserve"> </w:t>
      </w:r>
      <w:r w:rsidRPr="002B586B">
        <w:rPr>
          <w:rFonts w:ascii="Arial" w:hAnsi="Arial" w:cs="Arial"/>
        </w:rPr>
        <w:t>V primeru ugotovljene kršitve navedenih določb bo naročnik ponudbo izločil iz nadaljnjega postopka.</w:t>
      </w:r>
    </w:p>
    <w:p w14:paraId="7A0310D1" w14:textId="77777777" w:rsidR="00911F12" w:rsidRDefault="00911F12" w:rsidP="00911F12">
      <w:pPr>
        <w:jc w:val="both"/>
        <w:rPr>
          <w:rFonts w:ascii="Arial" w:hAnsi="Arial" w:cs="Arial"/>
          <w:color w:val="000000"/>
        </w:rPr>
      </w:pPr>
      <w:r w:rsidRPr="00911F12">
        <w:rPr>
          <w:rFonts w:ascii="Arial" w:hAnsi="Arial" w:cs="Arial"/>
          <w:color w:val="000000"/>
        </w:rPr>
        <w:lastRenderedPageBreak/>
        <w:t>Na naročnikov poziv izbrani ponudnik v postopku javnega naročanja ali pri izvajanju javnega naročila posreduje podatke o:</w:t>
      </w:r>
    </w:p>
    <w:p w14:paraId="2F280310" w14:textId="77777777" w:rsidR="002B586B" w:rsidRPr="00911F12" w:rsidRDefault="002B586B" w:rsidP="002B586B">
      <w:pPr>
        <w:numPr>
          <w:ilvl w:val="0"/>
          <w:numId w:val="46"/>
        </w:numPr>
        <w:spacing w:after="0" w:line="240" w:lineRule="auto"/>
        <w:jc w:val="both"/>
        <w:rPr>
          <w:rFonts w:ascii="Arial" w:hAnsi="Arial" w:cs="Arial"/>
          <w:color w:val="000000"/>
        </w:rPr>
      </w:pPr>
      <w:r w:rsidRPr="00911F12">
        <w:rPr>
          <w:rFonts w:ascii="Arial" w:hAnsi="Arial" w:cs="Arial"/>
          <w:color w:val="000000"/>
        </w:rPr>
        <w:t xml:space="preserve">svojih ustanoviteljih, družbenikih, delničarjih, </w:t>
      </w:r>
      <w:proofErr w:type="spellStart"/>
      <w:r w:rsidRPr="00911F12">
        <w:rPr>
          <w:rFonts w:ascii="Arial" w:hAnsi="Arial" w:cs="Arial"/>
          <w:color w:val="000000"/>
        </w:rPr>
        <w:t>komanditistih</w:t>
      </w:r>
      <w:proofErr w:type="spellEnd"/>
      <w:r w:rsidRPr="00911F12">
        <w:rPr>
          <w:rFonts w:ascii="Arial" w:hAnsi="Arial" w:cs="Arial"/>
          <w:color w:val="000000"/>
        </w:rPr>
        <w:t xml:space="preserve"> ali drugih lastnikih in podatke o lastniških deležih navedenih oseb in</w:t>
      </w:r>
    </w:p>
    <w:p w14:paraId="74B06BE4" w14:textId="2D0A52C2" w:rsidR="002B586B" w:rsidRPr="002B586B" w:rsidRDefault="002B586B" w:rsidP="002B586B">
      <w:pPr>
        <w:pStyle w:val="Odstavekseznama"/>
        <w:numPr>
          <w:ilvl w:val="0"/>
          <w:numId w:val="46"/>
        </w:numPr>
        <w:jc w:val="both"/>
        <w:rPr>
          <w:rFonts w:ascii="Arial" w:eastAsia="Times New Roman" w:hAnsi="Arial" w:cs="Arial"/>
          <w:lang w:eastAsia="ar-SA"/>
        </w:rPr>
      </w:pPr>
      <w:r w:rsidRPr="002B586B">
        <w:rPr>
          <w:rFonts w:ascii="Arial" w:hAnsi="Arial" w:cs="Arial"/>
          <w:color w:val="000000"/>
        </w:rPr>
        <w:t>gospodarskih subjektih, za katere se glede na določbe zakona, ki ureja gospodarske družbe, šteje, da so z njim povezane družbe.</w:t>
      </w:r>
    </w:p>
    <w:p w14:paraId="0B0E0981" w14:textId="77777777" w:rsidR="00911F12" w:rsidRPr="00911F12" w:rsidRDefault="00911F12" w:rsidP="00911F12">
      <w:pPr>
        <w:jc w:val="both"/>
        <w:rPr>
          <w:rFonts w:ascii="Arial" w:hAnsi="Arial" w:cs="Arial"/>
        </w:rPr>
      </w:pPr>
      <w:r w:rsidRPr="00911F12">
        <w:rPr>
          <w:rFonts w:ascii="Arial" w:hAnsi="Arial" w:cs="Arial"/>
          <w:color w:val="000000"/>
        </w:rPr>
        <w:t>Izbrani ponudnik podatke posreduje naročniku na Obrazcu: »</w:t>
      </w:r>
      <w:r w:rsidRPr="00911F12">
        <w:rPr>
          <w:rFonts w:ascii="Arial" w:hAnsi="Arial" w:cs="Arial"/>
          <w:b/>
          <w:bCs/>
          <w:i/>
          <w:iCs/>
          <w:color w:val="000000"/>
        </w:rPr>
        <w:t>Izjava o lastniških deležih</w:t>
      </w:r>
      <w:r w:rsidRPr="00911F12">
        <w:rPr>
          <w:rFonts w:ascii="Arial" w:hAnsi="Arial" w:cs="Arial"/>
          <w:color w:val="000000"/>
        </w:rPr>
        <w:t>«.</w:t>
      </w:r>
    </w:p>
    <w:p w14:paraId="3D1B77ED" w14:textId="3D9A39F7" w:rsidR="002B586B" w:rsidRDefault="002B586B" w:rsidP="00911F12">
      <w:pPr>
        <w:spacing w:before="225" w:after="225"/>
        <w:jc w:val="both"/>
        <w:rPr>
          <w:rFonts w:ascii="Arial" w:hAnsi="Arial" w:cs="Arial"/>
          <w:color w:val="000000"/>
        </w:rPr>
      </w:pPr>
      <w:r w:rsidRPr="002B586B">
        <w:rPr>
          <w:rFonts w:ascii="Arial" w:hAnsi="Arial" w:cs="Arial"/>
          <w:color w:val="000000"/>
        </w:rPr>
        <w:t>Zaradi zagotavljanja transparentnosti poslovanja in preprečevanja korupcijskih tveganj je naročnik dolžan v skladu s šestim odstavkom 14. člena Zakona o integriteti in preprečevanju korupcije (</w:t>
      </w:r>
      <w:proofErr w:type="spellStart"/>
      <w:r w:rsidRPr="002B586B">
        <w:rPr>
          <w:rFonts w:ascii="Arial" w:hAnsi="Arial" w:cs="Arial"/>
          <w:color w:val="000000"/>
        </w:rPr>
        <w:t>ZIntPK</w:t>
      </w:r>
      <w:proofErr w:type="spellEnd"/>
      <w:r w:rsidRPr="002B586B">
        <w:rPr>
          <w:rFonts w:ascii="Arial" w:hAnsi="Arial" w:cs="Arial"/>
          <w:color w:val="000000"/>
        </w:rPr>
        <w:t>) pred sklenitvijo pogodbe pridobiti izjavo oziroma podatke o udeležbi fizičnih in pravnih oseb v lastništvu ponudnika ter podatke o gospodarskih subjektih, ki se v skladu z zakonom, ki ureja gospodarske družbe, štejejo za povezane družbe s ponudnikom.</w:t>
      </w:r>
    </w:p>
    <w:p w14:paraId="348F43F9" w14:textId="12048F40" w:rsidR="00911F12" w:rsidRPr="00911F12" w:rsidRDefault="002B586B" w:rsidP="00911F12">
      <w:pPr>
        <w:spacing w:before="225" w:after="225"/>
        <w:jc w:val="both"/>
        <w:rPr>
          <w:rFonts w:ascii="Arial" w:eastAsia="Times New Roman" w:hAnsi="Arial" w:cs="Arial"/>
          <w:lang w:eastAsia="ar-SA"/>
        </w:rPr>
      </w:pPr>
      <w:r w:rsidRPr="002B586B">
        <w:rPr>
          <w:rFonts w:ascii="Arial" w:hAnsi="Arial" w:cs="Arial"/>
          <w:color w:val="000000"/>
        </w:rPr>
        <w:t>Izjava za fizične osebe vsebuje ime in priimek, naslov prebivališča ter delež lastništva.</w:t>
      </w:r>
      <w:r w:rsidR="00911F12" w:rsidRPr="00911F12">
        <w:rPr>
          <w:rFonts w:ascii="Arial" w:hAnsi="Arial" w:cs="Arial"/>
          <w:color w:val="000000"/>
        </w:rPr>
        <w:t xml:space="preserve"> </w:t>
      </w:r>
      <w:r w:rsidRPr="002B586B">
        <w:rPr>
          <w:rFonts w:ascii="Arial" w:hAnsi="Arial" w:cs="Arial"/>
          <w:color w:val="000000"/>
        </w:rPr>
        <w:t>Če ponudnik predloži lažno izjavo ali navede neresnične podatke, lahko naročnik ponudbo izloči iz postopka oddaje javnega naročila, v primeru že sklenjene pogodbe pa uveljavlja ustrezna pravna sredstva v skladu z veljavno zakonodajo.</w:t>
      </w:r>
    </w:p>
    <w:p w14:paraId="45E70E56" w14:textId="77777777" w:rsidR="002B586B" w:rsidRPr="002B586B" w:rsidRDefault="002B586B" w:rsidP="002B586B">
      <w:pPr>
        <w:jc w:val="both"/>
        <w:rPr>
          <w:rFonts w:ascii="Arial" w:hAnsi="Arial" w:cs="Arial"/>
          <w:color w:val="000000"/>
        </w:rPr>
      </w:pPr>
      <w:r w:rsidRPr="002B586B">
        <w:rPr>
          <w:rFonts w:ascii="Arial" w:hAnsi="Arial" w:cs="Arial"/>
          <w:color w:val="000000"/>
        </w:rPr>
        <w:t>V času postopka javnega naročanja naročnik in ponudnik ne smeta začenjati ali izvajati dejanj, ki bi lahko vnaprej določila izbor določene ponudbe.</w:t>
      </w:r>
    </w:p>
    <w:p w14:paraId="4C1DD926" w14:textId="77777777" w:rsidR="002B586B" w:rsidRPr="002B586B" w:rsidRDefault="002B586B" w:rsidP="002B586B">
      <w:pPr>
        <w:jc w:val="both"/>
        <w:rPr>
          <w:rFonts w:ascii="Arial" w:hAnsi="Arial" w:cs="Arial"/>
          <w:color w:val="000000"/>
        </w:rPr>
      </w:pPr>
      <w:r w:rsidRPr="002B586B">
        <w:rPr>
          <w:rFonts w:ascii="Arial" w:hAnsi="Arial" w:cs="Arial"/>
          <w:color w:val="000000"/>
        </w:rPr>
        <w:t>Od sprejema odločitve o oddaji naročila do začetka veljavnosti pogodbe naročnik in izbrani ponudnik ne smeta izvajati dejanj, ki bi lahko povzročila, da pogodba ne bi začela veljati ali da ne bi bila izpolnjena.</w:t>
      </w:r>
    </w:p>
    <w:p w14:paraId="302073D4" w14:textId="77777777" w:rsidR="002B586B" w:rsidRPr="002B586B" w:rsidRDefault="002B586B" w:rsidP="002B586B">
      <w:pPr>
        <w:jc w:val="both"/>
        <w:rPr>
          <w:rFonts w:ascii="Arial" w:hAnsi="Arial" w:cs="Arial"/>
          <w:color w:val="000000"/>
        </w:rPr>
      </w:pPr>
      <w:r w:rsidRPr="002B586B">
        <w:rPr>
          <w:rFonts w:ascii="Arial" w:hAnsi="Arial" w:cs="Arial"/>
          <w:color w:val="000000"/>
        </w:rPr>
        <w:t>V primeru ustavitve postopka nobena stran ne sme izvajati dejanj, ki bi oteževala razveljavitev ali spremembo odločitve o oddaji naročila ali bi vplivala na nepristranskost naročnika oziroma Državne revizijske komisije.</w:t>
      </w:r>
    </w:p>
    <w:p w14:paraId="68084A81" w14:textId="77777777" w:rsidR="002B586B" w:rsidRPr="002B586B" w:rsidRDefault="002B586B" w:rsidP="002B586B">
      <w:pPr>
        <w:jc w:val="both"/>
        <w:rPr>
          <w:rFonts w:ascii="Arial" w:hAnsi="Arial" w:cs="Arial"/>
          <w:color w:val="000000"/>
        </w:rPr>
      </w:pPr>
      <w:r w:rsidRPr="002B586B">
        <w:rPr>
          <w:rFonts w:ascii="Arial" w:hAnsi="Arial" w:cs="Arial"/>
          <w:color w:val="000000"/>
        </w:rPr>
        <w:t>Naročilo ni razdeljeno na sklope.</w:t>
      </w:r>
    </w:p>
    <w:p w14:paraId="020828E8" w14:textId="77777777" w:rsidR="00145EAA" w:rsidRPr="009E2FCA" w:rsidRDefault="00145EAA" w:rsidP="00145EAA">
      <w:pPr>
        <w:spacing w:after="0"/>
        <w:jc w:val="both"/>
        <w:rPr>
          <w:rFonts w:ascii="Arial" w:eastAsia="Times New Roman" w:hAnsi="Arial" w:cs="Arial"/>
          <w:lang w:eastAsia="sl-SI"/>
        </w:rPr>
      </w:pPr>
      <w:r w:rsidRPr="009E2FCA">
        <w:rPr>
          <w:rFonts w:ascii="Arial" w:eastAsia="Times New Roman" w:hAnsi="Arial" w:cs="Arial"/>
          <w:lang w:eastAsia="sl-SI"/>
        </w:rPr>
        <w:t>Izvajalec bo med trajanjem pogodbe kril:</w:t>
      </w:r>
    </w:p>
    <w:p w14:paraId="0E160754" w14:textId="5EEEA31F" w:rsidR="00145EAA" w:rsidRPr="009E2FCA" w:rsidRDefault="00145EAA" w:rsidP="00145EAA">
      <w:pPr>
        <w:pStyle w:val="Odstavekseznama"/>
        <w:numPr>
          <w:ilvl w:val="0"/>
          <w:numId w:val="15"/>
        </w:numPr>
        <w:spacing w:after="0"/>
        <w:ind w:left="426" w:hanging="284"/>
        <w:jc w:val="both"/>
        <w:rPr>
          <w:rFonts w:ascii="Arial" w:eastAsia="Times New Roman" w:hAnsi="Arial" w:cs="Arial"/>
          <w:lang w:eastAsia="sl-SI"/>
        </w:rPr>
      </w:pPr>
      <w:r w:rsidRPr="009E2FCA">
        <w:rPr>
          <w:rFonts w:ascii="Arial" w:eastAsia="Times New Roman" w:hAnsi="Arial" w:cs="Arial"/>
          <w:lang w:eastAsia="sl-SI"/>
        </w:rPr>
        <w:t>stroške dela prevzetih zaposlenih delavcev pri pripravi malic in kosil (ob upoštevanju določil pogodbe o začasnem prevzemu delavcev</w:t>
      </w:r>
      <w:r>
        <w:rPr>
          <w:rFonts w:ascii="Arial" w:eastAsia="Times New Roman" w:hAnsi="Arial" w:cs="Arial"/>
          <w:lang w:eastAsia="sl-SI"/>
        </w:rPr>
        <w:t xml:space="preserve"> za čas trajanja veljavnosti te pogodbe</w:t>
      </w:r>
      <w:r w:rsidR="00A53015">
        <w:rPr>
          <w:rFonts w:ascii="Arial" w:eastAsia="Times New Roman" w:hAnsi="Arial" w:cs="Arial"/>
          <w:lang w:eastAsia="sl-SI"/>
        </w:rPr>
        <w:t xml:space="preserve"> in sicer prevzema dveh zaposlenih oseb pri naročniku</w:t>
      </w:r>
      <w:r w:rsidRPr="009E2FCA">
        <w:rPr>
          <w:rFonts w:ascii="Arial" w:eastAsia="Times New Roman" w:hAnsi="Arial" w:cs="Arial"/>
          <w:lang w:eastAsia="sl-SI"/>
        </w:rPr>
        <w:t>);</w:t>
      </w:r>
    </w:p>
    <w:p w14:paraId="7E23DA16" w14:textId="77777777" w:rsidR="00145EAA" w:rsidRPr="009E2FCA" w:rsidRDefault="00145EAA" w:rsidP="00145EAA">
      <w:pPr>
        <w:pStyle w:val="Odstavekseznama"/>
        <w:numPr>
          <w:ilvl w:val="0"/>
          <w:numId w:val="15"/>
        </w:numPr>
        <w:spacing w:after="0"/>
        <w:ind w:left="426" w:hanging="284"/>
        <w:jc w:val="both"/>
        <w:rPr>
          <w:rFonts w:ascii="Arial" w:eastAsia="Times New Roman" w:hAnsi="Arial" w:cs="Arial"/>
          <w:lang w:eastAsia="sl-SI"/>
        </w:rPr>
      </w:pPr>
      <w:r w:rsidRPr="009E2FCA">
        <w:rPr>
          <w:rFonts w:ascii="Arial" w:eastAsia="Times New Roman" w:hAnsi="Arial" w:cs="Arial"/>
          <w:lang w:eastAsia="sl-SI"/>
        </w:rPr>
        <w:t>stroške dela za zaposlene, ki jih bo izvajalec dodatno zaposlil za nemoteno opravljanje storitev.</w:t>
      </w:r>
    </w:p>
    <w:p w14:paraId="40727428" w14:textId="77777777" w:rsidR="00145EAA" w:rsidRPr="009E2FCA" w:rsidRDefault="00145EAA" w:rsidP="00145EAA">
      <w:pPr>
        <w:spacing w:after="0"/>
        <w:jc w:val="both"/>
        <w:rPr>
          <w:rFonts w:ascii="Arial" w:eastAsia="Times New Roman" w:hAnsi="Arial" w:cs="Arial"/>
          <w:lang w:eastAsia="sl-SI"/>
        </w:rPr>
      </w:pPr>
    </w:p>
    <w:p w14:paraId="01DEE73F" w14:textId="77777777" w:rsidR="00145EAA" w:rsidRPr="009E2FCA" w:rsidRDefault="00145EAA" w:rsidP="00145EAA">
      <w:pPr>
        <w:spacing w:after="0"/>
        <w:jc w:val="both"/>
        <w:rPr>
          <w:rFonts w:ascii="Arial" w:eastAsia="Times New Roman" w:hAnsi="Arial" w:cs="Arial"/>
          <w:lang w:eastAsia="sl-SI"/>
        </w:rPr>
      </w:pPr>
      <w:r w:rsidRPr="009E2FCA">
        <w:rPr>
          <w:rFonts w:ascii="Arial" w:eastAsia="Times New Roman" w:hAnsi="Arial" w:cs="Arial"/>
          <w:lang w:eastAsia="sl-SI"/>
        </w:rPr>
        <w:t>Naročnik bo ves čas trajanja pogodbenega razmerja:</w:t>
      </w:r>
    </w:p>
    <w:p w14:paraId="5F59FEA7" w14:textId="77777777" w:rsidR="00145EAA" w:rsidRPr="009E2FCA" w:rsidRDefault="00145EAA" w:rsidP="00145EAA">
      <w:pPr>
        <w:pStyle w:val="Odstavekseznama"/>
        <w:numPr>
          <w:ilvl w:val="0"/>
          <w:numId w:val="15"/>
        </w:numPr>
        <w:spacing w:after="0"/>
        <w:ind w:left="426" w:hanging="284"/>
        <w:jc w:val="both"/>
        <w:rPr>
          <w:rFonts w:ascii="Arial" w:eastAsia="Times New Roman" w:hAnsi="Arial" w:cs="Arial"/>
          <w:lang w:eastAsia="sl-SI"/>
        </w:rPr>
      </w:pPr>
      <w:r w:rsidRPr="009E2FCA">
        <w:rPr>
          <w:rFonts w:ascii="Arial" w:eastAsia="Times New Roman" w:hAnsi="Arial" w:cs="Arial"/>
          <w:lang w:eastAsia="sl-SI"/>
        </w:rPr>
        <w:t xml:space="preserve">izvajalcu na podlagi predmetne pogodbe nakazoval sredstva </w:t>
      </w:r>
      <w:r>
        <w:rPr>
          <w:rFonts w:ascii="Arial" w:eastAsia="Times New Roman" w:hAnsi="Arial" w:cs="Arial"/>
          <w:lang w:eastAsia="sl-SI"/>
        </w:rPr>
        <w:t>pridobljena s strani M</w:t>
      </w:r>
      <w:r w:rsidRPr="009E2FCA">
        <w:rPr>
          <w:rFonts w:ascii="Arial" w:eastAsia="Times New Roman" w:hAnsi="Arial" w:cs="Arial"/>
          <w:lang w:eastAsia="sl-SI"/>
        </w:rPr>
        <w:t xml:space="preserve">inistrstva za </w:t>
      </w:r>
      <w:r>
        <w:rPr>
          <w:rFonts w:ascii="Arial" w:eastAsia="Times New Roman" w:hAnsi="Arial" w:cs="Arial"/>
          <w:lang w:eastAsia="sl-SI"/>
        </w:rPr>
        <w:t xml:space="preserve">šolstvo za 3 </w:t>
      </w:r>
      <w:r w:rsidRPr="009E2FCA">
        <w:rPr>
          <w:rFonts w:ascii="Arial" w:eastAsia="Times New Roman" w:hAnsi="Arial" w:cs="Arial"/>
          <w:lang w:eastAsia="sl-SI"/>
        </w:rPr>
        <w:t>delavc</w:t>
      </w:r>
      <w:r>
        <w:rPr>
          <w:rFonts w:ascii="Arial" w:eastAsia="Times New Roman" w:hAnsi="Arial" w:cs="Arial"/>
          <w:lang w:eastAsia="sl-SI"/>
        </w:rPr>
        <w:t>e</w:t>
      </w:r>
      <w:r w:rsidRPr="009E2FCA">
        <w:rPr>
          <w:rFonts w:ascii="Arial" w:eastAsia="Times New Roman" w:hAnsi="Arial" w:cs="Arial"/>
          <w:lang w:eastAsia="sl-SI"/>
        </w:rPr>
        <w:t xml:space="preserve"> za pripravo šolskih malic. Višina </w:t>
      </w:r>
      <w:proofErr w:type="spellStart"/>
      <w:r w:rsidRPr="009E2FCA">
        <w:rPr>
          <w:rFonts w:ascii="Arial" w:eastAsia="Times New Roman" w:hAnsi="Arial" w:cs="Arial"/>
          <w:lang w:eastAsia="sl-SI"/>
        </w:rPr>
        <w:t>refundiranih</w:t>
      </w:r>
      <w:proofErr w:type="spellEnd"/>
      <w:r w:rsidRPr="009E2FCA">
        <w:rPr>
          <w:rFonts w:ascii="Arial" w:eastAsia="Times New Roman" w:hAnsi="Arial" w:cs="Arial"/>
          <w:lang w:eastAsia="sl-SI"/>
        </w:rPr>
        <w:t xml:space="preserve"> sredstev </w:t>
      </w:r>
      <w:r>
        <w:rPr>
          <w:rFonts w:ascii="Arial" w:eastAsia="Times New Roman" w:hAnsi="Arial" w:cs="Arial"/>
          <w:lang w:eastAsia="sl-SI"/>
        </w:rPr>
        <w:t>M</w:t>
      </w:r>
      <w:r w:rsidRPr="009E2FCA">
        <w:rPr>
          <w:rFonts w:ascii="Arial" w:eastAsia="Times New Roman" w:hAnsi="Arial" w:cs="Arial"/>
          <w:lang w:eastAsia="sl-SI"/>
        </w:rPr>
        <w:t>inistrstva se lahko spreminja, saj je odvisna od števila pripravljenih malic.</w:t>
      </w:r>
    </w:p>
    <w:p w14:paraId="4F1A4045" w14:textId="4BE5B1E9" w:rsidR="00135358" w:rsidRPr="00841977" w:rsidRDefault="00135358" w:rsidP="00841977">
      <w:pPr>
        <w:jc w:val="both"/>
        <w:rPr>
          <w:rFonts w:ascii="Arial" w:hAnsi="Arial" w:cs="Arial"/>
        </w:rPr>
      </w:pPr>
    </w:p>
    <w:p w14:paraId="3D208177" w14:textId="77777777" w:rsidR="005C3C17" w:rsidRPr="00F85881" w:rsidRDefault="005C3C17" w:rsidP="005110E1">
      <w:pPr>
        <w:widowControl w:val="0"/>
        <w:spacing w:after="0"/>
        <w:jc w:val="both"/>
        <w:outlineLvl w:val="0"/>
        <w:rPr>
          <w:rFonts w:ascii="Arial" w:eastAsia="Times New Roman" w:hAnsi="Arial" w:cs="Arial"/>
          <w:spacing w:val="-4"/>
          <w:lang w:eastAsia="sl-SI"/>
        </w:rPr>
      </w:pPr>
    </w:p>
    <w:p w14:paraId="23138960" w14:textId="5872B6C8" w:rsidR="002805DD" w:rsidRPr="00F85881" w:rsidRDefault="00BA7FA3" w:rsidP="00A53015">
      <w:pPr>
        <w:widowControl w:val="0"/>
        <w:spacing w:after="0"/>
        <w:ind w:left="4248" w:firstLine="708"/>
        <w:jc w:val="center"/>
        <w:outlineLvl w:val="0"/>
        <w:rPr>
          <w:rFonts w:ascii="Arial" w:eastAsia="Times New Roman" w:hAnsi="Arial" w:cs="Arial"/>
          <w:spacing w:val="-4"/>
          <w:lang w:eastAsia="sl-SI"/>
        </w:rPr>
      </w:pPr>
      <w:r w:rsidRPr="00F85881">
        <w:rPr>
          <w:rFonts w:ascii="Arial" w:eastAsia="Times New Roman" w:hAnsi="Arial" w:cs="Arial"/>
          <w:spacing w:val="-4"/>
          <w:lang w:eastAsia="sl-SI"/>
        </w:rPr>
        <w:t>Ravnatelj</w:t>
      </w:r>
      <w:r w:rsidR="002B586B">
        <w:rPr>
          <w:rFonts w:ascii="Arial" w:eastAsia="Times New Roman" w:hAnsi="Arial" w:cs="Arial"/>
          <w:spacing w:val="-4"/>
          <w:lang w:eastAsia="sl-SI"/>
        </w:rPr>
        <w:t>ica</w:t>
      </w:r>
      <w:r w:rsidR="00414C0C" w:rsidRPr="00F85881">
        <w:rPr>
          <w:rFonts w:ascii="Arial" w:eastAsia="Times New Roman" w:hAnsi="Arial" w:cs="Arial"/>
          <w:spacing w:val="-4"/>
          <w:lang w:eastAsia="sl-SI"/>
        </w:rPr>
        <w:t>:</w:t>
      </w:r>
    </w:p>
    <w:p w14:paraId="3F89E4DE" w14:textId="1DDCD29E" w:rsidR="002805DD" w:rsidRPr="00F85881" w:rsidRDefault="002B586B" w:rsidP="00A53015">
      <w:pPr>
        <w:widowControl w:val="0"/>
        <w:spacing w:after="0"/>
        <w:ind w:left="4956"/>
        <w:jc w:val="center"/>
        <w:outlineLvl w:val="0"/>
        <w:rPr>
          <w:rFonts w:ascii="Arial" w:eastAsia="Times New Roman" w:hAnsi="Arial" w:cs="Arial"/>
          <w:spacing w:val="-4"/>
          <w:lang w:eastAsia="sl-SI"/>
        </w:rPr>
      </w:pPr>
      <w:r>
        <w:rPr>
          <w:rFonts w:ascii="Arial" w:eastAsia="Times New Roman" w:hAnsi="Arial" w:cs="Arial"/>
          <w:spacing w:val="-4"/>
          <w:lang w:eastAsia="sl-SI"/>
        </w:rPr>
        <w:t>Sonja Grilc</w:t>
      </w:r>
    </w:p>
    <w:p w14:paraId="281DECF2" w14:textId="77777777" w:rsidR="00E36D3E" w:rsidRPr="00F85881" w:rsidRDefault="00E36D3E" w:rsidP="005110E1">
      <w:pPr>
        <w:widowControl w:val="0"/>
        <w:spacing w:after="0"/>
        <w:jc w:val="both"/>
        <w:outlineLvl w:val="0"/>
        <w:rPr>
          <w:rFonts w:ascii="Arial" w:eastAsia="Times New Roman" w:hAnsi="Arial" w:cs="Arial"/>
          <w:spacing w:val="-4"/>
          <w:lang w:eastAsia="sl-SI"/>
        </w:rPr>
      </w:pPr>
    </w:p>
    <w:p w14:paraId="6FDFEA93" w14:textId="77777777" w:rsidR="00666AF5" w:rsidRPr="00F85881" w:rsidRDefault="00666AF5" w:rsidP="00911F12">
      <w:pPr>
        <w:widowControl w:val="0"/>
        <w:spacing w:after="0"/>
        <w:outlineLvl w:val="0"/>
        <w:rPr>
          <w:rFonts w:ascii="Arial" w:eastAsia="Times New Roman" w:hAnsi="Arial" w:cs="Arial"/>
          <w:spacing w:val="-4"/>
          <w:lang w:eastAsia="sl-SI"/>
        </w:rPr>
      </w:pPr>
    </w:p>
    <w:p w14:paraId="7C370D59" w14:textId="77777777" w:rsidR="00666AF5" w:rsidRPr="00F85881" w:rsidRDefault="00666AF5" w:rsidP="005110E1">
      <w:pPr>
        <w:widowControl w:val="0"/>
        <w:spacing w:after="0"/>
        <w:jc w:val="center"/>
        <w:outlineLvl w:val="0"/>
        <w:rPr>
          <w:rFonts w:ascii="Arial" w:eastAsia="Times New Roman" w:hAnsi="Arial" w:cs="Arial"/>
          <w:spacing w:val="-4"/>
          <w:lang w:eastAsia="sl-SI"/>
        </w:rPr>
      </w:pPr>
    </w:p>
    <w:p w14:paraId="0ABE1892" w14:textId="77777777" w:rsidR="00687451" w:rsidRPr="00F85881" w:rsidRDefault="00687451" w:rsidP="00FB7498">
      <w:pPr>
        <w:widowControl w:val="0"/>
        <w:spacing w:after="0"/>
        <w:outlineLvl w:val="0"/>
        <w:rPr>
          <w:rFonts w:ascii="Arial" w:eastAsia="Times New Roman" w:hAnsi="Arial" w:cs="Arial"/>
          <w:spacing w:val="-4"/>
          <w:lang w:eastAsia="sl-SI"/>
        </w:rPr>
      </w:pPr>
    </w:p>
    <w:p w14:paraId="3A8B150D" w14:textId="77777777" w:rsidR="00E36D3E" w:rsidRPr="00F85881" w:rsidRDefault="00E36D3E" w:rsidP="001C52D0">
      <w:pPr>
        <w:widowControl w:val="0"/>
        <w:spacing w:after="0"/>
        <w:outlineLvl w:val="0"/>
        <w:rPr>
          <w:rFonts w:ascii="Arial" w:eastAsia="Times New Roman" w:hAnsi="Arial" w:cs="Arial"/>
          <w:spacing w:val="-4"/>
          <w:lang w:eastAsia="sl-SI"/>
        </w:rPr>
      </w:pPr>
    </w:p>
    <w:p w14:paraId="04B37788" w14:textId="77777777" w:rsidR="004F1CC6" w:rsidRPr="00F85881" w:rsidRDefault="00BA16A3" w:rsidP="005110E1">
      <w:pPr>
        <w:widowControl w:val="0"/>
        <w:shd w:val="clear" w:color="auto" w:fill="95B3D7"/>
        <w:spacing w:after="0"/>
        <w:jc w:val="center"/>
        <w:outlineLvl w:val="0"/>
        <w:rPr>
          <w:rFonts w:ascii="Arial" w:eastAsia="Times New Roman" w:hAnsi="Arial" w:cs="Arial"/>
          <w:b/>
          <w:spacing w:val="-4"/>
          <w:lang w:eastAsia="sl-SI"/>
        </w:rPr>
      </w:pPr>
      <w:r w:rsidRPr="00F85881">
        <w:rPr>
          <w:rFonts w:ascii="Arial" w:eastAsia="Times New Roman" w:hAnsi="Arial" w:cs="Arial"/>
          <w:b/>
          <w:spacing w:val="-4"/>
          <w:lang w:eastAsia="sl-SI"/>
        </w:rPr>
        <w:t>SPLOŠNA DOLOČILA</w:t>
      </w:r>
      <w:r w:rsidR="006F52A0" w:rsidRPr="00F85881">
        <w:rPr>
          <w:rFonts w:ascii="Arial" w:eastAsia="Times New Roman" w:hAnsi="Arial" w:cs="Arial"/>
          <w:b/>
          <w:spacing w:val="-4"/>
          <w:lang w:eastAsia="sl-SI"/>
        </w:rPr>
        <w:t xml:space="preserve"> </w:t>
      </w:r>
      <w:r w:rsidR="004F1CC6" w:rsidRPr="00F85881">
        <w:rPr>
          <w:rFonts w:ascii="Arial" w:eastAsia="Times New Roman" w:hAnsi="Arial" w:cs="Arial"/>
          <w:b/>
          <w:spacing w:val="-4"/>
          <w:lang w:eastAsia="sl-SI"/>
        </w:rPr>
        <w:t>IN NAVODILA PONUDNIKOM</w:t>
      </w:r>
    </w:p>
    <w:p w14:paraId="73FD4DC8" w14:textId="77777777" w:rsidR="004F1CC6" w:rsidRPr="00F85881" w:rsidRDefault="004F1CC6" w:rsidP="005110E1">
      <w:pPr>
        <w:shd w:val="clear" w:color="auto" w:fill="8DB3E2"/>
        <w:spacing w:after="0"/>
        <w:jc w:val="center"/>
        <w:rPr>
          <w:rFonts w:ascii="Arial" w:eastAsia="Times New Roman" w:hAnsi="Arial" w:cs="Arial"/>
          <w:b/>
          <w:spacing w:val="-4"/>
          <w:lang w:eastAsia="sl-SI"/>
        </w:rPr>
      </w:pPr>
      <w:r w:rsidRPr="00F85881">
        <w:rPr>
          <w:rFonts w:ascii="Arial" w:eastAsia="Times New Roman" w:hAnsi="Arial" w:cs="Arial"/>
          <w:b/>
          <w:spacing w:val="-4"/>
          <w:lang w:eastAsia="sl-SI"/>
        </w:rPr>
        <w:t>ZA PRIPRAVO PONUDBE</w:t>
      </w:r>
    </w:p>
    <w:p w14:paraId="579DE665" w14:textId="77777777" w:rsidR="002611C9" w:rsidRPr="00F85881" w:rsidRDefault="002611C9" w:rsidP="005110E1">
      <w:pPr>
        <w:widowControl w:val="0"/>
        <w:spacing w:after="0"/>
        <w:jc w:val="both"/>
        <w:outlineLvl w:val="0"/>
        <w:rPr>
          <w:rFonts w:ascii="Arial" w:eastAsia="Times New Roman" w:hAnsi="Arial" w:cs="Arial"/>
          <w:spacing w:val="-4"/>
          <w:lang w:eastAsia="sl-SI"/>
        </w:rPr>
      </w:pPr>
    </w:p>
    <w:p w14:paraId="5F9C8A87" w14:textId="77777777" w:rsidR="009F2714" w:rsidRPr="00590E2D" w:rsidRDefault="009F2714" w:rsidP="009566D7">
      <w:pPr>
        <w:numPr>
          <w:ilvl w:val="0"/>
          <w:numId w:val="2"/>
        </w:numPr>
        <w:shd w:val="clear" w:color="auto" w:fill="BFBFBF"/>
        <w:spacing w:after="0"/>
        <w:ind w:left="567" w:hanging="567"/>
        <w:jc w:val="both"/>
        <w:rPr>
          <w:rFonts w:ascii="Arial" w:eastAsia="Times New Roman" w:hAnsi="Arial" w:cs="Arial"/>
          <w:b/>
          <w:lang w:eastAsia="sl-SI"/>
        </w:rPr>
      </w:pPr>
      <w:r w:rsidRPr="00590E2D">
        <w:rPr>
          <w:rFonts w:ascii="Arial" w:eastAsia="Times New Roman" w:hAnsi="Arial" w:cs="Arial"/>
          <w:b/>
          <w:lang w:eastAsia="sl-SI"/>
        </w:rPr>
        <w:t>Predmet javnega naročila</w:t>
      </w:r>
    </w:p>
    <w:p w14:paraId="137B5515" w14:textId="1DA01C9E" w:rsidR="00F155A2" w:rsidRPr="004D733D" w:rsidRDefault="009F2714" w:rsidP="00264CB4">
      <w:pPr>
        <w:spacing w:after="0"/>
        <w:jc w:val="both"/>
        <w:rPr>
          <w:rFonts w:ascii="Arial" w:eastAsia="Times New Roman" w:hAnsi="Arial" w:cs="Arial"/>
          <w:lang w:eastAsia="sl-SI"/>
        </w:rPr>
      </w:pPr>
      <w:r w:rsidRPr="00590E2D">
        <w:rPr>
          <w:rFonts w:ascii="Arial" w:eastAsia="Times New Roman" w:hAnsi="Arial" w:cs="Arial"/>
          <w:lang w:eastAsia="sl-SI"/>
        </w:rPr>
        <w:t>Predmet javnega naročila je</w:t>
      </w:r>
      <w:r w:rsidR="00D52935" w:rsidRPr="00590E2D">
        <w:rPr>
          <w:rFonts w:ascii="Arial" w:eastAsia="Times New Roman" w:hAnsi="Arial" w:cs="Arial"/>
          <w:lang w:eastAsia="sl-SI"/>
        </w:rPr>
        <w:t xml:space="preserve"> izvajanje storitev</w:t>
      </w:r>
      <w:r w:rsidR="00954162" w:rsidRPr="00590E2D">
        <w:rPr>
          <w:rFonts w:ascii="Arial" w:eastAsia="Times New Roman" w:hAnsi="Arial" w:cs="Arial"/>
          <w:lang w:eastAsia="sl-SI"/>
        </w:rPr>
        <w:t xml:space="preserve"> </w:t>
      </w:r>
      <w:r w:rsidR="00D52935" w:rsidRPr="00590E2D">
        <w:rPr>
          <w:rFonts w:ascii="Arial" w:eastAsia="Times New Roman" w:hAnsi="Arial" w:cs="Arial"/>
          <w:b/>
          <w:lang w:eastAsia="sl-SI"/>
        </w:rPr>
        <w:t>priprave gotovih obrokov</w:t>
      </w:r>
      <w:r w:rsidR="002B586B">
        <w:rPr>
          <w:rFonts w:ascii="Arial" w:eastAsia="Times New Roman" w:hAnsi="Arial" w:cs="Arial"/>
          <w:b/>
          <w:lang w:eastAsia="sl-SI"/>
        </w:rPr>
        <w:t xml:space="preserve"> prehrane</w:t>
      </w:r>
      <w:r w:rsidR="00D52935" w:rsidRPr="00590E2D">
        <w:rPr>
          <w:rFonts w:ascii="Arial" w:eastAsia="Times New Roman" w:hAnsi="Arial" w:cs="Arial"/>
          <w:lang w:eastAsia="sl-SI"/>
        </w:rPr>
        <w:t>, ki se izvajajo na okolju prijazen način</w:t>
      </w:r>
      <w:r w:rsidR="00B75AD1">
        <w:rPr>
          <w:rFonts w:ascii="Arial" w:eastAsia="Times New Roman" w:hAnsi="Arial" w:cs="Arial"/>
          <w:lang w:eastAsia="sl-SI"/>
        </w:rPr>
        <w:t xml:space="preserve"> ter se vsakodnevno (v času izvajanja pouka) dostavijo na sedež naročnika</w:t>
      </w:r>
      <w:r w:rsidR="00DD094E">
        <w:rPr>
          <w:rFonts w:ascii="Arial" w:eastAsia="Times New Roman" w:hAnsi="Arial" w:cs="Arial"/>
          <w:lang w:eastAsia="sl-SI"/>
        </w:rPr>
        <w:t xml:space="preserve"> (na šolo, na podružnične šole in vrtec</w:t>
      </w:r>
      <w:r w:rsidR="00DD094E" w:rsidRPr="004D733D">
        <w:rPr>
          <w:rFonts w:ascii="Arial" w:eastAsia="Times New Roman" w:hAnsi="Arial" w:cs="Arial"/>
          <w:lang w:eastAsia="sl-SI"/>
        </w:rPr>
        <w:t>)</w:t>
      </w:r>
      <w:r w:rsidR="002B586B" w:rsidRPr="004D733D">
        <w:rPr>
          <w:rFonts w:ascii="Arial" w:eastAsia="Times New Roman" w:hAnsi="Arial" w:cs="Arial"/>
          <w:lang w:eastAsia="sl-SI"/>
        </w:rPr>
        <w:t xml:space="preserve">, kjer jih osebje izvajalca razdeli </w:t>
      </w:r>
      <w:r w:rsidR="00BC5713" w:rsidRPr="004D733D">
        <w:rPr>
          <w:rFonts w:ascii="Arial" w:eastAsia="Times New Roman" w:hAnsi="Arial" w:cs="Arial"/>
          <w:lang w:eastAsia="sl-SI"/>
        </w:rPr>
        <w:t>učencem in zaposlenim.</w:t>
      </w:r>
      <w:r w:rsidR="00D52935" w:rsidRPr="004D733D">
        <w:rPr>
          <w:rFonts w:ascii="Arial" w:eastAsia="Times New Roman" w:hAnsi="Arial" w:cs="Arial"/>
          <w:lang w:eastAsia="sl-SI"/>
        </w:rPr>
        <w:t xml:space="preserve"> </w:t>
      </w:r>
      <w:r w:rsidR="006F52A0" w:rsidRPr="004D733D">
        <w:rPr>
          <w:rFonts w:ascii="Arial" w:eastAsia="Times New Roman" w:hAnsi="Arial" w:cs="Arial"/>
          <w:lang w:eastAsia="sl-SI"/>
        </w:rPr>
        <w:t xml:space="preserve">Zahteve naročnika v zvezi s predmetom </w:t>
      </w:r>
      <w:r w:rsidR="009A460F" w:rsidRPr="004D733D">
        <w:rPr>
          <w:rFonts w:ascii="Arial" w:eastAsia="Times New Roman" w:hAnsi="Arial" w:cs="Arial"/>
          <w:lang w:eastAsia="sl-SI"/>
        </w:rPr>
        <w:t xml:space="preserve">javnega </w:t>
      </w:r>
      <w:r w:rsidR="006F52A0" w:rsidRPr="004D733D">
        <w:rPr>
          <w:rFonts w:ascii="Arial" w:eastAsia="Times New Roman" w:hAnsi="Arial" w:cs="Arial"/>
          <w:lang w:eastAsia="sl-SI"/>
        </w:rPr>
        <w:t>naročila so razvidne iz</w:t>
      </w:r>
      <w:r w:rsidR="00AC775E" w:rsidRPr="004D733D">
        <w:rPr>
          <w:rFonts w:ascii="Arial" w:eastAsia="Times New Roman" w:hAnsi="Arial" w:cs="Arial"/>
          <w:lang w:eastAsia="sl-SI"/>
        </w:rPr>
        <w:t xml:space="preserve"> določil vzorca</w:t>
      </w:r>
      <w:r w:rsidR="006F52A0" w:rsidRPr="004D733D">
        <w:rPr>
          <w:rFonts w:ascii="Arial" w:eastAsia="Times New Roman" w:hAnsi="Arial" w:cs="Arial"/>
          <w:lang w:eastAsia="sl-SI"/>
        </w:rPr>
        <w:t xml:space="preserve"> pogodb</w:t>
      </w:r>
      <w:r w:rsidR="00AC775E" w:rsidRPr="004D733D">
        <w:rPr>
          <w:rFonts w:ascii="Arial" w:eastAsia="Times New Roman" w:hAnsi="Arial" w:cs="Arial"/>
          <w:lang w:eastAsia="sl-SI"/>
        </w:rPr>
        <w:t>e.</w:t>
      </w:r>
    </w:p>
    <w:p w14:paraId="0E8E3042" w14:textId="77777777" w:rsidR="003A753E" w:rsidRPr="004D733D" w:rsidRDefault="003A753E" w:rsidP="005110E1">
      <w:pPr>
        <w:widowControl w:val="0"/>
        <w:spacing w:after="0"/>
        <w:jc w:val="both"/>
        <w:outlineLvl w:val="0"/>
        <w:rPr>
          <w:rFonts w:ascii="Arial" w:eastAsia="Times New Roman" w:hAnsi="Arial" w:cs="Arial"/>
          <w:spacing w:val="-4"/>
          <w:lang w:eastAsia="sl-SI"/>
        </w:rPr>
      </w:pPr>
    </w:p>
    <w:p w14:paraId="7FDE1FBA" w14:textId="77777777" w:rsidR="009F2714" w:rsidRPr="004D733D" w:rsidRDefault="009F4AC9" w:rsidP="009566D7">
      <w:pPr>
        <w:numPr>
          <w:ilvl w:val="0"/>
          <w:numId w:val="2"/>
        </w:numPr>
        <w:shd w:val="clear" w:color="auto" w:fill="BFBFBF"/>
        <w:spacing w:after="0"/>
        <w:ind w:left="567" w:hanging="567"/>
        <w:jc w:val="both"/>
        <w:rPr>
          <w:rFonts w:ascii="Arial" w:eastAsia="Times New Roman" w:hAnsi="Arial" w:cs="Arial"/>
          <w:b/>
          <w:lang w:eastAsia="sl-SI"/>
        </w:rPr>
      </w:pPr>
      <w:r w:rsidRPr="004D733D">
        <w:rPr>
          <w:rFonts w:ascii="Arial" w:eastAsia="Times New Roman" w:hAnsi="Arial" w:cs="Arial"/>
          <w:b/>
          <w:lang w:eastAsia="sl-SI"/>
        </w:rPr>
        <w:t>Vrsta postopka</w:t>
      </w:r>
    </w:p>
    <w:p w14:paraId="077414EA" w14:textId="4ED52B80" w:rsidR="002611C9" w:rsidRPr="004D733D" w:rsidRDefault="002611C9" w:rsidP="005110E1">
      <w:pPr>
        <w:spacing w:after="0"/>
        <w:jc w:val="both"/>
        <w:rPr>
          <w:rFonts w:ascii="Arial" w:hAnsi="Arial" w:cs="Arial"/>
        </w:rPr>
      </w:pPr>
      <w:r w:rsidRPr="004D733D">
        <w:rPr>
          <w:rFonts w:ascii="Arial" w:hAnsi="Arial" w:cs="Arial"/>
        </w:rPr>
        <w:t xml:space="preserve">Naročnik izvaja javno naročilo </w:t>
      </w:r>
      <w:r w:rsidR="00A846D7" w:rsidRPr="004D733D">
        <w:rPr>
          <w:rFonts w:ascii="Arial" w:hAnsi="Arial" w:cs="Arial"/>
        </w:rPr>
        <w:t>oddaje soci</w:t>
      </w:r>
      <w:r w:rsidR="000C1814" w:rsidRPr="004D733D">
        <w:rPr>
          <w:rFonts w:ascii="Arial" w:hAnsi="Arial" w:cs="Arial"/>
        </w:rPr>
        <w:t>a</w:t>
      </w:r>
      <w:r w:rsidR="00A846D7" w:rsidRPr="004D733D">
        <w:rPr>
          <w:rFonts w:ascii="Arial" w:hAnsi="Arial" w:cs="Arial"/>
        </w:rPr>
        <w:t>l</w:t>
      </w:r>
      <w:r w:rsidR="000C1814" w:rsidRPr="004D733D">
        <w:rPr>
          <w:rFonts w:ascii="Arial" w:hAnsi="Arial" w:cs="Arial"/>
        </w:rPr>
        <w:t xml:space="preserve">nih in drugih storitev </w:t>
      </w:r>
      <w:r w:rsidR="00332D94" w:rsidRPr="004D733D">
        <w:rPr>
          <w:rFonts w:ascii="Arial" w:hAnsi="Arial" w:cs="Arial"/>
        </w:rPr>
        <w:t xml:space="preserve">v skladu z določili </w:t>
      </w:r>
      <w:r w:rsidR="000C1814" w:rsidRPr="004D733D">
        <w:rPr>
          <w:rFonts w:ascii="Arial" w:hAnsi="Arial" w:cs="Arial"/>
        </w:rPr>
        <w:t xml:space="preserve">četrtega poglavja </w:t>
      </w:r>
      <w:r w:rsidR="0003223C" w:rsidRPr="004D733D">
        <w:rPr>
          <w:rFonts w:ascii="Arial" w:hAnsi="Arial" w:cs="Arial"/>
        </w:rPr>
        <w:t xml:space="preserve">ZJN-3, </w:t>
      </w:r>
      <w:r w:rsidR="002138A4" w:rsidRPr="004D733D">
        <w:rPr>
          <w:rFonts w:ascii="Arial" w:hAnsi="Arial" w:cs="Arial"/>
        </w:rPr>
        <w:t>s sklenitvij</w:t>
      </w:r>
      <w:r w:rsidR="00F232EA" w:rsidRPr="004D733D">
        <w:rPr>
          <w:rFonts w:ascii="Arial" w:hAnsi="Arial" w:cs="Arial"/>
        </w:rPr>
        <w:t xml:space="preserve">o pogodbe o </w:t>
      </w:r>
      <w:r w:rsidR="00D52935" w:rsidRPr="004D733D">
        <w:rPr>
          <w:rFonts w:ascii="Arial" w:hAnsi="Arial" w:cs="Arial"/>
        </w:rPr>
        <w:t>izvajanju storitev z</w:t>
      </w:r>
      <w:r w:rsidR="00F232EA" w:rsidRPr="004D733D">
        <w:rPr>
          <w:rFonts w:ascii="Arial" w:hAnsi="Arial" w:cs="Arial"/>
        </w:rPr>
        <w:t xml:space="preserve">a obdobje </w:t>
      </w:r>
      <w:r w:rsidR="00B75AD1" w:rsidRPr="004D733D">
        <w:rPr>
          <w:rFonts w:ascii="Arial" w:hAnsi="Arial" w:cs="Arial"/>
        </w:rPr>
        <w:t>48</w:t>
      </w:r>
      <w:r w:rsidR="002138A4" w:rsidRPr="004D733D">
        <w:rPr>
          <w:rFonts w:ascii="Arial" w:hAnsi="Arial" w:cs="Arial"/>
        </w:rPr>
        <w:t xml:space="preserve"> mesecev</w:t>
      </w:r>
      <w:r w:rsidR="00A72BDB" w:rsidRPr="004D733D">
        <w:rPr>
          <w:rFonts w:ascii="Arial" w:hAnsi="Arial" w:cs="Arial"/>
        </w:rPr>
        <w:t>.</w:t>
      </w:r>
      <w:r w:rsidR="002138A4" w:rsidRPr="004D733D">
        <w:rPr>
          <w:rFonts w:ascii="Arial" w:hAnsi="Arial" w:cs="Arial"/>
        </w:rPr>
        <w:t xml:space="preserve"> </w:t>
      </w:r>
    </w:p>
    <w:p w14:paraId="223577BD" w14:textId="77777777" w:rsidR="00820068" w:rsidRPr="004D733D" w:rsidRDefault="00820068" w:rsidP="005110E1">
      <w:pPr>
        <w:spacing w:after="0"/>
        <w:jc w:val="both"/>
        <w:rPr>
          <w:rFonts w:ascii="Arial Narrow" w:hAnsi="Arial Narrow" w:cs="Arial"/>
        </w:rPr>
      </w:pPr>
    </w:p>
    <w:p w14:paraId="783F597C" w14:textId="77777777" w:rsidR="009A460F" w:rsidRPr="004D733D" w:rsidRDefault="009A460F" w:rsidP="009566D7">
      <w:pPr>
        <w:numPr>
          <w:ilvl w:val="0"/>
          <w:numId w:val="2"/>
        </w:numPr>
        <w:shd w:val="clear" w:color="auto" w:fill="BFBFBF"/>
        <w:spacing w:after="0"/>
        <w:ind w:left="567" w:hanging="567"/>
        <w:jc w:val="both"/>
        <w:rPr>
          <w:rFonts w:ascii="Arial" w:hAnsi="Arial" w:cs="Arial"/>
          <w:b/>
        </w:rPr>
      </w:pPr>
      <w:r w:rsidRPr="004D733D">
        <w:rPr>
          <w:rFonts w:ascii="Arial" w:hAnsi="Arial" w:cs="Arial"/>
          <w:b/>
        </w:rPr>
        <w:t>Sodelovanje</w:t>
      </w:r>
    </w:p>
    <w:p w14:paraId="5031C30D" w14:textId="77777777" w:rsidR="00264CB4" w:rsidRPr="004D733D" w:rsidRDefault="00264CB4" w:rsidP="00264CB4">
      <w:pPr>
        <w:pStyle w:val="Navadensplet"/>
        <w:spacing w:before="60" w:beforeAutospacing="0" w:after="120" w:afterAutospacing="0" w:line="276" w:lineRule="auto"/>
        <w:rPr>
          <w:rFonts w:ascii="Arial" w:hAnsi="Arial" w:cs="Arial"/>
          <w:sz w:val="22"/>
          <w:szCs w:val="22"/>
        </w:rPr>
      </w:pPr>
      <w:r w:rsidRPr="004D733D">
        <w:rPr>
          <w:rFonts w:ascii="Arial" w:hAnsi="Arial" w:cs="Arial"/>
          <w:sz w:val="22"/>
          <w:szCs w:val="22"/>
        </w:rPr>
        <w:t>Kot ponudnik lahko v tem postopku javnega naročanja sodeluje vsaka pravna ali fizična oseba, ki je registrirana za dejavnost, ki je predmet tega javnega naročila, ter ima za opravljanje te dejavnosti vsa predpisana dovoljenja.</w:t>
      </w:r>
    </w:p>
    <w:p w14:paraId="2014B399" w14:textId="77777777" w:rsidR="00264CB4" w:rsidRPr="004D733D" w:rsidRDefault="00264CB4" w:rsidP="00BF19CE">
      <w:pPr>
        <w:pStyle w:val="Navadensplet"/>
        <w:spacing w:before="0" w:beforeAutospacing="0" w:after="120" w:afterAutospacing="0" w:line="276" w:lineRule="auto"/>
        <w:jc w:val="both"/>
        <w:rPr>
          <w:rFonts w:ascii="Arial" w:hAnsi="Arial" w:cs="Arial"/>
          <w:sz w:val="22"/>
          <w:szCs w:val="22"/>
        </w:rPr>
      </w:pPr>
      <w:r w:rsidRPr="004D733D">
        <w:rPr>
          <w:rFonts w:ascii="Arial" w:hAnsi="Arial" w:cs="Arial"/>
          <w:sz w:val="22"/>
          <w:szCs w:val="22"/>
        </w:rPr>
        <w:t>Ponudnik mora razpolagati z ustreznimi tehničnimi in kadrovskimi zmogljivostmi za izvedbo naročila, zlasti z ustrezno opremljeno kuhinjo, ki po kapaciteti in tehničnih pogojih omogoča pripravo zahtevanega števila obrokov, ter z zadostnim številom strokovno usposobljenega kadra za nemoteno in kakovostno izvedbo storitve.</w:t>
      </w:r>
    </w:p>
    <w:p w14:paraId="553AC14F" w14:textId="77777777" w:rsidR="00264CB4" w:rsidRPr="00264CB4" w:rsidRDefault="00264CB4" w:rsidP="00264CB4">
      <w:pPr>
        <w:pStyle w:val="Navadensplet"/>
        <w:spacing w:before="0" w:beforeAutospacing="0" w:after="0" w:afterAutospacing="0" w:line="276" w:lineRule="auto"/>
        <w:rPr>
          <w:rFonts w:ascii="Arial" w:hAnsi="Arial" w:cs="Arial"/>
          <w:sz w:val="22"/>
          <w:szCs w:val="22"/>
        </w:rPr>
      </w:pPr>
      <w:r w:rsidRPr="004D733D">
        <w:rPr>
          <w:rFonts w:ascii="Arial" w:hAnsi="Arial" w:cs="Arial"/>
          <w:sz w:val="22"/>
          <w:szCs w:val="22"/>
        </w:rPr>
        <w:t>Navedeno ponudnik izkaže z ustreznimi dokazili, skladno z določbami razpisne dokumentacije.</w:t>
      </w:r>
    </w:p>
    <w:p w14:paraId="3A16F6E5" w14:textId="77777777" w:rsidR="006D0529" w:rsidRPr="00DA0766" w:rsidRDefault="006D0529" w:rsidP="005110E1">
      <w:pPr>
        <w:spacing w:after="0"/>
        <w:jc w:val="both"/>
        <w:rPr>
          <w:rFonts w:ascii="Arial Narrow" w:eastAsia="Times New Roman" w:hAnsi="Arial Narrow" w:cs="Arial"/>
          <w:lang w:eastAsia="sl-SI"/>
        </w:rPr>
      </w:pPr>
    </w:p>
    <w:p w14:paraId="1E0A8B0E" w14:textId="77777777" w:rsidR="009F2714" w:rsidRPr="00590E2D" w:rsidRDefault="009F2714" w:rsidP="009566D7">
      <w:pPr>
        <w:widowControl w:val="0"/>
        <w:numPr>
          <w:ilvl w:val="0"/>
          <w:numId w:val="2"/>
        </w:numPr>
        <w:shd w:val="clear" w:color="auto" w:fill="BFBFBF"/>
        <w:tabs>
          <w:tab w:val="left" w:pos="142"/>
        </w:tabs>
        <w:spacing w:after="0"/>
        <w:ind w:left="567" w:hanging="567"/>
        <w:jc w:val="both"/>
        <w:outlineLvl w:val="2"/>
        <w:rPr>
          <w:rFonts w:ascii="Arial" w:eastAsia="Times New Roman" w:hAnsi="Arial" w:cs="Arial"/>
          <w:b/>
          <w:bCs/>
          <w:lang w:eastAsia="sl-SI"/>
        </w:rPr>
      </w:pPr>
      <w:bookmarkStart w:id="0" w:name="_Toc192656668"/>
      <w:bookmarkStart w:id="1" w:name="_Toc201640906"/>
      <w:r w:rsidRPr="00590E2D">
        <w:rPr>
          <w:rFonts w:ascii="Arial" w:eastAsia="Times New Roman" w:hAnsi="Arial" w:cs="Arial"/>
          <w:b/>
          <w:bCs/>
          <w:lang w:eastAsia="sl-SI"/>
        </w:rPr>
        <w:t>Spremembe, dopolnitve in pojasnila dokumentacij</w:t>
      </w:r>
      <w:bookmarkEnd w:id="0"/>
      <w:bookmarkEnd w:id="1"/>
      <w:r w:rsidR="00332D94" w:rsidRPr="00590E2D">
        <w:rPr>
          <w:rFonts w:ascii="Arial" w:eastAsia="Times New Roman" w:hAnsi="Arial" w:cs="Arial"/>
          <w:b/>
          <w:bCs/>
          <w:lang w:eastAsia="sl-SI"/>
        </w:rPr>
        <w:t>e</w:t>
      </w:r>
      <w:r w:rsidR="00380139" w:rsidRPr="00590E2D">
        <w:rPr>
          <w:rFonts w:ascii="Arial" w:eastAsia="Times New Roman" w:hAnsi="Arial" w:cs="Arial"/>
          <w:b/>
          <w:bCs/>
          <w:lang w:eastAsia="sl-SI"/>
        </w:rPr>
        <w:t xml:space="preserve"> v zvezi z oddajo javnega naročila</w:t>
      </w:r>
    </w:p>
    <w:p w14:paraId="15856617" w14:textId="2463E97A" w:rsidR="00E36D3E" w:rsidRPr="00590E2D" w:rsidRDefault="007869D3" w:rsidP="005110E1">
      <w:pPr>
        <w:spacing w:after="0"/>
        <w:jc w:val="both"/>
        <w:rPr>
          <w:rFonts w:ascii="Arial" w:eastAsia="Times New Roman" w:hAnsi="Arial" w:cs="Arial"/>
          <w:lang w:eastAsia="sl-SI"/>
        </w:rPr>
      </w:pPr>
      <w:r w:rsidRPr="00590E2D">
        <w:rPr>
          <w:rFonts w:ascii="Arial" w:eastAsia="Times New Roman" w:hAnsi="Arial" w:cs="Arial"/>
          <w:lang w:eastAsia="sl-SI"/>
        </w:rPr>
        <w:t xml:space="preserve">Naročnik si pridržuje pravico spremeniti ali dopolniti dokumentacijo v zvezi z oddajo javnega naročila. V primeru, da bo naročnik v roku za predložitev ponudb spremenil ali dopolnil dokumentacijo, bo to objavil na Portalu javnih naročil. </w:t>
      </w:r>
      <w:r w:rsidR="00A67C85" w:rsidRPr="00590E2D">
        <w:rPr>
          <w:rFonts w:ascii="Arial" w:eastAsia="Times New Roman" w:hAnsi="Arial" w:cs="Arial"/>
          <w:lang w:eastAsia="sl-SI"/>
        </w:rPr>
        <w:t>Po poteku roka za prejem ponudb naročnik ne bo spreminjal ali dopolnjeval dokumentacije v zvezi z oddajo javnega naročila.</w:t>
      </w:r>
    </w:p>
    <w:p w14:paraId="39AA3734" w14:textId="77777777" w:rsidR="00E36D3E" w:rsidRPr="00590E2D" w:rsidRDefault="00E36D3E" w:rsidP="005110E1">
      <w:pPr>
        <w:spacing w:after="0"/>
        <w:jc w:val="both"/>
        <w:rPr>
          <w:rFonts w:ascii="Arial" w:eastAsia="Times New Roman" w:hAnsi="Arial" w:cs="Arial"/>
          <w:lang w:eastAsia="sl-SI"/>
        </w:rPr>
      </w:pPr>
    </w:p>
    <w:p w14:paraId="52149E3B" w14:textId="29795424" w:rsidR="00954162" w:rsidRDefault="007F23F8" w:rsidP="005110E1">
      <w:pPr>
        <w:spacing w:after="0"/>
        <w:jc w:val="both"/>
        <w:rPr>
          <w:rFonts w:ascii="Arial" w:eastAsia="Times New Roman" w:hAnsi="Arial" w:cs="Arial"/>
          <w:lang w:eastAsia="sl-SI"/>
        </w:rPr>
      </w:pPr>
      <w:r w:rsidRPr="00590E2D">
        <w:rPr>
          <w:rFonts w:ascii="Arial" w:eastAsia="Times New Roman" w:hAnsi="Arial" w:cs="Arial"/>
          <w:lang w:eastAsia="sl-SI"/>
        </w:rPr>
        <w:t xml:space="preserve">Zainteresirani ponudniki lahko zahtevajo dodatna pojasnila ali vprašanja o dokumentaciji v zvezi z oddajo javnega naročila </w:t>
      </w:r>
      <w:r w:rsidR="007D0454" w:rsidRPr="00590E2D">
        <w:rPr>
          <w:rFonts w:ascii="Arial" w:eastAsia="Times New Roman" w:hAnsi="Arial" w:cs="Arial"/>
          <w:lang w:eastAsia="sl-SI"/>
        </w:rPr>
        <w:t xml:space="preserve">le v pisni obliki </w:t>
      </w:r>
      <w:r w:rsidRPr="00590E2D">
        <w:rPr>
          <w:rFonts w:ascii="Arial" w:eastAsia="Times New Roman" w:hAnsi="Arial" w:cs="Arial"/>
          <w:lang w:eastAsia="sl-SI"/>
        </w:rPr>
        <w:t xml:space="preserve">preko Portala javnih naročil, na katera bo naročnik pripravil in posredoval odgovore oziroma pojasnila najkasneje šest (6) koledarskih dni pred rokom za </w:t>
      </w:r>
      <w:r w:rsidR="00A67C85" w:rsidRPr="00590E2D">
        <w:rPr>
          <w:rFonts w:ascii="Arial" w:eastAsia="Times New Roman" w:hAnsi="Arial" w:cs="Arial"/>
          <w:lang w:eastAsia="sl-SI"/>
        </w:rPr>
        <w:t>predložitev</w:t>
      </w:r>
      <w:r w:rsidRPr="00590E2D">
        <w:rPr>
          <w:rFonts w:ascii="Arial" w:eastAsia="Times New Roman" w:hAnsi="Arial" w:cs="Arial"/>
          <w:lang w:eastAsia="sl-SI"/>
        </w:rPr>
        <w:t xml:space="preserve"> ponudb, pod pogojem, da bo zahteva posredovana pravočasno, to je do dne </w:t>
      </w:r>
      <w:r w:rsidR="00FB7498">
        <w:rPr>
          <w:rFonts w:ascii="Arial" w:eastAsia="Times New Roman" w:hAnsi="Arial" w:cs="Arial"/>
          <w:b/>
          <w:lang w:eastAsia="sl-SI"/>
        </w:rPr>
        <w:t>2</w:t>
      </w:r>
      <w:r w:rsidR="008C4E63" w:rsidRPr="008C4E63">
        <w:rPr>
          <w:rFonts w:ascii="Arial" w:eastAsia="Times New Roman" w:hAnsi="Arial" w:cs="Arial"/>
          <w:b/>
          <w:lang w:eastAsia="sl-SI"/>
        </w:rPr>
        <w:t>.</w:t>
      </w:r>
      <w:r w:rsidR="00FB7498">
        <w:rPr>
          <w:rFonts w:ascii="Arial" w:eastAsia="Times New Roman" w:hAnsi="Arial" w:cs="Arial"/>
          <w:b/>
          <w:lang w:eastAsia="sl-SI"/>
        </w:rPr>
        <w:t>6</w:t>
      </w:r>
      <w:r w:rsidR="00DA1A79" w:rsidRPr="008C4E63">
        <w:rPr>
          <w:rFonts w:ascii="Arial" w:eastAsia="Times New Roman" w:hAnsi="Arial" w:cs="Arial"/>
          <w:b/>
          <w:lang w:eastAsia="sl-SI"/>
        </w:rPr>
        <w:t>.202</w:t>
      </w:r>
      <w:r w:rsidR="00264CB4" w:rsidRPr="008C4E63">
        <w:rPr>
          <w:rFonts w:ascii="Arial" w:eastAsia="Times New Roman" w:hAnsi="Arial" w:cs="Arial"/>
          <w:b/>
          <w:lang w:eastAsia="sl-SI"/>
        </w:rPr>
        <w:t>6</w:t>
      </w:r>
      <w:r w:rsidRPr="00590E2D">
        <w:rPr>
          <w:rFonts w:ascii="Arial" w:eastAsia="Times New Roman" w:hAnsi="Arial" w:cs="Arial"/>
          <w:b/>
          <w:lang w:eastAsia="sl-SI"/>
        </w:rPr>
        <w:t xml:space="preserve"> do</w:t>
      </w:r>
      <w:r w:rsidR="00A72BDB">
        <w:rPr>
          <w:rFonts w:ascii="Arial" w:eastAsia="Times New Roman" w:hAnsi="Arial" w:cs="Arial"/>
          <w:b/>
          <w:lang w:eastAsia="sl-SI"/>
        </w:rPr>
        <w:t xml:space="preserve"> 12.00</w:t>
      </w:r>
      <w:r w:rsidRPr="00590E2D">
        <w:rPr>
          <w:rFonts w:ascii="Arial" w:eastAsia="Times New Roman" w:hAnsi="Arial" w:cs="Arial"/>
          <w:b/>
          <w:lang w:eastAsia="sl-SI"/>
        </w:rPr>
        <w:t xml:space="preserve"> ure</w:t>
      </w:r>
      <w:r w:rsidRPr="00590E2D">
        <w:rPr>
          <w:rFonts w:ascii="Arial" w:eastAsia="Times New Roman" w:hAnsi="Arial" w:cs="Arial"/>
          <w:lang w:eastAsia="sl-SI"/>
        </w:rPr>
        <w:t>.</w:t>
      </w:r>
      <w:r w:rsidRPr="00590E2D">
        <w:rPr>
          <w:rFonts w:ascii="Arial" w:hAnsi="Arial" w:cs="Arial"/>
        </w:rPr>
        <w:t xml:space="preserve"> </w:t>
      </w:r>
      <w:r w:rsidR="00CF3905" w:rsidRPr="00590E2D">
        <w:rPr>
          <w:rFonts w:ascii="Arial" w:hAnsi="Arial" w:cs="Arial"/>
        </w:rPr>
        <w:t>Po tem roku in n</w:t>
      </w:r>
      <w:r w:rsidRPr="00590E2D">
        <w:rPr>
          <w:rFonts w:ascii="Arial" w:eastAsia="Times New Roman" w:hAnsi="Arial" w:cs="Arial"/>
          <w:lang w:eastAsia="sl-SI"/>
        </w:rPr>
        <w:t xml:space="preserve">a drugače posredovane zahteve za dodatna pojasnila ali vprašanja naročnik </w:t>
      </w:r>
      <w:r w:rsidR="00CF3905" w:rsidRPr="00590E2D">
        <w:rPr>
          <w:rFonts w:ascii="Arial" w:eastAsia="Times New Roman" w:hAnsi="Arial" w:cs="Arial"/>
          <w:lang w:eastAsia="sl-SI"/>
        </w:rPr>
        <w:t>ne bo odgovarjal</w:t>
      </w:r>
      <w:r w:rsidR="00AC775E" w:rsidRPr="00590E2D">
        <w:rPr>
          <w:rFonts w:ascii="Arial" w:eastAsia="Times New Roman" w:hAnsi="Arial" w:cs="Arial"/>
          <w:lang w:eastAsia="sl-SI"/>
        </w:rPr>
        <w:t xml:space="preserve">. </w:t>
      </w:r>
      <w:r w:rsidR="007869D3" w:rsidRPr="00590E2D">
        <w:rPr>
          <w:rFonts w:ascii="Arial" w:eastAsia="Times New Roman" w:hAnsi="Arial" w:cs="Arial"/>
          <w:lang w:eastAsia="sl-SI"/>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w:t>
      </w:r>
      <w:r w:rsidR="000B134B" w:rsidRPr="00590E2D">
        <w:rPr>
          <w:rFonts w:ascii="Arial" w:eastAsia="Times New Roman" w:hAnsi="Arial" w:cs="Arial"/>
          <w:lang w:eastAsia="sl-SI"/>
        </w:rPr>
        <w:t xml:space="preserve">st navedbe v tej dokumentaciji. </w:t>
      </w:r>
      <w:r w:rsidRPr="00590E2D">
        <w:rPr>
          <w:rFonts w:ascii="Arial" w:eastAsia="Times New Roman" w:hAnsi="Arial" w:cs="Arial"/>
          <w:lang w:eastAsia="sl-SI"/>
        </w:rPr>
        <w:t xml:space="preserve">Vse spremembe, </w:t>
      </w:r>
      <w:r w:rsidR="00954162" w:rsidRPr="00590E2D">
        <w:rPr>
          <w:rFonts w:ascii="Arial" w:eastAsia="Times New Roman" w:hAnsi="Arial" w:cs="Arial"/>
          <w:lang w:eastAsia="sl-SI"/>
        </w:rPr>
        <w:t>dopolni</w:t>
      </w:r>
      <w:r w:rsidR="00BA16A3" w:rsidRPr="00590E2D">
        <w:rPr>
          <w:rFonts w:ascii="Arial" w:eastAsia="Times New Roman" w:hAnsi="Arial" w:cs="Arial"/>
          <w:lang w:eastAsia="sl-SI"/>
        </w:rPr>
        <w:t xml:space="preserve">tve </w:t>
      </w:r>
      <w:r w:rsidRPr="00590E2D">
        <w:rPr>
          <w:rFonts w:ascii="Arial" w:eastAsia="Times New Roman" w:hAnsi="Arial" w:cs="Arial"/>
          <w:lang w:eastAsia="sl-SI"/>
        </w:rPr>
        <w:t xml:space="preserve">ali dodatna pojasnila </w:t>
      </w:r>
      <w:r w:rsidR="007869D3" w:rsidRPr="00590E2D">
        <w:rPr>
          <w:rFonts w:ascii="Arial" w:eastAsia="Times New Roman" w:hAnsi="Arial" w:cs="Arial"/>
          <w:lang w:eastAsia="sl-SI"/>
        </w:rPr>
        <w:t xml:space="preserve">dokumentacije v zvezi z oddajo javnega naročila </w:t>
      </w:r>
      <w:r w:rsidR="0036037F" w:rsidRPr="00590E2D">
        <w:rPr>
          <w:rFonts w:ascii="Arial" w:eastAsia="Times New Roman" w:hAnsi="Arial" w:cs="Arial"/>
          <w:lang w:eastAsia="sl-SI"/>
        </w:rPr>
        <w:t>so za ponudnike obvezujoče.</w:t>
      </w:r>
    </w:p>
    <w:p w14:paraId="77393269" w14:textId="77777777" w:rsidR="00A72BDB" w:rsidRDefault="00A72BDB" w:rsidP="005110E1">
      <w:pPr>
        <w:spacing w:after="0"/>
        <w:jc w:val="both"/>
        <w:rPr>
          <w:rFonts w:ascii="Arial" w:eastAsia="Times New Roman" w:hAnsi="Arial" w:cs="Arial"/>
          <w:lang w:eastAsia="sl-SI"/>
        </w:rPr>
      </w:pPr>
    </w:p>
    <w:p w14:paraId="5772DE9F" w14:textId="77777777" w:rsidR="009F2714" w:rsidRPr="00590E2D" w:rsidRDefault="00D3737F" w:rsidP="009566D7">
      <w:pPr>
        <w:numPr>
          <w:ilvl w:val="0"/>
          <w:numId w:val="2"/>
        </w:numPr>
        <w:shd w:val="clear" w:color="auto" w:fill="BFBFBF"/>
        <w:spacing w:after="0"/>
        <w:ind w:left="567" w:hanging="567"/>
        <w:jc w:val="both"/>
        <w:rPr>
          <w:rFonts w:ascii="Arial" w:eastAsia="Times New Roman" w:hAnsi="Arial" w:cs="Arial"/>
          <w:b/>
          <w:lang w:eastAsia="sl-SI"/>
        </w:rPr>
      </w:pPr>
      <w:r w:rsidRPr="00590E2D">
        <w:rPr>
          <w:rFonts w:ascii="Arial" w:eastAsia="Times New Roman" w:hAnsi="Arial" w:cs="Arial"/>
          <w:b/>
          <w:lang w:eastAsia="sl-SI"/>
        </w:rPr>
        <w:t>P</w:t>
      </w:r>
      <w:r w:rsidR="00064576" w:rsidRPr="00590E2D">
        <w:rPr>
          <w:rFonts w:ascii="Arial" w:eastAsia="Times New Roman" w:hAnsi="Arial" w:cs="Arial"/>
          <w:b/>
          <w:lang w:eastAsia="sl-SI"/>
        </w:rPr>
        <w:t>redložitev</w:t>
      </w:r>
      <w:r w:rsidR="009F2714" w:rsidRPr="00590E2D">
        <w:rPr>
          <w:rFonts w:ascii="Arial" w:eastAsia="Times New Roman" w:hAnsi="Arial" w:cs="Arial"/>
          <w:b/>
          <w:lang w:eastAsia="sl-SI"/>
        </w:rPr>
        <w:t xml:space="preserve"> ponudb</w:t>
      </w:r>
    </w:p>
    <w:p w14:paraId="517F6CDF" w14:textId="3A1E5602" w:rsidR="00687451" w:rsidRPr="00687451" w:rsidRDefault="00687451" w:rsidP="00264CB4">
      <w:pPr>
        <w:spacing w:before="60"/>
        <w:jc w:val="both"/>
        <w:rPr>
          <w:rFonts w:ascii="Arial" w:hAnsi="Arial" w:cs="Arial"/>
        </w:rPr>
      </w:pPr>
      <w:r w:rsidRPr="00687451">
        <w:rPr>
          <w:rFonts w:ascii="Arial" w:hAnsi="Arial" w:cs="Arial"/>
        </w:rPr>
        <w:t xml:space="preserve">Ponudniki morajo ponudbe predložiti v </w:t>
      </w:r>
      <w:r w:rsidRPr="00687451">
        <w:rPr>
          <w:rFonts w:ascii="Arial" w:hAnsi="Arial" w:cs="Arial"/>
          <w:b/>
        </w:rPr>
        <w:t>informacijski sistem e-JN</w:t>
      </w:r>
      <w:r w:rsidRPr="00687451">
        <w:rPr>
          <w:rFonts w:ascii="Arial" w:hAnsi="Arial" w:cs="Arial"/>
        </w:rPr>
        <w:t xml:space="preserve"> na spletnem naslovu </w:t>
      </w:r>
      <w:hyperlink r:id="rId13" w:history="1">
        <w:r w:rsidRPr="00687451">
          <w:rPr>
            <w:rStyle w:val="Hiperpovezava"/>
            <w:rFonts w:ascii="Arial" w:hAnsi="Arial" w:cs="Arial"/>
          </w:rPr>
          <w:t>https://ejn.gov.si/</w:t>
        </w:r>
      </w:hyperlink>
      <w:r w:rsidRPr="00687451">
        <w:rPr>
          <w:rFonts w:ascii="Arial" w:hAnsi="Arial"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687451">
          <w:rPr>
            <w:rStyle w:val="Hiperpovezava"/>
            <w:rFonts w:ascii="Arial" w:hAnsi="Arial" w:cs="Arial"/>
          </w:rPr>
          <w:t>https://ejn.gov.si/</w:t>
        </w:r>
        <w:r w:rsidRPr="00687451" w:rsidDel="00913D19">
          <w:rPr>
            <w:rStyle w:val="Hiperpovezava"/>
            <w:rFonts w:ascii="Arial" w:hAnsi="Arial" w:cs="Arial"/>
          </w:rPr>
          <w:t xml:space="preserve"> </w:t>
        </w:r>
      </w:hyperlink>
      <w:r w:rsidRPr="00687451">
        <w:rPr>
          <w:rFonts w:ascii="Arial" w:hAnsi="Arial" w:cs="Arial"/>
        </w:rPr>
        <w:t>.</w:t>
      </w:r>
    </w:p>
    <w:p w14:paraId="20809AB4" w14:textId="77777777" w:rsidR="00687451" w:rsidRPr="00687451" w:rsidRDefault="00687451" w:rsidP="00687451">
      <w:pPr>
        <w:jc w:val="both"/>
        <w:rPr>
          <w:rFonts w:ascii="Arial" w:hAnsi="Arial" w:cs="Arial"/>
        </w:rPr>
      </w:pPr>
      <w:r w:rsidRPr="00687451">
        <w:rPr>
          <w:rFonts w:ascii="Arial" w:hAnsi="Arial" w:cs="Arial"/>
        </w:rPr>
        <w:lastRenderedPageBreak/>
        <w:t xml:space="preserve">Ponudnik se mora pred oddajo ponudbe registrirati na spletnem naslovu </w:t>
      </w:r>
      <w:hyperlink r:id="rId15" w:history="1">
        <w:r w:rsidRPr="00687451">
          <w:rPr>
            <w:rStyle w:val="Hiperpovezava"/>
            <w:rFonts w:ascii="Arial" w:hAnsi="Arial" w:cs="Arial"/>
          </w:rPr>
          <w:t>https://ejn.gov.si</w:t>
        </w:r>
      </w:hyperlink>
      <w:r w:rsidRPr="00687451">
        <w:rPr>
          <w:rFonts w:ascii="Arial" w:hAnsi="Arial" w:cs="Arial"/>
        </w:rPr>
        <w:t>, v skladu z Navodili za uporabo e-JN. Če je ponudnik že registriran v informacijski sistem e-JN, se v aplikacijo prijavi na istem naslovu.</w:t>
      </w:r>
    </w:p>
    <w:p w14:paraId="3AE025D0" w14:textId="7B5C8A75" w:rsidR="00687451" w:rsidRPr="00687451" w:rsidRDefault="00687451" w:rsidP="00687451">
      <w:pPr>
        <w:jc w:val="both"/>
        <w:rPr>
          <w:rFonts w:ascii="Arial" w:hAnsi="Arial" w:cs="Arial"/>
        </w:rPr>
      </w:pPr>
      <w:r w:rsidRPr="00687451">
        <w:rPr>
          <w:rFonts w:ascii="Arial" w:hAnsi="Arial"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w:t>
      </w:r>
      <w:r w:rsidR="00264CB4" w:rsidRPr="00911F12">
        <w:rPr>
          <w:rFonts w:ascii="Arial" w:hAnsi="Arial" w:cs="Arial"/>
          <w:lang w:eastAsia="sl-SI"/>
        </w:rPr>
        <w:t>(</w:t>
      </w:r>
      <w:r w:rsidR="00264CB4" w:rsidRPr="002B5902">
        <w:rPr>
          <w:rFonts w:ascii="Arial" w:hAnsi="Arial" w:cs="Arial"/>
          <w:lang w:eastAsia="sl-SI"/>
        </w:rPr>
        <w:t>Uradni list RS, št. </w:t>
      </w:r>
      <w:hyperlink r:id="rId16" w:tgtFrame="_blank" w:tooltip="Obligacijski zakonik (uradno prečiščeno besedilo) (OZ-UPB1)" w:history="1">
        <w:r w:rsidR="00264CB4" w:rsidRPr="002B586B">
          <w:rPr>
            <w:rFonts w:ascii="Arial" w:hAnsi="Arial" w:cs="Arial"/>
            <w:lang w:eastAsia="sl-SI"/>
          </w:rPr>
          <w:t>97/07</w:t>
        </w:r>
      </w:hyperlink>
      <w:r w:rsidR="00264CB4" w:rsidRPr="002B5902">
        <w:rPr>
          <w:rFonts w:ascii="Arial" w:hAnsi="Arial" w:cs="Arial"/>
          <w:lang w:eastAsia="sl-SI"/>
        </w:rPr>
        <w:t> – uradno prečiščeno besedilo, </w:t>
      </w:r>
      <w:hyperlink r:id="rId17" w:tgtFrame="_blank" w:tooltip="Odločba o razveljavitvi 184. člena Obligacijskega zakonika" w:history="1">
        <w:r w:rsidR="00264CB4" w:rsidRPr="002B586B">
          <w:rPr>
            <w:rFonts w:ascii="Arial" w:hAnsi="Arial" w:cs="Arial"/>
            <w:lang w:eastAsia="sl-SI"/>
          </w:rPr>
          <w:t>64/16</w:t>
        </w:r>
      </w:hyperlink>
      <w:r w:rsidR="00264CB4" w:rsidRPr="002B5902">
        <w:rPr>
          <w:rFonts w:ascii="Arial" w:hAnsi="Arial" w:cs="Arial"/>
          <w:lang w:eastAsia="sl-SI"/>
        </w:rPr>
        <w:t xml:space="preserve"> – </w:t>
      </w:r>
      <w:proofErr w:type="spellStart"/>
      <w:r w:rsidR="00264CB4" w:rsidRPr="002B5902">
        <w:rPr>
          <w:rFonts w:ascii="Arial" w:hAnsi="Arial" w:cs="Arial"/>
          <w:lang w:eastAsia="sl-SI"/>
        </w:rPr>
        <w:t>odl</w:t>
      </w:r>
      <w:proofErr w:type="spellEnd"/>
      <w:r w:rsidR="00264CB4" w:rsidRPr="002B5902">
        <w:rPr>
          <w:rFonts w:ascii="Arial" w:hAnsi="Arial" w:cs="Arial"/>
          <w:lang w:eastAsia="sl-SI"/>
        </w:rPr>
        <w:t>. US in </w:t>
      </w:r>
      <w:hyperlink r:id="rId18" w:tgtFrame="_blank" w:tooltip="Avtentična razlaga 631. člena Obligacijskega zakonika (OROZ631)" w:history="1">
        <w:r w:rsidR="00264CB4" w:rsidRPr="002B586B">
          <w:rPr>
            <w:rFonts w:ascii="Arial" w:hAnsi="Arial" w:cs="Arial"/>
            <w:lang w:eastAsia="sl-SI"/>
          </w:rPr>
          <w:t>20/18</w:t>
        </w:r>
      </w:hyperlink>
      <w:r w:rsidR="00264CB4" w:rsidRPr="002B5902">
        <w:rPr>
          <w:rFonts w:ascii="Arial" w:hAnsi="Arial" w:cs="Arial"/>
          <w:lang w:eastAsia="sl-SI"/>
        </w:rPr>
        <w:t> – OROZ631</w:t>
      </w:r>
      <w:r w:rsidR="00264CB4" w:rsidRPr="00911F12">
        <w:rPr>
          <w:rFonts w:ascii="Arial" w:hAnsi="Arial" w:cs="Arial"/>
          <w:lang w:eastAsia="sl-SI"/>
        </w:rPr>
        <w:t>)</w:t>
      </w:r>
      <w:r w:rsidRPr="00687451">
        <w:rPr>
          <w:rFonts w:ascii="Arial" w:hAnsi="Arial" w:cs="Arial"/>
        </w:rPr>
        <w:t>. Z oddajo ponudbe je le-ta zavezujoča za čas, naveden v ponudbi, razen če jo uporabnik ponudnika umakne ali spremeni pred potekom roka za oddajo ponudb.</w:t>
      </w:r>
    </w:p>
    <w:p w14:paraId="54A74DC2" w14:textId="20071EAF" w:rsidR="00687451" w:rsidRPr="00687451" w:rsidRDefault="00687451" w:rsidP="00687451">
      <w:pPr>
        <w:jc w:val="both"/>
        <w:rPr>
          <w:rFonts w:ascii="Arial" w:hAnsi="Arial" w:cs="Arial"/>
        </w:rPr>
      </w:pPr>
      <w:r w:rsidRPr="00687451">
        <w:rPr>
          <w:rFonts w:ascii="Arial" w:hAnsi="Arial" w:cs="Arial"/>
        </w:rPr>
        <w:t xml:space="preserve">Ponudnik v ponudbi predloži vse zahtevane obrazce. </w:t>
      </w:r>
    </w:p>
    <w:p w14:paraId="315EFC18" w14:textId="77777777" w:rsidR="00687451" w:rsidRPr="00687451" w:rsidRDefault="00687451" w:rsidP="00687451">
      <w:pPr>
        <w:contextualSpacing/>
        <w:jc w:val="both"/>
        <w:rPr>
          <w:rFonts w:ascii="Arial" w:hAnsi="Arial" w:cs="Arial"/>
        </w:rPr>
      </w:pPr>
      <w:r w:rsidRPr="00687451">
        <w:rPr>
          <w:rFonts w:ascii="Arial" w:hAnsi="Arial" w:cs="Arial"/>
        </w:rPr>
        <w:t xml:space="preserve">V kolikor bo ponudnik pri izvedbi naročila nastopal </w:t>
      </w:r>
      <w:r w:rsidRPr="00687451">
        <w:rPr>
          <w:rFonts w:ascii="Arial" w:hAnsi="Arial" w:cs="Arial"/>
          <w:u w:val="single"/>
        </w:rPr>
        <w:t>s podizvajalci</w:t>
      </w:r>
      <w:r w:rsidRPr="00687451">
        <w:rPr>
          <w:rFonts w:ascii="Arial" w:hAnsi="Arial" w:cs="Arial"/>
        </w:rPr>
        <w:t xml:space="preserve">, mora za </w:t>
      </w:r>
      <w:r w:rsidRPr="00687451">
        <w:rPr>
          <w:rFonts w:ascii="Arial" w:hAnsi="Arial" w:cs="Arial"/>
          <w:u w:val="single"/>
        </w:rPr>
        <w:t>vsakega podizvajalca</w:t>
      </w:r>
      <w:r w:rsidRPr="00687451">
        <w:rPr>
          <w:rFonts w:ascii="Arial" w:hAnsi="Arial" w:cs="Arial"/>
        </w:rPr>
        <w:t xml:space="preserve"> predložiti še naslednje dokumente:</w:t>
      </w:r>
    </w:p>
    <w:p w14:paraId="23F9FEC9" w14:textId="283893DB" w:rsidR="00687451" w:rsidRDefault="00687451" w:rsidP="00B23910">
      <w:pPr>
        <w:widowControl w:val="0"/>
        <w:numPr>
          <w:ilvl w:val="0"/>
          <w:numId w:val="33"/>
        </w:numPr>
        <w:tabs>
          <w:tab w:val="left" w:pos="426"/>
        </w:tabs>
        <w:suppressAutoHyphens/>
        <w:spacing w:after="0" w:line="240" w:lineRule="auto"/>
        <w:ind w:left="426" w:hanging="426"/>
        <w:contextualSpacing/>
        <w:jc w:val="both"/>
        <w:rPr>
          <w:rFonts w:ascii="Arial" w:hAnsi="Arial" w:cs="Arial"/>
        </w:rPr>
      </w:pPr>
      <w:r w:rsidRPr="00687451">
        <w:rPr>
          <w:rFonts w:ascii="Arial" w:hAnsi="Arial" w:cs="Arial"/>
        </w:rPr>
        <w:t xml:space="preserve">izpolnjen obrazec </w:t>
      </w:r>
      <w:r w:rsidRPr="00687451">
        <w:rPr>
          <w:rFonts w:ascii="Arial" w:hAnsi="Arial" w:cs="Arial"/>
          <w:color w:val="000000"/>
        </w:rPr>
        <w:t xml:space="preserve"> </w:t>
      </w:r>
      <w:r w:rsidRPr="00687451">
        <w:rPr>
          <w:rFonts w:ascii="Arial" w:hAnsi="Arial" w:cs="Arial"/>
        </w:rPr>
        <w:t>(OBR-1)</w:t>
      </w:r>
    </w:p>
    <w:p w14:paraId="6BE47F87" w14:textId="7DFFCD30" w:rsidR="004D1621" w:rsidRDefault="004D1621" w:rsidP="00B23910">
      <w:pPr>
        <w:widowControl w:val="0"/>
        <w:numPr>
          <w:ilvl w:val="0"/>
          <w:numId w:val="33"/>
        </w:numPr>
        <w:tabs>
          <w:tab w:val="left" w:pos="426"/>
        </w:tabs>
        <w:suppressAutoHyphens/>
        <w:spacing w:after="0" w:line="240" w:lineRule="auto"/>
        <w:ind w:left="426" w:hanging="426"/>
        <w:contextualSpacing/>
        <w:jc w:val="both"/>
        <w:rPr>
          <w:rFonts w:ascii="Arial" w:hAnsi="Arial" w:cs="Arial"/>
        </w:rPr>
      </w:pPr>
      <w:r>
        <w:rPr>
          <w:rFonts w:ascii="Arial" w:hAnsi="Arial" w:cs="Arial"/>
        </w:rPr>
        <w:t>izpolnjen obrazec ponudbe (OBR-2)</w:t>
      </w:r>
    </w:p>
    <w:p w14:paraId="596FB102" w14:textId="3D9B5D3C" w:rsidR="004D1621" w:rsidRDefault="004D1621" w:rsidP="00B23910">
      <w:pPr>
        <w:widowControl w:val="0"/>
        <w:numPr>
          <w:ilvl w:val="0"/>
          <w:numId w:val="33"/>
        </w:numPr>
        <w:tabs>
          <w:tab w:val="left" w:pos="426"/>
        </w:tabs>
        <w:suppressAutoHyphens/>
        <w:spacing w:after="0" w:line="240" w:lineRule="auto"/>
        <w:ind w:left="426" w:hanging="426"/>
        <w:contextualSpacing/>
        <w:jc w:val="both"/>
        <w:rPr>
          <w:rFonts w:ascii="Arial" w:hAnsi="Arial" w:cs="Arial"/>
        </w:rPr>
      </w:pPr>
      <w:r>
        <w:rPr>
          <w:rFonts w:ascii="Arial" w:hAnsi="Arial" w:cs="Arial"/>
        </w:rPr>
        <w:t>podpisan in ožigosan obrazec izjave (OBR-3)</w:t>
      </w:r>
    </w:p>
    <w:p w14:paraId="0C548B0F" w14:textId="7D816A1F" w:rsidR="00E82A0C" w:rsidRDefault="00E82A0C" w:rsidP="00B23910">
      <w:pPr>
        <w:widowControl w:val="0"/>
        <w:numPr>
          <w:ilvl w:val="0"/>
          <w:numId w:val="33"/>
        </w:numPr>
        <w:tabs>
          <w:tab w:val="left" w:pos="426"/>
        </w:tabs>
        <w:suppressAutoHyphens/>
        <w:spacing w:after="0" w:line="240" w:lineRule="auto"/>
        <w:ind w:left="426" w:hanging="426"/>
        <w:contextualSpacing/>
        <w:jc w:val="both"/>
        <w:rPr>
          <w:rFonts w:ascii="Arial" w:hAnsi="Arial" w:cs="Arial"/>
        </w:rPr>
      </w:pPr>
      <w:r>
        <w:rPr>
          <w:rFonts w:ascii="Arial" w:hAnsi="Arial" w:cs="Arial"/>
        </w:rPr>
        <w:t>parafiran vzorec pogodbe (OBR-4)</w:t>
      </w:r>
    </w:p>
    <w:p w14:paraId="68D11062" w14:textId="6A71FCAE" w:rsidR="00E82A0C" w:rsidRDefault="00E82A0C" w:rsidP="00B23910">
      <w:pPr>
        <w:widowControl w:val="0"/>
        <w:numPr>
          <w:ilvl w:val="0"/>
          <w:numId w:val="33"/>
        </w:numPr>
        <w:tabs>
          <w:tab w:val="left" w:pos="426"/>
        </w:tabs>
        <w:suppressAutoHyphens/>
        <w:spacing w:after="0" w:line="240" w:lineRule="auto"/>
        <w:ind w:left="426" w:hanging="426"/>
        <w:contextualSpacing/>
        <w:jc w:val="both"/>
        <w:rPr>
          <w:rFonts w:ascii="Arial" w:hAnsi="Arial" w:cs="Arial"/>
        </w:rPr>
      </w:pPr>
      <w:r>
        <w:rPr>
          <w:rFonts w:ascii="Arial" w:hAnsi="Arial" w:cs="Arial"/>
        </w:rPr>
        <w:t>podpisana izjava o predložitvi menice za dobro izvedbo del (OBR-5)</w:t>
      </w:r>
    </w:p>
    <w:p w14:paraId="31F799DF" w14:textId="0F0849E5" w:rsidR="002B2187" w:rsidRDefault="002B2187" w:rsidP="00B23910">
      <w:pPr>
        <w:widowControl w:val="0"/>
        <w:numPr>
          <w:ilvl w:val="0"/>
          <w:numId w:val="33"/>
        </w:numPr>
        <w:tabs>
          <w:tab w:val="left" w:pos="426"/>
        </w:tabs>
        <w:suppressAutoHyphens/>
        <w:spacing w:after="0" w:line="240" w:lineRule="auto"/>
        <w:ind w:left="426" w:hanging="426"/>
        <w:contextualSpacing/>
        <w:jc w:val="both"/>
        <w:rPr>
          <w:rFonts w:ascii="Arial" w:hAnsi="Arial" w:cs="Arial"/>
        </w:rPr>
      </w:pPr>
      <w:r>
        <w:rPr>
          <w:rFonts w:ascii="Arial" w:hAnsi="Arial" w:cs="Arial"/>
        </w:rPr>
        <w:t>obrazec referenca (OBR-6)</w:t>
      </w:r>
    </w:p>
    <w:p w14:paraId="4C07A11F" w14:textId="1C5C1086" w:rsidR="001A38ED" w:rsidRDefault="001A38ED" w:rsidP="00B23910">
      <w:pPr>
        <w:widowControl w:val="0"/>
        <w:numPr>
          <w:ilvl w:val="0"/>
          <w:numId w:val="33"/>
        </w:numPr>
        <w:tabs>
          <w:tab w:val="left" w:pos="426"/>
        </w:tabs>
        <w:suppressAutoHyphens/>
        <w:spacing w:after="0" w:line="240" w:lineRule="auto"/>
        <w:ind w:left="426" w:hanging="426"/>
        <w:contextualSpacing/>
        <w:jc w:val="both"/>
        <w:rPr>
          <w:rFonts w:ascii="Arial" w:hAnsi="Arial" w:cs="Arial"/>
        </w:rPr>
      </w:pPr>
      <w:r>
        <w:rPr>
          <w:rFonts w:ascii="Arial" w:hAnsi="Arial" w:cs="Arial"/>
        </w:rPr>
        <w:t>izjava (OBR-7)</w:t>
      </w:r>
    </w:p>
    <w:p w14:paraId="12F2AD97" w14:textId="4A8E3206" w:rsidR="001A38ED" w:rsidRDefault="001A38ED" w:rsidP="00B23910">
      <w:pPr>
        <w:widowControl w:val="0"/>
        <w:numPr>
          <w:ilvl w:val="0"/>
          <w:numId w:val="33"/>
        </w:numPr>
        <w:tabs>
          <w:tab w:val="left" w:pos="426"/>
        </w:tabs>
        <w:suppressAutoHyphens/>
        <w:spacing w:after="0" w:line="240" w:lineRule="auto"/>
        <w:ind w:left="426" w:hanging="426"/>
        <w:contextualSpacing/>
        <w:jc w:val="both"/>
        <w:rPr>
          <w:rFonts w:ascii="Arial" w:hAnsi="Arial" w:cs="Arial"/>
        </w:rPr>
      </w:pPr>
      <w:r>
        <w:rPr>
          <w:rFonts w:ascii="Arial" w:hAnsi="Arial" w:cs="Arial"/>
        </w:rPr>
        <w:t>izjava (OBR-8)</w:t>
      </w:r>
    </w:p>
    <w:p w14:paraId="5C5F32DF" w14:textId="63B2EF0F" w:rsidR="001A38ED" w:rsidRDefault="001A38ED" w:rsidP="00B23910">
      <w:pPr>
        <w:widowControl w:val="0"/>
        <w:numPr>
          <w:ilvl w:val="0"/>
          <w:numId w:val="33"/>
        </w:numPr>
        <w:tabs>
          <w:tab w:val="left" w:pos="426"/>
        </w:tabs>
        <w:suppressAutoHyphens/>
        <w:spacing w:after="0" w:line="240" w:lineRule="auto"/>
        <w:ind w:left="426" w:hanging="426"/>
        <w:contextualSpacing/>
        <w:jc w:val="both"/>
        <w:rPr>
          <w:rFonts w:ascii="Arial" w:hAnsi="Arial" w:cs="Arial"/>
        </w:rPr>
      </w:pPr>
      <w:r>
        <w:rPr>
          <w:rFonts w:ascii="Arial" w:hAnsi="Arial" w:cs="Arial"/>
        </w:rPr>
        <w:t>soglasje (OBR-1</w:t>
      </w:r>
      <w:r w:rsidR="00916B2A">
        <w:rPr>
          <w:rFonts w:ascii="Arial" w:hAnsi="Arial" w:cs="Arial"/>
        </w:rPr>
        <w:t>0</w:t>
      </w:r>
      <w:r>
        <w:rPr>
          <w:rFonts w:ascii="Arial" w:hAnsi="Arial" w:cs="Arial"/>
        </w:rPr>
        <w:t>)</w:t>
      </w:r>
    </w:p>
    <w:p w14:paraId="3C36801C" w14:textId="635CABEF" w:rsidR="001A38ED" w:rsidRPr="00687451" w:rsidRDefault="001A38ED" w:rsidP="00B23910">
      <w:pPr>
        <w:widowControl w:val="0"/>
        <w:numPr>
          <w:ilvl w:val="0"/>
          <w:numId w:val="33"/>
        </w:numPr>
        <w:tabs>
          <w:tab w:val="left" w:pos="426"/>
        </w:tabs>
        <w:suppressAutoHyphens/>
        <w:spacing w:after="0" w:line="240" w:lineRule="auto"/>
        <w:ind w:left="426" w:hanging="426"/>
        <w:contextualSpacing/>
        <w:jc w:val="both"/>
        <w:rPr>
          <w:rFonts w:ascii="Arial" w:hAnsi="Arial" w:cs="Arial"/>
        </w:rPr>
      </w:pPr>
      <w:r>
        <w:rPr>
          <w:rFonts w:ascii="Arial" w:hAnsi="Arial" w:cs="Arial"/>
        </w:rPr>
        <w:t>izjava (OBR-1</w:t>
      </w:r>
      <w:r w:rsidR="00916B2A">
        <w:rPr>
          <w:rFonts w:ascii="Arial" w:hAnsi="Arial" w:cs="Arial"/>
        </w:rPr>
        <w:t>1</w:t>
      </w:r>
      <w:r>
        <w:rPr>
          <w:rFonts w:ascii="Arial" w:hAnsi="Arial" w:cs="Arial"/>
        </w:rPr>
        <w:t>)</w:t>
      </w:r>
    </w:p>
    <w:p w14:paraId="48B0253C" w14:textId="1D8CFB06" w:rsidR="00687451" w:rsidRDefault="00687451" w:rsidP="00B23910">
      <w:pPr>
        <w:widowControl w:val="0"/>
        <w:numPr>
          <w:ilvl w:val="0"/>
          <w:numId w:val="33"/>
        </w:numPr>
        <w:tabs>
          <w:tab w:val="left" w:pos="426"/>
        </w:tabs>
        <w:suppressAutoHyphens/>
        <w:spacing w:after="0" w:line="240" w:lineRule="auto"/>
        <w:ind w:left="426" w:hanging="426"/>
        <w:contextualSpacing/>
        <w:jc w:val="both"/>
        <w:rPr>
          <w:rFonts w:ascii="Arial" w:hAnsi="Arial" w:cs="Arial"/>
        </w:rPr>
      </w:pPr>
      <w:r w:rsidRPr="00687451">
        <w:rPr>
          <w:rFonts w:ascii="Arial" w:hAnsi="Arial" w:cs="Arial"/>
        </w:rPr>
        <w:t>ESPD obrazec</w:t>
      </w:r>
    </w:p>
    <w:p w14:paraId="3CB75AE4" w14:textId="04208AA5" w:rsidR="00916B2A" w:rsidRPr="00687451" w:rsidRDefault="00916B2A" w:rsidP="00B23910">
      <w:pPr>
        <w:widowControl w:val="0"/>
        <w:numPr>
          <w:ilvl w:val="0"/>
          <w:numId w:val="33"/>
        </w:numPr>
        <w:tabs>
          <w:tab w:val="left" w:pos="426"/>
        </w:tabs>
        <w:suppressAutoHyphens/>
        <w:spacing w:after="0" w:line="240" w:lineRule="auto"/>
        <w:ind w:left="426" w:hanging="426"/>
        <w:contextualSpacing/>
        <w:jc w:val="both"/>
        <w:rPr>
          <w:rFonts w:ascii="Arial" w:hAnsi="Arial" w:cs="Arial"/>
        </w:rPr>
      </w:pPr>
      <w:r>
        <w:rPr>
          <w:rFonts w:ascii="Arial" w:hAnsi="Arial" w:cs="Arial"/>
        </w:rPr>
        <w:t>zahtevane lastne izjave ponudnika</w:t>
      </w:r>
    </w:p>
    <w:p w14:paraId="02763F14" w14:textId="77777777" w:rsidR="00264CB4" w:rsidRDefault="00264CB4" w:rsidP="00264CB4">
      <w:pPr>
        <w:spacing w:after="0"/>
        <w:jc w:val="both"/>
        <w:rPr>
          <w:rFonts w:ascii="Arial" w:hAnsi="Arial" w:cs="Arial"/>
        </w:rPr>
      </w:pPr>
    </w:p>
    <w:p w14:paraId="70226C1C" w14:textId="72C1EE6B" w:rsidR="00687451" w:rsidRPr="00687451" w:rsidRDefault="00687451" w:rsidP="00687451">
      <w:pPr>
        <w:jc w:val="both"/>
        <w:rPr>
          <w:rFonts w:ascii="Arial" w:hAnsi="Arial" w:cs="Arial"/>
        </w:rPr>
      </w:pPr>
      <w:r w:rsidRPr="00687451">
        <w:rPr>
          <w:rFonts w:ascii="Arial" w:hAnsi="Arial" w:cs="Arial"/>
        </w:rPr>
        <w:t xml:space="preserve">V kolikor bodo </w:t>
      </w:r>
      <w:r w:rsidR="00264CB4" w:rsidRPr="00264CB4">
        <w:rPr>
          <w:rFonts w:ascii="Arial" w:hAnsi="Arial" w:cs="Arial"/>
        </w:rPr>
        <w:t>pri podizvajalcu podani razlogi za izključitev, ki bodo razvidni iz dokumentov, navedenih v predhodnem odstavku, bo naročnik zahteval njegovo zamenjavo oziroma ponudbo izločil iz postopka oddaje javnega naročila, če zamenjava ne bo izvedena.</w:t>
      </w:r>
      <w:r w:rsidRPr="00687451">
        <w:rPr>
          <w:rFonts w:ascii="Arial" w:hAnsi="Arial" w:cs="Arial"/>
        </w:rPr>
        <w:t xml:space="preserve">  </w:t>
      </w:r>
    </w:p>
    <w:p w14:paraId="02AF36E9" w14:textId="0A1FF440" w:rsidR="00687451" w:rsidRPr="00687451" w:rsidRDefault="00687451" w:rsidP="00687451">
      <w:pPr>
        <w:jc w:val="both"/>
        <w:rPr>
          <w:rFonts w:ascii="Arial" w:hAnsi="Arial" w:cs="Arial"/>
        </w:rPr>
      </w:pPr>
      <w:r w:rsidRPr="00687451">
        <w:rPr>
          <w:rFonts w:ascii="Arial" w:hAnsi="Arial" w:cs="Arial"/>
        </w:rPr>
        <w:t>Podizvajalec mora izpolnjevati pogoj, ki se nanaša na ustreznost za opravljanje poklicne dejavnosti, v kolikor bo v ponudbi nastopal kot dobavitelj posameznih artiklov/kosov opreme.</w:t>
      </w:r>
    </w:p>
    <w:p w14:paraId="4C4FCDCD" w14:textId="06E9E583" w:rsidR="00687451" w:rsidRPr="00687451" w:rsidRDefault="00687451" w:rsidP="00687451">
      <w:pPr>
        <w:jc w:val="both"/>
        <w:rPr>
          <w:rFonts w:ascii="Arial" w:hAnsi="Arial" w:cs="Arial"/>
        </w:rPr>
      </w:pPr>
      <w:r w:rsidRPr="00687451">
        <w:rPr>
          <w:rFonts w:ascii="Arial" w:hAnsi="Arial" w:cs="Arial"/>
        </w:rPr>
        <w:t>Izbrani ponudnik v razmerju do naročnika v celoti odgovarja za izvedbo naročila.</w:t>
      </w:r>
    </w:p>
    <w:p w14:paraId="2C96FC67" w14:textId="77777777" w:rsidR="00687451" w:rsidRPr="00687451" w:rsidRDefault="00687451" w:rsidP="00687451">
      <w:pPr>
        <w:contextualSpacing/>
        <w:jc w:val="both"/>
        <w:rPr>
          <w:rFonts w:ascii="Arial" w:hAnsi="Arial" w:cs="Arial"/>
        </w:rPr>
      </w:pPr>
      <w:r w:rsidRPr="00687451">
        <w:rPr>
          <w:rFonts w:ascii="Arial" w:hAnsi="Arial" w:cs="Arial"/>
        </w:rPr>
        <w:t xml:space="preserve">V kolikor bo ponudnik pri izvedbi naročila nastopal </w:t>
      </w:r>
      <w:r w:rsidRPr="00687451">
        <w:rPr>
          <w:rFonts w:ascii="Arial" w:hAnsi="Arial" w:cs="Arial"/>
          <w:u w:val="single"/>
        </w:rPr>
        <w:t>s skupno ponudbo,</w:t>
      </w:r>
      <w:r w:rsidRPr="00687451">
        <w:rPr>
          <w:rFonts w:ascii="Arial" w:hAnsi="Arial" w:cs="Arial"/>
        </w:rPr>
        <w:t xml:space="preserve"> mora za </w:t>
      </w:r>
      <w:r w:rsidRPr="00687451">
        <w:rPr>
          <w:rFonts w:ascii="Arial" w:hAnsi="Arial" w:cs="Arial"/>
          <w:u w:val="single"/>
        </w:rPr>
        <w:t>vsakega partnerja</w:t>
      </w:r>
      <w:r w:rsidRPr="00687451">
        <w:rPr>
          <w:rFonts w:ascii="Arial" w:hAnsi="Arial" w:cs="Arial"/>
        </w:rPr>
        <w:t xml:space="preserve"> v skupni ponudbi predložiti še naslednje dokumente:</w:t>
      </w:r>
    </w:p>
    <w:p w14:paraId="375DC779" w14:textId="2416F470" w:rsidR="00687451" w:rsidRPr="00687451" w:rsidRDefault="00687451" w:rsidP="00B23910">
      <w:pPr>
        <w:widowControl w:val="0"/>
        <w:numPr>
          <w:ilvl w:val="0"/>
          <w:numId w:val="33"/>
        </w:numPr>
        <w:tabs>
          <w:tab w:val="left" w:pos="426"/>
        </w:tabs>
        <w:suppressAutoHyphens/>
        <w:spacing w:after="0" w:line="240" w:lineRule="auto"/>
        <w:ind w:left="426" w:hanging="426"/>
        <w:contextualSpacing/>
        <w:jc w:val="both"/>
        <w:rPr>
          <w:rFonts w:ascii="Arial" w:hAnsi="Arial" w:cs="Arial"/>
        </w:rPr>
      </w:pPr>
      <w:r w:rsidRPr="00687451">
        <w:rPr>
          <w:rFonts w:ascii="Arial" w:hAnsi="Arial" w:cs="Arial"/>
        </w:rPr>
        <w:t xml:space="preserve">izpolnjen obrazec </w:t>
      </w:r>
      <w:r w:rsidRPr="00687451">
        <w:rPr>
          <w:rFonts w:ascii="Arial" w:hAnsi="Arial" w:cs="Arial"/>
          <w:color w:val="000000"/>
        </w:rPr>
        <w:t xml:space="preserve"> </w:t>
      </w:r>
      <w:r w:rsidRPr="00687451">
        <w:rPr>
          <w:rFonts w:ascii="Arial" w:hAnsi="Arial" w:cs="Arial"/>
        </w:rPr>
        <w:t>(OBR-1),</w:t>
      </w:r>
    </w:p>
    <w:p w14:paraId="38949BD0" w14:textId="32441320" w:rsidR="00687451" w:rsidRDefault="00687451" w:rsidP="00B23910">
      <w:pPr>
        <w:widowControl w:val="0"/>
        <w:numPr>
          <w:ilvl w:val="0"/>
          <w:numId w:val="33"/>
        </w:numPr>
        <w:tabs>
          <w:tab w:val="left" w:pos="426"/>
        </w:tabs>
        <w:suppressAutoHyphens/>
        <w:spacing w:after="0" w:line="240" w:lineRule="auto"/>
        <w:ind w:left="426" w:hanging="426"/>
        <w:contextualSpacing/>
        <w:jc w:val="both"/>
        <w:rPr>
          <w:rFonts w:ascii="Arial" w:hAnsi="Arial" w:cs="Arial"/>
        </w:rPr>
      </w:pPr>
      <w:r w:rsidRPr="00687451">
        <w:rPr>
          <w:rFonts w:ascii="Arial" w:hAnsi="Arial" w:cs="Arial"/>
        </w:rPr>
        <w:t>ESPD obrazec.</w:t>
      </w:r>
    </w:p>
    <w:p w14:paraId="789E6E44" w14:textId="77777777" w:rsidR="00687451" w:rsidRPr="00687451" w:rsidRDefault="00687451" w:rsidP="00687451">
      <w:pPr>
        <w:widowControl w:val="0"/>
        <w:tabs>
          <w:tab w:val="left" w:pos="426"/>
        </w:tabs>
        <w:suppressAutoHyphens/>
        <w:spacing w:after="0" w:line="240" w:lineRule="auto"/>
        <w:ind w:left="426"/>
        <w:contextualSpacing/>
        <w:jc w:val="both"/>
        <w:rPr>
          <w:rFonts w:ascii="Arial" w:hAnsi="Arial" w:cs="Arial"/>
        </w:rPr>
      </w:pPr>
    </w:p>
    <w:p w14:paraId="382A5095" w14:textId="77777777" w:rsidR="00687451" w:rsidRPr="00687451" w:rsidRDefault="00687451" w:rsidP="00687451">
      <w:pPr>
        <w:jc w:val="both"/>
        <w:rPr>
          <w:rFonts w:ascii="Arial" w:hAnsi="Arial" w:cs="Arial"/>
        </w:rPr>
      </w:pPr>
      <w:r w:rsidRPr="00687451">
        <w:rPr>
          <w:rFonts w:ascii="Arial" w:hAnsi="Arial" w:cs="Arial"/>
        </w:rPr>
        <w:t xml:space="preserve">Podpisane in žigosane dokumente je potrebno </w:t>
      </w:r>
      <w:proofErr w:type="spellStart"/>
      <w:r w:rsidRPr="00687451">
        <w:rPr>
          <w:rFonts w:ascii="Arial" w:hAnsi="Arial" w:cs="Arial"/>
        </w:rPr>
        <w:t>skenirati</w:t>
      </w:r>
      <w:proofErr w:type="spellEnd"/>
      <w:r w:rsidRPr="00687451">
        <w:rPr>
          <w:rFonts w:ascii="Arial" w:hAnsi="Arial" w:cs="Arial"/>
        </w:rPr>
        <w:t xml:space="preserve"> v PDF datoteko. Ponudnik lahko priložene obrazce izpolni elektronsko in jih natisne oz. shrani v PDF datoteko, zakoniti zastopnik ali od njega pooblaščena oseba pa podpiše obrazce z elektronskim podpisom.</w:t>
      </w:r>
    </w:p>
    <w:p w14:paraId="4A622BAF" w14:textId="77777777" w:rsidR="00687451" w:rsidRPr="00687451" w:rsidRDefault="00687451" w:rsidP="00687451">
      <w:pPr>
        <w:jc w:val="both"/>
        <w:rPr>
          <w:rFonts w:ascii="Arial" w:hAnsi="Arial" w:cs="Arial"/>
        </w:rPr>
      </w:pPr>
      <w:r w:rsidRPr="00687451">
        <w:rPr>
          <w:rFonts w:ascii="Arial" w:hAnsi="Arial" w:cs="Arial"/>
        </w:rPr>
        <w:t xml:space="preserve">Ponudnik </w:t>
      </w:r>
      <w:r w:rsidRPr="00687451">
        <w:rPr>
          <w:rFonts w:ascii="Arial" w:hAnsi="Arial" w:cs="Arial"/>
          <w:u w:val="single"/>
        </w:rPr>
        <w:t xml:space="preserve">mora v elektronski obliki v informacijskem sistemu </w:t>
      </w:r>
      <w:proofErr w:type="spellStart"/>
      <w:r w:rsidRPr="00687451">
        <w:rPr>
          <w:rFonts w:ascii="Arial" w:hAnsi="Arial" w:cs="Arial"/>
          <w:u w:val="single"/>
        </w:rPr>
        <w:t>eJN</w:t>
      </w:r>
      <w:proofErr w:type="spellEnd"/>
      <w:r w:rsidRPr="00687451">
        <w:rPr>
          <w:rFonts w:ascii="Arial" w:hAnsi="Arial" w:cs="Arial"/>
          <w:u w:val="single"/>
        </w:rPr>
        <w:t xml:space="preserve"> naložiti</w:t>
      </w:r>
      <w:r w:rsidRPr="00687451">
        <w:rPr>
          <w:rFonts w:ascii="Arial" w:hAnsi="Arial" w:cs="Arial"/>
        </w:rPr>
        <w:t xml:space="preserve"> naslednjo dokumentacijo:</w:t>
      </w:r>
    </w:p>
    <w:p w14:paraId="3332C452" w14:textId="77777777" w:rsidR="00687451" w:rsidRPr="005D5C57" w:rsidRDefault="00687451" w:rsidP="00B23910">
      <w:pPr>
        <w:widowControl w:val="0"/>
        <w:numPr>
          <w:ilvl w:val="0"/>
          <w:numId w:val="34"/>
        </w:numPr>
        <w:tabs>
          <w:tab w:val="left" w:pos="426"/>
        </w:tabs>
        <w:suppressAutoHyphens/>
        <w:spacing w:after="0" w:line="240" w:lineRule="auto"/>
        <w:jc w:val="both"/>
        <w:rPr>
          <w:rStyle w:val="Krepko"/>
          <w:rFonts w:ascii="Arial" w:hAnsi="Arial" w:cs="Arial"/>
          <w:b w:val="0"/>
          <w:bCs w:val="0"/>
        </w:rPr>
      </w:pPr>
      <w:r w:rsidRPr="005D5C57">
        <w:rPr>
          <w:rStyle w:val="Krepko"/>
          <w:rFonts w:ascii="Arial" w:hAnsi="Arial" w:cs="Arial"/>
          <w:b w:val="0"/>
          <w:bCs w:val="0"/>
        </w:rPr>
        <w:t xml:space="preserve">v razdelek »Drugi dokumenti« naloži </w:t>
      </w:r>
      <w:r w:rsidRPr="005D5C57">
        <w:rPr>
          <w:rFonts w:ascii="Arial" w:hAnsi="Arial" w:cs="Arial"/>
        </w:rPr>
        <w:t>celotno ponudbo</w:t>
      </w:r>
      <w:r w:rsidRPr="005D5C57">
        <w:rPr>
          <w:rStyle w:val="Krepko"/>
          <w:rFonts w:ascii="Arial" w:hAnsi="Arial" w:cs="Arial"/>
          <w:b w:val="0"/>
          <w:bCs w:val="0"/>
        </w:rPr>
        <w:t xml:space="preserve"> in vse pripadajoče pogoje in klavzule</w:t>
      </w:r>
    </w:p>
    <w:p w14:paraId="3DA25F45" w14:textId="77777777" w:rsidR="00687451" w:rsidRPr="005D5C57" w:rsidRDefault="00687451" w:rsidP="00B23910">
      <w:pPr>
        <w:widowControl w:val="0"/>
        <w:numPr>
          <w:ilvl w:val="0"/>
          <w:numId w:val="34"/>
        </w:numPr>
        <w:tabs>
          <w:tab w:val="left" w:pos="426"/>
        </w:tabs>
        <w:suppressAutoHyphens/>
        <w:spacing w:after="0" w:line="240" w:lineRule="auto"/>
        <w:ind w:left="426" w:hanging="426"/>
        <w:jc w:val="both"/>
        <w:rPr>
          <w:rFonts w:ascii="Arial" w:hAnsi="Arial" w:cs="Arial"/>
        </w:rPr>
      </w:pPr>
      <w:r w:rsidRPr="005D5C57">
        <w:rPr>
          <w:rFonts w:ascii="Arial" w:hAnsi="Arial" w:cs="Arial"/>
        </w:rPr>
        <w:t>v razdelek »Predračun« naloži izpolnjen obrazec št. 1 v PDF datoteki, ki bo dostopna na javnem odpiranju ponudb,</w:t>
      </w:r>
    </w:p>
    <w:p w14:paraId="192DBFF9" w14:textId="77777777" w:rsidR="00687451" w:rsidRPr="005D5C57" w:rsidRDefault="00687451" w:rsidP="00B23910">
      <w:pPr>
        <w:widowControl w:val="0"/>
        <w:numPr>
          <w:ilvl w:val="0"/>
          <w:numId w:val="34"/>
        </w:numPr>
        <w:tabs>
          <w:tab w:val="left" w:pos="426"/>
        </w:tabs>
        <w:suppressAutoHyphens/>
        <w:spacing w:after="0" w:line="240" w:lineRule="auto"/>
        <w:jc w:val="both"/>
        <w:rPr>
          <w:rFonts w:ascii="Arial" w:hAnsi="Arial" w:cs="Arial"/>
        </w:rPr>
      </w:pPr>
      <w:r w:rsidRPr="005D5C57">
        <w:rPr>
          <w:rFonts w:ascii="Arial" w:hAnsi="Arial" w:cs="Arial"/>
        </w:rPr>
        <w:t xml:space="preserve">v razdelek </w:t>
      </w:r>
      <w:r w:rsidRPr="005D5C57">
        <w:rPr>
          <w:rStyle w:val="Krepko"/>
          <w:rFonts w:ascii="Arial" w:hAnsi="Arial" w:cs="Arial"/>
          <w:b w:val="0"/>
          <w:bCs w:val="0"/>
        </w:rPr>
        <w:t>»ESPD – ponudnik« naloži izpolnjen obrazec ESPD v XML obliki datoteke.</w:t>
      </w:r>
    </w:p>
    <w:p w14:paraId="3C91FCDF" w14:textId="77777777" w:rsidR="00095747" w:rsidRPr="00687451" w:rsidRDefault="00095747" w:rsidP="00095747">
      <w:pPr>
        <w:contextualSpacing/>
        <w:jc w:val="both"/>
        <w:rPr>
          <w:rFonts w:ascii="Arial" w:eastAsia="Times New Roman" w:hAnsi="Arial" w:cs="Arial"/>
          <w:lang w:eastAsia="sl-SI"/>
        </w:rPr>
      </w:pPr>
    </w:p>
    <w:p w14:paraId="479ECDB4" w14:textId="1F6D606F" w:rsidR="00095747" w:rsidRPr="00687451" w:rsidRDefault="00095747" w:rsidP="00095747">
      <w:pPr>
        <w:contextualSpacing/>
        <w:jc w:val="both"/>
        <w:rPr>
          <w:rFonts w:ascii="Arial" w:eastAsia="Times New Roman" w:hAnsi="Arial" w:cs="Arial"/>
          <w:lang w:eastAsia="sl-SI"/>
        </w:rPr>
      </w:pPr>
      <w:r w:rsidRPr="00687451">
        <w:rPr>
          <w:rFonts w:ascii="Arial" w:eastAsia="Times New Roman" w:hAnsi="Arial" w:cs="Arial"/>
          <w:lang w:eastAsia="sl-SI"/>
        </w:rPr>
        <w:lastRenderedPageBreak/>
        <w:t>Dostop do povezave za oddajo elektronske ponudbe v tem postopku javnega naročila je na naslednji povezavi:</w:t>
      </w:r>
      <w:r w:rsidR="00DC5BDD" w:rsidRPr="00687451">
        <w:rPr>
          <w:rFonts w:ascii="Arial" w:eastAsia="Times New Roman" w:hAnsi="Arial" w:cs="Arial"/>
          <w:lang w:eastAsia="sl-SI"/>
        </w:rPr>
        <w:t xml:space="preserve">  </w:t>
      </w:r>
      <w:r w:rsidR="003F72DE" w:rsidRPr="003F72DE">
        <w:rPr>
          <w:rFonts w:ascii="Arial" w:eastAsia="Times New Roman" w:hAnsi="Arial" w:cs="Arial"/>
          <w:lang w:eastAsia="sl-SI"/>
        </w:rPr>
        <w:t>https://ejn.gov.si/ponudba/pages/aktualno/aktualno_jnc_podrobno.xhtml?zadevaId=73478</w:t>
      </w:r>
    </w:p>
    <w:p w14:paraId="5E006856" w14:textId="77777777" w:rsidR="00264CB4" w:rsidRDefault="00264CB4" w:rsidP="005110E1">
      <w:pPr>
        <w:spacing w:after="0"/>
        <w:jc w:val="both"/>
        <w:rPr>
          <w:rFonts w:ascii="Arial" w:eastAsia="Times New Roman" w:hAnsi="Arial" w:cs="Arial"/>
          <w:lang w:eastAsia="sl-SI"/>
        </w:rPr>
      </w:pPr>
    </w:p>
    <w:p w14:paraId="7B3921A1" w14:textId="64818B0F" w:rsidR="00F155A2" w:rsidRDefault="00535CBC" w:rsidP="005110E1">
      <w:pPr>
        <w:spacing w:after="0"/>
        <w:jc w:val="both"/>
        <w:rPr>
          <w:rFonts w:ascii="Arial" w:eastAsia="Times New Roman" w:hAnsi="Arial" w:cs="Arial"/>
          <w:lang w:eastAsia="sl-SI"/>
        </w:rPr>
      </w:pPr>
      <w:r w:rsidRPr="00687451">
        <w:rPr>
          <w:rFonts w:ascii="Arial" w:eastAsia="Times New Roman" w:hAnsi="Arial" w:cs="Arial"/>
          <w:lang w:eastAsia="sl-SI"/>
        </w:rPr>
        <w:t xml:space="preserve">Ponudniki </w:t>
      </w:r>
      <w:r w:rsidR="00264CB4">
        <w:rPr>
          <w:rFonts w:ascii="Arial" w:eastAsia="Times New Roman" w:hAnsi="Arial" w:cs="Arial"/>
          <w:lang w:eastAsia="sl-SI"/>
        </w:rPr>
        <w:t xml:space="preserve">sami </w:t>
      </w:r>
      <w:r w:rsidRPr="00687451">
        <w:rPr>
          <w:rFonts w:ascii="Arial" w:eastAsia="Times New Roman" w:hAnsi="Arial" w:cs="Arial"/>
          <w:lang w:eastAsia="sl-SI"/>
        </w:rPr>
        <w:t>nosijo vse stroške povezane s pri</w:t>
      </w:r>
      <w:r w:rsidR="00AC775E" w:rsidRPr="00687451">
        <w:rPr>
          <w:rFonts w:ascii="Arial" w:eastAsia="Times New Roman" w:hAnsi="Arial" w:cs="Arial"/>
          <w:lang w:eastAsia="sl-SI"/>
        </w:rPr>
        <w:t>pravo in predložitvijo ponudbe.</w:t>
      </w:r>
    </w:p>
    <w:p w14:paraId="188101CC" w14:textId="68C6130D" w:rsidR="005D5C57" w:rsidRDefault="005D5C57" w:rsidP="005110E1">
      <w:pPr>
        <w:spacing w:after="0"/>
        <w:jc w:val="both"/>
        <w:rPr>
          <w:rFonts w:ascii="Arial" w:eastAsia="Times New Roman" w:hAnsi="Arial" w:cs="Arial"/>
          <w:lang w:eastAsia="sl-SI"/>
        </w:rPr>
      </w:pPr>
    </w:p>
    <w:p w14:paraId="11D5C6BF" w14:textId="58F2875E" w:rsidR="005D5C57" w:rsidRDefault="005D5C57" w:rsidP="005110E1">
      <w:pPr>
        <w:spacing w:after="0"/>
        <w:jc w:val="both"/>
        <w:rPr>
          <w:rFonts w:ascii="Arial" w:eastAsia="Times New Roman" w:hAnsi="Arial" w:cs="Arial"/>
          <w:lang w:eastAsia="sl-SI"/>
        </w:rPr>
      </w:pPr>
      <w:r>
        <w:rPr>
          <w:rFonts w:ascii="Arial" w:eastAsia="Times New Roman" w:hAnsi="Arial" w:cs="Arial"/>
          <w:lang w:eastAsia="sl-SI"/>
        </w:rPr>
        <w:t>ROK ZA PREDLOŽITEV PONUDB</w:t>
      </w:r>
    </w:p>
    <w:p w14:paraId="30E261C8" w14:textId="38FD424F" w:rsidR="005D5C57" w:rsidRPr="005D5C57" w:rsidRDefault="005D5C57" w:rsidP="00BF0EA2">
      <w:pPr>
        <w:spacing w:before="60"/>
        <w:jc w:val="both"/>
        <w:rPr>
          <w:rFonts w:ascii="Arial" w:hAnsi="Arial" w:cs="Arial"/>
        </w:rPr>
      </w:pPr>
      <w:r w:rsidRPr="005D5C57">
        <w:rPr>
          <w:rFonts w:ascii="Arial" w:hAnsi="Arial" w:cs="Arial"/>
        </w:rPr>
        <w:t xml:space="preserve">Ponudba se šteje za pravočasno oddano, </w:t>
      </w:r>
      <w:r w:rsidRPr="005D5C57">
        <w:rPr>
          <w:rFonts w:ascii="Arial" w:hAnsi="Arial" w:cs="Arial"/>
          <w:b/>
          <w:u w:val="single"/>
        </w:rPr>
        <w:t xml:space="preserve">če jo naročnik, </w:t>
      </w:r>
      <w:proofErr w:type="spellStart"/>
      <w:r w:rsidRPr="005D5C57">
        <w:rPr>
          <w:rFonts w:ascii="Arial" w:hAnsi="Arial" w:cs="Arial"/>
          <w:b/>
          <w:u w:val="single"/>
        </w:rPr>
        <w:t>t.j</w:t>
      </w:r>
      <w:proofErr w:type="spellEnd"/>
      <w:r w:rsidRPr="005D5C57">
        <w:rPr>
          <w:rFonts w:ascii="Arial" w:hAnsi="Arial" w:cs="Arial"/>
          <w:b/>
          <w:u w:val="single"/>
        </w:rPr>
        <w:t xml:space="preserve">. </w:t>
      </w:r>
      <w:r>
        <w:rPr>
          <w:rFonts w:ascii="Arial" w:hAnsi="Arial" w:cs="Arial"/>
          <w:b/>
          <w:u w:val="single"/>
        </w:rPr>
        <w:t>OŠ Franceta Prešerna</w:t>
      </w:r>
      <w:r w:rsidRPr="005D5C57">
        <w:rPr>
          <w:rFonts w:ascii="Arial" w:hAnsi="Arial" w:cs="Arial"/>
        </w:rPr>
        <w:t xml:space="preserve">, prejme preko sistema e-JN </w:t>
      </w:r>
      <w:hyperlink r:id="rId19" w:history="1">
        <w:r w:rsidRPr="005D5C57">
          <w:rPr>
            <w:rStyle w:val="Hiperpovezava"/>
            <w:rFonts w:ascii="Arial" w:hAnsi="Arial" w:cs="Arial"/>
          </w:rPr>
          <w:t>https://ejn.gov.si/eJN2</w:t>
        </w:r>
      </w:hyperlink>
      <w:r w:rsidRPr="005D5C57">
        <w:rPr>
          <w:rFonts w:ascii="Arial" w:hAnsi="Arial" w:cs="Arial"/>
        </w:rPr>
        <w:t xml:space="preserve"> </w:t>
      </w:r>
      <w:r w:rsidRPr="005D5C57">
        <w:rPr>
          <w:rFonts w:ascii="Arial" w:hAnsi="Arial" w:cs="Arial"/>
          <w:b/>
        </w:rPr>
        <w:t xml:space="preserve">najkasneje do </w:t>
      </w:r>
      <w:r w:rsidR="00D07882">
        <w:rPr>
          <w:rFonts w:ascii="Arial" w:hAnsi="Arial" w:cs="Arial"/>
          <w:b/>
        </w:rPr>
        <w:t>11</w:t>
      </w:r>
      <w:r w:rsidR="00EA5613" w:rsidRPr="004D733D">
        <w:rPr>
          <w:rFonts w:ascii="Arial" w:hAnsi="Arial" w:cs="Arial"/>
          <w:b/>
        </w:rPr>
        <w:t>.6</w:t>
      </w:r>
      <w:r w:rsidRPr="004D733D">
        <w:rPr>
          <w:rFonts w:ascii="Arial" w:hAnsi="Arial" w:cs="Arial"/>
          <w:b/>
        </w:rPr>
        <w:t>.202</w:t>
      </w:r>
      <w:r w:rsidR="00BF0EA2" w:rsidRPr="004D733D">
        <w:rPr>
          <w:rFonts w:ascii="Arial" w:hAnsi="Arial" w:cs="Arial"/>
          <w:b/>
        </w:rPr>
        <w:t>6</w:t>
      </w:r>
      <w:r w:rsidRPr="004D733D">
        <w:rPr>
          <w:rFonts w:ascii="Arial" w:hAnsi="Arial" w:cs="Arial"/>
          <w:b/>
        </w:rPr>
        <w:t xml:space="preserve"> </w:t>
      </w:r>
      <w:r w:rsidRPr="005D5C57">
        <w:rPr>
          <w:rFonts w:ascii="Arial" w:hAnsi="Arial" w:cs="Arial"/>
          <w:b/>
        </w:rPr>
        <w:t>do 10:00</w:t>
      </w:r>
      <w:r w:rsidRPr="005D5C57">
        <w:rPr>
          <w:rFonts w:ascii="Arial" w:hAnsi="Arial" w:cs="Arial"/>
        </w:rPr>
        <w:t xml:space="preserve"> </w:t>
      </w:r>
      <w:r w:rsidRPr="005D5C57">
        <w:rPr>
          <w:rFonts w:ascii="Arial" w:hAnsi="Arial" w:cs="Arial"/>
          <w:b/>
        </w:rPr>
        <w:t>ure</w:t>
      </w:r>
      <w:r w:rsidRPr="005D5C57">
        <w:rPr>
          <w:rFonts w:ascii="Arial" w:hAnsi="Arial" w:cs="Arial"/>
        </w:rPr>
        <w:t>. Za oddano ponudbo se šteje ponudba, ki je v informacijskem sistemu e-JN označena s statusom »ODDANO«.</w:t>
      </w:r>
    </w:p>
    <w:p w14:paraId="77CDF7F7" w14:textId="77777777" w:rsidR="005D5C57" w:rsidRPr="005D5C57" w:rsidRDefault="005D5C57" w:rsidP="005D5C57">
      <w:pPr>
        <w:jc w:val="both"/>
        <w:rPr>
          <w:rFonts w:ascii="Arial" w:hAnsi="Arial" w:cs="Arial"/>
        </w:rPr>
      </w:pPr>
      <w:r w:rsidRPr="005D5C57">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07298EB" w14:textId="77777777" w:rsidR="005D5C57" w:rsidRPr="005D5C57" w:rsidRDefault="005D5C57" w:rsidP="005D5C57">
      <w:pPr>
        <w:jc w:val="both"/>
        <w:rPr>
          <w:rFonts w:ascii="Arial" w:hAnsi="Arial" w:cs="Arial"/>
        </w:rPr>
      </w:pPr>
      <w:r w:rsidRPr="005D5C57">
        <w:rPr>
          <w:rFonts w:ascii="Arial" w:hAnsi="Arial" w:cs="Arial"/>
        </w:rPr>
        <w:t>Po preteku roka za predložitev ponudb ponudbe ne bo več mogoče oddati.</w:t>
      </w:r>
    </w:p>
    <w:p w14:paraId="78107C4E" w14:textId="77777777" w:rsidR="00BF0EA2" w:rsidRDefault="00BF0EA2" w:rsidP="005D5C57">
      <w:pPr>
        <w:pStyle w:val="Naslov3"/>
        <w:rPr>
          <w:rFonts w:cs="Arial"/>
          <w:b w:val="0"/>
          <w:bCs/>
          <w:i w:val="0"/>
          <w:iCs/>
          <w:u w:val="none"/>
        </w:rPr>
      </w:pPr>
    </w:p>
    <w:p w14:paraId="146580F6" w14:textId="5F73C9C5" w:rsidR="005D5C57" w:rsidRPr="00E90FDA" w:rsidRDefault="00E90FDA" w:rsidP="005D5C57">
      <w:pPr>
        <w:pStyle w:val="Naslov3"/>
        <w:rPr>
          <w:rFonts w:cs="Arial"/>
          <w:b w:val="0"/>
          <w:bCs/>
          <w:i w:val="0"/>
          <w:iCs/>
          <w:u w:val="none"/>
        </w:rPr>
      </w:pPr>
      <w:r>
        <w:rPr>
          <w:rFonts w:cs="Arial"/>
          <w:b w:val="0"/>
          <w:bCs/>
          <w:i w:val="0"/>
          <w:iCs/>
          <w:u w:val="none"/>
        </w:rPr>
        <w:t>DATUM IN URA ODPIRANJA PONUDB</w:t>
      </w:r>
    </w:p>
    <w:p w14:paraId="49E589F8" w14:textId="41F4F5DF" w:rsidR="005D5C57" w:rsidRPr="005D5C57" w:rsidRDefault="005D5C57" w:rsidP="00BF0EA2">
      <w:pPr>
        <w:spacing w:before="60"/>
        <w:jc w:val="both"/>
        <w:rPr>
          <w:rFonts w:ascii="Arial" w:hAnsi="Arial" w:cs="Arial"/>
        </w:rPr>
      </w:pPr>
      <w:r w:rsidRPr="005D5C57">
        <w:rPr>
          <w:rFonts w:ascii="Arial" w:hAnsi="Arial" w:cs="Arial"/>
        </w:rPr>
        <w:t xml:space="preserve">Odpiranje ponudb bo potekalo avtomatično v informacijskem sistemu e-JN dne  </w:t>
      </w:r>
      <w:r w:rsidR="00D07882">
        <w:rPr>
          <w:rFonts w:ascii="Arial" w:hAnsi="Arial" w:cs="Arial"/>
          <w:b/>
        </w:rPr>
        <w:t>11</w:t>
      </w:r>
      <w:r w:rsidR="00EA5613" w:rsidRPr="004D733D">
        <w:rPr>
          <w:rFonts w:ascii="Arial" w:hAnsi="Arial" w:cs="Arial"/>
          <w:b/>
        </w:rPr>
        <w:t>.6</w:t>
      </w:r>
      <w:r w:rsidRPr="004D733D">
        <w:rPr>
          <w:rFonts w:ascii="Arial" w:hAnsi="Arial" w:cs="Arial"/>
          <w:b/>
        </w:rPr>
        <w:t>.</w:t>
      </w:r>
      <w:r w:rsidRPr="003E163C">
        <w:rPr>
          <w:rFonts w:ascii="Arial" w:hAnsi="Arial" w:cs="Arial"/>
          <w:b/>
        </w:rPr>
        <w:t>202</w:t>
      </w:r>
      <w:r w:rsidR="00BF0EA2">
        <w:rPr>
          <w:rFonts w:ascii="Arial" w:hAnsi="Arial" w:cs="Arial"/>
          <w:b/>
        </w:rPr>
        <w:t>6</w:t>
      </w:r>
      <w:r w:rsidRPr="003E163C">
        <w:rPr>
          <w:rFonts w:ascii="Arial" w:hAnsi="Arial" w:cs="Arial"/>
          <w:b/>
        </w:rPr>
        <w:t xml:space="preserve"> </w:t>
      </w:r>
      <w:r w:rsidRPr="005D5C57">
        <w:rPr>
          <w:rFonts w:ascii="Arial" w:hAnsi="Arial" w:cs="Arial"/>
        </w:rPr>
        <w:t xml:space="preserve">in se bo začelo </w:t>
      </w:r>
      <w:r w:rsidRPr="005D5C57">
        <w:rPr>
          <w:rFonts w:ascii="Arial" w:hAnsi="Arial" w:cs="Arial"/>
          <w:b/>
        </w:rPr>
        <w:t>ob 1</w:t>
      </w:r>
      <w:r w:rsidR="00DA1A79">
        <w:rPr>
          <w:rFonts w:ascii="Arial" w:hAnsi="Arial" w:cs="Arial"/>
          <w:b/>
        </w:rPr>
        <w:t>1</w:t>
      </w:r>
      <w:r w:rsidRPr="005D5C57">
        <w:rPr>
          <w:rFonts w:ascii="Arial" w:hAnsi="Arial" w:cs="Arial"/>
          <w:b/>
        </w:rPr>
        <w:t>:00</w:t>
      </w:r>
      <w:r w:rsidRPr="005D5C57">
        <w:rPr>
          <w:rFonts w:ascii="Arial" w:hAnsi="Arial" w:cs="Arial"/>
        </w:rPr>
        <w:t xml:space="preserve"> </w:t>
      </w:r>
      <w:r w:rsidRPr="005D5C57">
        <w:rPr>
          <w:rFonts w:ascii="Arial" w:hAnsi="Arial" w:cs="Arial"/>
          <w:b/>
        </w:rPr>
        <w:t>uri</w:t>
      </w:r>
      <w:r w:rsidRPr="005D5C57">
        <w:rPr>
          <w:rFonts w:ascii="Arial" w:hAnsi="Arial" w:cs="Arial"/>
        </w:rPr>
        <w:t xml:space="preserve"> na spletnem naslovu </w:t>
      </w:r>
      <w:hyperlink r:id="rId20" w:history="1">
        <w:r w:rsidRPr="005D5C57">
          <w:rPr>
            <w:rStyle w:val="Hiperpovezava"/>
            <w:rFonts w:ascii="Arial" w:hAnsi="Arial" w:cs="Arial"/>
          </w:rPr>
          <w:t>https://ejn.gov.si/</w:t>
        </w:r>
      </w:hyperlink>
      <w:r w:rsidRPr="005D5C57">
        <w:rPr>
          <w:rFonts w:ascii="Arial" w:hAnsi="Arial" w:cs="Arial"/>
        </w:rPr>
        <w:t xml:space="preserve">. </w:t>
      </w:r>
    </w:p>
    <w:p w14:paraId="1C0B8069" w14:textId="77777777" w:rsidR="005D5C57" w:rsidRPr="005D5C57" w:rsidRDefault="005D5C57" w:rsidP="005D5C57">
      <w:pPr>
        <w:jc w:val="both"/>
        <w:rPr>
          <w:rFonts w:ascii="Arial" w:eastAsia="Times New Roman" w:hAnsi="Arial" w:cs="Arial"/>
          <w:lang w:eastAsia="sl-SI"/>
        </w:rPr>
      </w:pPr>
      <w:r w:rsidRPr="005D5C57">
        <w:rPr>
          <w:rFonts w:ascii="Arial" w:hAnsi="Arial" w:cs="Arial"/>
          <w:lang w:eastAsia="sl-SI"/>
        </w:rPr>
        <w:t>Odpiranje ponudb poteka tako, da informacijski sistem e-JN samodejno ob uri, ki je določena za javno odpiranje ponudb, prikaže podatke o ponudniku, o variantah, če so bile zahtevane oziroma dovoljene, ter omogoči dostop do .</w:t>
      </w:r>
      <w:proofErr w:type="spellStart"/>
      <w:r w:rsidRPr="005D5C57">
        <w:rPr>
          <w:rFonts w:ascii="Arial" w:hAnsi="Arial" w:cs="Arial"/>
          <w:lang w:eastAsia="sl-SI"/>
        </w:rPr>
        <w:t>pdf</w:t>
      </w:r>
      <w:proofErr w:type="spellEnd"/>
      <w:r w:rsidRPr="005D5C57">
        <w:rPr>
          <w:rFonts w:ascii="Arial" w:hAnsi="Arial" w:cs="Arial"/>
          <w:lang w:eastAsia="sl-SI"/>
        </w:rPr>
        <w:t xml:space="preserve"> dokumenta, ki ga ponudnik naloži v sistem e-JN pod razdelek </w:t>
      </w:r>
      <w:r w:rsidRPr="005D5C57">
        <w:rPr>
          <w:rFonts w:ascii="Arial" w:hAnsi="Arial" w:cs="Arial"/>
          <w:b/>
          <w:lang w:eastAsia="sl-SI"/>
        </w:rPr>
        <w:t>»Predračun«</w:t>
      </w:r>
      <w:r w:rsidRPr="005D5C57">
        <w:rPr>
          <w:rFonts w:ascii="Arial" w:hAnsi="Arial" w:cs="Arial"/>
          <w:lang w:eastAsia="sl-SI"/>
        </w:rPr>
        <w:t xml:space="preserve">. </w:t>
      </w:r>
      <w:r w:rsidRPr="005D5C57">
        <w:rPr>
          <w:rFonts w:ascii="Arial" w:hAnsi="Arial" w:cs="Arial"/>
        </w:rPr>
        <w:t>Ponudniki, ki so oddali ponudbe, imajo te podatke v informacijskem sistemu e-JN na razpolago v razdelku »Zapisnik o odpiranju ponudb«.</w:t>
      </w:r>
    </w:p>
    <w:p w14:paraId="32FB5016" w14:textId="77777777" w:rsidR="005D5C57" w:rsidRPr="00BF0EA2" w:rsidRDefault="005D5C57" w:rsidP="005D5C57">
      <w:pPr>
        <w:jc w:val="both"/>
        <w:rPr>
          <w:rFonts w:ascii="Arial" w:hAnsi="Arial" w:cs="Arial"/>
          <w:bCs/>
          <w:lang w:eastAsia="sl-SI"/>
        </w:rPr>
      </w:pPr>
      <w:r w:rsidRPr="005D5C57">
        <w:rPr>
          <w:rFonts w:ascii="Arial" w:hAnsi="Arial" w:cs="Arial"/>
          <w:lang w:eastAsia="sl-SI"/>
        </w:rPr>
        <w:t xml:space="preserve">Oddane ponudbe (predračuni) bodo vsem ponudnikom, ki so sodelovali v postopku, vidne preko spletne aplikacije e-Oddaja po poteku roka za predložitev ponudb. Ponudniki, ki so oddali ponudbe, imajo te podatke v informacijskem sistemu e-JN na razpolago v razdelku </w:t>
      </w:r>
      <w:r w:rsidRPr="005D5C57">
        <w:rPr>
          <w:rFonts w:ascii="Arial" w:hAnsi="Arial" w:cs="Arial"/>
          <w:b/>
          <w:lang w:eastAsia="sl-SI"/>
        </w:rPr>
        <w:t>»Zapisnik o odpiranju ponudb«</w:t>
      </w:r>
      <w:r w:rsidRPr="005D5C57">
        <w:rPr>
          <w:rFonts w:ascii="Arial" w:hAnsi="Arial" w:cs="Arial"/>
          <w:lang w:eastAsia="sl-SI"/>
        </w:rPr>
        <w:t xml:space="preserve">. S tem </w:t>
      </w:r>
      <w:r w:rsidRPr="00BF0EA2">
        <w:rPr>
          <w:rFonts w:ascii="Arial" w:hAnsi="Arial" w:cs="Arial"/>
          <w:bCs/>
          <w:lang w:eastAsia="sl-SI"/>
        </w:rPr>
        <w:t>se šteje, da je bil ponudniku vročen zapisnik o odpiranju ponudb.</w:t>
      </w:r>
    </w:p>
    <w:p w14:paraId="209320FE" w14:textId="2AB6244E" w:rsidR="005D5C57" w:rsidRPr="00E90FDA" w:rsidRDefault="005D5C57" w:rsidP="00BF0EA2">
      <w:pPr>
        <w:spacing w:after="0"/>
        <w:jc w:val="both"/>
        <w:rPr>
          <w:rFonts w:ascii="Arial" w:hAnsi="Arial" w:cs="Arial"/>
        </w:rPr>
      </w:pPr>
      <w:r w:rsidRPr="005D5C57">
        <w:rPr>
          <w:rFonts w:ascii="Arial" w:hAnsi="Arial" w:cs="Arial"/>
          <w:lang w:eastAsia="sl-SI"/>
        </w:rPr>
        <w:t>Pozive za dopolnitev/pojasnilo oziroma spremembo ponudbe naročnik ustvari in posreduje ponudniku v sistemu e-JN. Ponudnik dopolnitev/pojasnilo oziroma spremembo ponudbene dokumentacije posreduje v sistem e-JN do zahtevanega roka, ki ga določi naročnik.</w:t>
      </w:r>
    </w:p>
    <w:p w14:paraId="09530BA4" w14:textId="77777777" w:rsidR="00DC5BDD" w:rsidRPr="00590E2D" w:rsidRDefault="00DC5BDD" w:rsidP="005110E1">
      <w:pPr>
        <w:spacing w:after="0"/>
        <w:jc w:val="both"/>
        <w:rPr>
          <w:rFonts w:ascii="Arial" w:eastAsia="Times New Roman" w:hAnsi="Arial" w:cs="Arial"/>
          <w:lang w:eastAsia="sl-SI"/>
        </w:rPr>
      </w:pPr>
    </w:p>
    <w:p w14:paraId="59CC0856" w14:textId="77777777" w:rsidR="009F2714" w:rsidRPr="00590E2D" w:rsidRDefault="00535CBC" w:rsidP="009566D7">
      <w:pPr>
        <w:numPr>
          <w:ilvl w:val="0"/>
          <w:numId w:val="2"/>
        </w:numPr>
        <w:shd w:val="clear" w:color="auto" w:fill="BFBFBF"/>
        <w:spacing w:after="0"/>
        <w:ind w:left="567" w:hanging="567"/>
        <w:rPr>
          <w:rFonts w:ascii="Arial" w:eastAsia="Times New Roman" w:hAnsi="Arial" w:cs="Arial"/>
          <w:b/>
          <w:lang w:eastAsia="sl-SI"/>
        </w:rPr>
      </w:pPr>
      <w:r w:rsidRPr="00590E2D">
        <w:rPr>
          <w:rFonts w:ascii="Arial" w:eastAsia="Times New Roman" w:hAnsi="Arial" w:cs="Arial"/>
          <w:b/>
          <w:lang w:eastAsia="sl-SI"/>
        </w:rPr>
        <w:t>Dopolnitev, s</w:t>
      </w:r>
      <w:r w:rsidR="00064576" w:rsidRPr="00590E2D">
        <w:rPr>
          <w:rFonts w:ascii="Arial" w:eastAsia="Times New Roman" w:hAnsi="Arial" w:cs="Arial"/>
          <w:b/>
          <w:lang w:eastAsia="sl-SI"/>
        </w:rPr>
        <w:t>prememba</w:t>
      </w:r>
      <w:r w:rsidR="009F2714" w:rsidRPr="00590E2D">
        <w:rPr>
          <w:rFonts w:ascii="Arial" w:eastAsia="Times New Roman" w:hAnsi="Arial" w:cs="Arial"/>
          <w:b/>
          <w:lang w:eastAsia="sl-SI"/>
        </w:rPr>
        <w:t xml:space="preserve"> in umik ponudbe</w:t>
      </w:r>
    </w:p>
    <w:p w14:paraId="6423FF2C" w14:textId="370116A9" w:rsidR="009F2714" w:rsidRPr="00BF0EA2" w:rsidRDefault="009F2714" w:rsidP="005110E1">
      <w:pPr>
        <w:spacing w:after="0"/>
        <w:jc w:val="both"/>
        <w:rPr>
          <w:rFonts w:ascii="Arial Narrow" w:eastAsia="Times New Roman" w:hAnsi="Arial Narrow" w:cs="Arial"/>
          <w:sz w:val="12"/>
          <w:szCs w:val="12"/>
          <w:lang w:eastAsia="sl-SI"/>
        </w:rPr>
      </w:pPr>
    </w:p>
    <w:p w14:paraId="5F248EE6" w14:textId="60D5CCD8" w:rsidR="00DC5BDD" w:rsidRPr="00110638" w:rsidRDefault="00DC5BDD" w:rsidP="00DC5BDD">
      <w:pPr>
        <w:contextualSpacing/>
        <w:jc w:val="both"/>
        <w:rPr>
          <w:rFonts w:ascii="Arial" w:hAnsi="Arial" w:cs="Arial"/>
          <w:noProof/>
        </w:rPr>
      </w:pPr>
      <w:r w:rsidRPr="00110638">
        <w:rPr>
          <w:rFonts w:ascii="Arial" w:hAnsi="Arial" w:cs="Arial"/>
          <w:noProof/>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r w:rsidR="0025371A">
        <w:rPr>
          <w:rFonts w:ascii="Arial" w:hAnsi="Arial" w:cs="Arial"/>
          <w:noProof/>
        </w:rPr>
        <w:t xml:space="preserve"> Vsa komunikacija med naročnikom in ponudniki bo potekala preko spletnega portala e -JN.</w:t>
      </w:r>
    </w:p>
    <w:p w14:paraId="188AF003" w14:textId="77777777" w:rsidR="00DC5BDD" w:rsidRPr="00110638" w:rsidRDefault="00DC5BDD" w:rsidP="00DC5BDD">
      <w:pPr>
        <w:contextualSpacing/>
        <w:jc w:val="both"/>
        <w:rPr>
          <w:rFonts w:ascii="Arial" w:hAnsi="Arial" w:cs="Arial"/>
          <w:noProof/>
        </w:rPr>
      </w:pPr>
    </w:p>
    <w:p w14:paraId="2526707E" w14:textId="77777777" w:rsidR="00DC5BDD" w:rsidRPr="00330591" w:rsidRDefault="00DC5BDD" w:rsidP="00BF0EA2">
      <w:pPr>
        <w:spacing w:after="100"/>
        <w:jc w:val="both"/>
        <w:rPr>
          <w:rFonts w:ascii="Arial" w:hAnsi="Arial" w:cs="Arial"/>
          <w:noProof/>
        </w:rPr>
      </w:pPr>
      <w:r w:rsidRPr="00330591">
        <w:rPr>
          <w:rFonts w:ascii="Arial" w:hAnsi="Arial" w:cs="Arial"/>
          <w:noProof/>
        </w:rPr>
        <w:t>Razen kadar gre za popravek ali dopolnitev očitne napake, če zaradi tega popravka ali dopolnitve ni dejansko predlagana nova ponudba, ponudnik ne sme dopolnjevati ali popravljati:</w:t>
      </w:r>
    </w:p>
    <w:p w14:paraId="4531AFE4" w14:textId="77777777" w:rsidR="00DC5BDD" w:rsidRPr="00330591" w:rsidRDefault="00DC5BDD" w:rsidP="00BF0EA2">
      <w:pPr>
        <w:numPr>
          <w:ilvl w:val="0"/>
          <w:numId w:val="26"/>
        </w:numPr>
        <w:spacing w:before="60" w:after="0" w:line="240" w:lineRule="auto"/>
        <w:ind w:left="284" w:hanging="284"/>
        <w:jc w:val="both"/>
        <w:rPr>
          <w:rFonts w:ascii="Arial" w:hAnsi="Arial" w:cs="Arial"/>
          <w:iCs/>
          <w:noProof/>
          <w:color w:val="272727"/>
        </w:rPr>
      </w:pPr>
      <w:r w:rsidRPr="00330591">
        <w:rPr>
          <w:rFonts w:ascii="Arial" w:hAnsi="Arial" w:cs="Arial"/>
          <w:iCs/>
          <w:noProof/>
          <w:color w:val="272727"/>
        </w:rPr>
        <w:t xml:space="preserve">svoje cene brez DDV na enoto, vrednosti postavke brez DDV, skupne vrednosti ponudbe brez DDV, razen kadar se skupna vrednost spremeni v skladu s sedmim odstavkom 89. člena ZJN-3 in ponudbe v okviru meril, </w:t>
      </w:r>
    </w:p>
    <w:p w14:paraId="1E359A97" w14:textId="77777777" w:rsidR="00DC5BDD" w:rsidRPr="00330591" w:rsidRDefault="00DC5BDD" w:rsidP="00BF0EA2">
      <w:pPr>
        <w:numPr>
          <w:ilvl w:val="0"/>
          <w:numId w:val="26"/>
        </w:numPr>
        <w:spacing w:before="60" w:after="0" w:line="240" w:lineRule="auto"/>
        <w:ind w:left="284" w:hanging="284"/>
        <w:jc w:val="both"/>
        <w:rPr>
          <w:rFonts w:ascii="Arial" w:hAnsi="Arial" w:cs="Arial"/>
          <w:iCs/>
          <w:noProof/>
          <w:color w:val="272727"/>
        </w:rPr>
      </w:pPr>
      <w:r w:rsidRPr="00330591">
        <w:rPr>
          <w:rFonts w:ascii="Arial" w:hAnsi="Arial" w:cs="Arial"/>
          <w:iCs/>
          <w:noProof/>
          <w:color w:val="272727"/>
        </w:rPr>
        <w:t>tistega dela ponudbe, ki se veže na tehnične specifikacije predmeta javnega naročila,</w:t>
      </w:r>
    </w:p>
    <w:p w14:paraId="097867C1" w14:textId="77777777" w:rsidR="00DC5BDD" w:rsidRPr="00330591" w:rsidRDefault="00DC5BDD" w:rsidP="00BF0EA2">
      <w:pPr>
        <w:numPr>
          <w:ilvl w:val="0"/>
          <w:numId w:val="26"/>
        </w:numPr>
        <w:spacing w:before="60" w:after="0" w:line="240" w:lineRule="auto"/>
        <w:ind w:left="284" w:hanging="284"/>
        <w:jc w:val="both"/>
        <w:rPr>
          <w:rFonts w:ascii="Arial" w:hAnsi="Arial" w:cs="Arial"/>
          <w:iCs/>
          <w:noProof/>
          <w:color w:val="272727"/>
        </w:rPr>
      </w:pPr>
      <w:r w:rsidRPr="00330591">
        <w:rPr>
          <w:rFonts w:ascii="Arial" w:hAnsi="Arial" w:cs="Arial"/>
          <w:iCs/>
          <w:noProof/>
          <w:color w:val="272727"/>
        </w:rPr>
        <w:t>tistih elementov ponudbe, ki vplivajo ali bi lahko vplivali na drugačno razvrstitev njegove ponudbe glede na preostale ponudbe, ki jih je naročnik prejel v postopku javnega naročanja.</w:t>
      </w:r>
    </w:p>
    <w:p w14:paraId="6B3102DE" w14:textId="77777777" w:rsidR="00DC5BDD" w:rsidRPr="00330591" w:rsidRDefault="00DC5BDD" w:rsidP="00DC5BDD">
      <w:pPr>
        <w:contextualSpacing/>
        <w:jc w:val="both"/>
        <w:rPr>
          <w:rFonts w:ascii="Arial" w:hAnsi="Arial" w:cs="Arial"/>
          <w:noProof/>
        </w:rPr>
      </w:pPr>
    </w:p>
    <w:p w14:paraId="524801D9" w14:textId="77777777" w:rsidR="00DC5BDD" w:rsidRPr="00330591" w:rsidRDefault="00DC5BDD" w:rsidP="00DC5BDD">
      <w:pPr>
        <w:contextualSpacing/>
        <w:jc w:val="both"/>
        <w:rPr>
          <w:rFonts w:ascii="Arial" w:hAnsi="Arial" w:cs="Arial"/>
          <w:noProof/>
        </w:rPr>
      </w:pPr>
      <w:r w:rsidRPr="00330591">
        <w:rPr>
          <w:rFonts w:ascii="Arial" w:hAnsi="Arial" w:cs="Arial"/>
          <w:noProof/>
        </w:rPr>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330591">
        <w:rPr>
          <w:rFonts w:ascii="MS Gothic" w:eastAsia="MS Gothic" w:hAnsi="MS Gothic" w:cs="MS Gothic"/>
          <w:noProof/>
        </w:rPr>
        <w:t> </w:t>
      </w:r>
    </w:p>
    <w:p w14:paraId="3FCF2311" w14:textId="3D7B0121" w:rsidR="00DC5BDD" w:rsidRPr="008D199C" w:rsidRDefault="00DC5BDD" w:rsidP="008D199C">
      <w:pPr>
        <w:jc w:val="both"/>
        <w:rPr>
          <w:rFonts w:ascii="Arial" w:hAnsi="Arial" w:cs="Arial"/>
          <w:noProof/>
        </w:rPr>
      </w:pPr>
      <w:r w:rsidRPr="00330591">
        <w:rPr>
          <w:rFonts w:ascii="Arial" w:hAnsi="Arial" w:cs="Arial"/>
          <w:noProof/>
        </w:rPr>
        <w:t xml:space="preserve">Če bodo ali se bodo zdele informacije ali dokumentacija, ki jih morajo predložiti gospodarski subjekti, nepopolne ali napačne, oziroma če bodo posamezni dokumenti manjkali, bo naročnik ravnal v skladu z določbo petega, šestega in sedmega odstavka 89. člena ZJN-3.  </w:t>
      </w:r>
    </w:p>
    <w:p w14:paraId="641A0F2E" w14:textId="77777777" w:rsidR="008A71D9" w:rsidRPr="00DA0766" w:rsidRDefault="008A71D9" w:rsidP="005110E1">
      <w:pPr>
        <w:spacing w:after="0"/>
        <w:jc w:val="both"/>
        <w:rPr>
          <w:rFonts w:ascii="Arial Narrow" w:eastAsia="Times New Roman" w:hAnsi="Arial Narrow" w:cs="Arial"/>
          <w:lang w:eastAsia="sl-SI"/>
        </w:rPr>
      </w:pPr>
    </w:p>
    <w:p w14:paraId="56C551B1" w14:textId="77777777" w:rsidR="00D93F16" w:rsidRPr="00590E2D" w:rsidRDefault="000A0974" w:rsidP="009566D7">
      <w:pPr>
        <w:numPr>
          <w:ilvl w:val="0"/>
          <w:numId w:val="2"/>
        </w:numPr>
        <w:shd w:val="clear" w:color="auto" w:fill="BFBFBF"/>
        <w:spacing w:after="0"/>
        <w:ind w:left="567" w:hanging="567"/>
        <w:jc w:val="both"/>
        <w:rPr>
          <w:rFonts w:ascii="Arial" w:eastAsia="Times New Roman" w:hAnsi="Arial" w:cs="Arial"/>
          <w:b/>
        </w:rPr>
      </w:pPr>
      <w:r w:rsidRPr="00590E2D">
        <w:rPr>
          <w:rFonts w:ascii="Arial" w:eastAsia="Times New Roman" w:hAnsi="Arial" w:cs="Arial"/>
          <w:b/>
        </w:rPr>
        <w:t>Oblika in v</w:t>
      </w:r>
      <w:r w:rsidR="00D93F16" w:rsidRPr="00590E2D">
        <w:rPr>
          <w:rFonts w:ascii="Arial" w:eastAsia="Times New Roman" w:hAnsi="Arial" w:cs="Arial"/>
          <w:b/>
        </w:rPr>
        <w:t>sebina ponudbe</w:t>
      </w:r>
    </w:p>
    <w:p w14:paraId="6ADBE869" w14:textId="2C13DA61" w:rsidR="001C6204" w:rsidRPr="00590E2D" w:rsidRDefault="00495CD6" w:rsidP="005110E1">
      <w:pPr>
        <w:spacing w:after="0"/>
        <w:jc w:val="both"/>
        <w:rPr>
          <w:rFonts w:ascii="Arial" w:eastAsia="Times New Roman" w:hAnsi="Arial" w:cs="Arial"/>
        </w:rPr>
      </w:pPr>
      <w:r w:rsidRPr="00590E2D">
        <w:rPr>
          <w:rFonts w:ascii="Arial" w:eastAsia="Times New Roman" w:hAnsi="Arial" w:cs="Arial"/>
        </w:rPr>
        <w:t>Ponudba mora vsebovati vse v tej d</w:t>
      </w:r>
      <w:r w:rsidR="002C1502" w:rsidRPr="00590E2D">
        <w:rPr>
          <w:rFonts w:ascii="Arial" w:eastAsia="Times New Roman" w:hAnsi="Arial" w:cs="Arial"/>
        </w:rPr>
        <w:t xml:space="preserve">okumentaciji zahtevane obrazce, priloge, </w:t>
      </w:r>
      <w:r w:rsidRPr="00590E2D">
        <w:rPr>
          <w:rFonts w:ascii="Arial" w:eastAsia="Times New Roman" w:hAnsi="Arial" w:cs="Arial"/>
        </w:rPr>
        <w:t xml:space="preserve">listine, izjave, tehnično dokumentacijo, ipd. </w:t>
      </w:r>
      <w:r w:rsidR="005C7F18" w:rsidRPr="00590E2D">
        <w:rPr>
          <w:rFonts w:ascii="Arial" w:eastAsia="Times New Roman" w:hAnsi="Arial" w:cs="Arial"/>
        </w:rPr>
        <w:t>Vse obrazce je treba izpolniti, podpisati in žigosati</w:t>
      </w:r>
      <w:r w:rsidR="001C6204" w:rsidRPr="00590E2D">
        <w:rPr>
          <w:rFonts w:ascii="Arial" w:eastAsia="Times New Roman" w:hAnsi="Arial" w:cs="Arial"/>
        </w:rPr>
        <w:t xml:space="preserve"> z enotnim pečatom</w:t>
      </w:r>
      <w:r w:rsidR="005C7F18" w:rsidRPr="00590E2D">
        <w:rPr>
          <w:rFonts w:ascii="Arial" w:eastAsia="Times New Roman" w:hAnsi="Arial" w:cs="Arial"/>
        </w:rPr>
        <w:t xml:space="preserve">. </w:t>
      </w:r>
      <w:r w:rsidR="0025371A">
        <w:rPr>
          <w:rFonts w:ascii="Arial" w:eastAsia="Times New Roman" w:hAnsi="Arial" w:cs="Arial"/>
        </w:rPr>
        <w:t xml:space="preserve">Ponudnik </w:t>
      </w:r>
      <w:proofErr w:type="spellStart"/>
      <w:r w:rsidR="0025371A">
        <w:rPr>
          <w:rFonts w:ascii="Arial" w:eastAsia="Times New Roman" w:hAnsi="Arial" w:cs="Arial"/>
        </w:rPr>
        <w:t>sken</w:t>
      </w:r>
      <w:proofErr w:type="spellEnd"/>
      <w:r w:rsidR="0025371A">
        <w:rPr>
          <w:rFonts w:ascii="Arial" w:eastAsia="Times New Roman" w:hAnsi="Arial" w:cs="Arial"/>
        </w:rPr>
        <w:t xml:space="preserve"> ponudbe odda v e-JN aplikacijo. </w:t>
      </w:r>
      <w:r w:rsidR="000A0974" w:rsidRPr="00590E2D">
        <w:rPr>
          <w:rFonts w:ascii="Arial" w:eastAsia="Times New Roman" w:hAnsi="Arial" w:cs="Arial"/>
        </w:rPr>
        <w:t>Ponudbo</w:t>
      </w:r>
      <w:r w:rsidR="005C7F18" w:rsidRPr="00590E2D">
        <w:rPr>
          <w:rFonts w:ascii="Arial" w:eastAsia="Times New Roman" w:hAnsi="Arial" w:cs="Arial"/>
        </w:rPr>
        <w:t xml:space="preserve"> mora podpisati zakoniti zastopnik ponudnika ali oseba, s strani ponudnika pooblaščena za podpis ponudbe.</w:t>
      </w:r>
      <w:r w:rsidR="000A0974" w:rsidRPr="00590E2D">
        <w:rPr>
          <w:rFonts w:ascii="Arial" w:eastAsia="Times New Roman" w:hAnsi="Arial" w:cs="Arial"/>
        </w:rPr>
        <w:t xml:space="preserve"> </w:t>
      </w:r>
      <w:r w:rsidR="005C7F18" w:rsidRPr="00590E2D">
        <w:rPr>
          <w:rFonts w:ascii="Arial" w:eastAsia="Times New Roman" w:hAnsi="Arial" w:cs="Arial"/>
        </w:rPr>
        <w:t xml:space="preserve">Celotna ponudbena dokumentacija mora biti </w:t>
      </w:r>
      <w:r w:rsidR="002C1502" w:rsidRPr="00590E2D">
        <w:rPr>
          <w:rFonts w:ascii="Arial" w:eastAsia="Times New Roman" w:hAnsi="Arial" w:cs="Arial"/>
        </w:rPr>
        <w:t xml:space="preserve">izpolnjena </w:t>
      </w:r>
      <w:r w:rsidR="005C7F18" w:rsidRPr="00590E2D">
        <w:rPr>
          <w:rFonts w:ascii="Arial" w:eastAsia="Times New Roman" w:hAnsi="Arial" w:cs="Arial"/>
        </w:rPr>
        <w:t>s čitljivo pisavo</w:t>
      </w:r>
      <w:r w:rsidR="0025371A">
        <w:rPr>
          <w:rFonts w:ascii="Arial" w:eastAsia="Times New Roman" w:hAnsi="Arial" w:cs="Arial"/>
        </w:rPr>
        <w:t>.</w:t>
      </w:r>
      <w:r w:rsidR="002C1502" w:rsidRPr="00590E2D">
        <w:rPr>
          <w:rFonts w:ascii="Arial" w:eastAsia="Times New Roman" w:hAnsi="Arial" w:cs="Arial"/>
        </w:rPr>
        <w:t xml:space="preserve"> Vsebine obrazcev </w:t>
      </w:r>
      <w:r w:rsidR="000570C8" w:rsidRPr="00590E2D">
        <w:rPr>
          <w:rFonts w:ascii="Arial" w:eastAsia="Times New Roman" w:hAnsi="Arial" w:cs="Arial"/>
        </w:rPr>
        <w:t xml:space="preserve">ni dovoljeno spreminjati. </w:t>
      </w:r>
      <w:r w:rsidR="00096119" w:rsidRPr="00590E2D">
        <w:rPr>
          <w:rFonts w:ascii="Arial" w:eastAsia="Times New Roman" w:hAnsi="Arial" w:cs="Arial"/>
        </w:rPr>
        <w:t>Popravljene napake ali spremembe v ponudbeni dokumentaciji in eventualni dodatki morajo biti parafiran</w:t>
      </w:r>
      <w:r w:rsidR="00BF0EA2">
        <w:rPr>
          <w:rFonts w:ascii="Arial" w:eastAsia="Times New Roman" w:hAnsi="Arial" w:cs="Arial"/>
        </w:rPr>
        <w:t>i</w:t>
      </w:r>
      <w:r w:rsidR="00096119" w:rsidRPr="00590E2D">
        <w:rPr>
          <w:rFonts w:ascii="Arial" w:eastAsia="Times New Roman" w:hAnsi="Arial" w:cs="Arial"/>
        </w:rPr>
        <w:t xml:space="preserve"> in žigosan</w:t>
      </w:r>
      <w:r w:rsidR="00BF0EA2">
        <w:rPr>
          <w:rFonts w:ascii="Arial" w:eastAsia="Times New Roman" w:hAnsi="Arial" w:cs="Arial"/>
        </w:rPr>
        <w:t>i</w:t>
      </w:r>
      <w:r w:rsidR="00096119" w:rsidRPr="00590E2D">
        <w:rPr>
          <w:rFonts w:ascii="Arial" w:eastAsia="Times New Roman" w:hAnsi="Arial" w:cs="Arial"/>
        </w:rPr>
        <w:t xml:space="preserve"> s strani pooblaščene osebe ponudnika, ki je podpisala ponudbeno d</w:t>
      </w:r>
      <w:r w:rsidR="007C2879" w:rsidRPr="00590E2D">
        <w:rPr>
          <w:rFonts w:ascii="Arial" w:eastAsia="Times New Roman" w:hAnsi="Arial" w:cs="Arial"/>
        </w:rPr>
        <w:t xml:space="preserve">okumentacijo ob mestu popravka. </w:t>
      </w:r>
      <w:r w:rsidR="001C6204" w:rsidRPr="00590E2D">
        <w:rPr>
          <w:rFonts w:ascii="Arial" w:eastAsia="Times New Roman" w:hAnsi="Arial" w:cs="Arial"/>
        </w:rPr>
        <w:t xml:space="preserve">Ponudnik mora predložiti naslednjo pravilno </w:t>
      </w:r>
      <w:r w:rsidR="00A418FA" w:rsidRPr="00590E2D">
        <w:rPr>
          <w:rFonts w:ascii="Arial" w:eastAsia="Times New Roman" w:hAnsi="Arial" w:cs="Arial"/>
          <w:b/>
          <w:u w:val="single"/>
        </w:rPr>
        <w:t>izpolnjene</w:t>
      </w:r>
      <w:r w:rsidR="001C6204" w:rsidRPr="00590E2D">
        <w:rPr>
          <w:rFonts w:ascii="Arial" w:eastAsia="Times New Roman" w:hAnsi="Arial" w:cs="Arial"/>
        </w:rPr>
        <w:t xml:space="preserve"> </w:t>
      </w:r>
      <w:r w:rsidR="00A418FA" w:rsidRPr="00590E2D">
        <w:rPr>
          <w:rFonts w:ascii="Arial" w:eastAsia="Times New Roman" w:hAnsi="Arial" w:cs="Arial"/>
        </w:rPr>
        <w:t xml:space="preserve">obrazce </w:t>
      </w:r>
      <w:r w:rsidR="00A418FA" w:rsidRPr="00590E2D">
        <w:rPr>
          <w:rFonts w:ascii="Arial" w:eastAsia="Times New Roman" w:hAnsi="Arial" w:cs="Arial"/>
          <w:b/>
          <w:u w:val="single"/>
        </w:rPr>
        <w:t>z</w:t>
      </w:r>
      <w:r w:rsidR="001C6204" w:rsidRPr="00590E2D">
        <w:rPr>
          <w:rFonts w:ascii="Arial" w:eastAsia="Times New Roman" w:hAnsi="Arial" w:cs="Arial"/>
          <w:b/>
          <w:u w:val="single"/>
        </w:rPr>
        <w:t xml:space="preserve"> </w:t>
      </w:r>
      <w:r w:rsidR="00A418FA" w:rsidRPr="00590E2D">
        <w:rPr>
          <w:rFonts w:ascii="Arial" w:eastAsia="Times New Roman" w:hAnsi="Arial" w:cs="Arial"/>
          <w:b/>
          <w:u w:val="single"/>
        </w:rPr>
        <w:t>zahtevanimi</w:t>
      </w:r>
      <w:r w:rsidR="001C6204" w:rsidRPr="00590E2D">
        <w:rPr>
          <w:rFonts w:ascii="Arial" w:eastAsia="Times New Roman" w:hAnsi="Arial" w:cs="Arial"/>
          <w:b/>
          <w:u w:val="single"/>
        </w:rPr>
        <w:t xml:space="preserve"> prilogami oz. dokazili</w:t>
      </w:r>
      <w:r w:rsidR="0025371A">
        <w:rPr>
          <w:rFonts w:ascii="Arial" w:eastAsia="Times New Roman" w:hAnsi="Arial" w:cs="Arial"/>
        </w:rPr>
        <w:t xml:space="preserve"> (</w:t>
      </w:r>
      <w:proofErr w:type="spellStart"/>
      <w:r w:rsidR="0025371A">
        <w:rPr>
          <w:rFonts w:ascii="Arial" w:eastAsia="Times New Roman" w:hAnsi="Arial" w:cs="Arial"/>
        </w:rPr>
        <w:t>sken</w:t>
      </w:r>
      <w:proofErr w:type="spellEnd"/>
      <w:r w:rsidR="0025371A">
        <w:rPr>
          <w:rFonts w:ascii="Arial" w:eastAsia="Times New Roman" w:hAnsi="Arial" w:cs="Arial"/>
        </w:rPr>
        <w:t xml:space="preserve"> dokumentov v aplikacijo e-JN)</w:t>
      </w:r>
    </w:p>
    <w:p w14:paraId="07272E19" w14:textId="77777777" w:rsidR="002B2187" w:rsidRDefault="002B2187" w:rsidP="00B23910">
      <w:pPr>
        <w:widowControl w:val="0"/>
        <w:numPr>
          <w:ilvl w:val="0"/>
          <w:numId w:val="33"/>
        </w:numPr>
        <w:tabs>
          <w:tab w:val="left" w:pos="426"/>
        </w:tabs>
        <w:suppressAutoHyphens/>
        <w:spacing w:after="0" w:line="240" w:lineRule="auto"/>
        <w:ind w:left="426" w:hanging="426"/>
        <w:contextualSpacing/>
        <w:jc w:val="both"/>
        <w:rPr>
          <w:rFonts w:ascii="Arial" w:hAnsi="Arial" w:cs="Arial"/>
        </w:rPr>
      </w:pPr>
      <w:r w:rsidRPr="00687451">
        <w:rPr>
          <w:rFonts w:ascii="Arial" w:hAnsi="Arial" w:cs="Arial"/>
        </w:rPr>
        <w:t xml:space="preserve">izpolnjen obrazec </w:t>
      </w:r>
      <w:r w:rsidRPr="00687451">
        <w:rPr>
          <w:rFonts w:ascii="Arial" w:hAnsi="Arial" w:cs="Arial"/>
          <w:color w:val="000000"/>
        </w:rPr>
        <w:t xml:space="preserve"> </w:t>
      </w:r>
      <w:r w:rsidRPr="00687451">
        <w:rPr>
          <w:rFonts w:ascii="Arial" w:hAnsi="Arial" w:cs="Arial"/>
        </w:rPr>
        <w:t>(OBR-1),</w:t>
      </w:r>
    </w:p>
    <w:p w14:paraId="0520385F" w14:textId="77777777" w:rsidR="002B2187" w:rsidRDefault="002B2187" w:rsidP="00B23910">
      <w:pPr>
        <w:widowControl w:val="0"/>
        <w:numPr>
          <w:ilvl w:val="0"/>
          <w:numId w:val="33"/>
        </w:numPr>
        <w:tabs>
          <w:tab w:val="left" w:pos="426"/>
        </w:tabs>
        <w:suppressAutoHyphens/>
        <w:spacing w:after="0" w:line="240" w:lineRule="auto"/>
        <w:ind w:left="426" w:hanging="426"/>
        <w:contextualSpacing/>
        <w:jc w:val="both"/>
        <w:rPr>
          <w:rFonts w:ascii="Arial" w:hAnsi="Arial" w:cs="Arial"/>
        </w:rPr>
      </w:pPr>
      <w:r>
        <w:rPr>
          <w:rFonts w:ascii="Arial" w:hAnsi="Arial" w:cs="Arial"/>
        </w:rPr>
        <w:t>izpolnjen obrazec ponudbe (OBR-2)</w:t>
      </w:r>
    </w:p>
    <w:p w14:paraId="401F4C55" w14:textId="77777777" w:rsidR="002B2187" w:rsidRDefault="002B2187" w:rsidP="00B23910">
      <w:pPr>
        <w:widowControl w:val="0"/>
        <w:numPr>
          <w:ilvl w:val="0"/>
          <w:numId w:val="33"/>
        </w:numPr>
        <w:tabs>
          <w:tab w:val="left" w:pos="426"/>
        </w:tabs>
        <w:suppressAutoHyphens/>
        <w:spacing w:after="0" w:line="240" w:lineRule="auto"/>
        <w:ind w:left="426" w:hanging="426"/>
        <w:contextualSpacing/>
        <w:jc w:val="both"/>
        <w:rPr>
          <w:rFonts w:ascii="Arial" w:hAnsi="Arial" w:cs="Arial"/>
        </w:rPr>
      </w:pPr>
      <w:r>
        <w:rPr>
          <w:rFonts w:ascii="Arial" w:hAnsi="Arial" w:cs="Arial"/>
        </w:rPr>
        <w:t>podpisan in ožigosan obrazec izjave (OBR-3)</w:t>
      </w:r>
    </w:p>
    <w:p w14:paraId="0BC03F16" w14:textId="77777777" w:rsidR="002B2187" w:rsidRDefault="002B2187" w:rsidP="00B23910">
      <w:pPr>
        <w:widowControl w:val="0"/>
        <w:numPr>
          <w:ilvl w:val="0"/>
          <w:numId w:val="33"/>
        </w:numPr>
        <w:tabs>
          <w:tab w:val="left" w:pos="426"/>
        </w:tabs>
        <w:suppressAutoHyphens/>
        <w:spacing w:after="0" w:line="240" w:lineRule="auto"/>
        <w:ind w:left="426" w:hanging="426"/>
        <w:contextualSpacing/>
        <w:jc w:val="both"/>
        <w:rPr>
          <w:rFonts w:ascii="Arial" w:hAnsi="Arial" w:cs="Arial"/>
        </w:rPr>
      </w:pPr>
      <w:r>
        <w:rPr>
          <w:rFonts w:ascii="Arial" w:hAnsi="Arial" w:cs="Arial"/>
        </w:rPr>
        <w:t>parafiran vzorec pogodbe (OBR-4)</w:t>
      </w:r>
    </w:p>
    <w:p w14:paraId="6940D92D" w14:textId="77777777" w:rsidR="002B2187" w:rsidRDefault="002B2187" w:rsidP="00B23910">
      <w:pPr>
        <w:widowControl w:val="0"/>
        <w:numPr>
          <w:ilvl w:val="0"/>
          <w:numId w:val="33"/>
        </w:numPr>
        <w:tabs>
          <w:tab w:val="left" w:pos="426"/>
        </w:tabs>
        <w:suppressAutoHyphens/>
        <w:spacing w:after="0" w:line="240" w:lineRule="auto"/>
        <w:ind w:left="426" w:hanging="426"/>
        <w:contextualSpacing/>
        <w:jc w:val="both"/>
        <w:rPr>
          <w:rFonts w:ascii="Arial" w:hAnsi="Arial" w:cs="Arial"/>
        </w:rPr>
      </w:pPr>
      <w:r>
        <w:rPr>
          <w:rFonts w:ascii="Arial" w:hAnsi="Arial" w:cs="Arial"/>
        </w:rPr>
        <w:t>podpisana izjava o predložitvi menice za dobro izvedbo del (OBR-5)</w:t>
      </w:r>
    </w:p>
    <w:p w14:paraId="77D8774D" w14:textId="561445A5" w:rsidR="002B2187" w:rsidRDefault="002B2187" w:rsidP="00B23910">
      <w:pPr>
        <w:widowControl w:val="0"/>
        <w:numPr>
          <w:ilvl w:val="0"/>
          <w:numId w:val="33"/>
        </w:numPr>
        <w:tabs>
          <w:tab w:val="left" w:pos="426"/>
        </w:tabs>
        <w:suppressAutoHyphens/>
        <w:spacing w:after="0" w:line="240" w:lineRule="auto"/>
        <w:ind w:left="426" w:hanging="426"/>
        <w:contextualSpacing/>
        <w:jc w:val="both"/>
        <w:rPr>
          <w:rFonts w:ascii="Arial" w:hAnsi="Arial" w:cs="Arial"/>
        </w:rPr>
      </w:pPr>
      <w:r>
        <w:rPr>
          <w:rFonts w:ascii="Arial" w:hAnsi="Arial" w:cs="Arial"/>
        </w:rPr>
        <w:t>obrazec referenca (OBR-6)</w:t>
      </w:r>
    </w:p>
    <w:p w14:paraId="1416B77A" w14:textId="77777777" w:rsidR="001A38ED" w:rsidRDefault="001A38ED" w:rsidP="00B23910">
      <w:pPr>
        <w:widowControl w:val="0"/>
        <w:numPr>
          <w:ilvl w:val="0"/>
          <w:numId w:val="33"/>
        </w:numPr>
        <w:tabs>
          <w:tab w:val="left" w:pos="426"/>
        </w:tabs>
        <w:suppressAutoHyphens/>
        <w:spacing w:after="0" w:line="240" w:lineRule="auto"/>
        <w:ind w:left="426" w:hanging="426"/>
        <w:contextualSpacing/>
        <w:jc w:val="both"/>
        <w:rPr>
          <w:rFonts w:ascii="Arial" w:hAnsi="Arial" w:cs="Arial"/>
        </w:rPr>
      </w:pPr>
      <w:r>
        <w:rPr>
          <w:rFonts w:ascii="Arial" w:hAnsi="Arial" w:cs="Arial"/>
        </w:rPr>
        <w:t>izjava (OBR-7)</w:t>
      </w:r>
    </w:p>
    <w:p w14:paraId="4689821C" w14:textId="77777777" w:rsidR="001A38ED" w:rsidRDefault="001A38ED" w:rsidP="00B23910">
      <w:pPr>
        <w:widowControl w:val="0"/>
        <w:numPr>
          <w:ilvl w:val="0"/>
          <w:numId w:val="33"/>
        </w:numPr>
        <w:tabs>
          <w:tab w:val="left" w:pos="426"/>
        </w:tabs>
        <w:suppressAutoHyphens/>
        <w:spacing w:after="0" w:line="240" w:lineRule="auto"/>
        <w:ind w:left="426" w:hanging="426"/>
        <w:contextualSpacing/>
        <w:jc w:val="both"/>
        <w:rPr>
          <w:rFonts w:ascii="Arial" w:hAnsi="Arial" w:cs="Arial"/>
        </w:rPr>
      </w:pPr>
      <w:r>
        <w:rPr>
          <w:rFonts w:ascii="Arial" w:hAnsi="Arial" w:cs="Arial"/>
        </w:rPr>
        <w:t>izjava (OBR-8)</w:t>
      </w:r>
    </w:p>
    <w:p w14:paraId="24514E41" w14:textId="77777777" w:rsidR="001A38ED" w:rsidRDefault="001A38ED" w:rsidP="00B23910">
      <w:pPr>
        <w:widowControl w:val="0"/>
        <w:numPr>
          <w:ilvl w:val="0"/>
          <w:numId w:val="33"/>
        </w:numPr>
        <w:tabs>
          <w:tab w:val="left" w:pos="426"/>
        </w:tabs>
        <w:suppressAutoHyphens/>
        <w:spacing w:after="0" w:line="240" w:lineRule="auto"/>
        <w:ind w:left="426" w:hanging="426"/>
        <w:contextualSpacing/>
        <w:jc w:val="both"/>
        <w:rPr>
          <w:rFonts w:ascii="Arial" w:hAnsi="Arial" w:cs="Arial"/>
        </w:rPr>
      </w:pPr>
      <w:r>
        <w:rPr>
          <w:rFonts w:ascii="Arial" w:hAnsi="Arial" w:cs="Arial"/>
        </w:rPr>
        <w:t>pooblastilo (OBR-9)</w:t>
      </w:r>
    </w:p>
    <w:p w14:paraId="5E33E489" w14:textId="77777777" w:rsidR="001A38ED" w:rsidRDefault="001A38ED" w:rsidP="00B23910">
      <w:pPr>
        <w:widowControl w:val="0"/>
        <w:numPr>
          <w:ilvl w:val="0"/>
          <w:numId w:val="33"/>
        </w:numPr>
        <w:tabs>
          <w:tab w:val="left" w:pos="426"/>
        </w:tabs>
        <w:suppressAutoHyphens/>
        <w:spacing w:after="0" w:line="240" w:lineRule="auto"/>
        <w:ind w:left="426" w:hanging="426"/>
        <w:contextualSpacing/>
        <w:jc w:val="both"/>
        <w:rPr>
          <w:rFonts w:ascii="Arial" w:hAnsi="Arial" w:cs="Arial"/>
        </w:rPr>
      </w:pPr>
      <w:r>
        <w:rPr>
          <w:rFonts w:ascii="Arial" w:hAnsi="Arial" w:cs="Arial"/>
        </w:rPr>
        <w:t>pooblastilo (OBR-10)</w:t>
      </w:r>
    </w:p>
    <w:p w14:paraId="07D33C35" w14:textId="77777777" w:rsidR="001A38ED" w:rsidRDefault="001A38ED" w:rsidP="00B23910">
      <w:pPr>
        <w:widowControl w:val="0"/>
        <w:numPr>
          <w:ilvl w:val="0"/>
          <w:numId w:val="33"/>
        </w:numPr>
        <w:tabs>
          <w:tab w:val="left" w:pos="426"/>
        </w:tabs>
        <w:suppressAutoHyphens/>
        <w:spacing w:after="0" w:line="240" w:lineRule="auto"/>
        <w:ind w:left="426" w:hanging="426"/>
        <w:contextualSpacing/>
        <w:jc w:val="both"/>
        <w:rPr>
          <w:rFonts w:ascii="Arial" w:hAnsi="Arial" w:cs="Arial"/>
        </w:rPr>
      </w:pPr>
      <w:r>
        <w:rPr>
          <w:rFonts w:ascii="Arial" w:hAnsi="Arial" w:cs="Arial"/>
        </w:rPr>
        <w:t>soglasje (OBR-11)</w:t>
      </w:r>
    </w:p>
    <w:p w14:paraId="62C0A8C0" w14:textId="43322870" w:rsidR="001A38ED" w:rsidRPr="001A38ED" w:rsidRDefault="001A38ED" w:rsidP="00B23910">
      <w:pPr>
        <w:widowControl w:val="0"/>
        <w:numPr>
          <w:ilvl w:val="0"/>
          <w:numId w:val="33"/>
        </w:numPr>
        <w:tabs>
          <w:tab w:val="left" w:pos="426"/>
        </w:tabs>
        <w:suppressAutoHyphens/>
        <w:spacing w:after="0" w:line="240" w:lineRule="auto"/>
        <w:ind w:left="426" w:hanging="426"/>
        <w:contextualSpacing/>
        <w:jc w:val="both"/>
        <w:rPr>
          <w:rFonts w:ascii="Arial" w:hAnsi="Arial" w:cs="Arial"/>
        </w:rPr>
      </w:pPr>
      <w:r>
        <w:rPr>
          <w:rFonts w:ascii="Arial" w:hAnsi="Arial" w:cs="Arial"/>
        </w:rPr>
        <w:t>izjava (OBR-12)</w:t>
      </w:r>
    </w:p>
    <w:p w14:paraId="4665AAA6" w14:textId="77777777" w:rsidR="002B2187" w:rsidRPr="00687451" w:rsidRDefault="002B2187" w:rsidP="00B23910">
      <w:pPr>
        <w:widowControl w:val="0"/>
        <w:numPr>
          <w:ilvl w:val="0"/>
          <w:numId w:val="33"/>
        </w:numPr>
        <w:tabs>
          <w:tab w:val="left" w:pos="426"/>
        </w:tabs>
        <w:suppressAutoHyphens/>
        <w:spacing w:after="0" w:line="240" w:lineRule="auto"/>
        <w:ind w:left="426" w:hanging="426"/>
        <w:contextualSpacing/>
        <w:jc w:val="both"/>
        <w:rPr>
          <w:rFonts w:ascii="Arial" w:hAnsi="Arial" w:cs="Arial"/>
        </w:rPr>
      </w:pPr>
      <w:r w:rsidRPr="00687451">
        <w:rPr>
          <w:rFonts w:ascii="Arial" w:hAnsi="Arial" w:cs="Arial"/>
        </w:rPr>
        <w:t>ESPD obrazec,</w:t>
      </w:r>
    </w:p>
    <w:p w14:paraId="6DAA5888" w14:textId="77777777" w:rsidR="00BF0EA2" w:rsidRDefault="00BF0EA2" w:rsidP="005110E1">
      <w:pPr>
        <w:spacing w:after="0"/>
        <w:jc w:val="both"/>
        <w:rPr>
          <w:rFonts w:ascii="Arial" w:eastAsia="Times New Roman" w:hAnsi="Arial" w:cs="Arial"/>
        </w:rPr>
      </w:pPr>
    </w:p>
    <w:p w14:paraId="5F7F479C" w14:textId="10AD9142" w:rsidR="00616449" w:rsidRDefault="001C6204" w:rsidP="005110E1">
      <w:pPr>
        <w:spacing w:after="0"/>
        <w:jc w:val="both"/>
        <w:rPr>
          <w:rFonts w:ascii="Arial" w:eastAsia="Times New Roman" w:hAnsi="Arial" w:cs="Arial"/>
          <w:u w:val="single"/>
        </w:rPr>
      </w:pPr>
      <w:r w:rsidRPr="00590E2D">
        <w:rPr>
          <w:rFonts w:ascii="Arial" w:eastAsia="Times New Roman" w:hAnsi="Arial" w:cs="Arial"/>
        </w:rPr>
        <w:t>Starost dokumentov ne sme presegati roka, kot ga določajo posamezne določbe te dokumentacije. V tistih primerih, kjer starost dokumentov ni določena, morajo le-ti izkazovati pravno relevantno stanje ponudnika na dan, določen za predložitev ponudbe. Z oddajo ponudbe se ponudnik strinja z vsemi pogoji javnega naročila, ki izhajajo iz te dokumentacije. Ponudnik, ki odda ponudbo pod kazensko in materialno odgovornostjo jamči, da so vsi podatki in dokumenti podani v ponudbi resnični in da fotokopije prilože</w:t>
      </w:r>
      <w:r w:rsidR="00A418FA" w:rsidRPr="00590E2D">
        <w:rPr>
          <w:rFonts w:ascii="Arial" w:eastAsia="Times New Roman" w:hAnsi="Arial" w:cs="Arial"/>
        </w:rPr>
        <w:t>nih listin ustrezajo izvirniku.</w:t>
      </w:r>
      <w:r w:rsidR="007C2879" w:rsidRPr="00590E2D">
        <w:rPr>
          <w:rFonts w:ascii="Arial" w:eastAsia="Times New Roman" w:hAnsi="Arial" w:cs="Arial"/>
        </w:rPr>
        <w:t xml:space="preserve"> </w:t>
      </w:r>
      <w:r w:rsidR="00616449" w:rsidRPr="00590E2D">
        <w:rPr>
          <w:rFonts w:ascii="Arial" w:eastAsia="Times New Roman" w:hAnsi="Arial" w:cs="Arial"/>
        </w:rPr>
        <w:t>ESPD obrazec, ki se zahteva kot dokaz, da ne obstajajo razlogi za izključitev in dokaz o izpolnjevanju posameznega pogoja te dokumentacije, vključuje posodobljeno lastno izjavo gospodarskega subjekta, kot predhodni dokaz, da določen gospodarski subjekt ni v enem od položajev iz 75. člena ZJN-3 in da izpolnjuje ustrezne pogoje za sodelovanje</w:t>
      </w:r>
      <w:r w:rsidR="00D52935" w:rsidRPr="00590E2D">
        <w:rPr>
          <w:rFonts w:ascii="Arial" w:eastAsia="Times New Roman" w:hAnsi="Arial" w:cs="Arial"/>
        </w:rPr>
        <w:t xml:space="preserve">, </w:t>
      </w:r>
      <w:r w:rsidR="007C2879" w:rsidRPr="00590E2D">
        <w:rPr>
          <w:rFonts w:ascii="Arial" w:eastAsia="Times New Roman" w:hAnsi="Arial" w:cs="Arial"/>
        </w:rPr>
        <w:t xml:space="preserve">določene v tej dokumentaciji. </w:t>
      </w:r>
      <w:r w:rsidR="00616449" w:rsidRPr="00590E2D">
        <w:rPr>
          <w:rFonts w:ascii="Arial" w:eastAsia="Times New Roman" w:hAnsi="Arial" w:cs="Arial"/>
          <w:u w:val="single"/>
        </w:rPr>
        <w:t>Gospodarski subjekt mora v obrazcu ESPD navesti vse informacije, na podlagi katerih bo potrdila ali druge informacije naročnik pridobil v nacionalni bazi podatkov, ter v predmetnem obrazcu podati soglasje, da dokazila pridobi naročnik. Ta dokument mora gospodarski subjekt izpolniti, ter izpolnjenega in podpisanega predložiti v ponudbi.</w:t>
      </w:r>
    </w:p>
    <w:p w14:paraId="30EB03DD" w14:textId="77777777" w:rsidR="001E22AF" w:rsidRPr="00590E2D" w:rsidRDefault="001E22AF" w:rsidP="005110E1">
      <w:pPr>
        <w:spacing w:after="0"/>
        <w:jc w:val="both"/>
        <w:rPr>
          <w:rFonts w:ascii="Arial" w:eastAsia="Times New Roman" w:hAnsi="Arial" w:cs="Arial"/>
        </w:rPr>
      </w:pPr>
    </w:p>
    <w:p w14:paraId="4300071B" w14:textId="77777777" w:rsidR="00D93F16" w:rsidRPr="00590E2D" w:rsidRDefault="00D93F16" w:rsidP="009566D7">
      <w:pPr>
        <w:numPr>
          <w:ilvl w:val="0"/>
          <w:numId w:val="2"/>
        </w:numPr>
        <w:shd w:val="clear" w:color="auto" w:fill="BFBFBF"/>
        <w:spacing w:after="0"/>
        <w:ind w:left="567" w:hanging="567"/>
        <w:rPr>
          <w:rFonts w:ascii="Arial" w:eastAsia="Times New Roman" w:hAnsi="Arial" w:cs="Arial"/>
          <w:b/>
          <w:lang w:eastAsia="sl-SI"/>
        </w:rPr>
      </w:pPr>
      <w:r w:rsidRPr="00590E2D">
        <w:rPr>
          <w:rFonts w:ascii="Arial" w:eastAsia="Times New Roman" w:hAnsi="Arial" w:cs="Arial"/>
          <w:b/>
          <w:lang w:eastAsia="sl-SI"/>
        </w:rPr>
        <w:t xml:space="preserve">Jezik </w:t>
      </w:r>
      <w:r w:rsidR="00B33DF5" w:rsidRPr="00590E2D">
        <w:rPr>
          <w:rFonts w:ascii="Arial" w:eastAsia="Times New Roman" w:hAnsi="Arial" w:cs="Arial"/>
          <w:b/>
          <w:lang w:eastAsia="sl-SI"/>
        </w:rPr>
        <w:t xml:space="preserve">postopka in </w:t>
      </w:r>
      <w:r w:rsidRPr="00590E2D">
        <w:rPr>
          <w:rFonts w:ascii="Arial" w:eastAsia="Times New Roman" w:hAnsi="Arial" w:cs="Arial"/>
          <w:b/>
          <w:lang w:eastAsia="sl-SI"/>
        </w:rPr>
        <w:t xml:space="preserve">ponudbe </w:t>
      </w:r>
    </w:p>
    <w:p w14:paraId="731D7E22" w14:textId="77777777" w:rsidR="00B33DF5" w:rsidRPr="00590E2D" w:rsidRDefault="00B33DF5" w:rsidP="005110E1">
      <w:pPr>
        <w:spacing w:after="0"/>
        <w:jc w:val="both"/>
        <w:rPr>
          <w:rFonts w:ascii="Arial" w:eastAsia="Times New Roman" w:hAnsi="Arial" w:cs="Arial"/>
          <w:lang w:eastAsia="sl-SI"/>
        </w:rPr>
      </w:pPr>
      <w:r w:rsidRPr="00590E2D">
        <w:rPr>
          <w:rFonts w:ascii="Arial" w:eastAsia="Times New Roman" w:hAnsi="Arial" w:cs="Arial"/>
          <w:lang w:eastAsia="sl-SI"/>
        </w:rPr>
        <w:t>Postopek javnega naročanja poteka v slovenskem j</w:t>
      </w:r>
      <w:r w:rsidR="000570C8" w:rsidRPr="00590E2D">
        <w:rPr>
          <w:rFonts w:ascii="Arial" w:eastAsia="Times New Roman" w:hAnsi="Arial" w:cs="Arial"/>
          <w:lang w:eastAsia="sl-SI"/>
        </w:rPr>
        <w:t xml:space="preserve">eziku. </w:t>
      </w:r>
      <w:r w:rsidRPr="00590E2D">
        <w:rPr>
          <w:rFonts w:ascii="Arial" w:eastAsia="Times New Roman" w:hAnsi="Arial" w:cs="Arial"/>
          <w:lang w:eastAsia="sl-SI"/>
        </w:rPr>
        <w:t>Ponudnik mora izdelati ponudbo v slovenskem jeziku.</w:t>
      </w:r>
      <w:r w:rsidRPr="00590E2D">
        <w:rPr>
          <w:rFonts w:ascii="Arial" w:hAnsi="Arial" w:cs="Arial"/>
        </w:rPr>
        <w:t xml:space="preserve"> </w:t>
      </w:r>
      <w:r w:rsidRPr="00590E2D">
        <w:rPr>
          <w:rFonts w:ascii="Arial" w:eastAsia="Times New Roman" w:hAnsi="Arial" w:cs="Arial"/>
          <w:lang w:eastAsia="sl-SI"/>
        </w:rPr>
        <w:t>Vsa dokazila za izpolnjevanje sposobnosti, ki so v tujem jeziku, morajo biti prevedena v slovenski jezik. Ponudnik priloži v ponudbeni dokumentaciji original dokumenta v tujem jeziku, zraven pa slovenski prevod dokumenta.</w:t>
      </w:r>
      <w:r w:rsidR="00A67C85" w:rsidRPr="00590E2D">
        <w:rPr>
          <w:rFonts w:ascii="Arial" w:eastAsia="Times New Roman" w:hAnsi="Arial" w:cs="Arial"/>
          <w:lang w:eastAsia="sl-SI"/>
        </w:rPr>
        <w:t xml:space="preserve"> </w:t>
      </w:r>
      <w:r w:rsidRPr="00590E2D">
        <w:rPr>
          <w:rFonts w:ascii="Arial" w:eastAsia="Times New Roman" w:hAnsi="Arial" w:cs="Arial"/>
          <w:lang w:eastAsia="sl-SI"/>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4D7CCAB3" w14:textId="77777777" w:rsidR="00B33DF5" w:rsidRPr="00DA0766" w:rsidRDefault="00B33DF5" w:rsidP="005110E1">
      <w:pPr>
        <w:spacing w:after="0"/>
        <w:jc w:val="both"/>
        <w:rPr>
          <w:rFonts w:ascii="Arial Narrow" w:eastAsia="Times New Roman" w:hAnsi="Arial Narrow"/>
          <w:lang w:eastAsia="sl-SI"/>
        </w:rPr>
      </w:pPr>
    </w:p>
    <w:p w14:paraId="477901AE" w14:textId="77777777" w:rsidR="00D93F16" w:rsidRPr="00590E2D" w:rsidRDefault="00D93F16" w:rsidP="009566D7">
      <w:pPr>
        <w:numPr>
          <w:ilvl w:val="0"/>
          <w:numId w:val="2"/>
        </w:numPr>
        <w:shd w:val="clear" w:color="auto" w:fill="BFBFBF"/>
        <w:spacing w:after="0"/>
        <w:ind w:left="567" w:hanging="567"/>
        <w:rPr>
          <w:rFonts w:ascii="Arial" w:eastAsia="Times New Roman" w:hAnsi="Arial" w:cs="Arial"/>
          <w:b/>
          <w:lang w:eastAsia="sl-SI"/>
        </w:rPr>
      </w:pPr>
      <w:r w:rsidRPr="00590E2D">
        <w:rPr>
          <w:rFonts w:ascii="Arial" w:eastAsia="Times New Roman" w:hAnsi="Arial" w:cs="Arial"/>
          <w:b/>
          <w:lang w:eastAsia="sl-SI"/>
        </w:rPr>
        <w:t>Ponudbena cena</w:t>
      </w:r>
    </w:p>
    <w:p w14:paraId="3F5E96D8" w14:textId="6A9530A5" w:rsidR="001819AE" w:rsidRPr="00590E2D" w:rsidRDefault="0003223C" w:rsidP="005110E1">
      <w:pPr>
        <w:spacing w:after="0"/>
        <w:jc w:val="both"/>
        <w:rPr>
          <w:rFonts w:ascii="Arial" w:eastAsia="Times New Roman" w:hAnsi="Arial" w:cs="Arial"/>
          <w:lang w:eastAsia="sl-SI"/>
        </w:rPr>
      </w:pPr>
      <w:r w:rsidRPr="00590E2D">
        <w:rPr>
          <w:rFonts w:ascii="Arial" w:eastAsia="Times New Roman" w:hAnsi="Arial" w:cs="Arial"/>
          <w:lang w:eastAsia="sl-SI"/>
        </w:rPr>
        <w:t xml:space="preserve">Ponudbena cena mora biti izražena v evrih (EUR) in je zaokrožena na </w:t>
      </w:r>
      <w:r w:rsidR="003B3ACE">
        <w:rPr>
          <w:rFonts w:ascii="Arial" w:eastAsia="Times New Roman" w:hAnsi="Arial" w:cs="Arial"/>
          <w:lang w:eastAsia="sl-SI"/>
        </w:rPr>
        <w:t xml:space="preserve">največ </w:t>
      </w:r>
      <w:r w:rsidRPr="00590E2D">
        <w:rPr>
          <w:rFonts w:ascii="Arial" w:eastAsia="Times New Roman" w:hAnsi="Arial" w:cs="Arial"/>
          <w:lang w:eastAsia="sl-SI"/>
        </w:rPr>
        <w:t>dve decimalni mesti. Ponudnik mora pri pripravi ponudbe in določanju ponudbenih cen za predmet javnega naročila upoštevati vse materialne in nematerialne stroške ki bodo potrebni za realizacijo predmeta javnega naročila. Naknadno naročnik ne bo priznaval nobenih stroškov ali popustov, k</w:t>
      </w:r>
      <w:r w:rsidR="00313341" w:rsidRPr="00590E2D">
        <w:rPr>
          <w:rFonts w:ascii="Arial" w:eastAsia="Times New Roman" w:hAnsi="Arial" w:cs="Arial"/>
          <w:lang w:eastAsia="sl-SI"/>
        </w:rPr>
        <w:t>i niso zajeti v ponudbeno ceno.</w:t>
      </w:r>
    </w:p>
    <w:p w14:paraId="7114526B" w14:textId="77777777" w:rsidR="00313341" w:rsidRPr="00DA0766" w:rsidRDefault="00313341" w:rsidP="005110E1">
      <w:pPr>
        <w:spacing w:after="0"/>
        <w:jc w:val="both"/>
        <w:rPr>
          <w:rFonts w:ascii="Arial Narrow" w:eastAsia="Times New Roman" w:hAnsi="Arial Narrow"/>
          <w:lang w:eastAsia="sl-SI"/>
        </w:rPr>
      </w:pPr>
    </w:p>
    <w:p w14:paraId="33AAD240" w14:textId="77777777" w:rsidR="00D93F16" w:rsidRPr="00590E2D" w:rsidRDefault="00D93F16" w:rsidP="009566D7">
      <w:pPr>
        <w:numPr>
          <w:ilvl w:val="0"/>
          <w:numId w:val="2"/>
        </w:numPr>
        <w:shd w:val="clear" w:color="auto" w:fill="BFBFBF"/>
        <w:spacing w:after="0"/>
        <w:ind w:left="567" w:hanging="567"/>
        <w:rPr>
          <w:rFonts w:ascii="Arial" w:eastAsia="Times New Roman" w:hAnsi="Arial" w:cs="Arial"/>
          <w:b/>
          <w:lang w:eastAsia="sl-SI"/>
        </w:rPr>
      </w:pPr>
      <w:r w:rsidRPr="00590E2D">
        <w:rPr>
          <w:rFonts w:ascii="Arial" w:eastAsia="Times New Roman" w:hAnsi="Arial" w:cs="Arial"/>
          <w:b/>
        </w:rPr>
        <w:t>Veljavnost ponudbe</w:t>
      </w:r>
    </w:p>
    <w:p w14:paraId="3B50B2FF" w14:textId="77777777" w:rsidR="00D93F16" w:rsidRPr="00590E2D" w:rsidRDefault="00D93F16" w:rsidP="005110E1">
      <w:pPr>
        <w:spacing w:after="0"/>
        <w:jc w:val="both"/>
        <w:rPr>
          <w:rFonts w:ascii="Arial" w:eastAsia="Times New Roman" w:hAnsi="Arial" w:cs="Arial"/>
        </w:rPr>
      </w:pPr>
      <w:r w:rsidRPr="00590E2D">
        <w:rPr>
          <w:rFonts w:ascii="Arial" w:eastAsia="Times New Roman" w:hAnsi="Arial" w:cs="Arial"/>
        </w:rPr>
        <w:t>Ponudba</w:t>
      </w:r>
      <w:r w:rsidR="00601E17" w:rsidRPr="00590E2D">
        <w:rPr>
          <w:rFonts w:ascii="Arial" w:eastAsia="Times New Roman" w:hAnsi="Arial" w:cs="Arial"/>
        </w:rPr>
        <w:t xml:space="preserve"> mora biti veljavna še najmanj 12</w:t>
      </w:r>
      <w:r w:rsidRPr="00590E2D">
        <w:rPr>
          <w:rFonts w:ascii="Arial" w:eastAsia="Times New Roman" w:hAnsi="Arial" w:cs="Arial"/>
        </w:rPr>
        <w:t>0 koledarskih dni, od dne določenega za predložitev ponudb. V primeru, da bodo nastopili razlogi, zaradi katerih podpis pogodb ne bo možen do preteka veljavnosti ponudbe, mora vsak ponudnik zagotoviti, da se bo veljavnost ponudbe podaljšala za najmanj toliko časa, kot bo trajal razlog, zaradi katerega podpis pogodb</w:t>
      </w:r>
      <w:r w:rsidR="002C1502" w:rsidRPr="00590E2D">
        <w:rPr>
          <w:rFonts w:ascii="Arial" w:eastAsia="Times New Roman" w:hAnsi="Arial" w:cs="Arial"/>
        </w:rPr>
        <w:t>e</w:t>
      </w:r>
      <w:r w:rsidRPr="00590E2D">
        <w:rPr>
          <w:rFonts w:ascii="Arial" w:eastAsia="Times New Roman" w:hAnsi="Arial" w:cs="Arial"/>
        </w:rPr>
        <w:t xml:space="preserve"> v času prvotne veljavnosti ponudbe ni bil možen.</w:t>
      </w:r>
    </w:p>
    <w:p w14:paraId="21EFC0FF" w14:textId="77777777" w:rsidR="00AC775E" w:rsidRPr="00DA0766" w:rsidRDefault="00AC775E" w:rsidP="005110E1">
      <w:pPr>
        <w:spacing w:after="0"/>
        <w:jc w:val="both"/>
        <w:rPr>
          <w:rFonts w:ascii="Arial Narrow" w:eastAsia="Times New Roman" w:hAnsi="Arial Narrow"/>
        </w:rPr>
      </w:pPr>
    </w:p>
    <w:p w14:paraId="05CBC0BF" w14:textId="77777777" w:rsidR="0019354A" w:rsidRPr="00590E2D" w:rsidRDefault="0019354A" w:rsidP="009566D7">
      <w:pPr>
        <w:numPr>
          <w:ilvl w:val="0"/>
          <w:numId w:val="2"/>
        </w:numPr>
        <w:shd w:val="clear" w:color="auto" w:fill="BFBFBF"/>
        <w:spacing w:after="0"/>
        <w:ind w:left="567" w:hanging="567"/>
        <w:rPr>
          <w:rFonts w:ascii="Arial" w:eastAsia="Times New Roman" w:hAnsi="Arial" w:cs="Arial"/>
          <w:b/>
          <w:lang w:eastAsia="sl-SI"/>
        </w:rPr>
      </w:pPr>
      <w:r w:rsidRPr="00590E2D">
        <w:rPr>
          <w:rFonts w:ascii="Arial" w:eastAsia="Times New Roman" w:hAnsi="Arial" w:cs="Arial"/>
          <w:b/>
          <w:lang w:eastAsia="sl-SI"/>
        </w:rPr>
        <w:t>Variantne ponudbe</w:t>
      </w:r>
    </w:p>
    <w:p w14:paraId="74AE0526" w14:textId="77777777" w:rsidR="0019354A" w:rsidRPr="00590E2D" w:rsidRDefault="0019354A" w:rsidP="005110E1">
      <w:pPr>
        <w:spacing w:after="0"/>
        <w:jc w:val="both"/>
        <w:rPr>
          <w:rFonts w:ascii="Arial" w:eastAsia="Times New Roman" w:hAnsi="Arial" w:cs="Arial"/>
          <w:lang w:eastAsia="sl-SI"/>
        </w:rPr>
      </w:pPr>
      <w:r w:rsidRPr="00590E2D">
        <w:rPr>
          <w:rFonts w:ascii="Arial" w:eastAsia="Times New Roman" w:hAnsi="Arial" w:cs="Arial"/>
          <w:lang w:eastAsia="sl-SI"/>
        </w:rPr>
        <w:t>Naročnik ne dopušča predložitve variantn</w:t>
      </w:r>
      <w:r w:rsidR="008A71D9" w:rsidRPr="00590E2D">
        <w:rPr>
          <w:rFonts w:ascii="Arial" w:eastAsia="Times New Roman" w:hAnsi="Arial" w:cs="Arial"/>
          <w:lang w:eastAsia="sl-SI"/>
        </w:rPr>
        <w:t>e ponudbe.</w:t>
      </w:r>
    </w:p>
    <w:p w14:paraId="5308719F" w14:textId="77777777" w:rsidR="00164C0B" w:rsidRPr="00590E2D" w:rsidRDefault="00164C0B" w:rsidP="005110E1">
      <w:pPr>
        <w:spacing w:after="0"/>
        <w:jc w:val="both"/>
        <w:rPr>
          <w:rFonts w:ascii="Arial" w:eastAsia="Times New Roman" w:hAnsi="Arial" w:cs="Arial"/>
          <w:lang w:eastAsia="sl-SI"/>
        </w:rPr>
      </w:pPr>
    </w:p>
    <w:p w14:paraId="05FBD37B" w14:textId="77777777" w:rsidR="00BE6605" w:rsidRPr="00590E2D" w:rsidRDefault="0019354A" w:rsidP="009566D7">
      <w:pPr>
        <w:numPr>
          <w:ilvl w:val="0"/>
          <w:numId w:val="2"/>
        </w:numPr>
        <w:shd w:val="clear" w:color="auto" w:fill="BFBFBF"/>
        <w:spacing w:after="0"/>
        <w:ind w:left="567" w:hanging="567"/>
        <w:rPr>
          <w:rFonts w:ascii="Arial" w:eastAsia="Times New Roman" w:hAnsi="Arial" w:cs="Arial"/>
          <w:b/>
          <w:lang w:eastAsia="sl-SI"/>
        </w:rPr>
      </w:pPr>
      <w:r w:rsidRPr="00590E2D">
        <w:rPr>
          <w:rFonts w:ascii="Arial" w:eastAsia="Times New Roman" w:hAnsi="Arial" w:cs="Arial"/>
          <w:b/>
          <w:lang w:eastAsia="sl-SI"/>
        </w:rPr>
        <w:t>Merilo</w:t>
      </w:r>
    </w:p>
    <w:p w14:paraId="4EE8A38C" w14:textId="2F9AB93F" w:rsidR="008C76FA" w:rsidRDefault="008C76FA" w:rsidP="005110E1">
      <w:pPr>
        <w:spacing w:after="0"/>
        <w:jc w:val="both"/>
        <w:rPr>
          <w:rFonts w:ascii="Arial" w:hAnsi="Arial" w:cs="Arial"/>
        </w:rPr>
      </w:pPr>
      <w:r w:rsidRPr="008C76FA">
        <w:rPr>
          <w:rFonts w:ascii="Arial" w:hAnsi="Arial" w:cs="Arial"/>
        </w:rPr>
        <w:t xml:space="preserve">Naročnik bo izmed prejetih pravilnih ponudb izbral kot najugodnejšega ponudnika tistega, čigar ponudba bo izpolnjevala vse zahtevane pogoje in čigar ponudba bo dosegla najvišje število možnih točk. Pri ocenjevanju ponudb bo uporabljeno merilo »ekonomsko najugodnejša ponudba«, ki je sestavljeno iz naslednjih meril, in sicer: </w:t>
      </w:r>
    </w:p>
    <w:p w14:paraId="1B3DF9D2" w14:textId="1299CC30" w:rsidR="008C76FA" w:rsidRPr="00040248" w:rsidRDefault="00EC738E" w:rsidP="005110E1">
      <w:pPr>
        <w:spacing w:after="0"/>
        <w:jc w:val="both"/>
        <w:rPr>
          <w:rFonts w:ascii="Arial" w:hAnsi="Arial" w:cs="Arial"/>
          <w:u w:val="single"/>
        </w:rPr>
      </w:pPr>
      <w:r>
        <w:rPr>
          <w:rFonts w:ascii="Arial" w:hAnsi="Arial" w:cs="Arial"/>
        </w:rPr>
        <w:t xml:space="preserve">                                                                                                   </w:t>
      </w:r>
      <w:r w:rsidR="00BF0EA2">
        <w:rPr>
          <w:rFonts w:ascii="Arial" w:hAnsi="Arial" w:cs="Arial"/>
        </w:rPr>
        <w:tab/>
        <w:t xml:space="preserve">      </w:t>
      </w:r>
      <w:r w:rsidR="00B42E50">
        <w:rPr>
          <w:rFonts w:ascii="Arial" w:hAnsi="Arial" w:cs="Arial"/>
        </w:rPr>
        <w:t xml:space="preserve"> </w:t>
      </w:r>
      <w:r w:rsidR="00040248">
        <w:rPr>
          <w:rFonts w:ascii="Arial" w:hAnsi="Arial" w:cs="Arial"/>
        </w:rPr>
        <w:t xml:space="preserve">    </w:t>
      </w:r>
      <w:r w:rsidR="008C76FA" w:rsidRPr="00040248">
        <w:rPr>
          <w:rFonts w:ascii="Arial" w:hAnsi="Arial" w:cs="Arial"/>
          <w:u w:val="single"/>
        </w:rPr>
        <w:t xml:space="preserve">Točke </w:t>
      </w:r>
    </w:p>
    <w:p w14:paraId="4CC930A2" w14:textId="0F9965CD" w:rsidR="008C76FA" w:rsidRPr="00BF0EA2" w:rsidRDefault="008C76FA" w:rsidP="00BF0EA2">
      <w:pPr>
        <w:pStyle w:val="Odstavekseznama"/>
        <w:numPr>
          <w:ilvl w:val="0"/>
          <w:numId w:val="47"/>
        </w:numPr>
        <w:spacing w:after="0"/>
        <w:jc w:val="both"/>
        <w:rPr>
          <w:rFonts w:ascii="Arial" w:hAnsi="Arial" w:cs="Arial"/>
        </w:rPr>
      </w:pPr>
      <w:r w:rsidRPr="00BF0EA2">
        <w:rPr>
          <w:rFonts w:ascii="Arial" w:hAnsi="Arial" w:cs="Arial"/>
        </w:rPr>
        <w:t xml:space="preserve">Ponudbena cena za celotno razpisano storitev </w:t>
      </w:r>
      <w:r w:rsidR="00EC738E" w:rsidRPr="00BF0EA2">
        <w:rPr>
          <w:rFonts w:ascii="Arial" w:hAnsi="Arial" w:cs="Arial"/>
        </w:rPr>
        <w:t xml:space="preserve">                         </w:t>
      </w:r>
      <w:r w:rsidR="005B7CBF">
        <w:rPr>
          <w:rFonts w:ascii="Arial" w:hAnsi="Arial" w:cs="Arial"/>
        </w:rPr>
        <w:t xml:space="preserve">     </w:t>
      </w:r>
      <w:r w:rsidR="00EC738E" w:rsidRPr="00BF0EA2">
        <w:rPr>
          <w:rFonts w:ascii="Arial" w:hAnsi="Arial" w:cs="Arial"/>
        </w:rPr>
        <w:t xml:space="preserve"> </w:t>
      </w:r>
      <w:r w:rsidRPr="00BF0EA2">
        <w:rPr>
          <w:rFonts w:ascii="Arial" w:hAnsi="Arial" w:cs="Arial"/>
        </w:rPr>
        <w:t>do 7</w:t>
      </w:r>
      <w:r w:rsidR="00BF0EA2">
        <w:rPr>
          <w:rFonts w:ascii="Arial" w:hAnsi="Arial" w:cs="Arial"/>
        </w:rPr>
        <w:t>0</w:t>
      </w:r>
      <w:r w:rsidRPr="00BF0EA2">
        <w:rPr>
          <w:rFonts w:ascii="Arial" w:hAnsi="Arial" w:cs="Arial"/>
        </w:rPr>
        <w:t xml:space="preserve"> </w:t>
      </w:r>
      <w:r w:rsidR="00B42E50" w:rsidRPr="00BF0EA2">
        <w:rPr>
          <w:rFonts w:ascii="Arial" w:hAnsi="Arial" w:cs="Arial"/>
        </w:rPr>
        <w:t>točk</w:t>
      </w:r>
    </w:p>
    <w:p w14:paraId="115E3827" w14:textId="6812D796" w:rsidR="00994652" w:rsidRPr="00BF0EA2" w:rsidRDefault="008C76FA" w:rsidP="00BF0EA2">
      <w:pPr>
        <w:pStyle w:val="Odstavekseznama"/>
        <w:numPr>
          <w:ilvl w:val="0"/>
          <w:numId w:val="47"/>
        </w:numPr>
        <w:spacing w:after="0"/>
        <w:jc w:val="both"/>
        <w:rPr>
          <w:rFonts w:ascii="Arial" w:hAnsi="Arial" w:cs="Arial"/>
        </w:rPr>
      </w:pPr>
      <w:r w:rsidRPr="00BF0EA2">
        <w:rPr>
          <w:rFonts w:ascii="Arial" w:hAnsi="Arial" w:cs="Arial"/>
        </w:rPr>
        <w:t xml:space="preserve">Reference s področja priprave osnovnošolske prehrane </w:t>
      </w:r>
    </w:p>
    <w:p w14:paraId="78C11B12" w14:textId="740C8749" w:rsidR="008C76FA" w:rsidRDefault="008C76FA" w:rsidP="00BF0EA2">
      <w:pPr>
        <w:spacing w:after="0"/>
        <w:ind w:firstLine="708"/>
        <w:jc w:val="both"/>
        <w:rPr>
          <w:rFonts w:ascii="Arial" w:hAnsi="Arial" w:cs="Arial"/>
        </w:rPr>
      </w:pPr>
      <w:r w:rsidRPr="008C76FA">
        <w:rPr>
          <w:rFonts w:ascii="Arial" w:hAnsi="Arial" w:cs="Arial"/>
        </w:rPr>
        <w:t>– priprava šolskih malic</w:t>
      </w:r>
      <w:r w:rsidR="00606090">
        <w:rPr>
          <w:rFonts w:ascii="Arial" w:hAnsi="Arial" w:cs="Arial"/>
        </w:rPr>
        <w:t xml:space="preserve"> in šolskih kosil</w:t>
      </w:r>
      <w:r w:rsidRPr="008C76FA">
        <w:rPr>
          <w:rFonts w:ascii="Arial" w:hAnsi="Arial" w:cs="Arial"/>
        </w:rPr>
        <w:t xml:space="preserve"> (število obrokov) </w:t>
      </w:r>
      <w:r w:rsidR="00EC738E">
        <w:rPr>
          <w:rFonts w:ascii="Arial" w:hAnsi="Arial" w:cs="Arial"/>
        </w:rPr>
        <w:t xml:space="preserve">  </w:t>
      </w:r>
      <w:r w:rsidR="00994652">
        <w:rPr>
          <w:rFonts w:ascii="Arial" w:hAnsi="Arial" w:cs="Arial"/>
        </w:rPr>
        <w:t xml:space="preserve">             </w:t>
      </w:r>
      <w:r w:rsidR="00606090">
        <w:rPr>
          <w:rFonts w:ascii="Arial" w:hAnsi="Arial" w:cs="Arial"/>
        </w:rPr>
        <w:t xml:space="preserve"> </w:t>
      </w:r>
      <w:r w:rsidR="00AF384A">
        <w:rPr>
          <w:rFonts w:ascii="Arial" w:hAnsi="Arial" w:cs="Arial"/>
        </w:rPr>
        <w:t xml:space="preserve">do </w:t>
      </w:r>
      <w:r w:rsidR="00606090">
        <w:rPr>
          <w:rFonts w:ascii="Arial" w:hAnsi="Arial" w:cs="Arial"/>
        </w:rPr>
        <w:t>2</w:t>
      </w:r>
      <w:r w:rsidR="00994652" w:rsidRPr="008C76FA">
        <w:rPr>
          <w:rFonts w:ascii="Arial" w:hAnsi="Arial" w:cs="Arial"/>
        </w:rPr>
        <w:t xml:space="preserve">0 </w:t>
      </w:r>
      <w:r w:rsidR="00EC738E">
        <w:rPr>
          <w:rFonts w:ascii="Arial" w:hAnsi="Arial" w:cs="Arial"/>
        </w:rPr>
        <w:t xml:space="preserve"> </w:t>
      </w:r>
      <w:r w:rsidR="00B42E50">
        <w:rPr>
          <w:rFonts w:ascii="Arial" w:hAnsi="Arial" w:cs="Arial"/>
        </w:rPr>
        <w:t>točk</w:t>
      </w:r>
      <w:r w:rsidR="00EC738E">
        <w:rPr>
          <w:rFonts w:ascii="Arial" w:hAnsi="Arial" w:cs="Arial"/>
        </w:rPr>
        <w:t xml:space="preserve">                                                                                                                                                             </w:t>
      </w:r>
    </w:p>
    <w:p w14:paraId="6D6CDD6D" w14:textId="730478CE" w:rsidR="008C76FA" w:rsidRDefault="008C76FA" w:rsidP="00BF0EA2">
      <w:pPr>
        <w:pStyle w:val="Odstavekseznama"/>
        <w:numPr>
          <w:ilvl w:val="0"/>
          <w:numId w:val="47"/>
        </w:numPr>
        <w:spacing w:after="0"/>
        <w:jc w:val="both"/>
        <w:rPr>
          <w:rFonts w:ascii="Arial" w:hAnsi="Arial" w:cs="Arial"/>
        </w:rPr>
      </w:pPr>
      <w:r w:rsidRPr="00BF0EA2">
        <w:rPr>
          <w:rFonts w:ascii="Arial" w:hAnsi="Arial" w:cs="Arial"/>
        </w:rPr>
        <w:t xml:space="preserve">Certifikat ISO </w:t>
      </w:r>
      <w:r w:rsidR="00040248">
        <w:rPr>
          <w:rFonts w:ascii="Arial" w:hAnsi="Arial" w:cs="Arial"/>
        </w:rPr>
        <w:t xml:space="preserve">standard </w:t>
      </w:r>
      <w:r w:rsidRPr="00BF0EA2">
        <w:rPr>
          <w:rFonts w:ascii="Arial" w:hAnsi="Arial" w:cs="Arial"/>
        </w:rPr>
        <w:t xml:space="preserve">s področja priprave prehrane </w:t>
      </w:r>
      <w:r w:rsidR="00EC738E" w:rsidRPr="00BF0EA2">
        <w:rPr>
          <w:rFonts w:ascii="Arial" w:hAnsi="Arial" w:cs="Arial"/>
        </w:rPr>
        <w:t xml:space="preserve">           </w:t>
      </w:r>
      <w:r w:rsidR="00040248">
        <w:rPr>
          <w:rFonts w:ascii="Arial" w:hAnsi="Arial" w:cs="Arial"/>
        </w:rPr>
        <w:tab/>
        <w:t xml:space="preserve">     </w:t>
      </w:r>
      <w:r w:rsidRPr="00BF0EA2">
        <w:rPr>
          <w:rFonts w:ascii="Arial" w:hAnsi="Arial" w:cs="Arial"/>
        </w:rPr>
        <w:t xml:space="preserve">5 </w:t>
      </w:r>
      <w:r w:rsidR="00B42E50" w:rsidRPr="00BF0EA2">
        <w:rPr>
          <w:rFonts w:ascii="Arial" w:hAnsi="Arial" w:cs="Arial"/>
        </w:rPr>
        <w:t>točk</w:t>
      </w:r>
    </w:p>
    <w:p w14:paraId="434E0967" w14:textId="69500D3D" w:rsidR="00BF0EA2" w:rsidRPr="005B7CBF" w:rsidRDefault="00BF0EA2" w:rsidP="00BF0EA2">
      <w:pPr>
        <w:pStyle w:val="Odstavekseznama"/>
        <w:numPr>
          <w:ilvl w:val="0"/>
          <w:numId w:val="47"/>
        </w:numPr>
        <w:spacing w:after="0"/>
        <w:jc w:val="both"/>
        <w:rPr>
          <w:rFonts w:ascii="Arial" w:hAnsi="Arial" w:cs="Arial"/>
          <w:u w:val="single"/>
        </w:rPr>
      </w:pPr>
      <w:r w:rsidRPr="005B7CBF">
        <w:rPr>
          <w:rFonts w:ascii="Arial" w:hAnsi="Arial" w:cs="Arial"/>
          <w:u w:val="single"/>
        </w:rPr>
        <w:t xml:space="preserve">Socialno merilo: </w:t>
      </w:r>
      <w:r w:rsidR="00040248" w:rsidRPr="005B7CBF">
        <w:rPr>
          <w:rFonts w:ascii="Arial" w:hAnsi="Arial" w:cs="Arial"/>
          <w:u w:val="single"/>
        </w:rPr>
        <w:t>certifikat iz področja družbene odgovornosti</w:t>
      </w:r>
      <w:r w:rsidR="00040248" w:rsidRPr="005B7CBF">
        <w:rPr>
          <w:rFonts w:ascii="Arial" w:hAnsi="Arial" w:cs="Arial"/>
          <w:u w:val="single"/>
        </w:rPr>
        <w:tab/>
        <w:t xml:space="preserve">     5 točk</w:t>
      </w:r>
    </w:p>
    <w:p w14:paraId="79AC0E3B" w14:textId="188519FD" w:rsidR="008C76FA" w:rsidRDefault="005B7CBF" w:rsidP="00040248">
      <w:pPr>
        <w:spacing w:after="0"/>
        <w:ind w:firstLine="708"/>
        <w:jc w:val="both"/>
        <w:rPr>
          <w:rFonts w:ascii="Arial" w:hAnsi="Arial" w:cs="Arial"/>
        </w:rPr>
      </w:pPr>
      <w:r>
        <w:rPr>
          <w:rFonts w:ascii="Arial" w:hAnsi="Arial" w:cs="Arial"/>
        </w:rPr>
        <w:t xml:space="preserve">                                                                                         </w:t>
      </w:r>
      <w:r w:rsidR="008C76FA" w:rsidRPr="005B7CBF">
        <w:rPr>
          <w:rFonts w:ascii="Arial" w:hAnsi="Arial" w:cs="Arial"/>
        </w:rPr>
        <w:t>Skupaj točk do 100</w:t>
      </w:r>
      <w:r w:rsidR="008C76FA" w:rsidRPr="008C76FA">
        <w:rPr>
          <w:rFonts w:ascii="Arial" w:hAnsi="Arial" w:cs="Arial"/>
        </w:rPr>
        <w:t xml:space="preserve"> </w:t>
      </w:r>
    </w:p>
    <w:p w14:paraId="31CCE821" w14:textId="77777777" w:rsidR="008C76FA" w:rsidRDefault="008C76FA" w:rsidP="005110E1">
      <w:pPr>
        <w:spacing w:after="0"/>
        <w:jc w:val="both"/>
        <w:rPr>
          <w:rFonts w:ascii="Arial" w:hAnsi="Arial" w:cs="Arial"/>
        </w:rPr>
      </w:pPr>
    </w:p>
    <w:p w14:paraId="0EBB9482" w14:textId="100FB87A" w:rsidR="008C76FA" w:rsidRDefault="008C76FA" w:rsidP="005110E1">
      <w:pPr>
        <w:spacing w:after="0"/>
        <w:jc w:val="both"/>
        <w:rPr>
          <w:rFonts w:ascii="Arial" w:hAnsi="Arial" w:cs="Arial"/>
        </w:rPr>
      </w:pPr>
      <w:r w:rsidRPr="008C76FA">
        <w:rPr>
          <w:rFonts w:ascii="Arial" w:hAnsi="Arial" w:cs="Arial"/>
        </w:rPr>
        <w:t xml:space="preserve">Najvišje možno število točk, ki jih lahko doseže ponudnik katerega ponudba je najugodnejša, je 100. </w:t>
      </w:r>
    </w:p>
    <w:p w14:paraId="384B7D23" w14:textId="77777777" w:rsidR="008C76FA" w:rsidRDefault="008C76FA" w:rsidP="005110E1">
      <w:pPr>
        <w:spacing w:after="0"/>
        <w:jc w:val="both"/>
        <w:rPr>
          <w:rFonts w:ascii="Arial" w:hAnsi="Arial" w:cs="Arial"/>
        </w:rPr>
      </w:pPr>
    </w:p>
    <w:p w14:paraId="527C8EA0" w14:textId="77777777" w:rsidR="008C76FA" w:rsidRDefault="008C76FA" w:rsidP="005110E1">
      <w:pPr>
        <w:spacing w:after="0"/>
        <w:jc w:val="both"/>
        <w:rPr>
          <w:rFonts w:ascii="Arial" w:hAnsi="Arial" w:cs="Arial"/>
        </w:rPr>
      </w:pPr>
      <w:r w:rsidRPr="008C76FA">
        <w:rPr>
          <w:rFonts w:ascii="Arial" w:hAnsi="Arial" w:cs="Arial"/>
        </w:rPr>
        <w:t xml:space="preserve">Merila bodo pri točkovanju ponudb uporabljena na naslednji način: </w:t>
      </w:r>
    </w:p>
    <w:p w14:paraId="14D32C4D" w14:textId="77777777" w:rsidR="00462E2B" w:rsidRDefault="008C76FA" w:rsidP="00B23910">
      <w:pPr>
        <w:pStyle w:val="Odstavekseznama"/>
        <w:numPr>
          <w:ilvl w:val="0"/>
          <w:numId w:val="37"/>
        </w:numPr>
        <w:spacing w:after="0"/>
        <w:jc w:val="both"/>
        <w:rPr>
          <w:rFonts w:ascii="Arial" w:hAnsi="Arial" w:cs="Arial"/>
        </w:rPr>
      </w:pPr>
      <w:r w:rsidRPr="008C76FA">
        <w:rPr>
          <w:rFonts w:ascii="Arial" w:hAnsi="Arial" w:cs="Arial"/>
        </w:rPr>
        <w:t xml:space="preserve">Ponudbena cena celotne razpisane storitve: </w:t>
      </w:r>
    </w:p>
    <w:p w14:paraId="220FD945" w14:textId="77777777" w:rsidR="00462E2B" w:rsidRDefault="008C76FA" w:rsidP="00462E2B">
      <w:pPr>
        <w:pStyle w:val="Odstavekseznama"/>
        <w:spacing w:after="0"/>
        <w:ind w:left="720"/>
        <w:jc w:val="both"/>
        <w:rPr>
          <w:rFonts w:ascii="Arial" w:hAnsi="Arial" w:cs="Arial"/>
        </w:rPr>
      </w:pPr>
      <w:r w:rsidRPr="008C76FA">
        <w:rPr>
          <w:rFonts w:ascii="Arial" w:hAnsi="Arial" w:cs="Arial"/>
        </w:rPr>
        <w:t xml:space="preserve">Najnižja ponudbena cena za celotno razpisano storitev </w:t>
      </w:r>
    </w:p>
    <w:p w14:paraId="1D432F57" w14:textId="6627FCF6" w:rsidR="008C76FA" w:rsidRPr="008C76FA" w:rsidRDefault="008C76FA" w:rsidP="00462E2B">
      <w:pPr>
        <w:pStyle w:val="Odstavekseznama"/>
        <w:spacing w:after="0"/>
        <w:ind w:left="720"/>
        <w:jc w:val="both"/>
        <w:rPr>
          <w:rFonts w:ascii="Arial" w:hAnsi="Arial" w:cs="Arial"/>
        </w:rPr>
      </w:pPr>
      <w:r w:rsidRPr="008C76FA">
        <w:rPr>
          <w:rFonts w:ascii="Arial" w:hAnsi="Arial" w:cs="Arial"/>
        </w:rPr>
        <w:t>Cena = -------------------------------------------------------------------------- x 7</w:t>
      </w:r>
      <w:r w:rsidR="00040248">
        <w:rPr>
          <w:rFonts w:ascii="Arial" w:hAnsi="Arial" w:cs="Arial"/>
        </w:rPr>
        <w:t>0</w:t>
      </w:r>
      <w:r w:rsidRPr="008C76FA">
        <w:rPr>
          <w:rFonts w:ascii="Arial" w:hAnsi="Arial" w:cs="Arial"/>
        </w:rPr>
        <w:t xml:space="preserve"> (število točk) </w:t>
      </w:r>
    </w:p>
    <w:p w14:paraId="5A7F0B97" w14:textId="77777777" w:rsidR="008C76FA" w:rsidRDefault="008C76FA" w:rsidP="005110E1">
      <w:pPr>
        <w:spacing w:after="0"/>
        <w:jc w:val="both"/>
        <w:rPr>
          <w:rFonts w:ascii="Arial" w:hAnsi="Arial" w:cs="Arial"/>
        </w:rPr>
      </w:pPr>
    </w:p>
    <w:p w14:paraId="2091AD76" w14:textId="1EB8D7A8" w:rsidR="008C76FA" w:rsidRDefault="008C76FA" w:rsidP="005110E1">
      <w:pPr>
        <w:spacing w:after="0"/>
        <w:jc w:val="both"/>
        <w:rPr>
          <w:rFonts w:ascii="Arial" w:hAnsi="Arial" w:cs="Arial"/>
        </w:rPr>
      </w:pPr>
      <w:r w:rsidRPr="008C76FA">
        <w:rPr>
          <w:rFonts w:ascii="Arial" w:hAnsi="Arial" w:cs="Arial"/>
        </w:rPr>
        <w:t>Ponudbena cena za celotno razpisano storitev Ponudba ponudnika, ki bo v svojem predračunu ponudil najugodnejšo ceno za celotno razpisano storitev, bo ovrednotena s 7</w:t>
      </w:r>
      <w:r w:rsidR="00040248">
        <w:rPr>
          <w:rFonts w:ascii="Arial" w:hAnsi="Arial" w:cs="Arial"/>
        </w:rPr>
        <w:t>0</w:t>
      </w:r>
      <w:r w:rsidRPr="008C76FA">
        <w:rPr>
          <w:rFonts w:ascii="Arial" w:hAnsi="Arial" w:cs="Arial"/>
        </w:rPr>
        <w:t xml:space="preserve"> točkami. Ostale ponudbe bodo ovrednotene s sorazmerno manj točkami – glede na odstotek odstopanja od najugodnejše ponudbe.</w:t>
      </w:r>
    </w:p>
    <w:p w14:paraId="2CF12C4D" w14:textId="77777777" w:rsidR="008C76FA" w:rsidRDefault="008C76FA" w:rsidP="005110E1">
      <w:pPr>
        <w:spacing w:after="0"/>
        <w:jc w:val="both"/>
        <w:rPr>
          <w:rFonts w:ascii="Arial" w:hAnsi="Arial" w:cs="Arial"/>
        </w:rPr>
      </w:pPr>
    </w:p>
    <w:p w14:paraId="653A6683" w14:textId="566E354A" w:rsidR="008C76FA" w:rsidRPr="008C76FA" w:rsidRDefault="008C76FA" w:rsidP="00B23910">
      <w:pPr>
        <w:pStyle w:val="Odstavekseznama"/>
        <w:numPr>
          <w:ilvl w:val="0"/>
          <w:numId w:val="37"/>
        </w:numPr>
        <w:spacing w:after="0"/>
        <w:jc w:val="both"/>
        <w:rPr>
          <w:rFonts w:ascii="Arial" w:hAnsi="Arial" w:cs="Arial"/>
        </w:rPr>
      </w:pPr>
      <w:r w:rsidRPr="008C76FA">
        <w:rPr>
          <w:rFonts w:ascii="Arial" w:hAnsi="Arial" w:cs="Arial"/>
        </w:rPr>
        <w:t>Reference s področja priprave osnovnošolske prehrane – priprava šolskih malic</w:t>
      </w:r>
      <w:r w:rsidR="00AF384A">
        <w:rPr>
          <w:rFonts w:ascii="Arial" w:hAnsi="Arial" w:cs="Arial"/>
        </w:rPr>
        <w:t xml:space="preserve"> in šolskih kosil</w:t>
      </w:r>
      <w:r w:rsidRPr="008C76FA">
        <w:rPr>
          <w:rFonts w:ascii="Arial" w:hAnsi="Arial" w:cs="Arial"/>
        </w:rPr>
        <w:t>: upoštevajo se samo reference s področja priprave osnovnošolske prehrane – dopoldanskih in popoldanskih šolskih malic</w:t>
      </w:r>
      <w:r w:rsidR="007371AB">
        <w:rPr>
          <w:rFonts w:ascii="Arial" w:hAnsi="Arial" w:cs="Arial"/>
        </w:rPr>
        <w:t xml:space="preserve"> in šolskih kosil</w:t>
      </w:r>
      <w:r w:rsidRPr="008C76FA">
        <w:rPr>
          <w:rFonts w:ascii="Arial" w:hAnsi="Arial" w:cs="Arial"/>
        </w:rPr>
        <w:t xml:space="preserve">, pridobljene v zadnjih treh letih (torej </w:t>
      </w:r>
      <w:r w:rsidR="00040248">
        <w:rPr>
          <w:rFonts w:ascii="Arial" w:hAnsi="Arial" w:cs="Arial"/>
        </w:rPr>
        <w:t>šolskih letih 2022/2023, 2023/2024 in 2024/2025</w:t>
      </w:r>
      <w:r w:rsidRPr="008C76FA">
        <w:rPr>
          <w:rFonts w:ascii="Arial" w:hAnsi="Arial" w:cs="Arial"/>
        </w:rPr>
        <w:t xml:space="preserve">). </w:t>
      </w:r>
    </w:p>
    <w:p w14:paraId="73A75021" w14:textId="6EF0318C" w:rsidR="008C76FA" w:rsidRDefault="008C76FA" w:rsidP="008C76FA">
      <w:pPr>
        <w:pStyle w:val="Odstavekseznama"/>
        <w:spacing w:after="0"/>
        <w:ind w:left="720"/>
        <w:jc w:val="both"/>
        <w:rPr>
          <w:rFonts w:ascii="Arial" w:hAnsi="Arial" w:cs="Arial"/>
        </w:rPr>
      </w:pPr>
      <w:r w:rsidRPr="008C76FA">
        <w:rPr>
          <w:rFonts w:ascii="Arial" w:hAnsi="Arial" w:cs="Arial"/>
        </w:rPr>
        <w:t>Ponudba ponudnika, ki bo predložil najvišje število referenc, izraženih v številu pripravljenih dopoldanskih in popoldanskih obrokov šolskih malic</w:t>
      </w:r>
      <w:r w:rsidR="007371AB">
        <w:rPr>
          <w:rFonts w:ascii="Arial" w:hAnsi="Arial" w:cs="Arial"/>
        </w:rPr>
        <w:t xml:space="preserve"> in kosil</w:t>
      </w:r>
      <w:r w:rsidRPr="008C76FA">
        <w:rPr>
          <w:rFonts w:ascii="Arial" w:hAnsi="Arial" w:cs="Arial"/>
        </w:rPr>
        <w:t xml:space="preserve">, bo ovrednotena z </w:t>
      </w:r>
      <w:r w:rsidR="00AF384A">
        <w:rPr>
          <w:rFonts w:ascii="Arial" w:hAnsi="Arial" w:cs="Arial"/>
        </w:rPr>
        <w:t>2</w:t>
      </w:r>
      <w:r w:rsidRPr="008C76FA">
        <w:rPr>
          <w:rFonts w:ascii="Arial" w:hAnsi="Arial" w:cs="Arial"/>
        </w:rPr>
        <w:t xml:space="preserve">0 točkami. </w:t>
      </w:r>
    </w:p>
    <w:p w14:paraId="1E47DB35" w14:textId="41D288F5" w:rsidR="008C76FA" w:rsidRDefault="008C76FA" w:rsidP="008C76FA">
      <w:pPr>
        <w:pStyle w:val="Odstavekseznama"/>
        <w:spacing w:after="0"/>
        <w:ind w:left="720"/>
        <w:jc w:val="both"/>
        <w:rPr>
          <w:rFonts w:ascii="Arial" w:hAnsi="Arial" w:cs="Arial"/>
        </w:rPr>
      </w:pPr>
      <w:r w:rsidRPr="008C76FA">
        <w:rPr>
          <w:rFonts w:ascii="Arial" w:hAnsi="Arial" w:cs="Arial"/>
        </w:rPr>
        <w:t xml:space="preserve">Ostale ponudbe bodo ovrednotene s sorazmerno manj točkami – glede na odstotek odstopanja od </w:t>
      </w:r>
      <w:r w:rsidR="0046681F">
        <w:rPr>
          <w:rFonts w:ascii="Arial" w:hAnsi="Arial" w:cs="Arial"/>
        </w:rPr>
        <w:t>ponudbe, kjer bo predloženo največje število referenc.</w:t>
      </w:r>
      <w:r w:rsidRPr="008C76FA">
        <w:rPr>
          <w:rFonts w:ascii="Arial" w:hAnsi="Arial" w:cs="Arial"/>
        </w:rPr>
        <w:t xml:space="preserve"> Naročnik si pridržuje pravico preverjanja referenčnih izjav, danih s strani naročnikov. </w:t>
      </w:r>
    </w:p>
    <w:p w14:paraId="1C81B860" w14:textId="77777777" w:rsidR="008C76FA" w:rsidRDefault="008C76FA" w:rsidP="008C76FA">
      <w:pPr>
        <w:pStyle w:val="Odstavekseznama"/>
        <w:spacing w:after="0"/>
        <w:ind w:left="720"/>
        <w:jc w:val="both"/>
        <w:rPr>
          <w:rFonts w:ascii="Arial" w:hAnsi="Arial" w:cs="Arial"/>
        </w:rPr>
      </w:pPr>
    </w:p>
    <w:p w14:paraId="3F252CE2" w14:textId="77777777" w:rsidR="008C76FA" w:rsidRPr="00666365" w:rsidRDefault="008C76FA" w:rsidP="00666365">
      <w:pPr>
        <w:spacing w:after="0"/>
        <w:jc w:val="both"/>
        <w:rPr>
          <w:rFonts w:ascii="Arial" w:hAnsi="Arial" w:cs="Arial"/>
        </w:rPr>
      </w:pPr>
    </w:p>
    <w:p w14:paraId="6AECDEB2" w14:textId="203BDA95" w:rsidR="00040248" w:rsidRDefault="008C76FA" w:rsidP="00040248">
      <w:pPr>
        <w:pStyle w:val="Odstavekseznama"/>
        <w:numPr>
          <w:ilvl w:val="0"/>
          <w:numId w:val="37"/>
        </w:numPr>
        <w:spacing w:after="0"/>
        <w:jc w:val="both"/>
        <w:rPr>
          <w:rFonts w:ascii="Arial" w:hAnsi="Arial" w:cs="Arial"/>
        </w:rPr>
      </w:pPr>
      <w:r w:rsidRPr="008C76FA">
        <w:rPr>
          <w:rFonts w:ascii="Arial" w:hAnsi="Arial" w:cs="Arial"/>
        </w:rPr>
        <w:t xml:space="preserve">Certifikat ISO </w:t>
      </w:r>
      <w:r w:rsidR="00040248" w:rsidRPr="008C76FA">
        <w:rPr>
          <w:rFonts w:ascii="Arial" w:hAnsi="Arial" w:cs="Arial"/>
        </w:rPr>
        <w:t>standard</w:t>
      </w:r>
      <w:r w:rsidR="00040248">
        <w:rPr>
          <w:rFonts w:ascii="Arial" w:hAnsi="Arial" w:cs="Arial"/>
        </w:rPr>
        <w:t>:</w:t>
      </w:r>
      <w:r w:rsidRPr="008C76FA">
        <w:rPr>
          <w:rFonts w:ascii="Arial" w:hAnsi="Arial" w:cs="Arial"/>
        </w:rPr>
        <w:t xml:space="preserve"> </w:t>
      </w:r>
      <w:r w:rsidR="00040248">
        <w:rPr>
          <w:rFonts w:ascii="Arial" w:hAnsi="Arial" w:cs="Arial"/>
        </w:rPr>
        <w:t>p</w:t>
      </w:r>
      <w:r w:rsidRPr="008C76FA">
        <w:rPr>
          <w:rFonts w:ascii="Arial" w:hAnsi="Arial" w:cs="Arial"/>
        </w:rPr>
        <w:t xml:space="preserve">onudba ponudnika, ki bo predložil dokazilo, da je nosilce oz. imetnik Certifikata ISO STANDARD </w:t>
      </w:r>
      <w:r w:rsidR="00040248">
        <w:rPr>
          <w:rFonts w:ascii="Arial" w:hAnsi="Arial" w:cs="Arial"/>
        </w:rPr>
        <w:t xml:space="preserve">in sicer certifikat ISO 9001 o kakovosti poslovanja ter </w:t>
      </w:r>
      <w:proofErr w:type="spellStart"/>
      <w:r w:rsidR="00040248">
        <w:rPr>
          <w:rFonts w:ascii="Arial" w:hAnsi="Arial" w:cs="Arial"/>
        </w:rPr>
        <w:t>okoljski</w:t>
      </w:r>
      <w:proofErr w:type="spellEnd"/>
      <w:r w:rsidR="00040248">
        <w:rPr>
          <w:rFonts w:ascii="Arial" w:hAnsi="Arial" w:cs="Arial"/>
        </w:rPr>
        <w:t xml:space="preserve"> standard ISO 14001 </w:t>
      </w:r>
      <w:r w:rsidRPr="008C76FA">
        <w:rPr>
          <w:rFonts w:ascii="Arial" w:hAnsi="Arial" w:cs="Arial"/>
        </w:rPr>
        <w:t>s področja priprave prehrane, dobi 5 točk</w:t>
      </w:r>
      <w:r w:rsidR="00040248">
        <w:rPr>
          <w:rFonts w:ascii="Arial" w:hAnsi="Arial" w:cs="Arial"/>
        </w:rPr>
        <w:t>, 2,5 točki za vsak certifikat</w:t>
      </w:r>
      <w:r w:rsidRPr="008C76FA">
        <w:rPr>
          <w:rFonts w:ascii="Arial" w:hAnsi="Arial" w:cs="Arial"/>
        </w:rPr>
        <w:t xml:space="preserve">. </w:t>
      </w:r>
    </w:p>
    <w:p w14:paraId="3A52E646" w14:textId="77777777" w:rsidR="00040248" w:rsidRPr="00040248" w:rsidRDefault="00040248" w:rsidP="00040248">
      <w:pPr>
        <w:pStyle w:val="Odstavekseznama"/>
        <w:spacing w:after="0"/>
        <w:ind w:left="720"/>
        <w:jc w:val="both"/>
        <w:rPr>
          <w:rFonts w:ascii="Arial" w:eastAsia="Arial Unicode MS" w:hAnsi="Arial" w:cs="Arial"/>
          <w:color w:val="FF0000"/>
          <w:lang w:eastAsia="sl-SI"/>
        </w:rPr>
      </w:pPr>
    </w:p>
    <w:p w14:paraId="6457FE20" w14:textId="250F51CF" w:rsidR="00040248" w:rsidRPr="00040248" w:rsidRDefault="00040248" w:rsidP="00040248">
      <w:pPr>
        <w:pStyle w:val="Odstavekseznama"/>
        <w:numPr>
          <w:ilvl w:val="0"/>
          <w:numId w:val="37"/>
        </w:numPr>
        <w:spacing w:before="120" w:after="0" w:line="264" w:lineRule="auto"/>
        <w:jc w:val="both"/>
        <w:rPr>
          <w:rFonts w:ascii="Arial" w:hAnsi="Arial" w:cs="Arial"/>
        </w:rPr>
      </w:pPr>
      <w:r w:rsidRPr="00666365">
        <w:rPr>
          <w:rFonts w:ascii="Arial" w:hAnsi="Arial" w:cs="Arial"/>
        </w:rPr>
        <w:t>Socialno merilo: točke</w:t>
      </w:r>
      <w:r w:rsidRPr="00040248">
        <w:rPr>
          <w:rFonts w:ascii="Arial" w:hAnsi="Arial" w:cs="Arial"/>
        </w:rPr>
        <w:t xml:space="preserve"> po merilu »Socialno merilo: certifikat iz področja družbene odgovornosti« bo ponudnik prejel, če bo izkazal, da ima pridobljen veljavni certifikat s področja družbene odgovornosti in sicer veljavni certifikat »Družini prijazno podjetje« ali polni certifikat »Družbeno odgovoren delodajalec« ali »ISO 26000« ali drug enakovreden certifikat s področja družbene odgovornosti, s katerim ponudnik izkazuje izboljšanje delovnih procesov in delovnega okolja. Ponudnik, ki ima in ponudbi priloži navedeni certifikat (kopija certifikata) prejme </w:t>
      </w:r>
      <w:r w:rsidR="00BF19CE">
        <w:rPr>
          <w:rFonts w:ascii="Arial" w:hAnsi="Arial" w:cs="Arial"/>
        </w:rPr>
        <w:t>5</w:t>
      </w:r>
      <w:r w:rsidRPr="00040248">
        <w:rPr>
          <w:rFonts w:ascii="Arial" w:hAnsi="Arial" w:cs="Arial"/>
        </w:rPr>
        <w:t xml:space="preserve"> točk, ponudnik, ki tega nima ali ponudbi ne priloži certifikata, prejme 0 točk. Upošteva se največ en certifikat.</w:t>
      </w:r>
    </w:p>
    <w:p w14:paraId="00C82C1B" w14:textId="1EBD0372" w:rsidR="00040248" w:rsidRPr="00040248" w:rsidRDefault="00040248" w:rsidP="00040248">
      <w:pPr>
        <w:pStyle w:val="Odstavekseznama"/>
        <w:spacing w:before="120" w:after="0"/>
        <w:ind w:left="720"/>
        <w:jc w:val="both"/>
        <w:rPr>
          <w:rFonts w:ascii="Arial" w:hAnsi="Arial" w:cs="Arial"/>
        </w:rPr>
      </w:pPr>
      <w:r w:rsidRPr="00040248">
        <w:rPr>
          <w:rFonts w:ascii="Arial" w:hAnsi="Arial" w:cs="Arial"/>
        </w:rPr>
        <w:t>Certifikat mora zagotavljati periodično preverjanje izpolnjevanja pogojev s strani zunanje, od delodajalca neodvisne institucije, ki spremlja vpeljavo in izvajanje ukrepov, ki na nivoju delodajalca v njegovo poslovanje vnesejo elemente družbene odgovornosti, skrbi za delavce in njihovo usklajevanje službenega in zasebnega oz. družinskega življenja.</w:t>
      </w:r>
    </w:p>
    <w:p w14:paraId="1A50C494" w14:textId="77777777" w:rsidR="00040248" w:rsidRPr="00040248" w:rsidRDefault="00040248" w:rsidP="00040248">
      <w:pPr>
        <w:pStyle w:val="Odstavekseznama"/>
        <w:rPr>
          <w:rFonts w:ascii="Arial" w:hAnsi="Arial" w:cs="Arial"/>
        </w:rPr>
      </w:pPr>
    </w:p>
    <w:p w14:paraId="11F094B8" w14:textId="1958DAA2" w:rsidR="0063302A" w:rsidRPr="005D5C57" w:rsidRDefault="008C76FA" w:rsidP="00040248">
      <w:pPr>
        <w:pStyle w:val="Odstavekseznama"/>
        <w:spacing w:after="0"/>
        <w:ind w:left="720"/>
        <w:jc w:val="both"/>
        <w:rPr>
          <w:rFonts w:ascii="Arial" w:eastAsia="Arial Unicode MS" w:hAnsi="Arial" w:cs="Arial"/>
          <w:color w:val="FF0000"/>
          <w:lang w:eastAsia="sl-SI"/>
        </w:rPr>
      </w:pPr>
      <w:r w:rsidRPr="008C76FA">
        <w:rPr>
          <w:rFonts w:ascii="Arial" w:hAnsi="Arial" w:cs="Arial"/>
        </w:rPr>
        <w:t xml:space="preserve">Opomba: V primeru, da po analizi ponudb dve pravilni in samostojni ponudbi dosežeta enako najvišje število točk, bo naročnik med njima izbral ponudbo ponudnika, ki bo ponudil nižjo ponudbeno ceno za razpisane storitve. </w:t>
      </w:r>
    </w:p>
    <w:p w14:paraId="6B4594C1" w14:textId="77777777" w:rsidR="00D52935" w:rsidRPr="00DA0766" w:rsidRDefault="00D52935" w:rsidP="005110E1">
      <w:pPr>
        <w:spacing w:after="0"/>
        <w:jc w:val="both"/>
        <w:rPr>
          <w:rFonts w:ascii="Arial Narrow" w:eastAsia="Arial Unicode MS" w:hAnsi="Arial Narrow"/>
          <w:lang w:eastAsia="sl-SI"/>
        </w:rPr>
      </w:pPr>
    </w:p>
    <w:p w14:paraId="67688F7F" w14:textId="77777777" w:rsidR="0019354A" w:rsidRPr="00590E2D" w:rsidRDefault="0019354A" w:rsidP="009566D7">
      <w:pPr>
        <w:numPr>
          <w:ilvl w:val="0"/>
          <w:numId w:val="2"/>
        </w:numPr>
        <w:shd w:val="clear" w:color="auto" w:fill="BFBFBF"/>
        <w:spacing w:after="0"/>
        <w:ind w:left="567" w:hanging="567"/>
        <w:rPr>
          <w:rFonts w:ascii="Arial" w:eastAsia="Times New Roman" w:hAnsi="Arial" w:cs="Arial"/>
          <w:b/>
          <w:lang w:eastAsia="sl-SI"/>
        </w:rPr>
      </w:pPr>
      <w:r w:rsidRPr="00590E2D">
        <w:rPr>
          <w:rFonts w:ascii="Arial" w:eastAsia="Times New Roman" w:hAnsi="Arial" w:cs="Arial"/>
          <w:b/>
          <w:lang w:eastAsia="sl-SI"/>
        </w:rPr>
        <w:t>Dopustnost ponudbe</w:t>
      </w:r>
    </w:p>
    <w:p w14:paraId="3155DDD2" w14:textId="575982E0" w:rsidR="0019354A" w:rsidRDefault="0019354A" w:rsidP="00040248">
      <w:pPr>
        <w:spacing w:before="60" w:after="0"/>
        <w:jc w:val="both"/>
        <w:rPr>
          <w:rFonts w:ascii="Arial" w:eastAsia="Times New Roman" w:hAnsi="Arial" w:cs="Arial"/>
          <w:lang w:eastAsia="sl-SI"/>
        </w:rPr>
      </w:pPr>
      <w:r w:rsidRPr="00590E2D">
        <w:rPr>
          <w:rFonts w:ascii="Arial" w:eastAsia="Times New Roman" w:hAnsi="Arial" w:cs="Arial"/>
          <w:lang w:eastAsia="sl-SI"/>
        </w:rPr>
        <w:t>Ponudba se bo štela za dopustno, če jo bo predložil ponudnik, za katerega ne obstajajo razlogi za izključitev in ki izpolnjuje pogoje za sodelovanje, njegova ponudba ustreza potrebam in zahtevam naročnika, določenim v tej dokumentaciji, prispe pravočasno, pri njej ni dokazano nedovoljeno dogovarjanje ali korupcija, naročnik je ne oceni za neobičajno nizko in cena ne presega za</w:t>
      </w:r>
      <w:r w:rsidR="00B33DF5" w:rsidRPr="00590E2D">
        <w:rPr>
          <w:rFonts w:ascii="Arial" w:eastAsia="Times New Roman" w:hAnsi="Arial" w:cs="Arial"/>
          <w:lang w:eastAsia="sl-SI"/>
        </w:rPr>
        <w:t>gotovljenih sredstev naročnika.</w:t>
      </w:r>
    </w:p>
    <w:p w14:paraId="1FFEA823" w14:textId="77777777" w:rsidR="005D5C57" w:rsidRPr="00590E2D" w:rsidRDefault="005D5C57" w:rsidP="005110E1">
      <w:pPr>
        <w:spacing w:after="0"/>
        <w:jc w:val="both"/>
        <w:rPr>
          <w:rFonts w:ascii="Arial" w:eastAsia="Times New Roman" w:hAnsi="Arial" w:cs="Arial"/>
          <w:lang w:eastAsia="sl-SI"/>
        </w:rPr>
      </w:pPr>
    </w:p>
    <w:p w14:paraId="0D702644" w14:textId="77777777" w:rsidR="004F1CC6" w:rsidRPr="00590E2D" w:rsidRDefault="004F1CC6" w:rsidP="009566D7">
      <w:pPr>
        <w:numPr>
          <w:ilvl w:val="0"/>
          <w:numId w:val="2"/>
        </w:numPr>
        <w:shd w:val="clear" w:color="auto" w:fill="BFBFBF"/>
        <w:spacing w:after="0"/>
        <w:ind w:left="567" w:hanging="567"/>
        <w:rPr>
          <w:rFonts w:ascii="Arial" w:eastAsia="Times New Roman" w:hAnsi="Arial" w:cs="Arial"/>
          <w:b/>
          <w:lang w:eastAsia="sl-SI"/>
        </w:rPr>
      </w:pPr>
      <w:r w:rsidRPr="00590E2D">
        <w:rPr>
          <w:rFonts w:ascii="Arial" w:eastAsia="Times New Roman" w:hAnsi="Arial" w:cs="Arial"/>
          <w:b/>
          <w:lang w:eastAsia="sl-SI"/>
        </w:rPr>
        <w:t>Pregled in ocenjevanje ponudb</w:t>
      </w:r>
    </w:p>
    <w:p w14:paraId="2278AC69" w14:textId="77777777" w:rsidR="004F1CC6" w:rsidRPr="00590E2D" w:rsidRDefault="004F1CC6" w:rsidP="00040248">
      <w:pPr>
        <w:spacing w:before="60" w:after="0"/>
        <w:jc w:val="both"/>
        <w:rPr>
          <w:rFonts w:ascii="Arial" w:eastAsia="Times New Roman" w:hAnsi="Arial" w:cs="Arial"/>
          <w:lang w:eastAsia="sl-SI"/>
        </w:rPr>
      </w:pPr>
      <w:r w:rsidRPr="00590E2D">
        <w:rPr>
          <w:rFonts w:ascii="Arial" w:eastAsia="Times New Roman" w:hAnsi="Arial" w:cs="Arial"/>
          <w:lang w:eastAsia="sl-SI"/>
        </w:rPr>
        <w:t>Naročnik bo pred oddajo javnega naročila preveril obstoj in vsebino podatkov oziroma drugih navedb iz p</w:t>
      </w:r>
      <w:r w:rsidR="005C7F18" w:rsidRPr="00590E2D">
        <w:rPr>
          <w:rFonts w:ascii="Arial" w:eastAsia="Times New Roman" w:hAnsi="Arial" w:cs="Arial"/>
          <w:lang w:eastAsia="sl-SI"/>
        </w:rPr>
        <w:t>onudbe ponudnika, kateremu se bo</w:t>
      </w:r>
      <w:r w:rsidR="000570C8" w:rsidRPr="00590E2D">
        <w:rPr>
          <w:rFonts w:ascii="Arial" w:eastAsia="Times New Roman" w:hAnsi="Arial" w:cs="Arial"/>
          <w:lang w:eastAsia="sl-SI"/>
        </w:rPr>
        <w:t xml:space="preserve"> odločil oddati javno naročilo. </w:t>
      </w:r>
      <w:r w:rsidRPr="00590E2D">
        <w:rPr>
          <w:rFonts w:ascii="Arial" w:eastAsia="Times New Roman" w:hAnsi="Arial" w:cs="Arial"/>
          <w:lang w:eastAsia="sl-SI"/>
        </w:rPr>
        <w:t xml:space="preserve">Naročnik se lahko, ne glede na to, ali je takšno izključitev predvidel v dokumentaciji v zvezi z oddajo javnega naročila v skladu s šestim odstavkom 75. člena ZJN-3, odloči, da ne odda javnega naročila ponudniku, ki </w:t>
      </w:r>
      <w:r w:rsidR="005C7F18" w:rsidRPr="00590E2D">
        <w:rPr>
          <w:rFonts w:ascii="Arial" w:eastAsia="Times New Roman" w:hAnsi="Arial" w:cs="Arial"/>
          <w:lang w:eastAsia="sl-SI"/>
        </w:rPr>
        <w:t xml:space="preserve">bo </w:t>
      </w:r>
      <w:r w:rsidRPr="00590E2D">
        <w:rPr>
          <w:rFonts w:ascii="Arial" w:eastAsia="Times New Roman" w:hAnsi="Arial" w:cs="Arial"/>
          <w:lang w:eastAsia="sl-SI"/>
        </w:rPr>
        <w:t>predloži</w:t>
      </w:r>
      <w:r w:rsidR="005C7F18" w:rsidRPr="00590E2D">
        <w:rPr>
          <w:rFonts w:ascii="Arial" w:eastAsia="Times New Roman" w:hAnsi="Arial" w:cs="Arial"/>
          <w:lang w:eastAsia="sl-SI"/>
        </w:rPr>
        <w:t>l</w:t>
      </w:r>
      <w:r w:rsidRPr="00590E2D">
        <w:rPr>
          <w:rFonts w:ascii="Arial" w:eastAsia="Times New Roman" w:hAnsi="Arial" w:cs="Arial"/>
          <w:lang w:eastAsia="sl-SI"/>
        </w:rPr>
        <w:t xml:space="preserve"> ekonomsko najugodnejšo ponudbo, če kadarkoli do izdaje odločitve o javnem naročilu ugotovi, da </w:t>
      </w:r>
      <w:r w:rsidR="006D49DA" w:rsidRPr="00590E2D">
        <w:rPr>
          <w:rFonts w:ascii="Arial" w:eastAsia="Times New Roman" w:hAnsi="Arial" w:cs="Arial"/>
          <w:lang w:eastAsia="sl-SI"/>
        </w:rPr>
        <w:t>je ta ponudnik kršil obveznosti</w:t>
      </w:r>
      <w:r w:rsidRPr="00590E2D">
        <w:rPr>
          <w:rFonts w:ascii="Arial" w:eastAsia="Times New Roman" w:hAnsi="Arial" w:cs="Arial"/>
          <w:lang w:eastAsia="sl-SI"/>
        </w:rPr>
        <w:t>.</w:t>
      </w:r>
    </w:p>
    <w:p w14:paraId="0A7B0A58" w14:textId="77777777" w:rsidR="006D49DA" w:rsidRPr="00590E2D" w:rsidRDefault="006D49DA" w:rsidP="005110E1">
      <w:pPr>
        <w:spacing w:after="0"/>
        <w:jc w:val="both"/>
        <w:rPr>
          <w:rFonts w:ascii="Arial" w:eastAsia="Times New Roman" w:hAnsi="Arial" w:cs="Arial"/>
          <w:lang w:eastAsia="sl-SI"/>
        </w:rPr>
      </w:pPr>
    </w:p>
    <w:p w14:paraId="2D488F69" w14:textId="77777777" w:rsidR="00086616" w:rsidRPr="00590E2D" w:rsidRDefault="00086616" w:rsidP="009566D7">
      <w:pPr>
        <w:numPr>
          <w:ilvl w:val="0"/>
          <w:numId w:val="2"/>
        </w:numPr>
        <w:shd w:val="clear" w:color="auto" w:fill="BFBFBF"/>
        <w:spacing w:after="0"/>
        <w:ind w:left="567" w:hanging="567"/>
        <w:rPr>
          <w:rFonts w:ascii="Arial" w:eastAsia="Times New Roman" w:hAnsi="Arial" w:cs="Arial"/>
          <w:b/>
          <w:lang w:eastAsia="sl-SI"/>
        </w:rPr>
      </w:pPr>
      <w:r w:rsidRPr="00590E2D">
        <w:rPr>
          <w:rFonts w:ascii="Arial" w:eastAsia="Times New Roman" w:hAnsi="Arial" w:cs="Arial"/>
          <w:b/>
          <w:lang w:eastAsia="sl-SI"/>
        </w:rPr>
        <w:t xml:space="preserve">Dopustne </w:t>
      </w:r>
      <w:r w:rsidR="008C6FF9" w:rsidRPr="00590E2D">
        <w:rPr>
          <w:rFonts w:ascii="Arial" w:eastAsia="Times New Roman" w:hAnsi="Arial" w:cs="Arial"/>
          <w:b/>
          <w:lang w:eastAsia="sl-SI"/>
        </w:rPr>
        <w:t>spremembe in dopolnit</w:t>
      </w:r>
      <w:r w:rsidRPr="00590E2D">
        <w:rPr>
          <w:rFonts w:ascii="Arial" w:eastAsia="Times New Roman" w:hAnsi="Arial" w:cs="Arial"/>
          <w:b/>
          <w:lang w:eastAsia="sl-SI"/>
        </w:rPr>
        <w:t>v</w:t>
      </w:r>
      <w:r w:rsidR="008C6FF9" w:rsidRPr="00590E2D">
        <w:rPr>
          <w:rFonts w:ascii="Arial" w:eastAsia="Times New Roman" w:hAnsi="Arial" w:cs="Arial"/>
          <w:b/>
          <w:lang w:eastAsia="sl-SI"/>
        </w:rPr>
        <w:t>e</w:t>
      </w:r>
      <w:r w:rsidRPr="00590E2D">
        <w:rPr>
          <w:rFonts w:ascii="Arial" w:eastAsia="Times New Roman" w:hAnsi="Arial" w:cs="Arial"/>
          <w:b/>
          <w:lang w:eastAsia="sl-SI"/>
        </w:rPr>
        <w:t xml:space="preserve"> ponudb</w:t>
      </w:r>
    </w:p>
    <w:p w14:paraId="53B286E2" w14:textId="77223CEE" w:rsidR="007C2879" w:rsidRDefault="00D04D3E" w:rsidP="00040248">
      <w:pPr>
        <w:spacing w:before="60" w:after="0"/>
        <w:jc w:val="both"/>
        <w:rPr>
          <w:rFonts w:ascii="Arial" w:eastAsia="Times New Roman" w:hAnsi="Arial" w:cs="Arial"/>
          <w:lang w:eastAsia="sl-SI"/>
        </w:rPr>
      </w:pPr>
      <w:r w:rsidRPr="00590E2D">
        <w:rPr>
          <w:rFonts w:ascii="Arial" w:eastAsia="Times New Roman" w:hAnsi="Arial" w:cs="Arial"/>
          <w:lang w:eastAsia="sl-SI"/>
        </w:rPr>
        <w:t xml:space="preserve">Če bodo ali se bodo zdele informacije ali dokumentacija, ki jo mora predložiti ponudnik, nepopolne ali napačne oziroma če bodo posamezni dokumenti manjkali, bo naročnik </w:t>
      </w:r>
      <w:r w:rsidR="00394A08" w:rsidRPr="00590E2D">
        <w:rPr>
          <w:rFonts w:ascii="Arial" w:eastAsia="Times New Roman" w:hAnsi="Arial" w:cs="Arial"/>
          <w:lang w:eastAsia="sl-SI"/>
        </w:rPr>
        <w:t>ravnal v skladu z določili petega, šestega in sedmega odstavka 89. člena ZJN-3.</w:t>
      </w:r>
    </w:p>
    <w:p w14:paraId="778871DD" w14:textId="7FBF15F2" w:rsidR="001819AE" w:rsidRDefault="001819AE" w:rsidP="005110E1">
      <w:pPr>
        <w:spacing w:after="0"/>
        <w:jc w:val="both"/>
        <w:rPr>
          <w:rFonts w:ascii="Arial" w:eastAsia="Times New Roman" w:hAnsi="Arial" w:cs="Arial"/>
          <w:lang w:eastAsia="sl-SI"/>
        </w:rPr>
      </w:pPr>
    </w:p>
    <w:p w14:paraId="6C7491CB" w14:textId="77777777" w:rsidR="00CB497A" w:rsidRPr="001819AE" w:rsidRDefault="00CB497A" w:rsidP="005110E1">
      <w:pPr>
        <w:spacing w:after="0"/>
        <w:jc w:val="both"/>
        <w:rPr>
          <w:rFonts w:ascii="Arial" w:eastAsia="Times New Roman" w:hAnsi="Arial" w:cs="Arial"/>
          <w:lang w:eastAsia="sl-SI"/>
        </w:rPr>
      </w:pPr>
      <w:r w:rsidRPr="001819AE">
        <w:rPr>
          <w:rFonts w:ascii="Arial" w:eastAsia="Times New Roman" w:hAnsi="Arial" w:cs="Arial"/>
          <w:lang w:eastAsia="sl-SI"/>
        </w:rPr>
        <w:t xml:space="preserve">Komunikacija s ponudnikom: </w:t>
      </w:r>
    </w:p>
    <w:p w14:paraId="4E1C112D" w14:textId="77777777" w:rsidR="00CB497A" w:rsidRPr="001819AE" w:rsidRDefault="00CB497A" w:rsidP="001819AE">
      <w:pPr>
        <w:spacing w:after="0"/>
        <w:jc w:val="both"/>
        <w:rPr>
          <w:rFonts w:ascii="Arial" w:eastAsia="Times New Roman" w:hAnsi="Arial" w:cs="Arial"/>
          <w:lang w:eastAsia="sl-SI"/>
        </w:rPr>
      </w:pPr>
      <w:r w:rsidRPr="001819AE">
        <w:rPr>
          <w:rFonts w:ascii="Arial" w:eastAsia="Times New Roman" w:hAnsi="Arial" w:cs="Arial"/>
          <w:lang w:eastAsia="sl-SI"/>
        </w:rPr>
        <w:t xml:space="preserve">Šteje se, da je bilo kakršnokoli obvestilo v zvezi s predmetnim javnim naročilom pravilno naslovljeno na ponudnika, če je bilo poslano na naslov/elektronski naslov naveden v obrazcu Ponudba - Kontaktna oseba za obveščanje oz. dokumentu ESPD (Del II: informacije glede gospodarskega subjekta – A. Informacije o gospodarskem subjektu). V primeru partnerske ponudbe se uporabijo kontaktni podatki </w:t>
      </w:r>
      <w:proofErr w:type="spellStart"/>
      <w:r w:rsidRPr="001819AE">
        <w:rPr>
          <w:rFonts w:ascii="Arial" w:eastAsia="Times New Roman" w:hAnsi="Arial" w:cs="Arial"/>
          <w:lang w:eastAsia="sl-SI"/>
        </w:rPr>
        <w:t>poslovodečega</w:t>
      </w:r>
      <w:proofErr w:type="spellEnd"/>
      <w:r w:rsidRPr="001819AE">
        <w:rPr>
          <w:rFonts w:ascii="Arial" w:eastAsia="Times New Roman" w:hAnsi="Arial" w:cs="Arial"/>
          <w:lang w:eastAsia="sl-SI"/>
        </w:rPr>
        <w:t xml:space="preserve"> partnerja.</w:t>
      </w:r>
    </w:p>
    <w:p w14:paraId="25CBDD17" w14:textId="77777777" w:rsidR="00CB497A" w:rsidRPr="001819AE" w:rsidRDefault="00CB497A" w:rsidP="005110E1">
      <w:pPr>
        <w:spacing w:after="0"/>
        <w:jc w:val="both"/>
        <w:rPr>
          <w:rFonts w:ascii="Arial Narrow" w:eastAsia="Times New Roman" w:hAnsi="Arial Narrow"/>
          <w:lang w:eastAsia="sl-SI"/>
        </w:rPr>
      </w:pPr>
    </w:p>
    <w:p w14:paraId="6BF4C2AE" w14:textId="77777777" w:rsidR="001A7FE6" w:rsidRPr="00590E2D" w:rsidRDefault="001A7FE6" w:rsidP="009566D7">
      <w:pPr>
        <w:numPr>
          <w:ilvl w:val="0"/>
          <w:numId w:val="2"/>
        </w:numPr>
        <w:shd w:val="clear" w:color="auto" w:fill="BFBFBF"/>
        <w:spacing w:after="0"/>
        <w:ind w:left="567" w:hanging="567"/>
        <w:jc w:val="both"/>
        <w:rPr>
          <w:rFonts w:ascii="Arial" w:eastAsia="Times New Roman" w:hAnsi="Arial" w:cs="Arial"/>
          <w:b/>
        </w:rPr>
      </w:pPr>
      <w:r w:rsidRPr="00590E2D">
        <w:rPr>
          <w:rFonts w:ascii="Arial" w:eastAsia="Times New Roman" w:hAnsi="Arial" w:cs="Arial"/>
          <w:b/>
        </w:rPr>
        <w:t>Odločitev o oddaji javnega naročila</w:t>
      </w:r>
    </w:p>
    <w:p w14:paraId="27DD8639" w14:textId="07069310" w:rsidR="001A7FE6" w:rsidRPr="00590E2D" w:rsidRDefault="00601E17" w:rsidP="00040248">
      <w:pPr>
        <w:spacing w:before="60" w:after="0"/>
        <w:jc w:val="both"/>
        <w:rPr>
          <w:rFonts w:ascii="Arial" w:eastAsia="Times New Roman" w:hAnsi="Arial" w:cs="Arial"/>
          <w:lang w:eastAsia="sl-SI"/>
        </w:rPr>
      </w:pPr>
      <w:r w:rsidRPr="00590E2D">
        <w:rPr>
          <w:rFonts w:ascii="Arial" w:eastAsia="Times New Roman" w:hAnsi="Arial" w:cs="Arial"/>
          <w:lang w:eastAsia="sl-SI"/>
        </w:rPr>
        <w:t>Naročnik b</w:t>
      </w:r>
      <w:r w:rsidR="00AC775E" w:rsidRPr="00590E2D">
        <w:rPr>
          <w:rFonts w:ascii="Arial" w:eastAsia="Times New Roman" w:hAnsi="Arial" w:cs="Arial"/>
          <w:lang w:eastAsia="sl-SI"/>
        </w:rPr>
        <w:t>o oddal javno naročilo ponudnikom</w:t>
      </w:r>
      <w:r w:rsidRPr="00590E2D">
        <w:rPr>
          <w:rFonts w:ascii="Arial" w:eastAsia="Times New Roman" w:hAnsi="Arial" w:cs="Arial"/>
          <w:lang w:eastAsia="sl-SI"/>
        </w:rPr>
        <w:t>, ki bo</w:t>
      </w:r>
      <w:r w:rsidR="00AC775E" w:rsidRPr="00590E2D">
        <w:rPr>
          <w:rFonts w:ascii="Arial" w:eastAsia="Times New Roman" w:hAnsi="Arial" w:cs="Arial"/>
          <w:lang w:eastAsia="sl-SI"/>
        </w:rPr>
        <w:t>do</w:t>
      </w:r>
      <w:r w:rsidRPr="00590E2D">
        <w:rPr>
          <w:rFonts w:ascii="Arial" w:eastAsia="Times New Roman" w:hAnsi="Arial" w:cs="Arial"/>
          <w:lang w:eastAsia="sl-SI"/>
        </w:rPr>
        <w:t xml:space="preserve"> predložil</w:t>
      </w:r>
      <w:r w:rsidR="00AC775E" w:rsidRPr="00590E2D">
        <w:rPr>
          <w:rFonts w:ascii="Arial" w:eastAsia="Times New Roman" w:hAnsi="Arial" w:cs="Arial"/>
          <w:lang w:eastAsia="sl-SI"/>
        </w:rPr>
        <w:t>i</w:t>
      </w:r>
      <w:r w:rsidRPr="00590E2D">
        <w:rPr>
          <w:rFonts w:ascii="Arial" w:eastAsia="Times New Roman" w:hAnsi="Arial" w:cs="Arial"/>
          <w:lang w:eastAsia="sl-SI"/>
        </w:rPr>
        <w:t xml:space="preserve"> dopustno ponudbo ter bo</w:t>
      </w:r>
      <w:r w:rsidR="00AC775E" w:rsidRPr="00590E2D">
        <w:rPr>
          <w:rFonts w:ascii="Arial" w:eastAsia="Times New Roman" w:hAnsi="Arial" w:cs="Arial"/>
          <w:lang w:eastAsia="sl-SI"/>
        </w:rPr>
        <w:t>do</w:t>
      </w:r>
      <w:r w:rsidRPr="00590E2D">
        <w:rPr>
          <w:rFonts w:ascii="Arial" w:eastAsia="Times New Roman" w:hAnsi="Arial" w:cs="Arial"/>
          <w:lang w:eastAsia="sl-SI"/>
        </w:rPr>
        <w:t xml:space="preserve"> ponudil</w:t>
      </w:r>
      <w:r w:rsidR="00AC775E" w:rsidRPr="00590E2D">
        <w:rPr>
          <w:rFonts w:ascii="Arial" w:eastAsia="Times New Roman" w:hAnsi="Arial" w:cs="Arial"/>
          <w:lang w:eastAsia="sl-SI"/>
        </w:rPr>
        <w:t>i</w:t>
      </w:r>
      <w:r w:rsidRPr="00590E2D">
        <w:rPr>
          <w:rFonts w:ascii="Arial" w:eastAsia="Times New Roman" w:hAnsi="Arial" w:cs="Arial"/>
          <w:lang w:eastAsia="sl-SI"/>
        </w:rPr>
        <w:t xml:space="preserve"> </w:t>
      </w:r>
      <w:r w:rsidR="00DB66EA">
        <w:rPr>
          <w:rFonts w:ascii="Arial" w:eastAsia="Times New Roman" w:hAnsi="Arial" w:cs="Arial"/>
          <w:lang w:eastAsia="sl-SI"/>
        </w:rPr>
        <w:t>ekonomsko najugodnejšo</w:t>
      </w:r>
      <w:r w:rsidRPr="00590E2D">
        <w:rPr>
          <w:rFonts w:ascii="Arial" w:eastAsia="Times New Roman" w:hAnsi="Arial" w:cs="Arial"/>
          <w:lang w:eastAsia="sl-SI"/>
        </w:rPr>
        <w:t xml:space="preserve"> ponudbeno vrednost </w:t>
      </w:r>
      <w:r w:rsidR="005C694E">
        <w:rPr>
          <w:rFonts w:ascii="Arial" w:eastAsia="Times New Roman" w:hAnsi="Arial" w:cs="Arial"/>
          <w:lang w:eastAsia="sl-SI"/>
        </w:rPr>
        <w:t>brez</w:t>
      </w:r>
      <w:r w:rsidRPr="00590E2D">
        <w:rPr>
          <w:rFonts w:ascii="Arial" w:eastAsia="Times New Roman" w:hAnsi="Arial" w:cs="Arial"/>
          <w:lang w:eastAsia="sl-SI"/>
        </w:rPr>
        <w:t xml:space="preserve"> DDV. Naročnik bo ponudnike obvestil</w:t>
      </w:r>
      <w:r w:rsidR="001A7FE6" w:rsidRPr="00590E2D">
        <w:rPr>
          <w:rFonts w:ascii="Arial" w:eastAsia="Times New Roman" w:hAnsi="Arial" w:cs="Arial"/>
          <w:lang w:eastAsia="sl-SI"/>
        </w:rPr>
        <w:t xml:space="preserve"> o odločitvi o oddaji javnega naročila na način določen v </w:t>
      </w:r>
      <w:r w:rsidRPr="00590E2D">
        <w:rPr>
          <w:rFonts w:ascii="Arial" w:eastAsia="Times New Roman" w:hAnsi="Arial" w:cs="Arial"/>
          <w:lang w:eastAsia="sl-SI"/>
        </w:rPr>
        <w:t xml:space="preserve">10. odstavku 90. člena </w:t>
      </w:r>
      <w:r w:rsidR="001A7FE6" w:rsidRPr="00590E2D">
        <w:rPr>
          <w:rFonts w:ascii="Arial" w:eastAsia="Times New Roman" w:hAnsi="Arial" w:cs="Arial"/>
          <w:lang w:eastAsia="sl-SI"/>
        </w:rPr>
        <w:t>ZJN-3.</w:t>
      </w:r>
    </w:p>
    <w:p w14:paraId="7872F9AB" w14:textId="77777777" w:rsidR="0084158C" w:rsidRPr="00590E2D" w:rsidRDefault="0084158C" w:rsidP="005110E1">
      <w:pPr>
        <w:spacing w:after="0"/>
        <w:jc w:val="both"/>
        <w:rPr>
          <w:rFonts w:ascii="Arial" w:eastAsia="Times New Roman" w:hAnsi="Arial" w:cs="Arial"/>
          <w:lang w:eastAsia="sl-SI"/>
        </w:rPr>
      </w:pPr>
    </w:p>
    <w:p w14:paraId="6DE10177" w14:textId="77777777" w:rsidR="00F83A35" w:rsidRPr="00590E2D" w:rsidRDefault="0019354A" w:rsidP="009566D7">
      <w:pPr>
        <w:numPr>
          <w:ilvl w:val="0"/>
          <w:numId w:val="2"/>
        </w:numPr>
        <w:shd w:val="clear" w:color="auto" w:fill="BFBFBF"/>
        <w:spacing w:after="0"/>
        <w:ind w:left="567" w:hanging="567"/>
        <w:jc w:val="both"/>
        <w:rPr>
          <w:rFonts w:ascii="Arial" w:eastAsia="Times New Roman" w:hAnsi="Arial" w:cs="Arial"/>
          <w:b/>
        </w:rPr>
      </w:pPr>
      <w:r w:rsidRPr="00590E2D">
        <w:rPr>
          <w:rFonts w:ascii="Arial" w:eastAsia="Times New Roman" w:hAnsi="Arial" w:cs="Arial"/>
          <w:b/>
        </w:rPr>
        <w:t xml:space="preserve">Pogoji za </w:t>
      </w:r>
      <w:r w:rsidR="0084158C" w:rsidRPr="00590E2D">
        <w:rPr>
          <w:rFonts w:ascii="Arial" w:eastAsia="Times New Roman" w:hAnsi="Arial" w:cs="Arial"/>
          <w:b/>
        </w:rPr>
        <w:t>ugotavljanje sposobnosti</w:t>
      </w:r>
    </w:p>
    <w:p w14:paraId="6C02253E" w14:textId="4A2540AB" w:rsidR="008B7ECA" w:rsidRPr="00590E2D" w:rsidRDefault="002E0CB7" w:rsidP="00040248">
      <w:pPr>
        <w:spacing w:before="60" w:after="0"/>
        <w:jc w:val="both"/>
        <w:rPr>
          <w:rFonts w:ascii="Arial" w:eastAsia="Times New Roman" w:hAnsi="Arial" w:cs="Arial"/>
          <w:lang w:eastAsia="sl-SI"/>
        </w:rPr>
      </w:pPr>
      <w:r w:rsidRPr="00590E2D">
        <w:rPr>
          <w:rFonts w:ascii="Arial" w:eastAsia="Times New Roman" w:hAnsi="Arial" w:cs="Arial"/>
          <w:lang w:eastAsia="sl-SI"/>
        </w:rPr>
        <w:t xml:space="preserve">Za ugotavljanje sposobnosti mora ponudnik izpolnjevati pogoje, ki so določeni v predmetni dokumentaciji v zvezi z oddajo javnega naročila. V primeru, da ponudnik nastopa v skupni ponudbi, mora pogoje za priznanje sposobnosti, kjer je to v dokumentaciji v zvezi z oddajo javnega naročila določeno, izpolnjevati tudi vsak od partnerjev v primeru skupne ponudbe, ki jih ponudnik v ponudbi navede. </w:t>
      </w:r>
      <w:r w:rsidR="0019354A" w:rsidRPr="00590E2D">
        <w:rPr>
          <w:rFonts w:ascii="Arial" w:eastAsia="Times New Roman" w:hAnsi="Arial" w:cs="Arial"/>
          <w:lang w:eastAsia="sl-SI"/>
        </w:rPr>
        <w:t>Vrsta dokazila, s katerim ponudnik izkaže izpolnjevanje zahtevanega pogoja, je navedena za vsakim zahtevanim pogojem.</w:t>
      </w:r>
    </w:p>
    <w:p w14:paraId="209B6CF1" w14:textId="77777777" w:rsidR="00040248" w:rsidRDefault="00040248" w:rsidP="005110E1">
      <w:pPr>
        <w:spacing w:after="0"/>
        <w:jc w:val="both"/>
        <w:rPr>
          <w:rFonts w:ascii="Arial" w:eastAsia="Times New Roman" w:hAnsi="Arial" w:cs="Arial"/>
          <w:lang w:eastAsia="sl-SI"/>
        </w:rPr>
      </w:pPr>
    </w:p>
    <w:p w14:paraId="3E352C37" w14:textId="76F7EF12" w:rsidR="0019354A" w:rsidRPr="00590E2D" w:rsidRDefault="00CF3905" w:rsidP="005110E1">
      <w:pPr>
        <w:spacing w:after="0"/>
        <w:jc w:val="both"/>
        <w:rPr>
          <w:rFonts w:ascii="Arial" w:eastAsia="Times New Roman" w:hAnsi="Arial" w:cs="Arial"/>
          <w:lang w:eastAsia="sl-SI"/>
        </w:rPr>
      </w:pPr>
      <w:r w:rsidRPr="00590E2D">
        <w:rPr>
          <w:rFonts w:ascii="Arial" w:eastAsia="Times New Roman" w:hAnsi="Arial" w:cs="Arial"/>
          <w:lang w:eastAsia="sl-SI"/>
        </w:rPr>
        <w:t>Ob predložitvi ponudbe bo naročnik namesto potrdil, ki jih izdajajo javni orga</w:t>
      </w:r>
      <w:r w:rsidR="00492B48" w:rsidRPr="00590E2D">
        <w:rPr>
          <w:rFonts w:ascii="Arial" w:eastAsia="Times New Roman" w:hAnsi="Arial" w:cs="Arial"/>
          <w:lang w:eastAsia="sl-SI"/>
        </w:rPr>
        <w:t xml:space="preserve">ni ali tretje osebe, v skladu s 79. členom ZJN-3 sprejel ESPD. </w:t>
      </w:r>
      <w:r w:rsidR="0019354A" w:rsidRPr="00590E2D">
        <w:rPr>
          <w:rFonts w:ascii="Arial" w:eastAsia="Times New Roman" w:hAnsi="Arial" w:cs="Arial"/>
          <w:lang w:eastAsia="sl-SI"/>
        </w:rPr>
        <w:t>Naročnik lahko ponudnike kadar koli med postopkom pozove, da predložijo vsa dokazila ali del doka</w:t>
      </w:r>
      <w:r w:rsidR="002E0CB7" w:rsidRPr="00590E2D">
        <w:rPr>
          <w:rFonts w:ascii="Arial" w:eastAsia="Times New Roman" w:hAnsi="Arial" w:cs="Arial"/>
          <w:lang w:eastAsia="sl-SI"/>
        </w:rPr>
        <w:t xml:space="preserve">zil v zvezi z navedbami v ESPD. </w:t>
      </w:r>
      <w:r w:rsidR="0019354A" w:rsidRPr="00590E2D">
        <w:rPr>
          <w:rFonts w:ascii="Arial" w:eastAsia="Times New Roman" w:hAnsi="Arial" w:cs="Arial"/>
          <w:lang w:eastAsia="sl-SI"/>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18EE15D8" w14:textId="77777777" w:rsidR="008B7ECA" w:rsidRPr="00DA0766" w:rsidRDefault="008B7ECA" w:rsidP="005110E1">
      <w:pPr>
        <w:spacing w:after="0"/>
        <w:jc w:val="both"/>
        <w:rPr>
          <w:rFonts w:ascii="Arial Narrow" w:eastAsia="Times New Roman" w:hAnsi="Arial Narrow"/>
          <w:lang w:eastAsia="sl-SI"/>
        </w:rPr>
      </w:pPr>
    </w:p>
    <w:p w14:paraId="00C8CD79" w14:textId="77777777" w:rsidR="0019354A" w:rsidRPr="00590E2D" w:rsidRDefault="002E0CB7" w:rsidP="005110E1">
      <w:pPr>
        <w:shd w:val="clear" w:color="auto" w:fill="C2D69B"/>
        <w:spacing w:after="0"/>
        <w:rPr>
          <w:rFonts w:ascii="Arial" w:eastAsia="Times New Roman" w:hAnsi="Arial" w:cs="Arial"/>
          <w:b/>
          <w:lang w:eastAsia="sl-SI"/>
        </w:rPr>
      </w:pPr>
      <w:r w:rsidRPr="00590E2D">
        <w:rPr>
          <w:rFonts w:ascii="Arial" w:eastAsia="Times New Roman" w:hAnsi="Arial" w:cs="Arial"/>
          <w:b/>
          <w:lang w:eastAsia="sl-SI"/>
        </w:rPr>
        <w:t>RAZLOGI ZA IZKLJUČITEV</w:t>
      </w:r>
    </w:p>
    <w:p w14:paraId="6FA6283C" w14:textId="77777777" w:rsidR="00254D47" w:rsidRPr="00254D47" w:rsidRDefault="00254D47" w:rsidP="00254D47">
      <w:pPr>
        <w:spacing w:before="60" w:after="60" w:line="264" w:lineRule="auto"/>
        <w:jc w:val="both"/>
        <w:rPr>
          <w:rFonts w:ascii="Arial" w:hAnsi="Arial" w:cs="Arial"/>
        </w:rPr>
      </w:pPr>
      <w:r w:rsidRPr="00254D47">
        <w:rPr>
          <w:rFonts w:ascii="Arial" w:hAnsi="Arial" w:cs="Arial"/>
        </w:rPr>
        <w:t>Naročnik bo iz postopka javnega naročanja izključil gospodarski subjekt, če:</w:t>
      </w:r>
    </w:p>
    <w:p w14:paraId="203843D5" w14:textId="54626807" w:rsidR="00254D47" w:rsidRPr="00254D47" w:rsidRDefault="00254D47" w:rsidP="00254D47">
      <w:pPr>
        <w:pStyle w:val="Odstavekseznama"/>
        <w:numPr>
          <w:ilvl w:val="0"/>
          <w:numId w:val="49"/>
        </w:numPr>
        <w:spacing w:before="60" w:line="264" w:lineRule="auto"/>
        <w:ind w:left="426" w:hanging="426"/>
        <w:jc w:val="both"/>
        <w:rPr>
          <w:rFonts w:ascii="Arial" w:hAnsi="Arial" w:cs="Arial"/>
        </w:rPr>
      </w:pPr>
      <w:r w:rsidRPr="00254D47">
        <w:rPr>
          <w:rFonts w:ascii="Arial" w:hAnsi="Arial" w:cs="Arial"/>
        </w:rPr>
        <w:t>bo ugotovil, da zanj ali za osebo, ki je članica njegovega upravnega, vodstvenega ali nadzornega organa oziroma ima pooblastila za njegovo zastopanje, odločanje ali nadzor, obstaja kateri izmed obveznih izključitvenih razlogov iz 75. člena Zakona o javnem naročanju (ZJN-3).</w:t>
      </w:r>
    </w:p>
    <w:p w14:paraId="298F0E5C" w14:textId="6CB5F434" w:rsidR="00254D47" w:rsidRPr="00254D47" w:rsidRDefault="00254D47" w:rsidP="00254D47">
      <w:pPr>
        <w:rPr>
          <w:rFonts w:ascii="Arial" w:hAnsi="Arial" w:cs="Arial"/>
        </w:rPr>
      </w:pPr>
      <w:r w:rsidRPr="00254D47">
        <w:rPr>
          <w:rFonts w:ascii="Arial" w:hAnsi="Arial" w:cs="Arial"/>
        </w:rPr>
        <w:t>Gospodarski subjekt lahko v skladu z devetim odstavkom 75. člena ZJN-3 predloži dokaze, da je sprejel zadostne ukrepe za dokazovanje svoje zanesljivosti.</w:t>
      </w:r>
    </w:p>
    <w:p w14:paraId="63F7C96E" w14:textId="206552BF" w:rsidR="00B97131" w:rsidRPr="00B97131" w:rsidRDefault="00B97131" w:rsidP="00B97131">
      <w:pPr>
        <w:ind w:left="339" w:firstLine="113"/>
        <w:rPr>
          <w:rFonts w:ascii="Arial" w:hAnsi="Arial" w:cs="Arial"/>
          <w:i/>
        </w:rPr>
      </w:pPr>
      <w:r w:rsidRPr="00B97131">
        <w:rPr>
          <w:rFonts w:ascii="Arial" w:hAnsi="Arial" w:cs="Arial"/>
          <w:b/>
        </w:rPr>
        <w:t>Dokazilo:</w:t>
      </w:r>
      <w:r w:rsidRPr="00B97131">
        <w:rPr>
          <w:rFonts w:ascii="Arial" w:hAnsi="Arial" w:cs="Arial"/>
          <w:i/>
        </w:rPr>
        <w:t xml:space="preserve"> </w:t>
      </w:r>
      <w:r w:rsidRPr="00B97131">
        <w:rPr>
          <w:rFonts w:ascii="Arial" w:hAnsi="Arial" w:cs="Arial"/>
        </w:rPr>
        <w:t>ESPD obrazec za vse gospodarske subjekte v ponudbi.</w:t>
      </w:r>
    </w:p>
    <w:p w14:paraId="4EA2E0D8" w14:textId="0C18668F" w:rsidR="00254D47" w:rsidRPr="00254D47" w:rsidRDefault="00254D47" w:rsidP="00254D47">
      <w:pPr>
        <w:pStyle w:val="Odstavekseznama"/>
        <w:numPr>
          <w:ilvl w:val="0"/>
          <w:numId w:val="49"/>
        </w:numPr>
        <w:spacing w:before="60" w:line="264" w:lineRule="auto"/>
        <w:ind w:left="426" w:hanging="426"/>
        <w:jc w:val="both"/>
        <w:rPr>
          <w:rFonts w:ascii="Arial" w:hAnsi="Arial" w:cs="Arial"/>
        </w:rPr>
      </w:pPr>
      <w:r w:rsidRPr="00254D47">
        <w:rPr>
          <w:rFonts w:ascii="Arial" w:hAnsi="Arial" w:cs="Arial"/>
        </w:rPr>
        <w:t>bo pri preverjanju v skladu s 77., 79. in 80. členom ZJN-3 ugotovil, da ta ne izpolnjuje obveznosti v zvezi s plačilom davkov in prispevkov oziroma drugih denarnih nedavčnih obveznosti v skladu z zakonom, ki ureja finančno upravo, ki jih pobira davčni organ v skladu s predpisi države, v kateri ima sedež, ali predpisi države naročnika, če vrednost zapadlih neplačanih obveznosti na dan oddaje ponudbe znaša 50 eurov ali več. Šteje se, da gospodarski subjekt ne izpolnjuje teh obveznosti tudi, če na dan oddaje ponudbe nima predloženih vseh obračunov davčnih odtegljajev za dohodke iz delovnega razmerja za obdobje zadnjih petih let do dne oddaje ponudbe.</w:t>
      </w:r>
    </w:p>
    <w:p w14:paraId="2F652B44" w14:textId="6A2422EE" w:rsidR="00B97131" w:rsidRPr="00B97131" w:rsidRDefault="00B97131" w:rsidP="00B97131">
      <w:pPr>
        <w:ind w:left="426"/>
        <w:rPr>
          <w:rFonts w:ascii="Arial" w:hAnsi="Arial" w:cs="Arial"/>
          <w:i/>
        </w:rPr>
      </w:pPr>
      <w:r w:rsidRPr="00B97131">
        <w:rPr>
          <w:rFonts w:ascii="Arial" w:hAnsi="Arial" w:cs="Arial"/>
          <w:b/>
        </w:rPr>
        <w:t>Dokazilo:</w:t>
      </w:r>
      <w:r w:rsidRPr="00B97131">
        <w:rPr>
          <w:rFonts w:ascii="Arial" w:hAnsi="Arial" w:cs="Arial"/>
          <w:i/>
        </w:rPr>
        <w:t xml:space="preserve"> </w:t>
      </w:r>
      <w:r w:rsidRPr="00B97131">
        <w:rPr>
          <w:rFonts w:ascii="Arial" w:hAnsi="Arial" w:cs="Arial"/>
        </w:rPr>
        <w:t>ESPD obrazec za vse gospodarske subjekte v ponudbi.</w:t>
      </w:r>
    </w:p>
    <w:p w14:paraId="00D1E013" w14:textId="1F2326BC" w:rsidR="00254D47" w:rsidRPr="00D939D4" w:rsidRDefault="00254D47" w:rsidP="00254D47">
      <w:pPr>
        <w:pStyle w:val="Odstavekseznama"/>
        <w:numPr>
          <w:ilvl w:val="0"/>
          <w:numId w:val="49"/>
        </w:numPr>
        <w:spacing w:before="60" w:line="264" w:lineRule="auto"/>
        <w:ind w:left="426" w:hanging="426"/>
        <w:jc w:val="both"/>
        <w:rPr>
          <w:rFonts w:ascii="Arial" w:hAnsi="Arial" w:cs="Arial"/>
        </w:rPr>
      </w:pPr>
      <w:r w:rsidRPr="00D939D4">
        <w:rPr>
          <w:rFonts w:ascii="Arial" w:hAnsi="Arial" w:cs="Arial"/>
        </w:rPr>
        <w:t>mu je bila do dneva oddaje javnega naročila izrečena stranska sankcija prepovedi sodelovanja v postopkih javnega naročanja iz a) točke četrtega odstavka 75. člena ZJN-3.</w:t>
      </w:r>
    </w:p>
    <w:p w14:paraId="14298834" w14:textId="77777777" w:rsidR="00B97131" w:rsidRPr="00B97131" w:rsidRDefault="00B97131" w:rsidP="00B97131">
      <w:pPr>
        <w:ind w:left="426"/>
        <w:rPr>
          <w:rFonts w:ascii="Arial" w:hAnsi="Arial" w:cs="Arial"/>
          <w:i/>
        </w:rPr>
      </w:pPr>
      <w:r w:rsidRPr="00B97131">
        <w:rPr>
          <w:rFonts w:ascii="Arial" w:hAnsi="Arial" w:cs="Arial"/>
          <w:b/>
        </w:rPr>
        <w:t xml:space="preserve">Dokazilo: </w:t>
      </w:r>
      <w:r w:rsidRPr="00B97131">
        <w:rPr>
          <w:rFonts w:ascii="Arial" w:hAnsi="Arial" w:cs="Arial"/>
        </w:rPr>
        <w:t>ESPD obrazec za vse gospodarske subjekte v ponudbi.</w:t>
      </w:r>
    </w:p>
    <w:p w14:paraId="763E0809" w14:textId="0F168180" w:rsidR="00B97131" w:rsidRPr="00B97131" w:rsidRDefault="00B97131" w:rsidP="00F45222">
      <w:pPr>
        <w:widowControl w:val="0"/>
        <w:numPr>
          <w:ilvl w:val="0"/>
          <w:numId w:val="49"/>
        </w:numPr>
        <w:tabs>
          <w:tab w:val="left" w:pos="426"/>
        </w:tabs>
        <w:suppressAutoHyphens/>
        <w:spacing w:after="0" w:line="264" w:lineRule="auto"/>
        <w:ind w:left="426" w:hanging="426"/>
        <w:jc w:val="both"/>
        <w:rPr>
          <w:rFonts w:ascii="Arial" w:hAnsi="Arial" w:cs="Arial"/>
        </w:rPr>
      </w:pPr>
      <w:r w:rsidRPr="00B97131">
        <w:rPr>
          <w:rFonts w:ascii="Arial" w:hAnsi="Arial" w:cs="Arial"/>
        </w:rPr>
        <w:t>mu je bila v zadnjih treh letih pred potekom roka za oddajo ponudbe s pravnomočno odločitvijo ali več pravnomočnimi odločitvami pristojnega organa Republike Slovenije ali druge države članice ali tretje države izrečena globa za prekršek zaradi ugotovljenih najmanj dveh kršitev v zvezi s plačilom za delo, delovnim časom, počitki, opravljanjem dela na podlagi pogodb civilnega prava kljub obstoju elementov delovnega razmerja ali v zvezi z zaposlovanjem na črno.</w:t>
      </w:r>
    </w:p>
    <w:p w14:paraId="284330CD" w14:textId="075CF17C" w:rsidR="00B97131" w:rsidRPr="00B97131" w:rsidRDefault="00B97131" w:rsidP="00F45222">
      <w:pPr>
        <w:tabs>
          <w:tab w:val="left" w:pos="426"/>
        </w:tabs>
        <w:spacing w:before="120"/>
        <w:ind w:left="425"/>
        <w:jc w:val="both"/>
        <w:rPr>
          <w:rFonts w:ascii="Arial" w:hAnsi="Arial" w:cs="Arial"/>
        </w:rPr>
      </w:pPr>
      <w:r w:rsidRPr="00B97131">
        <w:rPr>
          <w:rFonts w:ascii="Arial" w:hAnsi="Arial" w:cs="Arial"/>
        </w:rPr>
        <w:t>Gospodarski subjekt, ki je v zgoraj navedenem položaju, lahko skladno z devetim odstavkom 75. člena ZJN-3 predloži dokaze, da je sprejel zadostne ukrepe, s katerimi lahko dokaže svojo zanesljivost kljub obstoju razloga za izključitev.</w:t>
      </w:r>
    </w:p>
    <w:p w14:paraId="34B3EE4F" w14:textId="77777777" w:rsidR="00B97131" w:rsidRPr="00B97131" w:rsidRDefault="00B97131" w:rsidP="00B97131">
      <w:pPr>
        <w:ind w:left="339" w:firstLine="113"/>
        <w:rPr>
          <w:rFonts w:ascii="Arial" w:hAnsi="Arial" w:cs="Arial"/>
        </w:rPr>
      </w:pPr>
      <w:r w:rsidRPr="00B97131">
        <w:rPr>
          <w:rFonts w:ascii="Arial" w:hAnsi="Arial" w:cs="Arial"/>
          <w:b/>
        </w:rPr>
        <w:t>Dokazilo:</w:t>
      </w:r>
      <w:r w:rsidRPr="00B97131">
        <w:rPr>
          <w:rFonts w:ascii="Arial" w:hAnsi="Arial" w:cs="Arial"/>
        </w:rPr>
        <w:t xml:space="preserve"> ESPD obrazec za vse gospodarske subjekte v ponudbi.</w:t>
      </w:r>
    </w:p>
    <w:p w14:paraId="27DD49E4" w14:textId="77777777" w:rsidR="000101A5" w:rsidRPr="00590E2D" w:rsidRDefault="000101A5" w:rsidP="005110E1">
      <w:pPr>
        <w:spacing w:after="0"/>
        <w:rPr>
          <w:rFonts w:ascii="Arial" w:eastAsia="Times New Roman" w:hAnsi="Arial" w:cs="Arial"/>
          <w:lang w:eastAsia="sl-SI"/>
        </w:rPr>
      </w:pPr>
    </w:p>
    <w:p w14:paraId="6F686C25" w14:textId="77777777" w:rsidR="0019354A" w:rsidRPr="00590E2D" w:rsidRDefault="00583AE1" w:rsidP="005110E1">
      <w:pPr>
        <w:shd w:val="clear" w:color="auto" w:fill="C2D69B"/>
        <w:spacing w:after="0"/>
        <w:rPr>
          <w:rFonts w:ascii="Arial" w:eastAsia="Times New Roman" w:hAnsi="Arial" w:cs="Arial"/>
          <w:b/>
          <w:lang w:eastAsia="sl-SI"/>
        </w:rPr>
      </w:pPr>
      <w:r w:rsidRPr="00590E2D">
        <w:rPr>
          <w:rFonts w:ascii="Arial" w:eastAsia="Times New Roman" w:hAnsi="Arial" w:cs="Arial"/>
          <w:b/>
          <w:lang w:eastAsia="sl-SI"/>
        </w:rPr>
        <w:t>POGOJI ZA SODELOVANJE</w:t>
      </w:r>
    </w:p>
    <w:p w14:paraId="1409A9C0" w14:textId="77777777" w:rsidR="0019354A" w:rsidRPr="00590E2D" w:rsidRDefault="0019354A" w:rsidP="005110E1">
      <w:pPr>
        <w:spacing w:after="0"/>
        <w:rPr>
          <w:rFonts w:ascii="Arial" w:eastAsia="Times New Roman" w:hAnsi="Arial" w:cs="Arial"/>
          <w:u w:val="single"/>
          <w:lang w:eastAsia="sl-SI"/>
        </w:rPr>
      </w:pPr>
      <w:r w:rsidRPr="00590E2D">
        <w:rPr>
          <w:rFonts w:ascii="Arial" w:eastAsia="Times New Roman" w:hAnsi="Arial" w:cs="Arial"/>
          <w:u w:val="single"/>
          <w:lang w:eastAsia="sl-SI"/>
        </w:rPr>
        <w:t>Ustreznost za opravljanje poklicne dejavnosti</w:t>
      </w:r>
    </w:p>
    <w:p w14:paraId="51C1EA37" w14:textId="77777777" w:rsidR="0019354A" w:rsidRPr="00590E2D" w:rsidRDefault="00583AE1" w:rsidP="009566D7">
      <w:pPr>
        <w:numPr>
          <w:ilvl w:val="0"/>
          <w:numId w:val="11"/>
        </w:numPr>
        <w:spacing w:after="0"/>
        <w:ind w:left="426" w:hanging="426"/>
        <w:jc w:val="both"/>
        <w:rPr>
          <w:rFonts w:ascii="Arial" w:eastAsia="Times New Roman" w:hAnsi="Arial" w:cs="Arial"/>
          <w:lang w:eastAsia="sl-SI"/>
        </w:rPr>
      </w:pPr>
      <w:r w:rsidRPr="00590E2D">
        <w:rPr>
          <w:rFonts w:ascii="Arial" w:eastAsia="Times New Roman" w:hAnsi="Arial" w:cs="Arial"/>
          <w:lang w:eastAsia="sl-SI"/>
        </w:rPr>
        <w:t>Ponudnik</w:t>
      </w:r>
      <w:r w:rsidR="0019354A" w:rsidRPr="00590E2D">
        <w:rPr>
          <w:rFonts w:ascii="Arial" w:eastAsia="Times New Roman" w:hAnsi="Arial" w:cs="Arial"/>
          <w:lang w:eastAsia="sl-SI"/>
        </w:rPr>
        <w:t xml:space="preserve"> mora biti vpisan v enega od poklicnih ali poslovnih registrov, ki se vodijo v državi članici, v kateri ima </w:t>
      </w:r>
      <w:r w:rsidRPr="00590E2D">
        <w:rPr>
          <w:rFonts w:ascii="Arial" w:eastAsia="Times New Roman" w:hAnsi="Arial" w:cs="Arial"/>
          <w:lang w:eastAsia="sl-SI"/>
        </w:rPr>
        <w:t>ponudnik sedež</w:t>
      </w:r>
      <w:r w:rsidR="00F5094F">
        <w:rPr>
          <w:rFonts w:ascii="Arial" w:eastAsia="Times New Roman" w:hAnsi="Arial" w:cs="Arial"/>
          <w:lang w:eastAsia="sl-SI"/>
        </w:rPr>
        <w:t xml:space="preserve"> in registriran za opravljanje dejavnosti, ki je predmet javnega naročila.</w:t>
      </w:r>
      <w:r w:rsidRPr="00590E2D">
        <w:rPr>
          <w:rFonts w:ascii="Arial" w:eastAsia="Times New Roman" w:hAnsi="Arial" w:cs="Arial"/>
          <w:lang w:eastAsia="sl-SI"/>
        </w:rPr>
        <w:t>.</w:t>
      </w:r>
    </w:p>
    <w:p w14:paraId="1743140E" w14:textId="77777777" w:rsidR="0019354A" w:rsidRPr="00590E2D" w:rsidRDefault="0019354A" w:rsidP="009566D7">
      <w:pPr>
        <w:numPr>
          <w:ilvl w:val="0"/>
          <w:numId w:val="11"/>
        </w:numPr>
        <w:spacing w:after="0"/>
        <w:ind w:left="426" w:hanging="426"/>
        <w:jc w:val="both"/>
        <w:rPr>
          <w:rFonts w:ascii="Arial" w:eastAsia="Times New Roman" w:hAnsi="Arial" w:cs="Arial"/>
          <w:lang w:eastAsia="sl-SI"/>
        </w:rPr>
      </w:pPr>
      <w:r w:rsidRPr="00590E2D">
        <w:rPr>
          <w:rFonts w:ascii="Arial" w:eastAsia="Times New Roman" w:hAnsi="Arial" w:cs="Arial"/>
          <w:lang w:eastAsia="sl-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036508EC" w14:textId="77777777" w:rsidR="002F7CCC" w:rsidRPr="00590E2D" w:rsidRDefault="002F7CCC" w:rsidP="005110E1">
      <w:pPr>
        <w:spacing w:after="0"/>
        <w:jc w:val="both"/>
        <w:rPr>
          <w:rFonts w:ascii="Arial" w:eastAsia="Times New Roman" w:hAnsi="Arial" w:cs="Arial"/>
          <w:lang w:eastAsia="sl-SI"/>
        </w:rPr>
      </w:pPr>
      <w:r w:rsidRPr="00590E2D">
        <w:rPr>
          <w:rFonts w:ascii="Arial" w:eastAsia="Times New Roman" w:hAnsi="Arial" w:cs="Arial"/>
          <w:b/>
          <w:lang w:eastAsia="sl-SI"/>
        </w:rPr>
        <w:t xml:space="preserve">DOKAZILO: </w:t>
      </w:r>
      <w:r w:rsidRPr="00590E2D">
        <w:rPr>
          <w:rFonts w:ascii="Arial" w:eastAsia="Times New Roman" w:hAnsi="Arial" w:cs="Arial"/>
          <w:lang w:eastAsia="sl-SI"/>
        </w:rPr>
        <w:t xml:space="preserve">Izpolnjen </w:t>
      </w:r>
      <w:r w:rsidRPr="00590E2D">
        <w:rPr>
          <w:rFonts w:ascii="Arial" w:eastAsia="Times New Roman" w:hAnsi="Arial" w:cs="Arial"/>
          <w:b/>
          <w:lang w:eastAsia="sl-SI"/>
        </w:rPr>
        <w:t>ESDP</w:t>
      </w:r>
      <w:r w:rsidRPr="00590E2D">
        <w:rPr>
          <w:rFonts w:ascii="Arial" w:eastAsia="Times New Roman" w:hAnsi="Arial" w:cs="Arial"/>
          <w:lang w:eastAsia="sl-SI"/>
        </w:rPr>
        <w:t xml:space="preserve"> obrazec za vse gospodarske subjekte v ponudbi.</w:t>
      </w:r>
    </w:p>
    <w:p w14:paraId="58CAAD16" w14:textId="77777777" w:rsidR="009401EB" w:rsidRPr="002F6EEC" w:rsidRDefault="009401EB" w:rsidP="009401EB">
      <w:pPr>
        <w:spacing w:after="120" w:line="240" w:lineRule="auto"/>
        <w:jc w:val="both"/>
        <w:rPr>
          <w:rFonts w:ascii="Arial" w:hAnsi="Arial" w:cs="Arial"/>
        </w:rPr>
      </w:pPr>
      <w:r w:rsidRPr="002F6EEC">
        <w:rPr>
          <w:rFonts w:ascii="Arial" w:hAnsi="Arial" w:cs="Arial"/>
        </w:rPr>
        <w:t>Gospodarski subjekt zagotavlja, da:</w:t>
      </w:r>
    </w:p>
    <w:p w14:paraId="725F19BA" w14:textId="77777777" w:rsidR="009401EB" w:rsidRPr="002F6EEC" w:rsidRDefault="009401EB" w:rsidP="00B23910">
      <w:pPr>
        <w:numPr>
          <w:ilvl w:val="1"/>
          <w:numId w:val="24"/>
        </w:numPr>
        <w:spacing w:after="120" w:line="240" w:lineRule="auto"/>
        <w:jc w:val="both"/>
        <w:rPr>
          <w:rFonts w:ascii="Arial" w:hAnsi="Arial" w:cs="Arial"/>
        </w:rPr>
      </w:pPr>
      <w:r w:rsidRPr="002F6EEC">
        <w:rPr>
          <w:rFonts w:ascii="Arial" w:hAnsi="Arial" w:cs="Arial"/>
        </w:rPr>
        <w:t xml:space="preserve">ne krši obveznosti iz drugega odstavka 3. člena ZJN-3 (obveznosti na področju </w:t>
      </w:r>
      <w:proofErr w:type="spellStart"/>
      <w:r w:rsidRPr="002F6EEC">
        <w:rPr>
          <w:rFonts w:ascii="Arial" w:hAnsi="Arial" w:cs="Arial"/>
        </w:rPr>
        <w:t>okoljskega</w:t>
      </w:r>
      <w:proofErr w:type="spellEnd"/>
      <w:r w:rsidRPr="002F6EEC">
        <w:rPr>
          <w:rFonts w:ascii="Arial" w:hAnsi="Arial" w:cs="Arial"/>
        </w:rPr>
        <w:t>, socialnega in delovnega prava);</w:t>
      </w:r>
    </w:p>
    <w:p w14:paraId="456AF49F" w14:textId="77777777" w:rsidR="009401EB" w:rsidRPr="002F6EEC" w:rsidRDefault="009401EB" w:rsidP="00B23910">
      <w:pPr>
        <w:numPr>
          <w:ilvl w:val="1"/>
          <w:numId w:val="24"/>
        </w:numPr>
        <w:spacing w:after="120" w:line="240" w:lineRule="auto"/>
        <w:jc w:val="both"/>
        <w:rPr>
          <w:rFonts w:ascii="Arial" w:hAnsi="Arial" w:cs="Arial"/>
        </w:rPr>
      </w:pPr>
      <w:r w:rsidRPr="002F6EEC">
        <w:rPr>
          <w:rFonts w:ascii="Arial" w:hAnsi="Arial" w:cs="Arial"/>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333761F0" w14:textId="77777777" w:rsidR="009401EB" w:rsidRPr="002F6EEC" w:rsidRDefault="009401EB" w:rsidP="00B23910">
      <w:pPr>
        <w:numPr>
          <w:ilvl w:val="1"/>
          <w:numId w:val="24"/>
        </w:numPr>
        <w:spacing w:after="120" w:line="240" w:lineRule="auto"/>
        <w:jc w:val="both"/>
        <w:rPr>
          <w:rFonts w:ascii="Arial" w:hAnsi="Arial" w:cs="Arial"/>
        </w:rPr>
      </w:pPr>
      <w:r w:rsidRPr="002F6EEC">
        <w:rPr>
          <w:rFonts w:ascii="Arial" w:hAnsi="Arial" w:cs="Arial"/>
        </w:rPr>
        <w:t>ni zagrešil hujšo kršitev poklicnih pravil, zaradi česar je omajana njegova integriteta;</w:t>
      </w:r>
    </w:p>
    <w:p w14:paraId="6EB4F66C" w14:textId="604403EF" w:rsidR="009401EB" w:rsidRPr="002F6EEC" w:rsidRDefault="009401EB" w:rsidP="00B23910">
      <w:pPr>
        <w:numPr>
          <w:ilvl w:val="1"/>
          <w:numId w:val="24"/>
        </w:numPr>
        <w:spacing w:after="120" w:line="240" w:lineRule="auto"/>
        <w:jc w:val="both"/>
        <w:rPr>
          <w:rFonts w:ascii="Arial" w:hAnsi="Arial" w:cs="Arial"/>
        </w:rPr>
      </w:pPr>
      <w:r w:rsidRPr="002F6EEC">
        <w:rPr>
          <w:rFonts w:ascii="Arial" w:hAnsi="Arial" w:cs="Arial"/>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w:t>
      </w:r>
      <w:r w:rsidR="00773C38">
        <w:rPr>
          <w:rFonts w:ascii="Arial" w:hAnsi="Arial" w:cs="Arial"/>
        </w:rPr>
        <w:t>.</w:t>
      </w:r>
      <w:r w:rsidRPr="002F6EEC">
        <w:rPr>
          <w:rFonts w:ascii="Arial" w:hAnsi="Arial" w:cs="Arial"/>
        </w:rPr>
        <w:t xml:space="preserve"> pogodbe ali uveljavljal odškodnino ter niso bile izvedene druge primerljive sankcije;</w:t>
      </w:r>
    </w:p>
    <w:p w14:paraId="0D86FC13" w14:textId="77777777" w:rsidR="009401EB" w:rsidRPr="00590E2D" w:rsidRDefault="009401EB" w:rsidP="005110E1">
      <w:pPr>
        <w:spacing w:after="0"/>
        <w:jc w:val="both"/>
        <w:rPr>
          <w:rFonts w:ascii="Arial" w:eastAsia="Times New Roman" w:hAnsi="Arial" w:cs="Arial"/>
          <w:lang w:eastAsia="sl-SI"/>
        </w:rPr>
      </w:pPr>
    </w:p>
    <w:p w14:paraId="0E81122A" w14:textId="4119A696" w:rsidR="0003223C" w:rsidRPr="00590E2D" w:rsidRDefault="00B22CE1" w:rsidP="005110E1">
      <w:pPr>
        <w:spacing w:after="0"/>
        <w:rPr>
          <w:rFonts w:ascii="Arial" w:eastAsia="Times New Roman" w:hAnsi="Arial" w:cs="Arial"/>
          <w:u w:val="single"/>
          <w:lang w:eastAsia="sl-SI"/>
        </w:rPr>
      </w:pPr>
      <w:r>
        <w:rPr>
          <w:rFonts w:ascii="Arial" w:eastAsia="Times New Roman" w:hAnsi="Arial" w:cs="Arial"/>
          <w:u w:val="single"/>
          <w:lang w:eastAsia="sl-SI"/>
        </w:rPr>
        <w:t xml:space="preserve">B: </w:t>
      </w:r>
      <w:r w:rsidR="0003223C" w:rsidRPr="00590E2D">
        <w:rPr>
          <w:rFonts w:ascii="Arial" w:eastAsia="Times New Roman" w:hAnsi="Arial" w:cs="Arial"/>
          <w:u w:val="single"/>
          <w:lang w:eastAsia="sl-SI"/>
        </w:rPr>
        <w:t>Tehnična in strokovna sposobnost</w:t>
      </w:r>
    </w:p>
    <w:p w14:paraId="041FBC7E" w14:textId="29B930E9" w:rsidR="00E024FE" w:rsidRPr="00D939D4" w:rsidRDefault="0003223C" w:rsidP="00E024FE">
      <w:pPr>
        <w:numPr>
          <w:ilvl w:val="0"/>
          <w:numId w:val="11"/>
        </w:numPr>
        <w:spacing w:after="0"/>
        <w:ind w:left="426" w:hanging="426"/>
        <w:jc w:val="both"/>
        <w:rPr>
          <w:rFonts w:ascii="Arial" w:eastAsia="Times New Roman" w:hAnsi="Arial" w:cs="Arial"/>
          <w:bCs/>
          <w:lang w:eastAsia="sl-SI"/>
        </w:rPr>
      </w:pPr>
      <w:r w:rsidRPr="00590E2D">
        <w:rPr>
          <w:rFonts w:ascii="Arial" w:eastAsia="Times New Roman" w:hAnsi="Arial" w:cs="Arial"/>
          <w:bCs/>
          <w:lang w:eastAsia="sl-SI"/>
        </w:rPr>
        <w:t xml:space="preserve">Ponudnik je v </w:t>
      </w:r>
      <w:r w:rsidR="00F5094F">
        <w:rPr>
          <w:rFonts w:ascii="Arial" w:eastAsia="Times New Roman" w:hAnsi="Arial" w:cs="Arial"/>
          <w:bCs/>
          <w:lang w:eastAsia="sl-SI"/>
        </w:rPr>
        <w:t xml:space="preserve">letih </w:t>
      </w:r>
      <w:r w:rsidR="00F5094F" w:rsidRPr="00D939D4">
        <w:rPr>
          <w:rFonts w:ascii="Arial" w:eastAsia="Times New Roman" w:hAnsi="Arial" w:cs="Arial"/>
          <w:bCs/>
          <w:lang w:eastAsia="sl-SI"/>
        </w:rPr>
        <w:t>20</w:t>
      </w:r>
      <w:r w:rsidR="00F45222" w:rsidRPr="00D939D4">
        <w:rPr>
          <w:rFonts w:ascii="Arial" w:eastAsia="Times New Roman" w:hAnsi="Arial" w:cs="Arial"/>
          <w:bCs/>
          <w:lang w:eastAsia="sl-SI"/>
        </w:rPr>
        <w:t>23</w:t>
      </w:r>
      <w:r w:rsidR="00F5094F" w:rsidRPr="00D939D4">
        <w:rPr>
          <w:rFonts w:ascii="Arial" w:eastAsia="Times New Roman" w:hAnsi="Arial" w:cs="Arial"/>
          <w:bCs/>
          <w:lang w:eastAsia="sl-SI"/>
        </w:rPr>
        <w:t>, 20</w:t>
      </w:r>
      <w:r w:rsidR="00F45222" w:rsidRPr="00D939D4">
        <w:rPr>
          <w:rFonts w:ascii="Arial" w:eastAsia="Times New Roman" w:hAnsi="Arial" w:cs="Arial"/>
          <w:bCs/>
          <w:lang w:eastAsia="sl-SI"/>
        </w:rPr>
        <w:t>24 in</w:t>
      </w:r>
      <w:r w:rsidR="00F5094F" w:rsidRPr="00D939D4">
        <w:rPr>
          <w:rFonts w:ascii="Arial" w:eastAsia="Times New Roman" w:hAnsi="Arial" w:cs="Arial"/>
          <w:bCs/>
          <w:lang w:eastAsia="sl-SI"/>
        </w:rPr>
        <w:t xml:space="preserve"> </w:t>
      </w:r>
      <w:r w:rsidR="00F45222" w:rsidRPr="00D939D4">
        <w:rPr>
          <w:rFonts w:ascii="Arial" w:eastAsia="Times New Roman" w:hAnsi="Arial" w:cs="Arial"/>
          <w:bCs/>
          <w:lang w:eastAsia="sl-SI"/>
        </w:rPr>
        <w:t>2025</w:t>
      </w:r>
      <w:r w:rsidRPr="00D939D4">
        <w:rPr>
          <w:rFonts w:ascii="Arial" w:eastAsia="Times New Roman" w:hAnsi="Arial" w:cs="Arial"/>
          <w:bCs/>
          <w:lang w:eastAsia="sl-SI"/>
        </w:rPr>
        <w:t xml:space="preserve"> izvajal oz. izvaja enako storitev, kot je predmet tega javnega naročila (priprava gotovih obrokov hrane</w:t>
      </w:r>
      <w:r w:rsidR="00F45222" w:rsidRPr="00D939D4">
        <w:rPr>
          <w:rFonts w:ascii="Arial" w:eastAsia="Times New Roman" w:hAnsi="Arial" w:cs="Arial"/>
          <w:bCs/>
          <w:lang w:eastAsia="sl-SI"/>
        </w:rPr>
        <w:t xml:space="preserve"> za osnovno šolo</w:t>
      </w:r>
      <w:r w:rsidRPr="00D939D4">
        <w:rPr>
          <w:rFonts w:ascii="Arial" w:eastAsia="Times New Roman" w:hAnsi="Arial" w:cs="Arial"/>
          <w:bCs/>
          <w:lang w:eastAsia="sl-SI"/>
        </w:rPr>
        <w:t>) pri vsaj enem referenčnem naročniku</w:t>
      </w:r>
      <w:r w:rsidR="00C9308E" w:rsidRPr="00D939D4">
        <w:rPr>
          <w:rFonts w:ascii="Arial" w:eastAsia="Times New Roman" w:hAnsi="Arial" w:cs="Arial"/>
          <w:bCs/>
          <w:lang w:eastAsia="sl-SI"/>
        </w:rPr>
        <w:t xml:space="preserve"> </w:t>
      </w:r>
      <w:r w:rsidR="00EA27A1" w:rsidRPr="00D939D4">
        <w:rPr>
          <w:rFonts w:ascii="Arial" w:eastAsia="Times New Roman" w:hAnsi="Arial" w:cs="Arial"/>
          <w:bCs/>
          <w:lang w:eastAsia="sl-SI"/>
        </w:rPr>
        <w:t xml:space="preserve">primerljive velikosti </w:t>
      </w:r>
      <w:r w:rsidR="00C9308E" w:rsidRPr="00D939D4">
        <w:rPr>
          <w:rFonts w:ascii="Arial" w:eastAsia="Times New Roman" w:hAnsi="Arial" w:cs="Arial"/>
          <w:bCs/>
          <w:lang w:eastAsia="sl-SI"/>
        </w:rPr>
        <w:t xml:space="preserve">v neprekinjenem trajanju vsaj 12 mesecev in vrednosti vsaj </w:t>
      </w:r>
      <w:r w:rsidR="00B22CE1" w:rsidRPr="00D939D4">
        <w:rPr>
          <w:rFonts w:ascii="Arial" w:eastAsia="Times New Roman" w:hAnsi="Arial" w:cs="Arial"/>
          <w:bCs/>
          <w:lang w:eastAsia="sl-SI"/>
        </w:rPr>
        <w:t>3</w:t>
      </w:r>
      <w:r w:rsidR="00F45222" w:rsidRPr="00D939D4">
        <w:rPr>
          <w:rFonts w:ascii="Arial" w:eastAsia="Times New Roman" w:hAnsi="Arial" w:cs="Arial"/>
          <w:bCs/>
          <w:lang w:eastAsia="sl-SI"/>
        </w:rPr>
        <w:t>5</w:t>
      </w:r>
      <w:r w:rsidR="00C9308E" w:rsidRPr="00D939D4">
        <w:rPr>
          <w:rFonts w:ascii="Arial" w:eastAsia="Times New Roman" w:hAnsi="Arial" w:cs="Arial"/>
          <w:bCs/>
          <w:lang w:eastAsia="sl-SI"/>
        </w:rPr>
        <w:t xml:space="preserve">0.000,00 EUR </w:t>
      </w:r>
      <w:r w:rsidR="001C029F" w:rsidRPr="00D939D4">
        <w:rPr>
          <w:rFonts w:ascii="Arial" w:eastAsia="Times New Roman" w:hAnsi="Arial" w:cs="Arial"/>
          <w:bCs/>
          <w:lang w:eastAsia="sl-SI"/>
        </w:rPr>
        <w:t>bre</w:t>
      </w:r>
      <w:r w:rsidR="00C9308E" w:rsidRPr="00D939D4">
        <w:rPr>
          <w:rFonts w:ascii="Arial" w:eastAsia="Times New Roman" w:hAnsi="Arial" w:cs="Arial"/>
          <w:bCs/>
          <w:lang w:eastAsia="sl-SI"/>
        </w:rPr>
        <w:t>z DDV</w:t>
      </w:r>
      <w:r w:rsidR="00F5094F" w:rsidRPr="00D939D4">
        <w:rPr>
          <w:rFonts w:ascii="Arial" w:eastAsia="Times New Roman" w:hAnsi="Arial" w:cs="Arial"/>
          <w:bCs/>
          <w:lang w:eastAsia="sl-SI"/>
        </w:rPr>
        <w:t xml:space="preserve"> letno</w:t>
      </w:r>
      <w:r w:rsidRPr="00D939D4">
        <w:rPr>
          <w:rFonts w:ascii="Arial" w:eastAsia="Times New Roman" w:hAnsi="Arial" w:cs="Arial"/>
          <w:bCs/>
          <w:lang w:eastAsia="sl-SI"/>
        </w:rPr>
        <w:t>. Referenca mora veljati celotno poslovno leto</w:t>
      </w:r>
      <w:r w:rsidR="00BD51B6" w:rsidRPr="00D939D4">
        <w:rPr>
          <w:rFonts w:ascii="Arial" w:eastAsia="Times New Roman" w:hAnsi="Arial" w:cs="Arial"/>
          <w:bCs/>
          <w:lang w:eastAsia="sl-SI"/>
        </w:rPr>
        <w:t xml:space="preserve"> (jan.-dec.)</w:t>
      </w:r>
      <w:r w:rsidRPr="00D939D4">
        <w:rPr>
          <w:rFonts w:ascii="Arial" w:eastAsia="Times New Roman" w:hAnsi="Arial" w:cs="Arial"/>
          <w:bCs/>
          <w:lang w:eastAsia="sl-SI"/>
        </w:rPr>
        <w:t xml:space="preserve"> izmed zadnjih treh let (20</w:t>
      </w:r>
      <w:r w:rsidR="00F45222" w:rsidRPr="00D939D4">
        <w:rPr>
          <w:rFonts w:ascii="Arial" w:eastAsia="Times New Roman" w:hAnsi="Arial" w:cs="Arial"/>
          <w:bCs/>
          <w:lang w:eastAsia="sl-SI"/>
        </w:rPr>
        <w:t>23</w:t>
      </w:r>
      <w:r w:rsidRPr="00D939D4">
        <w:rPr>
          <w:rFonts w:ascii="Arial" w:eastAsia="Times New Roman" w:hAnsi="Arial" w:cs="Arial"/>
          <w:bCs/>
          <w:lang w:eastAsia="sl-SI"/>
        </w:rPr>
        <w:t>, 20</w:t>
      </w:r>
      <w:r w:rsidR="00F45222" w:rsidRPr="00D939D4">
        <w:rPr>
          <w:rFonts w:ascii="Arial" w:eastAsia="Times New Roman" w:hAnsi="Arial" w:cs="Arial"/>
          <w:bCs/>
          <w:lang w:eastAsia="sl-SI"/>
        </w:rPr>
        <w:t>24</w:t>
      </w:r>
      <w:r w:rsidRPr="00D939D4">
        <w:rPr>
          <w:rFonts w:ascii="Arial" w:eastAsia="Times New Roman" w:hAnsi="Arial" w:cs="Arial"/>
          <w:bCs/>
          <w:lang w:eastAsia="sl-SI"/>
        </w:rPr>
        <w:t>, 20</w:t>
      </w:r>
      <w:r w:rsidR="00B97131" w:rsidRPr="00D939D4">
        <w:rPr>
          <w:rFonts w:ascii="Arial" w:eastAsia="Times New Roman" w:hAnsi="Arial" w:cs="Arial"/>
          <w:bCs/>
          <w:lang w:eastAsia="sl-SI"/>
        </w:rPr>
        <w:t>2</w:t>
      </w:r>
      <w:r w:rsidR="00F45222" w:rsidRPr="00D939D4">
        <w:rPr>
          <w:rFonts w:ascii="Arial" w:eastAsia="Times New Roman" w:hAnsi="Arial" w:cs="Arial"/>
          <w:bCs/>
          <w:lang w:eastAsia="sl-SI"/>
        </w:rPr>
        <w:t>5</w:t>
      </w:r>
      <w:r w:rsidRPr="00D939D4">
        <w:rPr>
          <w:rFonts w:ascii="Arial" w:eastAsia="Times New Roman" w:hAnsi="Arial" w:cs="Arial"/>
          <w:bCs/>
          <w:lang w:eastAsia="sl-SI"/>
        </w:rPr>
        <w:t>), vrednost referenčnega posla za eno poslovno let</w:t>
      </w:r>
      <w:r w:rsidR="00BD51B6" w:rsidRPr="00D939D4">
        <w:rPr>
          <w:rFonts w:ascii="Arial" w:eastAsia="Times New Roman" w:hAnsi="Arial" w:cs="Arial"/>
          <w:bCs/>
          <w:lang w:eastAsia="sl-SI"/>
        </w:rPr>
        <w:t xml:space="preserve">o pa mora biti vsaj </w:t>
      </w:r>
      <w:r w:rsidR="00B22CE1" w:rsidRPr="00D939D4">
        <w:rPr>
          <w:rFonts w:ascii="Arial" w:eastAsia="Times New Roman" w:hAnsi="Arial" w:cs="Arial"/>
          <w:bCs/>
          <w:lang w:eastAsia="sl-SI"/>
        </w:rPr>
        <w:t>3</w:t>
      </w:r>
      <w:r w:rsidR="00F45222" w:rsidRPr="00D939D4">
        <w:rPr>
          <w:rFonts w:ascii="Arial" w:eastAsia="Times New Roman" w:hAnsi="Arial" w:cs="Arial"/>
          <w:bCs/>
          <w:lang w:eastAsia="sl-SI"/>
        </w:rPr>
        <w:t>5</w:t>
      </w:r>
      <w:r w:rsidRPr="00D939D4">
        <w:rPr>
          <w:rFonts w:ascii="Arial" w:eastAsia="Times New Roman" w:hAnsi="Arial" w:cs="Arial"/>
          <w:bCs/>
          <w:lang w:eastAsia="sl-SI"/>
        </w:rPr>
        <w:t xml:space="preserve">0.000,00 EUR </w:t>
      </w:r>
      <w:r w:rsidR="00E024FE" w:rsidRPr="00D939D4">
        <w:rPr>
          <w:rFonts w:ascii="Arial" w:eastAsia="Times New Roman" w:hAnsi="Arial" w:cs="Arial"/>
          <w:bCs/>
          <w:lang w:eastAsia="sl-SI"/>
        </w:rPr>
        <w:t>brez</w:t>
      </w:r>
      <w:r w:rsidRPr="00D939D4">
        <w:rPr>
          <w:rFonts w:ascii="Arial" w:eastAsia="Times New Roman" w:hAnsi="Arial" w:cs="Arial"/>
          <w:bCs/>
          <w:lang w:eastAsia="sl-SI"/>
        </w:rPr>
        <w:t xml:space="preserve"> DDV.</w:t>
      </w:r>
    </w:p>
    <w:p w14:paraId="783C8328" w14:textId="77777777" w:rsidR="00F45222" w:rsidRDefault="00F45222" w:rsidP="005110E1">
      <w:pPr>
        <w:spacing w:after="0"/>
        <w:jc w:val="both"/>
        <w:rPr>
          <w:rFonts w:ascii="Arial" w:eastAsia="Times New Roman" w:hAnsi="Arial" w:cs="Arial"/>
          <w:b/>
          <w:bCs/>
          <w:lang w:eastAsia="sl-SI"/>
        </w:rPr>
      </w:pPr>
    </w:p>
    <w:p w14:paraId="5CBAF91C" w14:textId="0402E9B0" w:rsidR="0003223C" w:rsidRPr="00590E2D" w:rsidRDefault="0003223C" w:rsidP="005110E1">
      <w:pPr>
        <w:spacing w:after="0"/>
        <w:jc w:val="both"/>
        <w:rPr>
          <w:rFonts w:ascii="Arial" w:eastAsia="Times New Roman" w:hAnsi="Arial" w:cs="Arial"/>
          <w:bCs/>
          <w:lang w:eastAsia="sl-SI"/>
        </w:rPr>
      </w:pPr>
      <w:r w:rsidRPr="00590E2D">
        <w:rPr>
          <w:rFonts w:ascii="Arial" w:eastAsia="Times New Roman" w:hAnsi="Arial" w:cs="Arial"/>
          <w:b/>
          <w:bCs/>
          <w:lang w:eastAsia="sl-SI"/>
        </w:rPr>
        <w:t xml:space="preserve">DOKAZILO: </w:t>
      </w:r>
      <w:r w:rsidRPr="00590E2D">
        <w:rPr>
          <w:rFonts w:ascii="Arial" w:eastAsia="Times New Roman" w:hAnsi="Arial" w:cs="Arial"/>
          <w:lang w:eastAsia="sl-SI"/>
        </w:rPr>
        <w:t xml:space="preserve">Izpolnjen </w:t>
      </w:r>
      <w:r w:rsidRPr="00590E2D">
        <w:rPr>
          <w:rFonts w:ascii="Arial" w:eastAsia="Times New Roman" w:hAnsi="Arial" w:cs="Arial"/>
          <w:b/>
          <w:lang w:eastAsia="sl-SI"/>
        </w:rPr>
        <w:t>ESDP</w:t>
      </w:r>
      <w:r w:rsidRPr="00590E2D">
        <w:rPr>
          <w:rFonts w:ascii="Arial" w:eastAsia="Times New Roman" w:hAnsi="Arial" w:cs="Arial"/>
          <w:lang w:eastAsia="sl-SI"/>
        </w:rPr>
        <w:t xml:space="preserve"> obrazec ter seznam</w:t>
      </w:r>
      <w:r w:rsidRPr="00590E2D">
        <w:rPr>
          <w:rFonts w:ascii="Arial" w:eastAsia="Times New Roman" w:hAnsi="Arial" w:cs="Arial"/>
          <w:bCs/>
          <w:lang w:eastAsia="sl-SI"/>
        </w:rPr>
        <w:t xml:space="preserve"> referenčnih naročnikov na lastnem obrazcu z opisom izvedenih poslov iz katerih bo jasno razvidno izpolnjevanje pogoja (naziv referenčnega naročnika, kontaktna oseba pri referenčnem naročniku (ime in priimek, tel. št., e-mail), obdobje oz. poslovno leto referenčnega posla, vrsta in vrednost referenčnega posla</w:t>
      </w:r>
      <w:r w:rsidR="00CF3A9A">
        <w:rPr>
          <w:rFonts w:ascii="Arial" w:eastAsia="Times New Roman" w:hAnsi="Arial" w:cs="Arial"/>
          <w:bCs/>
          <w:lang w:eastAsia="sl-SI"/>
        </w:rPr>
        <w:t>.</w:t>
      </w:r>
      <w:r w:rsidR="00D60857">
        <w:rPr>
          <w:rFonts w:ascii="Arial" w:eastAsia="Times New Roman" w:hAnsi="Arial" w:cs="Arial"/>
          <w:bCs/>
          <w:lang w:eastAsia="sl-SI"/>
        </w:rPr>
        <w:t xml:space="preserve"> Ponudnik predloži lastno izjavo z navedenimi zahtevanimi podatki</w:t>
      </w:r>
      <w:r w:rsidR="00EA27A1">
        <w:rPr>
          <w:rFonts w:ascii="Arial" w:eastAsia="Times New Roman" w:hAnsi="Arial" w:cs="Arial"/>
          <w:bCs/>
          <w:lang w:eastAsia="sl-SI"/>
        </w:rPr>
        <w:t>,</w:t>
      </w:r>
      <w:r w:rsidR="00D60857">
        <w:rPr>
          <w:rFonts w:ascii="Arial" w:eastAsia="Times New Roman" w:hAnsi="Arial" w:cs="Arial"/>
          <w:bCs/>
          <w:lang w:eastAsia="sl-SI"/>
        </w:rPr>
        <w:t xml:space="preserve"> katera mora biti potrjena s strani referenčnega naročnika.</w:t>
      </w:r>
    </w:p>
    <w:p w14:paraId="0BF37CAB" w14:textId="77777777" w:rsidR="0003223C" w:rsidRPr="00B11998" w:rsidRDefault="0003223C" w:rsidP="005110E1">
      <w:pPr>
        <w:spacing w:after="0"/>
        <w:jc w:val="both"/>
        <w:rPr>
          <w:rFonts w:ascii="Arial" w:eastAsia="Times New Roman" w:hAnsi="Arial" w:cs="Arial"/>
          <w:bCs/>
          <w:lang w:eastAsia="sl-SI"/>
        </w:rPr>
      </w:pPr>
    </w:p>
    <w:p w14:paraId="17026944" w14:textId="77777777" w:rsidR="00E074B3" w:rsidRPr="00B11998" w:rsidRDefault="00E074B3" w:rsidP="00B11998">
      <w:pPr>
        <w:numPr>
          <w:ilvl w:val="0"/>
          <w:numId w:val="11"/>
        </w:numPr>
        <w:suppressAutoHyphens/>
        <w:spacing w:after="0"/>
        <w:ind w:left="426" w:hanging="426"/>
        <w:rPr>
          <w:rFonts w:ascii="Arial" w:eastAsia="Times New Roman" w:hAnsi="Arial" w:cs="Arial"/>
          <w:bCs/>
          <w:lang w:eastAsia="sl-SI"/>
        </w:rPr>
      </w:pPr>
      <w:r w:rsidRPr="00B11998">
        <w:rPr>
          <w:rFonts w:ascii="Arial" w:eastAsia="Times New Roman" w:hAnsi="Arial" w:cs="Arial"/>
          <w:bCs/>
          <w:lang w:eastAsia="sl-SI"/>
        </w:rPr>
        <w:t>Ponudnik zagotavlja,</w:t>
      </w:r>
      <w:r w:rsidRPr="00E074B3">
        <w:rPr>
          <w:rFonts w:ascii="Arial" w:eastAsia="Times New Roman" w:hAnsi="Arial" w:cs="Arial"/>
          <w:bCs/>
          <w:lang w:eastAsia="sl-SI"/>
        </w:rPr>
        <w:t xml:space="preserve"> da ima za izvedbo razpisanih storitev zaposlen sledeči kader:</w:t>
      </w:r>
    </w:p>
    <w:p w14:paraId="528D1192" w14:textId="61272365" w:rsidR="00D03691" w:rsidRPr="00D03691" w:rsidRDefault="00EA27A1" w:rsidP="00B11998">
      <w:pPr>
        <w:numPr>
          <w:ilvl w:val="0"/>
          <w:numId w:val="17"/>
        </w:numPr>
        <w:suppressAutoHyphens/>
        <w:spacing w:after="0"/>
        <w:ind w:left="709" w:hanging="284"/>
        <w:jc w:val="both"/>
        <w:rPr>
          <w:rFonts w:ascii="Arial" w:eastAsia="Times New Roman" w:hAnsi="Arial" w:cs="Arial"/>
          <w:bCs/>
          <w:color w:val="000000"/>
          <w:spacing w:val="-5"/>
          <w:lang w:eastAsia="sl-SI"/>
        </w:rPr>
      </w:pPr>
      <w:r>
        <w:rPr>
          <w:rFonts w:ascii="Arial" w:eastAsia="Times New Roman" w:hAnsi="Arial" w:cs="Arial"/>
          <w:bCs/>
          <w:color w:val="000000"/>
          <w:spacing w:val="-5"/>
          <w:u w:val="single"/>
          <w:lang w:eastAsia="sl-SI"/>
        </w:rPr>
        <w:t xml:space="preserve">2 </w:t>
      </w:r>
      <w:r w:rsidR="00D03691" w:rsidRPr="00D03691">
        <w:rPr>
          <w:rFonts w:ascii="Arial" w:eastAsia="Times New Roman" w:hAnsi="Arial" w:cs="Arial"/>
          <w:bCs/>
          <w:color w:val="000000"/>
          <w:spacing w:val="-5"/>
          <w:u w:val="single"/>
          <w:lang w:eastAsia="sl-SI"/>
        </w:rPr>
        <w:t>prehransk</w:t>
      </w:r>
      <w:r>
        <w:rPr>
          <w:rFonts w:ascii="Arial" w:eastAsia="Times New Roman" w:hAnsi="Arial" w:cs="Arial"/>
          <w:bCs/>
          <w:color w:val="000000"/>
          <w:spacing w:val="-5"/>
          <w:u w:val="single"/>
          <w:lang w:eastAsia="sl-SI"/>
        </w:rPr>
        <w:t>a</w:t>
      </w:r>
      <w:r w:rsidR="00D03691" w:rsidRPr="00D03691">
        <w:rPr>
          <w:rFonts w:ascii="Arial" w:eastAsia="Times New Roman" w:hAnsi="Arial" w:cs="Arial"/>
          <w:bCs/>
          <w:color w:val="000000"/>
          <w:spacing w:val="-5"/>
          <w:u w:val="single"/>
          <w:lang w:eastAsia="sl-SI"/>
        </w:rPr>
        <w:t xml:space="preserve"> strokovnjaka - živilsk</w:t>
      </w:r>
      <w:r>
        <w:rPr>
          <w:rFonts w:ascii="Arial" w:eastAsia="Times New Roman" w:hAnsi="Arial" w:cs="Arial"/>
          <w:bCs/>
          <w:color w:val="000000"/>
          <w:spacing w:val="-5"/>
          <w:u w:val="single"/>
          <w:lang w:eastAsia="sl-SI"/>
        </w:rPr>
        <w:t>a</w:t>
      </w:r>
      <w:r w:rsidR="00D03691" w:rsidRPr="00D03691">
        <w:rPr>
          <w:rFonts w:ascii="Arial" w:eastAsia="Times New Roman" w:hAnsi="Arial" w:cs="Arial"/>
          <w:bCs/>
          <w:color w:val="000000"/>
          <w:spacing w:val="-5"/>
          <w:u w:val="single"/>
          <w:lang w:eastAsia="sl-SI"/>
        </w:rPr>
        <w:t xml:space="preserve">  tehnologa</w:t>
      </w:r>
      <w:r w:rsidR="00D03691" w:rsidRPr="00D03691">
        <w:rPr>
          <w:rFonts w:ascii="Arial" w:eastAsia="Times New Roman" w:hAnsi="Arial" w:cs="Arial"/>
          <w:bCs/>
          <w:color w:val="000000"/>
          <w:spacing w:val="-5"/>
          <w:lang w:eastAsia="sl-SI"/>
        </w:rPr>
        <w:t xml:space="preserve">  z izobrazbo magister inženir živilstva (mag. inž. živ.) oziroma univ. dipl. inž. živil. tehnol. (pridobljen do 2004) ali diplomirani inženir živilstva in prehrane (UN), z najmanj tri letnimi delovnimi izkušnjami na področju izvajanja prehranskih storitev</w:t>
      </w:r>
      <w:r w:rsidR="00FD2B64">
        <w:rPr>
          <w:rFonts w:ascii="Arial" w:eastAsia="Times New Roman" w:hAnsi="Arial" w:cs="Arial"/>
          <w:bCs/>
          <w:color w:val="000000"/>
          <w:spacing w:val="-5"/>
          <w:lang w:eastAsia="sl-SI"/>
        </w:rPr>
        <w:t xml:space="preserve">, </w:t>
      </w:r>
      <w:r w:rsidR="00D03691" w:rsidRPr="00D03691">
        <w:rPr>
          <w:rFonts w:ascii="Arial" w:eastAsia="Times New Roman" w:hAnsi="Arial" w:cs="Arial"/>
          <w:bCs/>
          <w:color w:val="000000"/>
          <w:spacing w:val="-5"/>
          <w:lang w:eastAsia="sl-SI"/>
        </w:rPr>
        <w:t>ki bo imel svoje delovne naloge vezane na izvajanje prehranskih storitev pri naročniku</w:t>
      </w:r>
      <w:r w:rsidR="00FD2B64">
        <w:rPr>
          <w:rFonts w:ascii="Arial" w:eastAsia="Times New Roman" w:hAnsi="Arial" w:cs="Arial"/>
          <w:bCs/>
          <w:color w:val="000000"/>
          <w:spacing w:val="-5"/>
          <w:lang w:eastAsia="sl-SI"/>
        </w:rPr>
        <w:t>;</w:t>
      </w:r>
      <w:r w:rsidR="00D03691" w:rsidRPr="00D03691">
        <w:rPr>
          <w:rFonts w:ascii="Arial" w:eastAsia="Times New Roman" w:hAnsi="Arial" w:cs="Arial"/>
          <w:bCs/>
          <w:color w:val="000000"/>
          <w:spacing w:val="-5"/>
          <w:lang w:eastAsia="sl-SI"/>
        </w:rPr>
        <w:t xml:space="preserve"> </w:t>
      </w:r>
    </w:p>
    <w:p w14:paraId="4C677035" w14:textId="2650A518" w:rsidR="00D03691" w:rsidRPr="00D939D4" w:rsidRDefault="00EA27A1" w:rsidP="00B11998">
      <w:pPr>
        <w:numPr>
          <w:ilvl w:val="0"/>
          <w:numId w:val="23"/>
        </w:numPr>
        <w:suppressAutoHyphens/>
        <w:spacing w:after="0"/>
        <w:ind w:left="709" w:hanging="284"/>
        <w:jc w:val="both"/>
        <w:rPr>
          <w:rFonts w:ascii="Arial" w:eastAsia="Times New Roman" w:hAnsi="Arial" w:cs="Arial"/>
          <w:bCs/>
          <w:color w:val="000000"/>
          <w:spacing w:val="-5"/>
          <w:lang w:eastAsia="sl-SI"/>
        </w:rPr>
      </w:pPr>
      <w:r w:rsidRPr="00D939D4">
        <w:rPr>
          <w:rFonts w:ascii="Arial" w:eastAsia="Times New Roman" w:hAnsi="Arial" w:cs="Arial"/>
          <w:bCs/>
          <w:color w:val="000000"/>
          <w:spacing w:val="-5"/>
          <w:u w:val="single"/>
          <w:lang w:eastAsia="sl-SI"/>
        </w:rPr>
        <w:t xml:space="preserve">najmanj </w:t>
      </w:r>
      <w:r w:rsidR="00FD2B64" w:rsidRPr="00D939D4">
        <w:rPr>
          <w:rFonts w:ascii="Arial" w:eastAsia="Times New Roman" w:hAnsi="Arial" w:cs="Arial"/>
          <w:bCs/>
          <w:color w:val="000000"/>
          <w:spacing w:val="-5"/>
          <w:u w:val="single"/>
          <w:lang w:eastAsia="sl-SI"/>
        </w:rPr>
        <w:t>3</w:t>
      </w:r>
      <w:r w:rsidR="000E027A" w:rsidRPr="00D939D4">
        <w:rPr>
          <w:rFonts w:ascii="Arial" w:eastAsia="Times New Roman" w:hAnsi="Arial" w:cs="Arial"/>
          <w:bCs/>
          <w:color w:val="000000"/>
          <w:spacing w:val="-5"/>
          <w:u w:val="single"/>
          <w:lang w:eastAsia="sl-SI"/>
        </w:rPr>
        <w:t xml:space="preserve"> kuharj</w:t>
      </w:r>
      <w:r w:rsidR="00FD2B64" w:rsidRPr="00D939D4">
        <w:rPr>
          <w:rFonts w:ascii="Arial" w:eastAsia="Times New Roman" w:hAnsi="Arial" w:cs="Arial"/>
          <w:bCs/>
          <w:color w:val="000000"/>
          <w:spacing w:val="-5"/>
          <w:u w:val="single"/>
          <w:lang w:eastAsia="sl-SI"/>
        </w:rPr>
        <w:t>e</w:t>
      </w:r>
      <w:r w:rsidR="000E027A" w:rsidRPr="00D939D4">
        <w:rPr>
          <w:rFonts w:ascii="Arial" w:eastAsia="Times New Roman" w:hAnsi="Arial" w:cs="Arial"/>
          <w:bCs/>
          <w:color w:val="000000"/>
          <w:spacing w:val="-5"/>
          <w:u w:val="single"/>
          <w:lang w:eastAsia="sl-SI"/>
        </w:rPr>
        <w:t xml:space="preserve"> s</w:t>
      </w:r>
      <w:r w:rsidR="00D03691" w:rsidRPr="00D939D4">
        <w:rPr>
          <w:rFonts w:ascii="Arial" w:eastAsia="Times New Roman" w:hAnsi="Arial" w:cs="Arial"/>
          <w:bCs/>
          <w:color w:val="000000"/>
          <w:spacing w:val="-5"/>
          <w:u w:val="single"/>
          <w:lang w:eastAsia="sl-SI"/>
        </w:rPr>
        <w:t xml:space="preserve"> srednjo, višjo ali visoko izobrazbo</w:t>
      </w:r>
      <w:r w:rsidR="00D03691" w:rsidRPr="00D939D4">
        <w:rPr>
          <w:rFonts w:ascii="Arial" w:eastAsia="Times New Roman" w:hAnsi="Arial" w:cs="Arial"/>
          <w:bCs/>
          <w:color w:val="000000"/>
          <w:spacing w:val="-5"/>
          <w:lang w:eastAsia="sl-SI"/>
        </w:rPr>
        <w:t xml:space="preserve"> (diplomirani živilski tehnolog, živilski tehnolog, tehnolog kuharstva, organizator poslovanja v gostinstvu, gostinski tehnik), z najmanj tri letni</w:t>
      </w:r>
      <w:r w:rsidR="006D16E3" w:rsidRPr="00D939D4">
        <w:rPr>
          <w:rFonts w:ascii="Arial" w:eastAsia="Times New Roman" w:hAnsi="Arial" w:cs="Arial"/>
          <w:bCs/>
          <w:color w:val="000000"/>
          <w:spacing w:val="-5"/>
          <w:lang w:eastAsia="sl-SI"/>
        </w:rPr>
        <w:t xml:space="preserve"> delovnih izkušenj na področju izvajanja prehranskih storitev, ki so predmet tega razpisa.</w:t>
      </w:r>
      <w:r w:rsidR="00D03691" w:rsidRPr="00D939D4">
        <w:rPr>
          <w:rFonts w:ascii="Arial" w:eastAsia="Times New Roman" w:hAnsi="Arial" w:cs="Arial"/>
          <w:bCs/>
          <w:color w:val="000000"/>
          <w:spacing w:val="-5"/>
          <w:lang w:eastAsia="sl-SI"/>
        </w:rPr>
        <w:t xml:space="preserve"> </w:t>
      </w:r>
      <w:r w:rsidR="00C0429B" w:rsidRPr="00D939D4">
        <w:rPr>
          <w:rFonts w:ascii="Arial" w:eastAsia="Times New Roman" w:hAnsi="Arial" w:cs="Arial"/>
          <w:bCs/>
          <w:color w:val="000000"/>
          <w:spacing w:val="-5"/>
          <w:lang w:eastAsia="sl-SI"/>
        </w:rPr>
        <w:t>Vsaj eden od navedenih kuharjev mora imeti dodatno izobrazbo dietni kuhar, kar ponudnik izkaže s priloženim certifikatom oz. potrdilom o ustrezni kvalifikaciji.</w:t>
      </w:r>
    </w:p>
    <w:p w14:paraId="3565B398" w14:textId="77777777" w:rsidR="00B22CE1" w:rsidRPr="001E1982" w:rsidRDefault="00B22CE1" w:rsidP="000E027A">
      <w:pPr>
        <w:suppressAutoHyphens/>
        <w:spacing w:after="0"/>
        <w:jc w:val="both"/>
        <w:rPr>
          <w:rFonts w:ascii="Arial" w:eastAsia="Times New Roman" w:hAnsi="Arial" w:cs="Arial"/>
          <w:bCs/>
          <w:color w:val="000000"/>
          <w:spacing w:val="-5"/>
          <w:lang w:eastAsia="sl-SI"/>
        </w:rPr>
      </w:pPr>
    </w:p>
    <w:p w14:paraId="37488895" w14:textId="277E8066" w:rsidR="00977DAC" w:rsidRPr="00D939D4" w:rsidRDefault="0003223C" w:rsidP="005110E1">
      <w:pPr>
        <w:spacing w:after="0"/>
        <w:jc w:val="both"/>
        <w:rPr>
          <w:rFonts w:ascii="Arial" w:eastAsia="Times New Roman" w:hAnsi="Arial" w:cs="Arial"/>
          <w:bCs/>
          <w:lang w:eastAsia="sl-SI"/>
        </w:rPr>
      </w:pPr>
      <w:r w:rsidRPr="00D939D4">
        <w:rPr>
          <w:rFonts w:ascii="Arial" w:eastAsia="Times New Roman" w:hAnsi="Arial" w:cs="Arial"/>
          <w:b/>
          <w:bCs/>
          <w:lang w:eastAsia="sl-SI"/>
        </w:rPr>
        <w:t>DOKAZILO:</w:t>
      </w:r>
      <w:r w:rsidRPr="00D939D4">
        <w:rPr>
          <w:rFonts w:ascii="Arial" w:eastAsia="Times New Roman" w:hAnsi="Arial" w:cs="Arial"/>
          <w:bCs/>
          <w:lang w:eastAsia="sl-SI"/>
        </w:rPr>
        <w:t xml:space="preserve"> Izpolnjen ESDP obrazec ter seznam usposobljenih zaposlenih delavcev na lastnem obrazcu</w:t>
      </w:r>
      <w:r w:rsidR="000D6430" w:rsidRPr="00D939D4">
        <w:rPr>
          <w:rFonts w:ascii="Arial" w:eastAsia="Times New Roman" w:hAnsi="Arial" w:cs="Arial"/>
          <w:bCs/>
          <w:lang w:eastAsia="sl-SI"/>
        </w:rPr>
        <w:t>, ki ga ponudnik pripravi kot prilogo k točki 4. Pogoji za sodelovanje z obvezno priloženimi</w:t>
      </w:r>
      <w:r w:rsidRPr="00D939D4">
        <w:rPr>
          <w:rFonts w:ascii="Arial" w:eastAsia="Times New Roman" w:hAnsi="Arial" w:cs="Arial"/>
          <w:bCs/>
          <w:lang w:eastAsia="sl-SI"/>
        </w:rPr>
        <w:t xml:space="preserve"> dokazil</w:t>
      </w:r>
      <w:r w:rsidR="000D6430" w:rsidRPr="00D939D4">
        <w:rPr>
          <w:rFonts w:ascii="Arial" w:eastAsia="Times New Roman" w:hAnsi="Arial" w:cs="Arial"/>
          <w:bCs/>
          <w:lang w:eastAsia="sl-SI"/>
        </w:rPr>
        <w:t>i</w:t>
      </w:r>
      <w:r w:rsidRPr="00D939D4">
        <w:rPr>
          <w:rFonts w:ascii="Arial" w:eastAsia="Times New Roman" w:hAnsi="Arial" w:cs="Arial"/>
          <w:bCs/>
          <w:lang w:eastAsia="sl-SI"/>
        </w:rPr>
        <w:t xml:space="preserve"> o izpolnjevanju pogojev (dokazila, da so zaposleni navedeni v seznamu pri ponudniku v rednem delovnem razmerju ali v pogodbenem razmerju najmanj za čas trajanja tega javnega naročila, dokazila o izobraz</w:t>
      </w:r>
      <w:r w:rsidR="00977DAC" w:rsidRPr="00D939D4">
        <w:rPr>
          <w:rFonts w:ascii="Arial" w:eastAsia="Times New Roman" w:hAnsi="Arial" w:cs="Arial"/>
          <w:bCs/>
          <w:lang w:eastAsia="sl-SI"/>
        </w:rPr>
        <w:t xml:space="preserve">beni in strokovni kvalifikaciji, opravljenih tečajih, izobraževanjih ter delovnih izkušnjah </w:t>
      </w:r>
      <w:r w:rsidRPr="00D939D4">
        <w:rPr>
          <w:rFonts w:ascii="Arial" w:eastAsia="Times New Roman" w:hAnsi="Arial" w:cs="Arial"/>
          <w:bCs/>
          <w:lang w:eastAsia="sl-SI"/>
        </w:rPr>
        <w:t>za posameznega zaposlenega).</w:t>
      </w:r>
    </w:p>
    <w:p w14:paraId="7C8A63DB" w14:textId="77777777" w:rsidR="00F20689" w:rsidRPr="00D939D4" w:rsidRDefault="00F20689" w:rsidP="005110E1">
      <w:pPr>
        <w:spacing w:after="0"/>
        <w:jc w:val="both"/>
        <w:rPr>
          <w:rFonts w:ascii="Arial" w:eastAsia="Times New Roman" w:hAnsi="Arial" w:cs="Arial"/>
          <w:bCs/>
          <w:lang w:eastAsia="sl-SI"/>
        </w:rPr>
      </w:pPr>
    </w:p>
    <w:p w14:paraId="413777EF" w14:textId="26F62770" w:rsidR="00F20689" w:rsidRPr="00D939D4" w:rsidRDefault="006D16E3" w:rsidP="00CF3A9A">
      <w:pPr>
        <w:numPr>
          <w:ilvl w:val="0"/>
          <w:numId w:val="11"/>
        </w:numPr>
        <w:suppressAutoHyphens/>
        <w:spacing w:after="0"/>
        <w:ind w:left="426" w:hanging="426"/>
        <w:jc w:val="both"/>
        <w:rPr>
          <w:rFonts w:ascii="Arial" w:eastAsia="Times New Roman" w:hAnsi="Arial" w:cs="Arial"/>
          <w:bCs/>
          <w:lang w:eastAsia="sl-SI"/>
        </w:rPr>
      </w:pPr>
      <w:r w:rsidRPr="00D939D4">
        <w:rPr>
          <w:rFonts w:ascii="Arial" w:eastAsia="Times New Roman" w:hAnsi="Arial" w:cs="Arial"/>
          <w:bCs/>
          <w:lang w:eastAsia="sl-SI"/>
        </w:rPr>
        <w:t xml:space="preserve">Ponudnik razpolaga z </w:t>
      </w:r>
      <w:r w:rsidR="00773C38" w:rsidRPr="00D939D4">
        <w:rPr>
          <w:rFonts w:ascii="Arial" w:eastAsia="Times New Roman" w:hAnsi="Arial" w:cs="Arial"/>
          <w:bCs/>
          <w:lang w:eastAsia="sl-SI"/>
        </w:rPr>
        <w:t xml:space="preserve">ustrezno </w:t>
      </w:r>
      <w:r w:rsidRPr="00D939D4">
        <w:rPr>
          <w:rFonts w:ascii="Arial" w:eastAsia="Times New Roman" w:hAnsi="Arial" w:cs="Arial"/>
          <w:bCs/>
          <w:lang w:eastAsia="sl-SI"/>
        </w:rPr>
        <w:t>opremljeno kuhinjo z zadostnimi kapacitetami za pripravo zahtevane količine kosil. Kuhinja mora biti opremljena skladno z veljavnimi standardi ter omogočati varno pripravo obrokov v skladu s sistemom HACCP in drugimi veljavnimi predpisi. Ponudnik v</w:t>
      </w:r>
      <w:r w:rsidR="00F13387" w:rsidRPr="00D939D4">
        <w:rPr>
          <w:rFonts w:ascii="Arial" w:eastAsia="Times New Roman" w:hAnsi="Arial" w:cs="Arial"/>
          <w:bCs/>
          <w:lang w:eastAsia="sl-SI"/>
        </w:rPr>
        <w:t xml:space="preserve"> lastno pripravljeni</w:t>
      </w:r>
      <w:r w:rsidRPr="00D939D4">
        <w:rPr>
          <w:rFonts w:ascii="Arial" w:eastAsia="Times New Roman" w:hAnsi="Arial" w:cs="Arial"/>
          <w:bCs/>
          <w:lang w:eastAsia="sl-SI"/>
        </w:rPr>
        <w:t xml:space="preserve"> izjavi navede </w:t>
      </w:r>
      <w:r w:rsidR="00773C38" w:rsidRPr="00D939D4">
        <w:rPr>
          <w:rFonts w:ascii="Arial" w:eastAsia="Times New Roman" w:hAnsi="Arial" w:cs="Arial"/>
          <w:bCs/>
          <w:lang w:eastAsia="sl-SI"/>
        </w:rPr>
        <w:t xml:space="preserve">točno </w:t>
      </w:r>
      <w:r w:rsidRPr="00D939D4">
        <w:rPr>
          <w:rFonts w:ascii="Arial" w:eastAsia="Times New Roman" w:hAnsi="Arial" w:cs="Arial"/>
          <w:bCs/>
          <w:lang w:eastAsia="sl-SI"/>
        </w:rPr>
        <w:t>lokacijo kuhinje</w:t>
      </w:r>
      <w:r w:rsidR="00F13387" w:rsidRPr="00D939D4">
        <w:rPr>
          <w:rFonts w:ascii="Arial" w:eastAsia="Times New Roman" w:hAnsi="Arial" w:cs="Arial"/>
          <w:bCs/>
          <w:lang w:eastAsia="sl-SI"/>
        </w:rPr>
        <w:t xml:space="preserve"> z opisom le te, predloženo skico kuhinje, kjer se pripravljajo naročeni obroki</w:t>
      </w:r>
      <w:r w:rsidRPr="00D939D4">
        <w:rPr>
          <w:rFonts w:ascii="Arial" w:eastAsia="Times New Roman" w:hAnsi="Arial" w:cs="Arial"/>
          <w:bCs/>
          <w:lang w:eastAsia="sl-SI"/>
        </w:rPr>
        <w:t xml:space="preserve"> ter na zahtevo naročnika omogoči ogled prostorov.</w:t>
      </w:r>
    </w:p>
    <w:p w14:paraId="5FFA765B" w14:textId="77777777" w:rsidR="00773C38" w:rsidRPr="00D939D4" w:rsidRDefault="00773C38" w:rsidP="00773C38">
      <w:pPr>
        <w:suppressAutoHyphens/>
        <w:spacing w:after="0"/>
        <w:ind w:left="426"/>
        <w:rPr>
          <w:rFonts w:ascii="Arial" w:eastAsia="Times New Roman" w:hAnsi="Arial" w:cs="Arial"/>
          <w:bCs/>
          <w:lang w:eastAsia="sl-SI"/>
        </w:rPr>
      </w:pPr>
    </w:p>
    <w:p w14:paraId="17F7A0EC" w14:textId="41D21C5E" w:rsidR="00773C38" w:rsidRDefault="00773C38" w:rsidP="00EA27A1">
      <w:pPr>
        <w:numPr>
          <w:ilvl w:val="0"/>
          <w:numId w:val="11"/>
        </w:numPr>
        <w:spacing w:after="0" w:line="264" w:lineRule="auto"/>
        <w:ind w:left="426" w:hanging="426"/>
        <w:jc w:val="both"/>
        <w:rPr>
          <w:rFonts w:ascii="Arial" w:eastAsia="Times New Roman" w:hAnsi="Arial" w:cs="Arial"/>
          <w:bCs/>
          <w:lang w:eastAsia="sl-SI"/>
        </w:rPr>
      </w:pPr>
      <w:r w:rsidRPr="00D939D4">
        <w:rPr>
          <w:rFonts w:ascii="Arial" w:eastAsia="Times New Roman" w:hAnsi="Arial" w:cs="Arial"/>
          <w:bCs/>
          <w:lang w:eastAsia="sl-SI"/>
        </w:rPr>
        <w:t xml:space="preserve">Ponudnik zagotavlja, da bo pri izvedbi predmetnega javnega naročila upošteval </w:t>
      </w:r>
      <w:proofErr w:type="spellStart"/>
      <w:r w:rsidRPr="00D939D4">
        <w:rPr>
          <w:rFonts w:ascii="Arial" w:eastAsia="Times New Roman" w:hAnsi="Arial" w:cs="Arial"/>
          <w:bCs/>
          <w:lang w:eastAsia="sl-SI"/>
        </w:rPr>
        <w:t>okoljske</w:t>
      </w:r>
      <w:proofErr w:type="spellEnd"/>
      <w:r w:rsidRPr="00D939D4">
        <w:rPr>
          <w:rFonts w:ascii="Arial" w:eastAsia="Times New Roman" w:hAnsi="Arial" w:cs="Arial"/>
          <w:bCs/>
          <w:lang w:eastAsia="sl-SI"/>
        </w:rPr>
        <w:t xml:space="preserve"> zahteve iz Uredbe o zelenem javnem naročanju (Uradni list RS, št. 51/17 s spremembami in dopolnitvami), ki se nanašajo na predmet naročila. Ponudnik zagotavlja, da bo gostinske storitve izvajal na okolju prijazen način ter da bo pri dobavi in uporabi živil upošteval </w:t>
      </w:r>
      <w:r w:rsidRPr="00773C38">
        <w:rPr>
          <w:rFonts w:ascii="Arial" w:eastAsia="Times New Roman" w:hAnsi="Arial" w:cs="Arial"/>
          <w:bCs/>
          <w:lang w:eastAsia="sl-SI"/>
        </w:rPr>
        <w:t>naslednje zahteve:</w:t>
      </w:r>
    </w:p>
    <w:p w14:paraId="4007EA28" w14:textId="75E50318" w:rsidR="00773C38" w:rsidRPr="00773C38" w:rsidRDefault="00773C38" w:rsidP="00EA27A1">
      <w:pPr>
        <w:pStyle w:val="Navadensplet"/>
        <w:numPr>
          <w:ilvl w:val="1"/>
          <w:numId w:val="51"/>
        </w:numPr>
        <w:spacing w:before="120" w:beforeAutospacing="0" w:line="264" w:lineRule="auto"/>
        <w:ind w:left="851" w:hanging="284"/>
        <w:jc w:val="both"/>
        <w:rPr>
          <w:rFonts w:ascii="Arial" w:hAnsi="Arial" w:cs="Arial"/>
          <w:sz w:val="22"/>
          <w:szCs w:val="22"/>
        </w:rPr>
      </w:pPr>
      <w:r w:rsidRPr="00773C38">
        <w:rPr>
          <w:rFonts w:ascii="Arial" w:hAnsi="Arial" w:cs="Arial"/>
          <w:sz w:val="22"/>
          <w:szCs w:val="22"/>
        </w:rPr>
        <w:t xml:space="preserve">najmanj 15 % živil, ki jih ponudnik uporabi pri izvajanju gostinskih storitev, mora biti pridelanih na ekološki način v skladu z </w:t>
      </w:r>
      <w:r w:rsidRPr="00773C38">
        <w:rPr>
          <w:rStyle w:val="Krepko"/>
          <w:rFonts w:ascii="Arial" w:hAnsi="Arial" w:cs="Arial"/>
          <w:b w:val="0"/>
          <w:bCs w:val="0"/>
          <w:sz w:val="22"/>
          <w:szCs w:val="22"/>
        </w:rPr>
        <w:t>Uredbo (EU) 2018/848 o ekološki pridelavi in označevanju ekoloških proizvodov</w:t>
      </w:r>
      <w:r w:rsidRPr="00773C38">
        <w:rPr>
          <w:rFonts w:ascii="Arial" w:hAnsi="Arial" w:cs="Arial"/>
          <w:sz w:val="22"/>
          <w:szCs w:val="22"/>
        </w:rPr>
        <w:t xml:space="preserve"> oziroma drugim veljavnim predpisom, ki ureja ekološko pridelavo in predelavo kmetijskih pridelkov oziroma živil;</w:t>
      </w:r>
    </w:p>
    <w:p w14:paraId="0AAEE025" w14:textId="607D2FD0" w:rsidR="00773C38" w:rsidRPr="00773C38" w:rsidRDefault="00773C38" w:rsidP="00EA27A1">
      <w:pPr>
        <w:pStyle w:val="Navadensplet"/>
        <w:numPr>
          <w:ilvl w:val="1"/>
          <w:numId w:val="51"/>
        </w:numPr>
        <w:spacing w:line="264" w:lineRule="auto"/>
        <w:ind w:left="851" w:hanging="284"/>
        <w:jc w:val="both"/>
        <w:rPr>
          <w:rFonts w:ascii="Arial" w:hAnsi="Arial" w:cs="Arial"/>
          <w:sz w:val="22"/>
          <w:szCs w:val="22"/>
        </w:rPr>
      </w:pPr>
      <w:r w:rsidRPr="00773C38">
        <w:rPr>
          <w:rFonts w:ascii="Arial" w:hAnsi="Arial" w:cs="Arial"/>
          <w:sz w:val="22"/>
          <w:szCs w:val="22"/>
        </w:rPr>
        <w:t>najmanj 35 % sadja, zelenjave ter proizvodov iz lova ali ribolova mora biti izbranih glede na letni čas (sezonsko);</w:t>
      </w:r>
    </w:p>
    <w:p w14:paraId="71D99639" w14:textId="3DA02630" w:rsidR="00773C38" w:rsidRPr="00773C38" w:rsidRDefault="00773C38" w:rsidP="00EA27A1">
      <w:pPr>
        <w:pStyle w:val="Navadensplet"/>
        <w:numPr>
          <w:ilvl w:val="1"/>
          <w:numId w:val="51"/>
        </w:numPr>
        <w:spacing w:line="264" w:lineRule="auto"/>
        <w:ind w:left="851" w:hanging="284"/>
        <w:jc w:val="both"/>
        <w:rPr>
          <w:rFonts w:ascii="Arial" w:hAnsi="Arial" w:cs="Arial"/>
          <w:sz w:val="22"/>
          <w:szCs w:val="22"/>
        </w:rPr>
      </w:pPr>
      <w:r w:rsidRPr="00773C38">
        <w:rPr>
          <w:rFonts w:ascii="Arial" w:hAnsi="Arial" w:cs="Arial"/>
          <w:sz w:val="22"/>
          <w:szCs w:val="22"/>
        </w:rPr>
        <w:t>najmanj 20 % živil mora biti pridelanih oziroma proizvedenih v okviru shem kakovosti, opredeljenih v Zakonu o kmetijstvu (ZKme-1) oziroma v predpisih, ki urejajo sheme kakovosti;</w:t>
      </w:r>
    </w:p>
    <w:p w14:paraId="4364FE0B" w14:textId="43E5E14B" w:rsidR="00773C38" w:rsidRPr="00773C38" w:rsidRDefault="00773C38" w:rsidP="00EA27A1">
      <w:pPr>
        <w:pStyle w:val="Navadensplet"/>
        <w:numPr>
          <w:ilvl w:val="1"/>
          <w:numId w:val="51"/>
        </w:numPr>
        <w:spacing w:line="264" w:lineRule="auto"/>
        <w:ind w:left="851" w:hanging="284"/>
        <w:rPr>
          <w:rFonts w:ascii="Arial" w:hAnsi="Arial" w:cs="Arial"/>
          <w:sz w:val="22"/>
          <w:szCs w:val="22"/>
        </w:rPr>
      </w:pPr>
      <w:r w:rsidRPr="00773C38">
        <w:rPr>
          <w:rFonts w:ascii="Arial" w:hAnsi="Arial" w:cs="Arial"/>
          <w:sz w:val="22"/>
          <w:szCs w:val="22"/>
        </w:rPr>
        <w:t>skladno z določbami Zakona o kmetijstvu se kot lokalno pridelana štejejo živila, pridelana oziroma vzrejena v Republiki Sloveniji; uporabljeno blago mora biti znanega izvora, živila in embalaža pa morajo biti opremljeni z ustreznimi deklaracijami;</w:t>
      </w:r>
    </w:p>
    <w:p w14:paraId="01ED9540" w14:textId="36C0B2B4" w:rsidR="00B42E50" w:rsidRPr="00E74439" w:rsidRDefault="00773C38" w:rsidP="00EA27A1">
      <w:pPr>
        <w:pStyle w:val="Navadensplet"/>
        <w:numPr>
          <w:ilvl w:val="1"/>
          <w:numId w:val="51"/>
        </w:numPr>
        <w:spacing w:line="264" w:lineRule="auto"/>
        <w:ind w:left="851" w:hanging="284"/>
        <w:rPr>
          <w:rFonts w:ascii="Arial" w:hAnsi="Arial" w:cs="Arial"/>
          <w:sz w:val="22"/>
          <w:szCs w:val="22"/>
        </w:rPr>
      </w:pPr>
      <w:r w:rsidRPr="00773C38">
        <w:rPr>
          <w:rFonts w:ascii="Arial" w:hAnsi="Arial" w:cs="Arial"/>
          <w:sz w:val="22"/>
          <w:szCs w:val="22"/>
        </w:rPr>
        <w:t xml:space="preserve">ponudnik mora biti tehnično in strokovno usposobljen za upoštevanje </w:t>
      </w:r>
      <w:proofErr w:type="spellStart"/>
      <w:r w:rsidRPr="00773C38">
        <w:rPr>
          <w:rFonts w:ascii="Arial" w:hAnsi="Arial" w:cs="Arial"/>
          <w:sz w:val="22"/>
          <w:szCs w:val="22"/>
        </w:rPr>
        <w:t>okoljskih</w:t>
      </w:r>
      <w:proofErr w:type="spellEnd"/>
      <w:r w:rsidRPr="00773C38">
        <w:rPr>
          <w:rFonts w:ascii="Arial" w:hAnsi="Arial" w:cs="Arial"/>
          <w:sz w:val="22"/>
          <w:szCs w:val="22"/>
        </w:rPr>
        <w:t xml:space="preserve"> vidikov pri </w:t>
      </w:r>
    </w:p>
    <w:p w14:paraId="79D0A2AA" w14:textId="14053680" w:rsidR="00336CB3" w:rsidRPr="00336CB3" w:rsidRDefault="00336CB3" w:rsidP="00EA27A1">
      <w:pPr>
        <w:pStyle w:val="Navadensplet"/>
        <w:spacing w:line="264" w:lineRule="auto"/>
        <w:jc w:val="both"/>
        <w:rPr>
          <w:rFonts w:ascii="Arial" w:eastAsia="Calibri" w:hAnsi="Arial" w:cs="Arial"/>
          <w:sz w:val="22"/>
          <w:szCs w:val="20"/>
          <w:lang w:eastAsia="en-US"/>
        </w:rPr>
      </w:pPr>
      <w:r w:rsidRPr="00336CB3">
        <w:rPr>
          <w:rFonts w:ascii="Arial" w:eastAsia="Calibri" w:hAnsi="Arial" w:cs="Arial"/>
          <w:sz w:val="22"/>
          <w:szCs w:val="20"/>
          <w:lang w:eastAsia="en-US"/>
        </w:rPr>
        <w:t>Sadje mora biti sezonsko ter pridelano v skladu z zahtevami nacionalnih shem kakovosti »Integrirani« oziroma »Izbrana kakovost«. V primeru jabolk se poleg navedenih zahtev glede kakovosti priporoča dobava jabolk, uvrščenih najmanj v I. kakovostni razred, skladno z veljavnimi tržnimi standardi Evropske unije za sadje in zelenjavo.</w:t>
      </w:r>
    </w:p>
    <w:p w14:paraId="7E317CEE" w14:textId="18F4BBE8" w:rsidR="00B42E50" w:rsidRPr="00E74439" w:rsidRDefault="00C14C12" w:rsidP="00EA27A1">
      <w:pPr>
        <w:spacing w:line="264" w:lineRule="auto"/>
        <w:jc w:val="both"/>
        <w:rPr>
          <w:rFonts w:ascii="Arial" w:hAnsi="Arial" w:cs="Arial"/>
          <w:szCs w:val="20"/>
        </w:rPr>
      </w:pPr>
      <w:r w:rsidRPr="00E74439">
        <w:rPr>
          <w:rFonts w:ascii="Arial" w:hAnsi="Arial" w:cs="Arial"/>
          <w:szCs w:val="20"/>
        </w:rPr>
        <w:t>Tudi</w:t>
      </w:r>
      <w:r w:rsidR="00B42E50" w:rsidRPr="00E74439">
        <w:rPr>
          <w:rFonts w:ascii="Arial" w:hAnsi="Arial" w:cs="Arial"/>
          <w:szCs w:val="20"/>
        </w:rPr>
        <w:t xml:space="preserve"> zelenjava</w:t>
      </w:r>
      <w:r w:rsidRPr="00E74439">
        <w:rPr>
          <w:rFonts w:ascii="Arial" w:hAnsi="Arial" w:cs="Arial"/>
          <w:szCs w:val="20"/>
        </w:rPr>
        <w:t xml:space="preserve"> mora biti</w:t>
      </w:r>
      <w:r w:rsidR="00B42E50" w:rsidRPr="00E74439">
        <w:rPr>
          <w:rFonts w:ascii="Arial" w:hAnsi="Arial" w:cs="Arial"/>
          <w:szCs w:val="20"/>
        </w:rPr>
        <w:t xml:space="preserve"> sezonska in pridelana na način, kot ga opredeljuje nacionalna shema kakovosti »integrirani«.</w:t>
      </w:r>
    </w:p>
    <w:p w14:paraId="55319831" w14:textId="5489BC0B" w:rsidR="00B42E50" w:rsidRPr="00E74439" w:rsidRDefault="00C848ED" w:rsidP="00EA27A1">
      <w:pPr>
        <w:spacing w:line="264" w:lineRule="auto"/>
        <w:jc w:val="both"/>
        <w:rPr>
          <w:rFonts w:ascii="Arial" w:hAnsi="Arial" w:cs="Arial"/>
          <w:szCs w:val="20"/>
        </w:rPr>
      </w:pPr>
      <w:r w:rsidRPr="00C848ED">
        <w:rPr>
          <w:rFonts w:ascii="Arial" w:hAnsi="Arial" w:cs="Arial"/>
          <w:szCs w:val="20"/>
        </w:rPr>
        <w:t>Za določene vrste zelenjave (zlasti zeleno solato, endivijo, papriko in paradižnik) ter sadja (zlasti agrume, kivi, breskve, nektarine, hruške, jagode in namizno grozdje) naročnik zahteva najmanj II. kakovostni razred skladno z veljavnimi tržnimi standardi Evropske unije za sadje in zelenjavo.</w:t>
      </w:r>
      <w:r w:rsidR="00B42E50" w:rsidRPr="00E74439">
        <w:rPr>
          <w:rFonts w:ascii="Arial" w:hAnsi="Arial" w:cs="Arial"/>
          <w:szCs w:val="20"/>
        </w:rPr>
        <w:t xml:space="preserve"> </w:t>
      </w:r>
    </w:p>
    <w:p w14:paraId="5CBB09CA" w14:textId="3A400042" w:rsidR="00B42E50" w:rsidRPr="00E74439" w:rsidRDefault="00C848ED" w:rsidP="00EA27A1">
      <w:pPr>
        <w:spacing w:line="264" w:lineRule="auto"/>
        <w:jc w:val="both"/>
        <w:rPr>
          <w:rFonts w:ascii="Arial" w:hAnsi="Arial" w:cs="Arial"/>
          <w:szCs w:val="20"/>
        </w:rPr>
      </w:pPr>
      <w:r w:rsidRPr="00C848ED">
        <w:rPr>
          <w:rFonts w:ascii="Arial" w:hAnsi="Arial" w:cs="Arial"/>
          <w:szCs w:val="20"/>
        </w:rPr>
        <w:t>Ponudnik mora prednostno zagotavljati jajca iz ekološke reje (kategorija 0).</w:t>
      </w:r>
      <w:r>
        <w:rPr>
          <w:rFonts w:ascii="Arial" w:hAnsi="Arial" w:cs="Arial"/>
          <w:szCs w:val="20"/>
        </w:rPr>
        <w:t xml:space="preserve"> </w:t>
      </w:r>
      <w:r w:rsidRPr="00C848ED">
        <w:rPr>
          <w:rFonts w:ascii="Arial" w:hAnsi="Arial" w:cs="Arial"/>
          <w:szCs w:val="20"/>
        </w:rPr>
        <w:t xml:space="preserve">V primeru </w:t>
      </w:r>
      <w:proofErr w:type="spellStart"/>
      <w:r w:rsidRPr="00C848ED">
        <w:rPr>
          <w:rFonts w:ascii="Arial" w:hAnsi="Arial" w:cs="Arial"/>
          <w:szCs w:val="20"/>
        </w:rPr>
        <w:t>nedobavljivosti</w:t>
      </w:r>
      <w:proofErr w:type="spellEnd"/>
      <w:r w:rsidRPr="00C848ED">
        <w:rPr>
          <w:rFonts w:ascii="Arial" w:hAnsi="Arial" w:cs="Arial"/>
          <w:szCs w:val="20"/>
        </w:rPr>
        <w:t xml:space="preserve"> teh jajc mora zagotoviti jajca iz pašne reje (kategorija 1), nato iz talne reje (kategorija 2) in izjemoma iz reje v kletkah (kategorija 3).</w:t>
      </w:r>
    </w:p>
    <w:p w14:paraId="7BFE0EB2" w14:textId="4305D8D6" w:rsidR="00B42E50" w:rsidRPr="00E74439" w:rsidRDefault="00B42E50" w:rsidP="00EA27A1">
      <w:pPr>
        <w:spacing w:line="264" w:lineRule="auto"/>
        <w:jc w:val="both"/>
        <w:rPr>
          <w:rFonts w:ascii="Arial" w:hAnsi="Arial" w:cs="Arial"/>
          <w:szCs w:val="20"/>
        </w:rPr>
      </w:pPr>
      <w:r w:rsidRPr="00E74439">
        <w:rPr>
          <w:rFonts w:ascii="Arial" w:hAnsi="Arial" w:cs="Arial"/>
          <w:szCs w:val="20"/>
        </w:rPr>
        <w:t xml:space="preserve">Pri </w:t>
      </w:r>
      <w:r w:rsidR="00E74439" w:rsidRPr="00E74439">
        <w:rPr>
          <w:rFonts w:ascii="Arial" w:hAnsi="Arial" w:cs="Arial"/>
          <w:szCs w:val="20"/>
        </w:rPr>
        <w:t>ponudbi</w:t>
      </w:r>
      <w:r w:rsidRPr="00E74439">
        <w:rPr>
          <w:rFonts w:ascii="Arial" w:hAnsi="Arial" w:cs="Arial"/>
          <w:szCs w:val="20"/>
        </w:rPr>
        <w:t xml:space="preserve"> </w:t>
      </w:r>
      <w:r w:rsidRPr="00E74439">
        <w:rPr>
          <w:rFonts w:ascii="Arial" w:hAnsi="Arial" w:cs="Arial"/>
          <w:b/>
          <w:szCs w:val="20"/>
        </w:rPr>
        <w:t>medu</w:t>
      </w:r>
      <w:r w:rsidR="00E74439" w:rsidRPr="00E74439">
        <w:rPr>
          <w:rFonts w:ascii="Arial" w:hAnsi="Arial" w:cs="Arial"/>
          <w:szCs w:val="20"/>
        </w:rPr>
        <w:t xml:space="preserve"> zahtevamo</w:t>
      </w:r>
      <w:r w:rsidRPr="00E74439">
        <w:rPr>
          <w:rFonts w:ascii="Arial" w:hAnsi="Arial" w:cs="Arial"/>
          <w:szCs w:val="20"/>
        </w:rPr>
        <w:t xml:space="preserve"> med, ki izpolnjuje zahteve iz shem kakovosti. </w:t>
      </w:r>
    </w:p>
    <w:p w14:paraId="79B63242" w14:textId="53E706B8" w:rsidR="00B42E50" w:rsidRPr="00E74439" w:rsidRDefault="00E74439" w:rsidP="00EA27A1">
      <w:pPr>
        <w:spacing w:line="264" w:lineRule="auto"/>
        <w:jc w:val="both"/>
        <w:rPr>
          <w:rFonts w:ascii="Arial" w:hAnsi="Arial" w:cs="Arial"/>
          <w:szCs w:val="20"/>
        </w:rPr>
      </w:pPr>
      <w:r w:rsidRPr="00E74439">
        <w:rPr>
          <w:rFonts w:ascii="Arial" w:hAnsi="Arial" w:cs="Arial"/>
          <w:szCs w:val="20"/>
        </w:rPr>
        <w:t>M</w:t>
      </w:r>
      <w:r w:rsidR="00B42E50" w:rsidRPr="00E74439">
        <w:rPr>
          <w:rFonts w:ascii="Arial" w:hAnsi="Arial" w:cs="Arial"/>
          <w:szCs w:val="20"/>
        </w:rPr>
        <w:t xml:space="preserve">lečni in mesni izdelki </w:t>
      </w:r>
      <w:r w:rsidRPr="00E74439">
        <w:rPr>
          <w:rFonts w:ascii="Arial" w:hAnsi="Arial" w:cs="Arial"/>
          <w:szCs w:val="20"/>
        </w:rPr>
        <w:t xml:space="preserve">morajo biti </w:t>
      </w:r>
      <w:r w:rsidR="00B42E50" w:rsidRPr="00E74439">
        <w:rPr>
          <w:rFonts w:ascii="Arial" w:hAnsi="Arial" w:cs="Arial"/>
          <w:szCs w:val="20"/>
        </w:rPr>
        <w:t xml:space="preserve">pridelani na način, kot ga opredeljuje nacionalna shema kakovosti »izbrana kakovost«. </w:t>
      </w:r>
    </w:p>
    <w:p w14:paraId="778C4508" w14:textId="77777777" w:rsidR="000E0481" w:rsidRPr="00E74439" w:rsidRDefault="000E0481" w:rsidP="00C848ED">
      <w:pPr>
        <w:spacing w:after="120"/>
        <w:jc w:val="both"/>
        <w:rPr>
          <w:rFonts w:ascii="Arial" w:eastAsia="Times New Roman" w:hAnsi="Arial" w:cs="Arial"/>
          <w:bCs/>
          <w:lang w:eastAsia="sl-SI"/>
        </w:rPr>
      </w:pPr>
      <w:r w:rsidRPr="00E74439">
        <w:rPr>
          <w:rFonts w:ascii="Arial" w:eastAsia="Times New Roman" w:hAnsi="Arial" w:cs="Arial"/>
          <w:b/>
          <w:bCs/>
          <w:lang w:eastAsia="sl-SI"/>
        </w:rPr>
        <w:t>DOKAZILO:</w:t>
      </w:r>
      <w:r w:rsidRPr="00E74439">
        <w:rPr>
          <w:rFonts w:ascii="Arial" w:eastAsia="Times New Roman" w:hAnsi="Arial" w:cs="Arial"/>
          <w:bCs/>
          <w:lang w:eastAsia="sl-SI"/>
        </w:rPr>
        <w:t xml:space="preserve"> Izpolnjen ESDP obrazec ter:</w:t>
      </w:r>
    </w:p>
    <w:p w14:paraId="5B41351F" w14:textId="16310534" w:rsidR="000E0481" w:rsidRPr="00E74439" w:rsidRDefault="000E0481" w:rsidP="00B23910">
      <w:pPr>
        <w:numPr>
          <w:ilvl w:val="0"/>
          <w:numId w:val="19"/>
        </w:numPr>
        <w:spacing w:after="0"/>
        <w:ind w:left="993" w:hanging="426"/>
        <w:jc w:val="both"/>
        <w:rPr>
          <w:rFonts w:ascii="Arial" w:eastAsia="Times New Roman" w:hAnsi="Arial" w:cs="Arial"/>
          <w:bCs/>
          <w:lang w:eastAsia="sl-SI"/>
        </w:rPr>
      </w:pPr>
      <w:r w:rsidRPr="00E74439">
        <w:rPr>
          <w:rFonts w:ascii="Arial" w:eastAsia="Times New Roman" w:hAnsi="Arial" w:cs="Arial"/>
          <w:bCs/>
          <w:lang w:eastAsia="sl-SI"/>
        </w:rPr>
        <w:t>potrdilo, da blago ali storitev z</w:t>
      </w:r>
      <w:r w:rsidR="00E720F4" w:rsidRPr="00E74439">
        <w:rPr>
          <w:rFonts w:ascii="Arial" w:eastAsia="Times New Roman" w:hAnsi="Arial" w:cs="Arial"/>
          <w:bCs/>
          <w:lang w:eastAsia="sl-SI"/>
        </w:rPr>
        <w:t>agotavlja sheme kakovosti, ki so opredeljene v 69. členu Zakona o kmetijstvu</w:t>
      </w:r>
      <w:r w:rsidRPr="00E74439">
        <w:rPr>
          <w:rFonts w:ascii="Arial" w:eastAsia="Times New Roman" w:hAnsi="Arial" w:cs="Arial"/>
          <w:bCs/>
          <w:lang w:eastAsia="sl-SI"/>
        </w:rPr>
        <w:t>;</w:t>
      </w:r>
    </w:p>
    <w:p w14:paraId="6F9FD1C8" w14:textId="181E5408" w:rsidR="000E0481" w:rsidRPr="00E74439" w:rsidRDefault="000E0481" w:rsidP="00B23910">
      <w:pPr>
        <w:numPr>
          <w:ilvl w:val="0"/>
          <w:numId w:val="19"/>
        </w:numPr>
        <w:spacing w:after="0"/>
        <w:ind w:left="993" w:hanging="426"/>
        <w:jc w:val="both"/>
        <w:rPr>
          <w:rFonts w:ascii="Arial" w:eastAsia="Times New Roman" w:hAnsi="Arial" w:cs="Arial"/>
          <w:bCs/>
          <w:lang w:eastAsia="sl-SI"/>
        </w:rPr>
      </w:pPr>
      <w:r w:rsidRPr="00E74439">
        <w:rPr>
          <w:rFonts w:ascii="Arial" w:eastAsia="Times New Roman" w:hAnsi="Arial" w:cs="Arial"/>
          <w:b/>
          <w:lang w:eastAsia="sl-SI"/>
        </w:rPr>
        <w:t>lastna izjava</w:t>
      </w:r>
      <w:r w:rsidRPr="00E74439">
        <w:rPr>
          <w:rFonts w:ascii="Arial" w:eastAsia="Times New Roman" w:hAnsi="Arial" w:cs="Arial"/>
          <w:bCs/>
          <w:lang w:eastAsia="sl-SI"/>
        </w:rPr>
        <w:t xml:space="preserve"> da bo izpolnil </w:t>
      </w:r>
      <w:r w:rsidR="00E74439" w:rsidRPr="00E74439">
        <w:rPr>
          <w:rFonts w:ascii="Arial" w:eastAsia="Times New Roman" w:hAnsi="Arial" w:cs="Arial"/>
          <w:bCs/>
          <w:lang w:eastAsia="sl-SI"/>
        </w:rPr>
        <w:t xml:space="preserve">vse </w:t>
      </w:r>
      <w:r w:rsidRPr="00E74439">
        <w:rPr>
          <w:rFonts w:ascii="Arial" w:eastAsia="Times New Roman" w:hAnsi="Arial" w:cs="Arial"/>
          <w:bCs/>
          <w:lang w:eastAsia="sl-SI"/>
        </w:rPr>
        <w:t>zahteve</w:t>
      </w:r>
      <w:r w:rsidR="00E74439" w:rsidRPr="00E74439">
        <w:rPr>
          <w:rFonts w:ascii="Arial" w:eastAsia="Times New Roman" w:hAnsi="Arial" w:cs="Arial"/>
          <w:bCs/>
          <w:lang w:eastAsia="sl-SI"/>
        </w:rPr>
        <w:t xml:space="preserve"> navedene v peti točki pogojev za sodelovanje</w:t>
      </w:r>
      <w:r w:rsidRPr="00E74439">
        <w:rPr>
          <w:rFonts w:ascii="Arial" w:eastAsia="Times New Roman" w:hAnsi="Arial" w:cs="Arial"/>
          <w:bCs/>
          <w:lang w:eastAsia="sl-SI"/>
        </w:rPr>
        <w:t>. Naročnik bo med izvajanjem naročila preverjal, ali ponudnik izpolnjuje zahteve;</w:t>
      </w:r>
    </w:p>
    <w:p w14:paraId="613FD898" w14:textId="77777777" w:rsidR="000E0481" w:rsidRDefault="000E0481" w:rsidP="00EA27A1">
      <w:pPr>
        <w:numPr>
          <w:ilvl w:val="0"/>
          <w:numId w:val="19"/>
        </w:numPr>
        <w:spacing w:after="0" w:line="264" w:lineRule="auto"/>
        <w:ind w:left="992" w:hanging="425"/>
        <w:jc w:val="both"/>
        <w:rPr>
          <w:rFonts w:ascii="Arial" w:eastAsia="Times New Roman" w:hAnsi="Arial" w:cs="Arial"/>
          <w:bCs/>
          <w:lang w:eastAsia="sl-SI"/>
        </w:rPr>
      </w:pPr>
      <w:r w:rsidRPr="00E74439">
        <w:rPr>
          <w:rFonts w:ascii="Arial" w:eastAsia="Times New Roman" w:hAnsi="Arial" w:cs="Arial"/>
          <w:bCs/>
          <w:lang w:eastAsia="sl-SI"/>
        </w:rPr>
        <w:t xml:space="preserve">potrdilo, da izvaja gostinske storitve v skladu s sistemom </w:t>
      </w:r>
      <w:proofErr w:type="spellStart"/>
      <w:r w:rsidRPr="00E74439">
        <w:rPr>
          <w:rFonts w:ascii="Arial" w:eastAsia="Times New Roman" w:hAnsi="Arial" w:cs="Arial"/>
          <w:bCs/>
          <w:lang w:eastAsia="sl-SI"/>
        </w:rPr>
        <w:t>okoljskega</w:t>
      </w:r>
      <w:proofErr w:type="spellEnd"/>
      <w:r w:rsidRPr="00E74439">
        <w:rPr>
          <w:rFonts w:ascii="Arial" w:eastAsia="Times New Roman" w:hAnsi="Arial" w:cs="Arial"/>
          <w:bCs/>
          <w:lang w:eastAsia="sl-SI"/>
        </w:rPr>
        <w:t xml:space="preserve"> ravnanja, kot na primer EMAS, SIST EN ISO 14001 ali enakovredni standard, ali lastno </w:t>
      </w:r>
      <w:proofErr w:type="spellStart"/>
      <w:r w:rsidRPr="00E74439">
        <w:rPr>
          <w:rFonts w:ascii="Arial" w:eastAsia="Times New Roman" w:hAnsi="Arial" w:cs="Arial"/>
          <w:bCs/>
          <w:lang w:eastAsia="sl-SI"/>
        </w:rPr>
        <w:t>okoljsko</w:t>
      </w:r>
      <w:proofErr w:type="spellEnd"/>
      <w:r w:rsidRPr="00E74439">
        <w:rPr>
          <w:rFonts w:ascii="Arial" w:eastAsia="Times New Roman" w:hAnsi="Arial" w:cs="Arial"/>
          <w:bCs/>
          <w:lang w:eastAsia="sl-SI"/>
        </w:rPr>
        <w:t xml:space="preserve"> politiko pri izvajanju gostinskih storitev ter navodila za delo in opise postopkov za izvajanje storitev na okolju prijazen način ali reference o preteklih izkušnjah izvajanja ukrepov </w:t>
      </w:r>
      <w:proofErr w:type="spellStart"/>
      <w:r w:rsidRPr="00E74439">
        <w:rPr>
          <w:rFonts w:ascii="Arial" w:eastAsia="Times New Roman" w:hAnsi="Arial" w:cs="Arial"/>
          <w:bCs/>
          <w:lang w:eastAsia="sl-SI"/>
        </w:rPr>
        <w:t>okoljskega</w:t>
      </w:r>
      <w:proofErr w:type="spellEnd"/>
      <w:r w:rsidRPr="00E74439">
        <w:rPr>
          <w:rFonts w:ascii="Arial" w:eastAsia="Times New Roman" w:hAnsi="Arial" w:cs="Arial"/>
          <w:bCs/>
          <w:lang w:eastAsia="sl-SI"/>
        </w:rPr>
        <w:t xml:space="preserve"> ravnanja v gostinskih storitvah.</w:t>
      </w:r>
    </w:p>
    <w:p w14:paraId="7D26E7B7" w14:textId="77777777" w:rsidR="00E03745" w:rsidRPr="00E74439" w:rsidRDefault="00E03745" w:rsidP="00E03745">
      <w:pPr>
        <w:spacing w:after="0" w:line="264" w:lineRule="auto"/>
        <w:ind w:left="992"/>
        <w:jc w:val="both"/>
        <w:rPr>
          <w:rFonts w:ascii="Arial" w:eastAsia="Times New Roman" w:hAnsi="Arial" w:cs="Arial"/>
          <w:bCs/>
          <w:lang w:eastAsia="sl-SI"/>
        </w:rPr>
      </w:pPr>
    </w:p>
    <w:p w14:paraId="482D6954" w14:textId="4F527E75" w:rsidR="0019354A" w:rsidRPr="00E074B3" w:rsidRDefault="006F52A0" w:rsidP="009566D7">
      <w:pPr>
        <w:numPr>
          <w:ilvl w:val="0"/>
          <w:numId w:val="2"/>
        </w:numPr>
        <w:shd w:val="clear" w:color="auto" w:fill="BFBFBF"/>
        <w:spacing w:after="0"/>
        <w:ind w:left="567" w:hanging="567"/>
        <w:rPr>
          <w:rFonts w:ascii="Arial" w:eastAsia="Times New Roman" w:hAnsi="Arial" w:cs="Arial"/>
          <w:b/>
          <w:lang w:eastAsia="sl-SI"/>
        </w:rPr>
      </w:pPr>
      <w:r w:rsidRPr="00E074B3">
        <w:rPr>
          <w:rFonts w:ascii="Arial" w:eastAsia="Times New Roman" w:hAnsi="Arial" w:cs="Arial"/>
          <w:b/>
          <w:lang w:eastAsia="sl-SI"/>
        </w:rPr>
        <w:t>Tuji ponudniki, s</w:t>
      </w:r>
      <w:r w:rsidR="0019354A" w:rsidRPr="00E074B3">
        <w:rPr>
          <w:rFonts w:ascii="Arial" w:eastAsia="Times New Roman" w:hAnsi="Arial" w:cs="Arial"/>
          <w:b/>
          <w:lang w:eastAsia="sl-SI"/>
        </w:rPr>
        <w:t>kupna ponudba</w:t>
      </w:r>
    </w:p>
    <w:p w14:paraId="112E8878" w14:textId="77777777" w:rsidR="006F52A0" w:rsidRPr="00E074B3" w:rsidRDefault="006F52A0" w:rsidP="005110E1">
      <w:pPr>
        <w:spacing w:after="0"/>
        <w:jc w:val="both"/>
        <w:rPr>
          <w:rFonts w:ascii="Arial" w:eastAsia="Times New Roman" w:hAnsi="Arial" w:cs="Arial"/>
          <w:u w:val="single"/>
          <w:lang w:eastAsia="sl-SI"/>
        </w:rPr>
      </w:pPr>
      <w:r w:rsidRPr="00E074B3">
        <w:rPr>
          <w:rFonts w:ascii="Arial" w:eastAsia="Times New Roman" w:hAnsi="Arial" w:cs="Arial"/>
          <w:u w:val="single"/>
          <w:lang w:eastAsia="sl-SI"/>
        </w:rPr>
        <w:t>Tuji ponudniki</w:t>
      </w:r>
    </w:p>
    <w:p w14:paraId="41362BFA" w14:textId="328CEC5B" w:rsidR="005A3E4C" w:rsidRPr="00E074B3" w:rsidRDefault="006F52A0" w:rsidP="005110E1">
      <w:pPr>
        <w:spacing w:after="0"/>
        <w:jc w:val="both"/>
        <w:rPr>
          <w:rFonts w:ascii="Arial" w:eastAsia="Times New Roman" w:hAnsi="Arial" w:cs="Arial"/>
          <w:lang w:eastAsia="sl-SI"/>
        </w:rPr>
      </w:pPr>
      <w:r w:rsidRPr="00E074B3">
        <w:rPr>
          <w:rFonts w:ascii="Arial" w:eastAsia="Times New Roman" w:hAnsi="Arial" w:cs="Arial"/>
          <w:lang w:eastAsia="sl-SI"/>
        </w:rPr>
        <w:t>Ponudniki s sedežem v tuji državi morajo izpolnjevati enake pogoje kot ponudniki s sedežem v Republiki Sloveniji. Ponudniki, ki nimajo sedeža v Republiki Sloveniji, morajo predložiti dokazila o izpolnjevanju pogojev iz</w:t>
      </w:r>
      <w:r w:rsidR="00137B4A" w:rsidRPr="00E074B3">
        <w:rPr>
          <w:rFonts w:ascii="Arial" w:eastAsia="Times New Roman" w:hAnsi="Arial" w:cs="Arial"/>
          <w:lang w:eastAsia="sl-SI"/>
        </w:rPr>
        <w:t>. X</w:t>
      </w:r>
      <w:r w:rsidR="0000703D" w:rsidRPr="00E074B3">
        <w:rPr>
          <w:rFonts w:ascii="Arial" w:eastAsia="Times New Roman" w:hAnsi="Arial" w:cs="Arial"/>
          <w:lang w:eastAsia="sl-SI"/>
        </w:rPr>
        <w:t>VIII</w:t>
      </w:r>
      <w:r w:rsidRPr="00E074B3">
        <w:rPr>
          <w:rFonts w:ascii="Arial" w:eastAsia="Times New Roman" w:hAnsi="Arial" w:cs="Arial"/>
          <w:lang w:eastAsia="sl-SI"/>
        </w:rPr>
        <w:t>. poglavja te dokumentacije v z</w:t>
      </w:r>
      <w:r w:rsidR="00EC4018" w:rsidRPr="00E074B3">
        <w:rPr>
          <w:rFonts w:ascii="Arial" w:eastAsia="Times New Roman" w:hAnsi="Arial" w:cs="Arial"/>
          <w:lang w:eastAsia="sl-SI"/>
        </w:rPr>
        <w:t xml:space="preserve">vezi z oddajo javnega naročila. </w:t>
      </w:r>
      <w:r w:rsidR="005A3E4C" w:rsidRPr="00E074B3">
        <w:rPr>
          <w:rFonts w:ascii="Arial" w:eastAsia="Times New Roman" w:hAnsi="Arial" w:cs="Arial"/>
          <w:lang w:eastAsia="sl-SI"/>
        </w:rPr>
        <w:t>Če država, v kateri ima ponudnik svoj sedež, ne izdaja</w:t>
      </w:r>
      <w:r w:rsidR="00BF5AC7" w:rsidRPr="00E074B3">
        <w:rPr>
          <w:rFonts w:ascii="Arial" w:eastAsia="Times New Roman" w:hAnsi="Arial" w:cs="Arial"/>
          <w:lang w:eastAsia="sl-SI"/>
        </w:rPr>
        <w:t xml:space="preserve"> zahtevanih dokazil iz točk 1.-6. X</w:t>
      </w:r>
      <w:r w:rsidR="0000703D" w:rsidRPr="00E074B3">
        <w:rPr>
          <w:rFonts w:ascii="Arial" w:eastAsia="Times New Roman" w:hAnsi="Arial" w:cs="Arial"/>
          <w:lang w:eastAsia="sl-SI"/>
        </w:rPr>
        <w:t>VIII</w:t>
      </w:r>
      <w:r w:rsidR="005A3E4C" w:rsidRPr="00E074B3">
        <w:rPr>
          <w:rFonts w:ascii="Arial" w:eastAsia="Times New Roman" w:hAnsi="Arial" w:cs="Arial"/>
          <w:lang w:eastAsia="sl-SI"/>
        </w:rPr>
        <w:t xml:space="preserve">. poglavja te dokumentacije v zvezi z oddajo javnega naročila ali če ti ne zajemajo vseh </w:t>
      </w:r>
      <w:r w:rsidR="00BF5AC7" w:rsidRPr="00E074B3">
        <w:rPr>
          <w:rFonts w:ascii="Arial" w:eastAsia="Times New Roman" w:hAnsi="Arial" w:cs="Arial"/>
          <w:lang w:eastAsia="sl-SI"/>
        </w:rPr>
        <w:t>primerov iz točk 1.-6. X</w:t>
      </w:r>
      <w:r w:rsidR="0000703D" w:rsidRPr="00E074B3">
        <w:rPr>
          <w:rFonts w:ascii="Arial" w:eastAsia="Times New Roman" w:hAnsi="Arial" w:cs="Arial"/>
          <w:lang w:eastAsia="sl-SI"/>
        </w:rPr>
        <w:t>VIII</w:t>
      </w:r>
      <w:r w:rsidR="00BF5AC7" w:rsidRPr="00E074B3">
        <w:rPr>
          <w:rFonts w:ascii="Arial" w:eastAsia="Times New Roman" w:hAnsi="Arial" w:cs="Arial"/>
          <w:lang w:eastAsia="sl-SI"/>
        </w:rPr>
        <w:t xml:space="preserve">. </w:t>
      </w:r>
      <w:r w:rsidR="005A3E4C" w:rsidRPr="00E074B3">
        <w:rPr>
          <w:rFonts w:ascii="Arial" w:eastAsia="Times New Roman" w:hAnsi="Arial" w:cs="Arial"/>
          <w:lang w:eastAsia="sl-SI"/>
        </w:rPr>
        <w:t>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r w:rsidR="005A3E4C" w:rsidRPr="00E074B3">
        <w:rPr>
          <w:rFonts w:ascii="Arial" w:hAnsi="Arial" w:cs="Arial"/>
        </w:rPr>
        <w:t xml:space="preserve"> </w:t>
      </w:r>
      <w:r w:rsidR="005A3E4C" w:rsidRPr="00E074B3">
        <w:rPr>
          <w:rFonts w:ascii="Arial" w:eastAsia="Times New Roman" w:hAnsi="Arial" w:cs="Arial"/>
          <w:lang w:eastAsia="sl-SI"/>
        </w:rPr>
        <w:t>Ponudniki, ki nimajo sedeža v Republiki Sloveniji, morajo za vročanje v tem postopku javnega naročila v skladu z Zakonom o upravnem postopku imenovati pooblaščeno osebo za vročanje v Republiki Sloveniji.</w:t>
      </w:r>
      <w:r w:rsidR="00894772">
        <w:rPr>
          <w:rFonts w:ascii="Arial" w:eastAsia="Times New Roman" w:hAnsi="Arial" w:cs="Arial"/>
          <w:lang w:eastAsia="sl-SI"/>
        </w:rPr>
        <w:t xml:space="preserve"> </w:t>
      </w:r>
    </w:p>
    <w:p w14:paraId="5641DB21" w14:textId="77777777" w:rsidR="006F52A0" w:rsidRPr="00E074B3" w:rsidRDefault="006F52A0" w:rsidP="005110E1">
      <w:pPr>
        <w:spacing w:after="0"/>
        <w:jc w:val="both"/>
        <w:rPr>
          <w:rFonts w:ascii="Arial" w:eastAsia="Times New Roman" w:hAnsi="Arial" w:cs="Arial"/>
          <w:u w:val="single"/>
          <w:lang w:eastAsia="sl-SI"/>
        </w:rPr>
      </w:pPr>
    </w:p>
    <w:p w14:paraId="37805B81" w14:textId="77777777" w:rsidR="0019354A" w:rsidRPr="00E074B3" w:rsidRDefault="0019354A" w:rsidP="005110E1">
      <w:pPr>
        <w:spacing w:after="0"/>
        <w:jc w:val="both"/>
        <w:rPr>
          <w:rFonts w:ascii="Arial" w:eastAsia="Times New Roman" w:hAnsi="Arial" w:cs="Arial"/>
          <w:u w:val="single"/>
          <w:lang w:eastAsia="sl-SI"/>
        </w:rPr>
      </w:pPr>
      <w:r w:rsidRPr="00E074B3">
        <w:rPr>
          <w:rFonts w:ascii="Arial" w:eastAsia="Times New Roman" w:hAnsi="Arial" w:cs="Arial"/>
          <w:u w:val="single"/>
          <w:lang w:eastAsia="sl-SI"/>
        </w:rPr>
        <w:t>Skupna ponudba</w:t>
      </w:r>
    </w:p>
    <w:p w14:paraId="52432786" w14:textId="77777777" w:rsidR="0019354A" w:rsidRPr="00E074B3" w:rsidRDefault="00204888" w:rsidP="005110E1">
      <w:pPr>
        <w:spacing w:after="0"/>
        <w:jc w:val="both"/>
        <w:rPr>
          <w:rFonts w:ascii="Arial" w:eastAsia="Times New Roman" w:hAnsi="Arial" w:cs="Arial"/>
          <w:lang w:eastAsia="sl-SI"/>
        </w:rPr>
      </w:pPr>
      <w:r w:rsidRPr="00E074B3">
        <w:rPr>
          <w:rFonts w:ascii="Arial" w:eastAsia="Times New Roman" w:hAnsi="Arial" w:cs="Arial"/>
          <w:lang w:eastAsia="sl-SI"/>
        </w:rPr>
        <w:t xml:space="preserve">Skupine gospodarskih subjektov lahko predložijo skupno ponudbo. V primeru skupne ponudbe je potrebno </w:t>
      </w:r>
      <w:r w:rsidR="0019354A" w:rsidRPr="00E074B3">
        <w:rPr>
          <w:rFonts w:ascii="Arial" w:eastAsia="Times New Roman" w:hAnsi="Arial" w:cs="Arial"/>
          <w:lang w:eastAsia="sl-SI"/>
        </w:rPr>
        <w:t xml:space="preserve">predložiti </w:t>
      </w:r>
      <w:r w:rsidR="002E66B6" w:rsidRPr="00E074B3">
        <w:rPr>
          <w:rFonts w:ascii="Arial" w:eastAsia="Times New Roman" w:hAnsi="Arial" w:cs="Arial"/>
          <w:lang w:eastAsia="sl-SI"/>
        </w:rPr>
        <w:t>ustrezen akt o skupni izvedbi naročila, ki mora vsebovati vsaj</w:t>
      </w:r>
      <w:r w:rsidR="0019354A" w:rsidRPr="00E074B3">
        <w:rPr>
          <w:rFonts w:ascii="Arial" w:eastAsia="Times New Roman" w:hAnsi="Arial" w:cs="Arial"/>
          <w:lang w:eastAsia="sl-SI"/>
        </w:rPr>
        <w:t>:</w:t>
      </w:r>
    </w:p>
    <w:p w14:paraId="75501A57" w14:textId="77777777" w:rsidR="002E66B6" w:rsidRPr="00E074B3" w:rsidRDefault="002E66B6" w:rsidP="009566D7">
      <w:pPr>
        <w:numPr>
          <w:ilvl w:val="0"/>
          <w:numId w:val="12"/>
        </w:numPr>
        <w:shd w:val="clear" w:color="auto" w:fill="FFFFFF"/>
        <w:spacing w:after="0"/>
        <w:ind w:left="426"/>
        <w:jc w:val="both"/>
        <w:rPr>
          <w:rFonts w:ascii="Arial" w:eastAsia="Times New Roman" w:hAnsi="Arial" w:cs="Arial"/>
          <w:color w:val="000000"/>
          <w:lang w:eastAsia="sl-SI"/>
        </w:rPr>
      </w:pPr>
      <w:r w:rsidRPr="00E074B3">
        <w:rPr>
          <w:rFonts w:ascii="Arial" w:eastAsia="Times New Roman" w:hAnsi="Arial" w:cs="Arial"/>
          <w:color w:val="000000"/>
          <w:lang w:eastAsia="sl-SI"/>
        </w:rPr>
        <w:t>navedbo vseh partnerjev v skupini (naziv in naslov partnerja, zakonitega zastopnika, matična številka, davčna številka, številka transakcijskega računa),</w:t>
      </w:r>
    </w:p>
    <w:p w14:paraId="1D0F7391" w14:textId="77777777" w:rsidR="002E66B6" w:rsidRPr="00E074B3" w:rsidRDefault="002E66B6" w:rsidP="009566D7">
      <w:pPr>
        <w:numPr>
          <w:ilvl w:val="0"/>
          <w:numId w:val="12"/>
        </w:numPr>
        <w:shd w:val="clear" w:color="auto" w:fill="FFFFFF"/>
        <w:spacing w:after="0"/>
        <w:ind w:left="426"/>
        <w:jc w:val="both"/>
        <w:rPr>
          <w:rFonts w:ascii="Arial" w:eastAsia="Times New Roman" w:hAnsi="Arial" w:cs="Arial"/>
          <w:color w:val="000000"/>
          <w:lang w:eastAsia="sl-SI"/>
        </w:rPr>
      </w:pPr>
      <w:r w:rsidRPr="00E074B3">
        <w:rPr>
          <w:rFonts w:ascii="Arial" w:eastAsia="Times New Roman" w:hAnsi="Arial" w:cs="Arial"/>
          <w:color w:val="000000"/>
          <w:lang w:eastAsia="sl-SI"/>
        </w:rPr>
        <w:t>pooblastilo vodilnemu partnerju v skupini,</w:t>
      </w:r>
    </w:p>
    <w:p w14:paraId="74D1542B" w14:textId="77777777" w:rsidR="002E66B6" w:rsidRPr="00E074B3" w:rsidRDefault="002E66B6" w:rsidP="009566D7">
      <w:pPr>
        <w:numPr>
          <w:ilvl w:val="0"/>
          <w:numId w:val="12"/>
        </w:numPr>
        <w:shd w:val="clear" w:color="auto" w:fill="FFFFFF"/>
        <w:spacing w:after="0"/>
        <w:ind w:left="426"/>
        <w:jc w:val="both"/>
        <w:rPr>
          <w:rFonts w:ascii="Arial" w:eastAsia="Times New Roman" w:hAnsi="Arial" w:cs="Arial"/>
          <w:color w:val="000000"/>
          <w:lang w:eastAsia="sl-SI"/>
        </w:rPr>
      </w:pPr>
      <w:r w:rsidRPr="00E074B3">
        <w:rPr>
          <w:rFonts w:ascii="Arial" w:eastAsia="Times New Roman" w:hAnsi="Arial" w:cs="Arial"/>
          <w:color w:val="000000"/>
          <w:lang w:eastAsia="sl-SI"/>
        </w:rPr>
        <w:t>neomejeno solidarno odgovornost vseh partnerjev v skupini do naročnika glede vseh obveznosti,</w:t>
      </w:r>
    </w:p>
    <w:p w14:paraId="1D96F54D" w14:textId="77777777" w:rsidR="002E66B6" w:rsidRPr="00E074B3" w:rsidRDefault="002E66B6" w:rsidP="009566D7">
      <w:pPr>
        <w:numPr>
          <w:ilvl w:val="0"/>
          <w:numId w:val="12"/>
        </w:numPr>
        <w:shd w:val="clear" w:color="auto" w:fill="FFFFFF"/>
        <w:spacing w:after="0"/>
        <w:ind w:left="426"/>
        <w:jc w:val="both"/>
        <w:rPr>
          <w:rFonts w:ascii="Arial" w:eastAsia="Times New Roman" w:hAnsi="Arial" w:cs="Arial"/>
          <w:color w:val="000000"/>
          <w:lang w:eastAsia="sl-SI"/>
        </w:rPr>
      </w:pPr>
      <w:r w:rsidRPr="00E074B3">
        <w:rPr>
          <w:rFonts w:ascii="Arial" w:eastAsia="Times New Roman" w:hAnsi="Arial" w:cs="Arial"/>
          <w:color w:val="000000"/>
          <w:lang w:eastAsia="sl-SI"/>
        </w:rPr>
        <w:t>področje dela, ki ga bo prevzel in izvedel vsak partner v skupini in delež vsakega partnerja v skupini v % in vrednost del, ki jih prevzema posamezni partner v skupini,</w:t>
      </w:r>
    </w:p>
    <w:p w14:paraId="434D523B" w14:textId="77777777" w:rsidR="002E66B6" w:rsidRPr="00E074B3" w:rsidRDefault="002E66B6" w:rsidP="009566D7">
      <w:pPr>
        <w:numPr>
          <w:ilvl w:val="0"/>
          <w:numId w:val="12"/>
        </w:numPr>
        <w:shd w:val="clear" w:color="auto" w:fill="FFFFFF"/>
        <w:spacing w:after="0"/>
        <w:ind w:left="426"/>
        <w:jc w:val="both"/>
        <w:rPr>
          <w:rFonts w:ascii="Arial" w:eastAsia="Times New Roman" w:hAnsi="Arial" w:cs="Arial"/>
          <w:color w:val="000000"/>
          <w:lang w:eastAsia="sl-SI"/>
        </w:rPr>
      </w:pPr>
      <w:r w:rsidRPr="00E074B3">
        <w:rPr>
          <w:rFonts w:ascii="Arial" w:eastAsia="Times New Roman" w:hAnsi="Arial" w:cs="Arial"/>
          <w:color w:val="000000"/>
          <w:lang w:eastAsia="sl-SI"/>
        </w:rPr>
        <w:t>glavnega nosilca izvedbe obveznosti, s katerim bo naročnik komuniciral,</w:t>
      </w:r>
    </w:p>
    <w:p w14:paraId="08587150" w14:textId="77777777" w:rsidR="002E66B6" w:rsidRPr="00E074B3" w:rsidRDefault="002E66B6" w:rsidP="009566D7">
      <w:pPr>
        <w:numPr>
          <w:ilvl w:val="0"/>
          <w:numId w:val="12"/>
        </w:numPr>
        <w:shd w:val="clear" w:color="auto" w:fill="FFFFFF"/>
        <w:spacing w:after="0"/>
        <w:ind w:left="426"/>
        <w:jc w:val="both"/>
        <w:rPr>
          <w:rFonts w:ascii="Arial" w:eastAsia="Times New Roman" w:hAnsi="Arial" w:cs="Arial"/>
          <w:color w:val="000000"/>
          <w:lang w:eastAsia="sl-SI"/>
        </w:rPr>
      </w:pPr>
      <w:r w:rsidRPr="00E074B3">
        <w:rPr>
          <w:rFonts w:ascii="Arial" w:eastAsia="Times New Roman" w:hAnsi="Arial" w:cs="Arial"/>
          <w:color w:val="000000"/>
          <w:lang w:eastAsia="sl-SI"/>
        </w:rPr>
        <w:t xml:space="preserve">način plačila preko vodilnega partnerja v skupini ali vsakemu od partnerjev v skupini oz. </w:t>
      </w:r>
      <w:r w:rsidRPr="00E074B3">
        <w:rPr>
          <w:rFonts w:ascii="Arial" w:eastAsia="Times New Roman" w:hAnsi="Arial" w:cs="Arial"/>
          <w:lang w:eastAsia="sl-SI"/>
        </w:rPr>
        <w:t>nosilca finančnih obračunov in transakcij z navedbo transakcijskega računa, preko katerega se bo izvajalo plačevanje izvedenih obveznosti,</w:t>
      </w:r>
    </w:p>
    <w:p w14:paraId="43FFAF4D" w14:textId="77777777" w:rsidR="002E66B6" w:rsidRPr="00E074B3" w:rsidRDefault="002E66B6" w:rsidP="009566D7">
      <w:pPr>
        <w:numPr>
          <w:ilvl w:val="0"/>
          <w:numId w:val="12"/>
        </w:numPr>
        <w:shd w:val="clear" w:color="auto" w:fill="FFFFFF"/>
        <w:spacing w:after="0"/>
        <w:ind w:left="426"/>
        <w:jc w:val="both"/>
        <w:rPr>
          <w:rFonts w:ascii="Arial" w:eastAsia="Times New Roman" w:hAnsi="Arial" w:cs="Arial"/>
          <w:color w:val="000000"/>
          <w:lang w:eastAsia="sl-SI"/>
        </w:rPr>
      </w:pPr>
      <w:r w:rsidRPr="00E074B3">
        <w:rPr>
          <w:rFonts w:ascii="Arial" w:eastAsia="Times New Roman" w:hAnsi="Arial" w:cs="Arial"/>
          <w:color w:val="000000"/>
          <w:lang w:eastAsia="sl-SI"/>
        </w:rPr>
        <w:t>določbe v primeru izstopa kateregakoli od partnerjev v skupini,</w:t>
      </w:r>
    </w:p>
    <w:p w14:paraId="42F50160" w14:textId="77777777" w:rsidR="002E66B6" w:rsidRPr="00E074B3" w:rsidRDefault="002E66B6" w:rsidP="009566D7">
      <w:pPr>
        <w:numPr>
          <w:ilvl w:val="0"/>
          <w:numId w:val="12"/>
        </w:numPr>
        <w:shd w:val="clear" w:color="auto" w:fill="FFFFFF"/>
        <w:spacing w:after="0"/>
        <w:ind w:left="426"/>
        <w:jc w:val="both"/>
        <w:rPr>
          <w:rFonts w:ascii="Arial" w:eastAsia="Times New Roman" w:hAnsi="Arial" w:cs="Arial"/>
          <w:color w:val="000000"/>
          <w:lang w:eastAsia="sl-SI"/>
        </w:rPr>
      </w:pPr>
      <w:r w:rsidRPr="00E074B3">
        <w:rPr>
          <w:rFonts w:ascii="Arial" w:eastAsia="Times New Roman" w:hAnsi="Arial" w:cs="Arial"/>
          <w:color w:val="000000"/>
          <w:lang w:eastAsia="sl-SI"/>
        </w:rPr>
        <w:t xml:space="preserve">nosilca zavarovanja obveznost iz naslova dobre izvedbe del, </w:t>
      </w:r>
    </w:p>
    <w:p w14:paraId="4C42A900" w14:textId="77777777" w:rsidR="002E66B6" w:rsidRPr="00E074B3" w:rsidRDefault="002E66B6" w:rsidP="009566D7">
      <w:pPr>
        <w:numPr>
          <w:ilvl w:val="0"/>
          <w:numId w:val="12"/>
        </w:numPr>
        <w:shd w:val="clear" w:color="auto" w:fill="FFFFFF"/>
        <w:spacing w:after="0"/>
        <w:ind w:left="426"/>
        <w:jc w:val="both"/>
        <w:rPr>
          <w:rFonts w:ascii="Arial" w:eastAsia="Times New Roman" w:hAnsi="Arial" w:cs="Arial"/>
          <w:color w:val="000000"/>
          <w:lang w:eastAsia="sl-SI"/>
        </w:rPr>
      </w:pPr>
      <w:r w:rsidRPr="00E074B3">
        <w:rPr>
          <w:rFonts w:ascii="Arial" w:eastAsia="Times New Roman" w:hAnsi="Arial" w:cs="Arial"/>
          <w:color w:val="000000"/>
          <w:lang w:eastAsia="sl-SI"/>
        </w:rPr>
        <w:t>reševanje sporov med partnerji v skupini,</w:t>
      </w:r>
    </w:p>
    <w:p w14:paraId="345A38C5" w14:textId="77777777" w:rsidR="002E66B6" w:rsidRPr="00E074B3" w:rsidRDefault="002E66B6" w:rsidP="009566D7">
      <w:pPr>
        <w:numPr>
          <w:ilvl w:val="0"/>
          <w:numId w:val="12"/>
        </w:numPr>
        <w:shd w:val="clear" w:color="auto" w:fill="FFFFFF"/>
        <w:spacing w:after="0"/>
        <w:ind w:left="426"/>
        <w:jc w:val="both"/>
        <w:rPr>
          <w:rFonts w:ascii="Arial" w:eastAsia="Times New Roman" w:hAnsi="Arial" w:cs="Arial"/>
          <w:color w:val="000000"/>
          <w:lang w:eastAsia="sl-SI"/>
        </w:rPr>
      </w:pPr>
      <w:r w:rsidRPr="00E074B3">
        <w:rPr>
          <w:rFonts w:ascii="Arial" w:eastAsia="Times New Roman" w:hAnsi="Arial" w:cs="Arial"/>
          <w:color w:val="000000"/>
          <w:lang w:eastAsia="sl-SI"/>
        </w:rPr>
        <w:t>druge morebitne pravice in obveznosti med partnerji v skupini,</w:t>
      </w:r>
    </w:p>
    <w:p w14:paraId="0440BA42" w14:textId="77777777" w:rsidR="002E66B6" w:rsidRPr="00E074B3" w:rsidRDefault="002E66B6" w:rsidP="009566D7">
      <w:pPr>
        <w:numPr>
          <w:ilvl w:val="0"/>
          <w:numId w:val="12"/>
        </w:numPr>
        <w:shd w:val="clear" w:color="auto" w:fill="FFFFFF"/>
        <w:spacing w:after="0"/>
        <w:ind w:left="426"/>
        <w:jc w:val="both"/>
        <w:rPr>
          <w:rFonts w:ascii="Arial" w:eastAsia="Times New Roman" w:hAnsi="Arial" w:cs="Arial"/>
          <w:color w:val="000000"/>
          <w:lang w:eastAsia="sl-SI"/>
        </w:rPr>
      </w:pPr>
      <w:r w:rsidRPr="00E074B3">
        <w:rPr>
          <w:rFonts w:ascii="Arial" w:eastAsia="Times New Roman" w:hAnsi="Arial" w:cs="Arial"/>
          <w:color w:val="000000"/>
          <w:lang w:eastAsia="sl-SI"/>
        </w:rPr>
        <w:t>rok veljavnosti pravnega akta.</w:t>
      </w:r>
    </w:p>
    <w:p w14:paraId="42361D8A" w14:textId="77777777" w:rsidR="0019354A" w:rsidRPr="00E074B3" w:rsidRDefault="0019354A" w:rsidP="005110E1">
      <w:pPr>
        <w:spacing w:after="0"/>
        <w:jc w:val="both"/>
        <w:rPr>
          <w:rFonts w:ascii="Arial" w:eastAsia="Times New Roman" w:hAnsi="Arial" w:cs="Arial"/>
          <w:lang w:eastAsia="sl-SI"/>
        </w:rPr>
      </w:pPr>
    </w:p>
    <w:p w14:paraId="31180D60" w14:textId="77777777" w:rsidR="00BF5AC7" w:rsidRPr="00E074B3" w:rsidRDefault="0019354A" w:rsidP="005110E1">
      <w:pPr>
        <w:spacing w:after="0"/>
        <w:jc w:val="both"/>
        <w:rPr>
          <w:rFonts w:ascii="Arial" w:eastAsia="Times New Roman" w:hAnsi="Arial" w:cs="Arial"/>
          <w:lang w:eastAsia="sl-SI"/>
        </w:rPr>
      </w:pPr>
      <w:r w:rsidRPr="00E074B3">
        <w:rPr>
          <w:rFonts w:ascii="Arial" w:eastAsia="Times New Roman" w:hAnsi="Arial" w:cs="Arial"/>
          <w:lang w:eastAsia="sl-SI"/>
        </w:rPr>
        <w:t>V primeru skupne ponudbe, pogodbo podpišejo vsi partnerji v skupni ponudbi. Vsak član skupine ponudnikov v okviru skupne ponudbe odgovarja naročniku neomejeno solidarno.</w:t>
      </w:r>
      <w:r w:rsidR="0000703D" w:rsidRPr="00E074B3">
        <w:rPr>
          <w:rFonts w:ascii="Arial" w:eastAsia="Times New Roman" w:hAnsi="Arial" w:cs="Arial"/>
          <w:lang w:eastAsia="sl-SI"/>
        </w:rPr>
        <w:t xml:space="preserve"> </w:t>
      </w:r>
      <w:r w:rsidR="002E66B6" w:rsidRPr="00E074B3">
        <w:rPr>
          <w:rFonts w:ascii="Arial" w:eastAsia="Times New Roman" w:hAnsi="Arial" w:cs="Arial"/>
          <w:iCs/>
          <w:color w:val="000000"/>
          <w:lang w:eastAsia="sl-SI"/>
        </w:rPr>
        <w:t xml:space="preserve">V primeru, da skupina ponudnikov predloži skupno ponudbo, mora ponudnik v ponudbi navesti vse, ki bodo sodelovali v tej skupni ponudbi. Vsak ponudnik iz skupine ponudnikov mora posamično izpolnjevati pogoje </w:t>
      </w:r>
      <w:r w:rsidR="00721C40" w:rsidRPr="00E074B3">
        <w:rPr>
          <w:rFonts w:ascii="Arial" w:eastAsia="Times New Roman" w:hAnsi="Arial" w:cs="Arial"/>
          <w:iCs/>
          <w:color w:val="000000"/>
          <w:lang w:eastAsia="sl-SI"/>
        </w:rPr>
        <w:t>iz točk 1.-6</w:t>
      </w:r>
      <w:r w:rsidR="002E66B6" w:rsidRPr="00E074B3">
        <w:rPr>
          <w:rFonts w:ascii="Arial" w:eastAsia="Times New Roman" w:hAnsi="Arial" w:cs="Arial"/>
          <w:iCs/>
          <w:color w:val="000000"/>
          <w:lang w:eastAsia="sl-SI"/>
        </w:rPr>
        <w:t>. poglavja te do</w:t>
      </w:r>
      <w:r w:rsidR="002E66B6" w:rsidRPr="00E074B3">
        <w:rPr>
          <w:rFonts w:ascii="Arial" w:eastAsia="Times New Roman" w:hAnsi="Arial" w:cs="Arial"/>
          <w:iCs/>
          <w:lang w:eastAsia="sl-SI"/>
        </w:rPr>
        <w:t>kumentacije</w:t>
      </w:r>
      <w:r w:rsidR="00495CD6" w:rsidRPr="00E074B3">
        <w:rPr>
          <w:rFonts w:ascii="Arial" w:eastAsia="Times New Roman" w:hAnsi="Arial" w:cs="Arial"/>
          <w:iCs/>
          <w:lang w:eastAsia="sl-SI"/>
        </w:rPr>
        <w:t xml:space="preserve">. </w:t>
      </w:r>
      <w:r w:rsidR="00DA5D3D" w:rsidRPr="00E074B3">
        <w:rPr>
          <w:rFonts w:ascii="Arial" w:eastAsia="Times New Roman" w:hAnsi="Arial" w:cs="Arial"/>
          <w:iCs/>
          <w:color w:val="000000"/>
          <w:lang w:eastAsia="sl-SI"/>
        </w:rPr>
        <w:t xml:space="preserve">Skupina ponudnikov lahko pogoje za sodelovanje, ki se nanašajo </w:t>
      </w:r>
      <w:r w:rsidR="00721C40" w:rsidRPr="00E074B3">
        <w:rPr>
          <w:rFonts w:ascii="Arial" w:eastAsia="Times New Roman" w:hAnsi="Arial" w:cs="Arial"/>
          <w:iCs/>
          <w:color w:val="000000"/>
          <w:lang w:eastAsia="sl-SI"/>
        </w:rPr>
        <w:t xml:space="preserve">na </w:t>
      </w:r>
      <w:r w:rsidR="00DA5D3D" w:rsidRPr="00E074B3">
        <w:rPr>
          <w:rFonts w:ascii="Arial" w:eastAsia="Times New Roman" w:hAnsi="Arial" w:cs="Arial"/>
          <w:iCs/>
          <w:color w:val="000000"/>
          <w:lang w:eastAsia="sl-SI"/>
        </w:rPr>
        <w:t xml:space="preserve">tehnično in </w:t>
      </w:r>
      <w:r w:rsidR="00EC4018" w:rsidRPr="00E074B3">
        <w:rPr>
          <w:rFonts w:ascii="Arial" w:eastAsia="Times New Roman" w:hAnsi="Arial" w:cs="Arial"/>
          <w:iCs/>
          <w:color w:val="000000"/>
          <w:lang w:eastAsia="sl-SI"/>
        </w:rPr>
        <w:t>strokovno</w:t>
      </w:r>
      <w:r w:rsidR="00DA5D3D" w:rsidRPr="00E074B3">
        <w:rPr>
          <w:rFonts w:ascii="Arial" w:eastAsia="Times New Roman" w:hAnsi="Arial" w:cs="Arial"/>
          <w:iCs/>
          <w:color w:val="000000"/>
          <w:lang w:eastAsia="sl-SI"/>
        </w:rPr>
        <w:t xml:space="preserve"> sposobnost, izpolnjujejo kumulativno, kar omogoča, da jih vsi ponudniki skupaj izpolnijo, razen če v tej dokumentaciji oziroma ZJN-3 ni določeno drugače.</w:t>
      </w:r>
    </w:p>
    <w:p w14:paraId="02C5F857" w14:textId="77777777" w:rsidR="00BE6605" w:rsidRPr="00E074B3" w:rsidRDefault="00BE6605" w:rsidP="005110E1">
      <w:pPr>
        <w:shd w:val="clear" w:color="auto" w:fill="FFFFFF"/>
        <w:spacing w:after="0"/>
        <w:jc w:val="both"/>
        <w:rPr>
          <w:rFonts w:ascii="Arial" w:hAnsi="Arial" w:cs="Arial"/>
        </w:rPr>
      </w:pPr>
    </w:p>
    <w:p w14:paraId="7FD4DA9F" w14:textId="77777777" w:rsidR="002E66B6" w:rsidRPr="00E074B3" w:rsidRDefault="00EC4018" w:rsidP="005110E1">
      <w:pPr>
        <w:shd w:val="clear" w:color="auto" w:fill="FFFFFF"/>
        <w:spacing w:after="0"/>
        <w:jc w:val="both"/>
        <w:rPr>
          <w:rFonts w:ascii="Arial" w:hAnsi="Arial" w:cs="Arial"/>
        </w:rPr>
      </w:pPr>
      <w:r w:rsidRPr="00E074B3">
        <w:rPr>
          <w:rFonts w:ascii="Arial" w:hAnsi="Arial" w:cs="Arial"/>
        </w:rPr>
        <w:t>Ponudnik, ki nastopa v več kot eni ponudbi, ne glede na to, ali nastopa samostojno ali kot partner v skupni ponudbi, diskvalificira vse ponudbe, v katerih nastopa. Take ponudbe bodo izločene</w:t>
      </w:r>
      <w:r w:rsidR="0000703D" w:rsidRPr="00E074B3">
        <w:rPr>
          <w:rFonts w:ascii="Arial" w:hAnsi="Arial" w:cs="Arial"/>
        </w:rPr>
        <w:t xml:space="preserve">. </w:t>
      </w:r>
      <w:r w:rsidR="00DA5D3D" w:rsidRPr="00E074B3">
        <w:rPr>
          <w:rFonts w:ascii="Arial" w:eastAsia="Times New Roman" w:hAnsi="Arial" w:cs="Arial"/>
          <w:iCs/>
          <w:color w:val="000000"/>
          <w:lang w:eastAsia="sl-SI"/>
        </w:rPr>
        <w:t>V primeru, da so zahtevana finančna zavarovanja, slednja skupina ponudnikov predloži na način, da jih predloži eden izmed njih</w:t>
      </w:r>
      <w:r w:rsidR="005A3E4C" w:rsidRPr="00E074B3">
        <w:rPr>
          <w:rFonts w:ascii="Arial" w:eastAsia="Times New Roman" w:hAnsi="Arial" w:cs="Arial"/>
          <w:iCs/>
          <w:color w:val="000000"/>
          <w:lang w:eastAsia="sl-SI"/>
        </w:rPr>
        <w:t xml:space="preserve">. </w:t>
      </w:r>
      <w:r w:rsidR="002E66B6" w:rsidRPr="00E074B3">
        <w:rPr>
          <w:rFonts w:ascii="Arial" w:eastAsia="Times New Roman" w:hAnsi="Arial" w:cs="Arial"/>
          <w:iCs/>
          <w:color w:val="000000"/>
          <w:lang w:eastAsia="sl-SI"/>
        </w:rPr>
        <w:t>V kolikor bo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3D40EBC" w14:textId="77777777" w:rsidR="00DA2269" w:rsidRPr="00E074B3" w:rsidRDefault="00DA2269" w:rsidP="005110E1">
      <w:pPr>
        <w:shd w:val="clear" w:color="auto" w:fill="FFFFFF"/>
        <w:spacing w:after="0"/>
        <w:jc w:val="both"/>
        <w:rPr>
          <w:rFonts w:ascii="Arial" w:eastAsia="Times New Roman" w:hAnsi="Arial" w:cs="Arial"/>
          <w:iCs/>
          <w:color w:val="000000"/>
          <w:lang w:eastAsia="sl-SI"/>
        </w:rPr>
      </w:pPr>
    </w:p>
    <w:p w14:paraId="7AD4E249" w14:textId="77777777" w:rsidR="0019354A" w:rsidRPr="00E074B3" w:rsidRDefault="0019354A" w:rsidP="005110E1">
      <w:pPr>
        <w:spacing w:after="0"/>
        <w:jc w:val="both"/>
        <w:rPr>
          <w:rFonts w:ascii="Arial" w:eastAsia="Times New Roman" w:hAnsi="Arial" w:cs="Arial"/>
        </w:rPr>
      </w:pPr>
      <w:r w:rsidRPr="00E074B3">
        <w:rPr>
          <w:rFonts w:ascii="Arial" w:eastAsia="Times New Roman" w:hAnsi="Arial" w:cs="Arial"/>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w:t>
      </w:r>
      <w:r w:rsidR="00137B4A" w:rsidRPr="00E074B3">
        <w:rPr>
          <w:rFonts w:ascii="Arial" w:eastAsia="Times New Roman" w:hAnsi="Arial" w:cs="Arial"/>
        </w:rPr>
        <w:t>2. odstavka 94. člena ZJN-3</w:t>
      </w:r>
      <w:r w:rsidRPr="00E074B3">
        <w:rPr>
          <w:rFonts w:ascii="Arial" w:eastAsia="Times New Roman" w:hAnsi="Arial" w:cs="Arial"/>
        </w:rPr>
        <w:t>.</w:t>
      </w:r>
    </w:p>
    <w:p w14:paraId="53FA1536" w14:textId="77777777" w:rsidR="0019354A" w:rsidRPr="00E074B3" w:rsidRDefault="0019354A" w:rsidP="005110E1">
      <w:pPr>
        <w:spacing w:after="0"/>
        <w:jc w:val="both"/>
        <w:rPr>
          <w:rFonts w:ascii="Arial" w:eastAsia="Times New Roman" w:hAnsi="Arial" w:cs="Arial"/>
        </w:rPr>
      </w:pPr>
    </w:p>
    <w:p w14:paraId="3C0C9AD9" w14:textId="5C63095C" w:rsidR="0019354A" w:rsidRPr="00E074B3" w:rsidRDefault="0019354A" w:rsidP="005110E1">
      <w:pPr>
        <w:spacing w:after="0"/>
        <w:jc w:val="both"/>
        <w:rPr>
          <w:rFonts w:ascii="Arial" w:eastAsia="Times New Roman" w:hAnsi="Arial" w:cs="Arial"/>
        </w:rPr>
      </w:pPr>
      <w:r w:rsidRPr="00E074B3">
        <w:rPr>
          <w:rFonts w:ascii="Arial" w:eastAsia="Times New Roman" w:hAnsi="Arial" w:cs="Arial"/>
        </w:rPr>
        <w:t>Naročnik bo zavrnil vsakega podizvajalca, če zanj obstajajo razlogi za izključitev iz prvega, drugega ali četrtega odstavka 75. člena ZJN-3, lahko pa zavrne vsakega podizvajalca tudi, če zanj obstajajo razlogi za izključitev iz še</w:t>
      </w:r>
      <w:r w:rsidR="00B73B86" w:rsidRPr="00E074B3">
        <w:rPr>
          <w:rFonts w:ascii="Arial" w:eastAsia="Times New Roman" w:hAnsi="Arial" w:cs="Arial"/>
        </w:rPr>
        <w:t xml:space="preserve">stega odstavka 75. člena ZJN-3. </w:t>
      </w:r>
      <w:r w:rsidRPr="00E074B3">
        <w:rPr>
          <w:rFonts w:ascii="Arial" w:eastAsia="Times New Roman" w:hAnsi="Arial" w:cs="Arial"/>
        </w:rPr>
        <w:t xml:space="preserve">Naročnik lahko zavrne predlog za zamenjavo podizvajalca oziroma vključitev novega podizvajalca tudi, če bi to lahko vplivalo na nemoteno izvajanje </w:t>
      </w:r>
      <w:r w:rsidR="0025371A">
        <w:rPr>
          <w:rFonts w:ascii="Arial" w:eastAsia="Times New Roman" w:hAnsi="Arial" w:cs="Arial"/>
        </w:rPr>
        <w:t>razpisane storitve</w:t>
      </w:r>
      <w:r w:rsidRPr="00E074B3">
        <w:rPr>
          <w:rFonts w:ascii="Arial" w:eastAsia="Times New Roman" w:hAnsi="Arial" w:cs="Arial"/>
        </w:rPr>
        <w:t xml:space="preserve">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4A9D55B1" w14:textId="77777777" w:rsidR="007C2879" w:rsidRPr="00E074B3" w:rsidRDefault="007C2879" w:rsidP="005110E1">
      <w:pPr>
        <w:spacing w:after="0"/>
        <w:jc w:val="both"/>
        <w:rPr>
          <w:rFonts w:ascii="Arial" w:eastAsia="Times New Roman" w:hAnsi="Arial" w:cs="Arial"/>
        </w:rPr>
      </w:pPr>
    </w:p>
    <w:p w14:paraId="10ED3F7F" w14:textId="77777777" w:rsidR="0019354A" w:rsidRPr="00E074B3" w:rsidRDefault="0019354A" w:rsidP="005110E1">
      <w:pPr>
        <w:spacing w:after="0"/>
        <w:jc w:val="both"/>
        <w:rPr>
          <w:rFonts w:ascii="Arial" w:eastAsia="Times New Roman" w:hAnsi="Arial" w:cs="Arial"/>
        </w:rPr>
      </w:pPr>
      <w:r w:rsidRPr="00E074B3">
        <w:rPr>
          <w:rFonts w:ascii="Arial" w:eastAsia="Times New Roman" w:hAnsi="Arial" w:cs="Arial"/>
        </w:rPr>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78A99698" w14:textId="77777777" w:rsidR="0019354A" w:rsidRPr="00E074B3" w:rsidRDefault="0019354A" w:rsidP="009566D7">
      <w:pPr>
        <w:numPr>
          <w:ilvl w:val="0"/>
          <w:numId w:val="10"/>
        </w:numPr>
        <w:spacing w:after="0"/>
        <w:jc w:val="both"/>
        <w:rPr>
          <w:rFonts w:ascii="Arial" w:eastAsia="Times New Roman" w:hAnsi="Arial" w:cs="Arial"/>
        </w:rPr>
      </w:pPr>
      <w:r w:rsidRPr="00E074B3">
        <w:rPr>
          <w:rFonts w:ascii="Arial" w:eastAsia="Times New Roman" w:hAnsi="Arial" w:cs="Arial"/>
        </w:rPr>
        <w:t>glavni izvajalec v pogodbi pooblastiti naročnika, da na podlagi potrjenega računa oziroma situacije s strani glavnega izvajalca neposredno plačuje podizvajalcu,</w:t>
      </w:r>
    </w:p>
    <w:p w14:paraId="1D032C8C" w14:textId="77777777" w:rsidR="0019354A" w:rsidRPr="00E074B3" w:rsidRDefault="0019354A" w:rsidP="009566D7">
      <w:pPr>
        <w:numPr>
          <w:ilvl w:val="0"/>
          <w:numId w:val="10"/>
        </w:numPr>
        <w:spacing w:after="0"/>
        <w:jc w:val="both"/>
        <w:rPr>
          <w:rFonts w:ascii="Arial" w:eastAsia="Times New Roman" w:hAnsi="Arial" w:cs="Arial"/>
        </w:rPr>
      </w:pPr>
      <w:r w:rsidRPr="00E074B3">
        <w:rPr>
          <w:rFonts w:ascii="Arial" w:eastAsia="Times New Roman" w:hAnsi="Arial" w:cs="Arial"/>
        </w:rPr>
        <w:t>podizvajalec predložiti soglasje, na podlagi katerega naročnik namesto ponudnika poravna podizvajalčevo terjatev do ponudnika,</w:t>
      </w:r>
    </w:p>
    <w:p w14:paraId="1DD0BCEB" w14:textId="77777777" w:rsidR="0019354A" w:rsidRPr="00E074B3" w:rsidRDefault="0019354A" w:rsidP="009566D7">
      <w:pPr>
        <w:numPr>
          <w:ilvl w:val="0"/>
          <w:numId w:val="10"/>
        </w:numPr>
        <w:spacing w:after="0"/>
        <w:jc w:val="both"/>
        <w:rPr>
          <w:rFonts w:ascii="Arial" w:eastAsia="Times New Roman" w:hAnsi="Arial" w:cs="Arial"/>
        </w:rPr>
      </w:pPr>
      <w:r w:rsidRPr="00E074B3">
        <w:rPr>
          <w:rFonts w:ascii="Arial" w:eastAsia="Times New Roman" w:hAnsi="Arial" w:cs="Arial"/>
        </w:rPr>
        <w:t>glavni izvajalec svojemu računu ali situaciji priložiti račun ali situacijo podizvajalca, ki ga je predhodno potrdil.</w:t>
      </w:r>
    </w:p>
    <w:p w14:paraId="6BEC56D7" w14:textId="77777777" w:rsidR="002138A4" w:rsidRPr="00E074B3" w:rsidRDefault="002138A4" w:rsidP="005110E1">
      <w:pPr>
        <w:spacing w:after="0"/>
        <w:jc w:val="both"/>
        <w:rPr>
          <w:rFonts w:ascii="Arial" w:eastAsia="Times New Roman" w:hAnsi="Arial" w:cs="Arial"/>
        </w:rPr>
      </w:pPr>
    </w:p>
    <w:p w14:paraId="64CC5D48" w14:textId="77777777" w:rsidR="0019354A" w:rsidRPr="00E074B3" w:rsidRDefault="0019354A" w:rsidP="005110E1">
      <w:pPr>
        <w:spacing w:after="0"/>
        <w:jc w:val="both"/>
        <w:rPr>
          <w:rFonts w:ascii="Arial" w:eastAsia="Times New Roman" w:hAnsi="Arial" w:cs="Arial"/>
        </w:rPr>
      </w:pPr>
      <w:r w:rsidRPr="00E074B3">
        <w:rPr>
          <w:rFonts w:ascii="Arial" w:eastAsia="Times New Roman" w:hAnsi="Arial" w:cs="Arial"/>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sidR="00DA2269" w:rsidRPr="00E074B3">
        <w:rPr>
          <w:rFonts w:ascii="Arial" w:eastAsia="Times New Roman" w:hAnsi="Arial" w:cs="Arial"/>
        </w:rPr>
        <w:t xml:space="preserve"> Če glavni izvajalec oz. ponudnik ne ravna v skladu s 94. člena ZJN-3, bo naročnik Državni revizijski komisiji podal predlog za uvedbo postopka o prekršku iz 2. točke prvega odstavka 112. člena ZJN-3.</w:t>
      </w:r>
    </w:p>
    <w:p w14:paraId="0F2371A5" w14:textId="77777777" w:rsidR="0019354A" w:rsidRPr="00E074B3" w:rsidRDefault="0019354A" w:rsidP="005110E1">
      <w:pPr>
        <w:spacing w:after="0"/>
        <w:jc w:val="both"/>
        <w:rPr>
          <w:rFonts w:ascii="Arial" w:eastAsia="Times New Roman" w:hAnsi="Arial" w:cs="Arial"/>
        </w:rPr>
      </w:pPr>
    </w:p>
    <w:p w14:paraId="5DCB7C4A" w14:textId="77777777" w:rsidR="0019354A" w:rsidRPr="00E074B3" w:rsidRDefault="00DA2269" w:rsidP="005110E1">
      <w:pPr>
        <w:spacing w:after="0"/>
        <w:jc w:val="both"/>
        <w:rPr>
          <w:rFonts w:ascii="Arial" w:eastAsia="Times New Roman" w:hAnsi="Arial" w:cs="Arial"/>
        </w:rPr>
      </w:pPr>
      <w:r w:rsidRPr="00E074B3">
        <w:rPr>
          <w:rFonts w:ascii="Arial" w:eastAsia="Times New Roman" w:hAnsi="Arial" w:cs="Arial"/>
        </w:rPr>
        <w:t xml:space="preserve">Ponudnik (glavni izvajalec), ki v izvedbo javnega naročila vključi enega ali več podizvajalcev, mora imeti sklenjene pogodbe s podizvajalci. </w:t>
      </w:r>
      <w:r w:rsidR="0019354A" w:rsidRPr="00E074B3">
        <w:rPr>
          <w:rFonts w:ascii="Arial" w:eastAsia="Times New Roman" w:hAnsi="Arial" w:cs="Arial"/>
        </w:rPr>
        <w:t>Ponudnik, kateremu bo javno naročilo oddano, bo v razmerju do naročnika v celoti odgovarjal za izvedbo prejetega naročila, ne glede na število podizvajalcev.</w:t>
      </w:r>
    </w:p>
    <w:p w14:paraId="626C094F" w14:textId="77777777" w:rsidR="001B578A" w:rsidRPr="00E074B3" w:rsidRDefault="001B578A" w:rsidP="005110E1">
      <w:pPr>
        <w:spacing w:after="0"/>
        <w:jc w:val="both"/>
        <w:rPr>
          <w:rFonts w:ascii="Arial" w:eastAsia="Times New Roman" w:hAnsi="Arial" w:cs="Arial"/>
        </w:rPr>
      </w:pPr>
    </w:p>
    <w:p w14:paraId="65AE0126" w14:textId="677F5315" w:rsidR="00DA5D3D" w:rsidRPr="00E074B3" w:rsidRDefault="00204888" w:rsidP="005110E1">
      <w:pPr>
        <w:shd w:val="clear" w:color="auto" w:fill="FFFFFF"/>
        <w:spacing w:after="0"/>
        <w:jc w:val="both"/>
        <w:rPr>
          <w:rFonts w:ascii="Arial" w:eastAsia="Times New Roman" w:hAnsi="Arial" w:cs="Arial"/>
          <w:iCs/>
          <w:color w:val="000000"/>
          <w:lang w:eastAsia="sl-SI"/>
        </w:rPr>
      </w:pPr>
      <w:r w:rsidRPr="00E074B3">
        <w:rPr>
          <w:rFonts w:ascii="Arial" w:eastAsia="Times New Roman" w:hAnsi="Arial" w:cs="Arial"/>
          <w:iCs/>
          <w:color w:val="000000"/>
          <w:lang w:eastAsia="sl-SI"/>
        </w:rPr>
        <w:t>Kadar namerava ponudnik izvesti javno naročilo s podizvajalcem, mora pogoje</w:t>
      </w:r>
      <w:r w:rsidR="002E66B6" w:rsidRPr="00E074B3">
        <w:rPr>
          <w:rFonts w:ascii="Arial" w:eastAsia="Times New Roman" w:hAnsi="Arial" w:cs="Arial"/>
          <w:iCs/>
          <w:color w:val="000000"/>
          <w:lang w:eastAsia="sl-SI"/>
        </w:rPr>
        <w:t xml:space="preserve"> </w:t>
      </w:r>
      <w:r w:rsidR="00EC4018" w:rsidRPr="00E074B3">
        <w:rPr>
          <w:rFonts w:ascii="Arial" w:eastAsia="Times New Roman" w:hAnsi="Arial" w:cs="Arial"/>
          <w:iCs/>
          <w:color w:val="000000"/>
          <w:lang w:eastAsia="sl-SI"/>
        </w:rPr>
        <w:t xml:space="preserve">iz </w:t>
      </w:r>
      <w:r w:rsidR="00721C40" w:rsidRPr="00E074B3">
        <w:rPr>
          <w:rFonts w:ascii="Arial" w:eastAsia="Times New Roman" w:hAnsi="Arial" w:cs="Arial"/>
          <w:iCs/>
          <w:color w:val="000000"/>
          <w:lang w:eastAsia="sl-SI"/>
        </w:rPr>
        <w:t>točk 1.-6</w:t>
      </w:r>
      <w:r w:rsidR="00DA2269" w:rsidRPr="00E074B3">
        <w:rPr>
          <w:rFonts w:ascii="Arial" w:eastAsia="Times New Roman" w:hAnsi="Arial" w:cs="Arial"/>
          <w:iCs/>
          <w:color w:val="000000"/>
          <w:lang w:eastAsia="sl-SI"/>
        </w:rPr>
        <w:t>. X</w:t>
      </w:r>
      <w:r w:rsidR="006D6152">
        <w:rPr>
          <w:rFonts w:ascii="Arial" w:eastAsia="Times New Roman" w:hAnsi="Arial" w:cs="Arial"/>
          <w:iCs/>
          <w:color w:val="000000"/>
          <w:lang w:eastAsia="sl-SI"/>
        </w:rPr>
        <w:t>VIII</w:t>
      </w:r>
      <w:r w:rsidRPr="00E074B3">
        <w:rPr>
          <w:rFonts w:ascii="Arial" w:eastAsia="Times New Roman" w:hAnsi="Arial" w:cs="Arial"/>
          <w:iCs/>
          <w:color w:val="000000"/>
          <w:lang w:eastAsia="sl-SI"/>
        </w:rPr>
        <w:t>. poglavja te dokumentacije izpolnjevati tudi vsak podizvajalec, ki sodeluje pri izvedbi javnega naročila</w:t>
      </w:r>
      <w:r w:rsidR="00DA2269" w:rsidRPr="00E074B3">
        <w:rPr>
          <w:rFonts w:ascii="Arial" w:eastAsia="Times New Roman" w:hAnsi="Arial" w:cs="Arial"/>
          <w:iCs/>
          <w:color w:val="000000"/>
          <w:lang w:eastAsia="sl-SI"/>
        </w:rPr>
        <w:t>.</w:t>
      </w:r>
      <w:r w:rsidR="00495CD6" w:rsidRPr="00E074B3">
        <w:rPr>
          <w:rFonts w:ascii="Arial" w:eastAsia="Times New Roman" w:hAnsi="Arial" w:cs="Arial"/>
          <w:iCs/>
          <w:color w:val="000000"/>
          <w:lang w:eastAsia="sl-SI"/>
        </w:rPr>
        <w:t xml:space="preserve"> </w:t>
      </w:r>
      <w:r w:rsidR="00DA5D3D" w:rsidRPr="00E074B3">
        <w:rPr>
          <w:rFonts w:ascii="Arial" w:eastAsia="Times New Roman" w:hAnsi="Arial" w:cs="Arial"/>
          <w:iCs/>
          <w:color w:val="000000"/>
          <w:lang w:eastAsia="sl-SI"/>
        </w:rPr>
        <w:t xml:space="preserve">Ponudnik in vsi imenovani podizvajalci pogoje za sodelovanje, </w:t>
      </w:r>
      <w:r w:rsidR="00EC4018" w:rsidRPr="00E074B3">
        <w:rPr>
          <w:rFonts w:ascii="Arial" w:eastAsia="Times New Roman" w:hAnsi="Arial" w:cs="Arial"/>
          <w:iCs/>
          <w:color w:val="000000"/>
          <w:lang w:eastAsia="sl-SI"/>
        </w:rPr>
        <w:t xml:space="preserve">ki se nanašajo </w:t>
      </w:r>
      <w:r w:rsidR="00721C40" w:rsidRPr="00E074B3">
        <w:rPr>
          <w:rFonts w:ascii="Arial" w:eastAsia="Times New Roman" w:hAnsi="Arial" w:cs="Arial"/>
          <w:iCs/>
          <w:color w:val="000000"/>
          <w:lang w:eastAsia="sl-SI"/>
        </w:rPr>
        <w:t xml:space="preserve">na </w:t>
      </w:r>
      <w:r w:rsidR="00EC4018" w:rsidRPr="00E074B3">
        <w:rPr>
          <w:rFonts w:ascii="Arial" w:eastAsia="Times New Roman" w:hAnsi="Arial" w:cs="Arial"/>
          <w:iCs/>
          <w:color w:val="000000"/>
          <w:lang w:eastAsia="sl-SI"/>
        </w:rPr>
        <w:t>tehnično in strokovno sposobnost</w:t>
      </w:r>
      <w:r w:rsidR="00DA5D3D" w:rsidRPr="00E074B3">
        <w:rPr>
          <w:rFonts w:ascii="Arial" w:eastAsia="Times New Roman" w:hAnsi="Arial" w:cs="Arial"/>
          <w:iCs/>
          <w:color w:val="000000"/>
          <w:lang w:eastAsia="sl-SI"/>
        </w:rPr>
        <w:t xml:space="preserve">, izpolnjujejo kumulativno, kar omogoča, da jih vsi ponudniki in podizvajalci skupaj izpolnijo, razen če v tej dokumentaciji oziroma ZJN-3 ni določeno drugače. </w:t>
      </w:r>
    </w:p>
    <w:p w14:paraId="5F6F0CC2" w14:textId="77777777" w:rsidR="008B7ECA" w:rsidRPr="00E074B3" w:rsidRDefault="008B7ECA" w:rsidP="005110E1">
      <w:pPr>
        <w:shd w:val="clear" w:color="auto" w:fill="FFFFFF"/>
        <w:spacing w:after="0"/>
        <w:jc w:val="both"/>
        <w:rPr>
          <w:rFonts w:ascii="Arial" w:eastAsia="Times New Roman" w:hAnsi="Arial" w:cs="Arial"/>
          <w:iCs/>
          <w:color w:val="000000"/>
          <w:lang w:eastAsia="sl-SI"/>
        </w:rPr>
      </w:pPr>
    </w:p>
    <w:p w14:paraId="42495547" w14:textId="77777777" w:rsidR="00DA5D3D" w:rsidRPr="00E074B3" w:rsidRDefault="00DA5D3D" w:rsidP="005110E1">
      <w:pPr>
        <w:shd w:val="clear" w:color="auto" w:fill="FFFFFF"/>
        <w:spacing w:after="0"/>
        <w:jc w:val="both"/>
        <w:rPr>
          <w:rFonts w:ascii="Arial" w:eastAsia="Times New Roman" w:hAnsi="Arial" w:cs="Arial"/>
          <w:iCs/>
          <w:color w:val="000000"/>
          <w:lang w:eastAsia="sl-SI"/>
        </w:rPr>
      </w:pPr>
      <w:r w:rsidRPr="00E074B3">
        <w:rPr>
          <w:rFonts w:ascii="Arial" w:eastAsia="Times New Roman" w:hAnsi="Arial" w:cs="Arial"/>
          <w:iCs/>
          <w:color w:val="000000"/>
          <w:lang w:eastAsia="sl-SI"/>
        </w:rPr>
        <w:t>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r w:rsidR="00495CD6" w:rsidRPr="00E074B3">
        <w:rPr>
          <w:rFonts w:ascii="Arial" w:eastAsia="Times New Roman" w:hAnsi="Arial" w:cs="Arial"/>
          <w:iCs/>
          <w:color w:val="000000"/>
          <w:lang w:eastAsia="sl-SI"/>
        </w:rPr>
        <w:t xml:space="preserve"> </w:t>
      </w:r>
      <w:r w:rsidRPr="00E074B3">
        <w:rPr>
          <w:rFonts w:ascii="Arial" w:eastAsia="Times New Roman" w:hAnsi="Arial" w:cs="Arial"/>
          <w:iCs/>
          <w:color w:val="000000"/>
          <w:lang w:eastAsia="sl-SI"/>
        </w:rPr>
        <w:t xml:space="preserve">V primeru, da so zahtevana finančna zavarovanja, </w:t>
      </w:r>
      <w:r w:rsidR="005A43C2" w:rsidRPr="00E074B3">
        <w:rPr>
          <w:rFonts w:ascii="Arial" w:eastAsia="Times New Roman" w:hAnsi="Arial" w:cs="Arial"/>
          <w:iCs/>
          <w:color w:val="000000"/>
          <w:lang w:eastAsia="sl-SI"/>
        </w:rPr>
        <w:t>le ta predloži ponudnik (glavni izvajalec).</w:t>
      </w:r>
    </w:p>
    <w:p w14:paraId="125966BA" w14:textId="77777777" w:rsidR="0019354A" w:rsidRPr="00E074B3" w:rsidRDefault="0019354A" w:rsidP="005110E1">
      <w:pPr>
        <w:spacing w:after="0"/>
        <w:jc w:val="both"/>
        <w:rPr>
          <w:rFonts w:ascii="Arial" w:eastAsia="Times New Roman" w:hAnsi="Arial" w:cs="Arial"/>
          <w:u w:val="single"/>
          <w:lang w:eastAsia="sl-SI"/>
        </w:rPr>
      </w:pPr>
    </w:p>
    <w:p w14:paraId="7F927AA9" w14:textId="5D7914E0" w:rsidR="00682DE6" w:rsidRPr="00E074B3" w:rsidRDefault="00682DE6" w:rsidP="009566D7">
      <w:pPr>
        <w:numPr>
          <w:ilvl w:val="0"/>
          <w:numId w:val="2"/>
        </w:numPr>
        <w:shd w:val="clear" w:color="auto" w:fill="BFBFBF"/>
        <w:spacing w:after="0"/>
        <w:ind w:left="567" w:hanging="567"/>
        <w:rPr>
          <w:rFonts w:ascii="Arial" w:eastAsia="Times New Roman" w:hAnsi="Arial" w:cs="Arial"/>
          <w:b/>
          <w:lang w:eastAsia="sl-SI"/>
        </w:rPr>
      </w:pPr>
      <w:r w:rsidRPr="00E074B3">
        <w:rPr>
          <w:rFonts w:ascii="Arial" w:eastAsia="Times New Roman" w:hAnsi="Arial" w:cs="Arial"/>
          <w:b/>
          <w:lang w:eastAsia="sl-SI"/>
        </w:rPr>
        <w:t>Sklenitev pogodb</w:t>
      </w:r>
      <w:r w:rsidR="000E027A">
        <w:rPr>
          <w:rFonts w:ascii="Arial" w:eastAsia="Times New Roman" w:hAnsi="Arial" w:cs="Arial"/>
          <w:b/>
          <w:lang w:eastAsia="sl-SI"/>
        </w:rPr>
        <w:t>e</w:t>
      </w:r>
    </w:p>
    <w:p w14:paraId="31789ACF" w14:textId="72490E72" w:rsidR="00682DE6" w:rsidRDefault="00682DE6" w:rsidP="005110E1">
      <w:pPr>
        <w:spacing w:after="0"/>
        <w:jc w:val="both"/>
        <w:rPr>
          <w:rFonts w:ascii="Arial" w:eastAsia="Times New Roman" w:hAnsi="Arial" w:cs="Arial"/>
          <w:lang w:eastAsia="sl-SI"/>
        </w:rPr>
      </w:pPr>
      <w:r w:rsidRPr="00E074B3">
        <w:rPr>
          <w:rFonts w:ascii="Arial" w:eastAsia="Times New Roman" w:hAnsi="Arial" w:cs="Arial"/>
          <w:lang w:eastAsia="sl-SI"/>
        </w:rPr>
        <w:t>Naročnik bo z izb</w:t>
      </w:r>
      <w:r w:rsidR="00446D69" w:rsidRPr="00E074B3">
        <w:rPr>
          <w:rFonts w:ascii="Arial" w:eastAsia="Times New Roman" w:hAnsi="Arial" w:cs="Arial"/>
          <w:lang w:eastAsia="sl-SI"/>
        </w:rPr>
        <w:t>ranim</w:t>
      </w:r>
      <w:r w:rsidR="00F510DB" w:rsidRPr="00E074B3">
        <w:rPr>
          <w:rFonts w:ascii="Arial" w:eastAsia="Times New Roman" w:hAnsi="Arial" w:cs="Arial"/>
          <w:lang w:eastAsia="sl-SI"/>
        </w:rPr>
        <w:t xml:space="preserve"> ponudnikom</w:t>
      </w:r>
      <w:r w:rsidR="00AC775E" w:rsidRPr="00E074B3">
        <w:rPr>
          <w:rFonts w:ascii="Arial" w:eastAsia="Times New Roman" w:hAnsi="Arial" w:cs="Arial"/>
          <w:lang w:eastAsia="sl-SI"/>
        </w:rPr>
        <w:t xml:space="preserve"> skl</w:t>
      </w:r>
      <w:r w:rsidR="00F510DB" w:rsidRPr="00E074B3">
        <w:rPr>
          <w:rFonts w:ascii="Arial" w:eastAsia="Times New Roman" w:hAnsi="Arial" w:cs="Arial"/>
          <w:lang w:eastAsia="sl-SI"/>
        </w:rPr>
        <w:t>enil pogodb</w:t>
      </w:r>
      <w:r w:rsidR="000E027A">
        <w:rPr>
          <w:rFonts w:ascii="Arial" w:eastAsia="Times New Roman" w:hAnsi="Arial" w:cs="Arial"/>
          <w:lang w:eastAsia="sl-SI"/>
        </w:rPr>
        <w:t>o</w:t>
      </w:r>
      <w:r w:rsidR="00F510DB" w:rsidRPr="00E074B3">
        <w:rPr>
          <w:rFonts w:ascii="Arial" w:eastAsia="Times New Roman" w:hAnsi="Arial" w:cs="Arial"/>
          <w:lang w:eastAsia="sl-SI"/>
        </w:rPr>
        <w:t xml:space="preserve"> po določilih vzorc</w:t>
      </w:r>
      <w:r w:rsidR="000E027A">
        <w:rPr>
          <w:rFonts w:ascii="Arial" w:eastAsia="Times New Roman" w:hAnsi="Arial" w:cs="Arial"/>
          <w:lang w:eastAsia="sl-SI"/>
        </w:rPr>
        <w:t>a</w:t>
      </w:r>
      <w:r w:rsidR="00446D69" w:rsidRPr="00E074B3">
        <w:rPr>
          <w:rFonts w:ascii="Arial" w:eastAsia="Times New Roman" w:hAnsi="Arial" w:cs="Arial"/>
          <w:lang w:eastAsia="sl-SI"/>
        </w:rPr>
        <w:t xml:space="preserve"> pogodb</w:t>
      </w:r>
      <w:r w:rsidR="000E027A">
        <w:rPr>
          <w:rFonts w:ascii="Arial" w:eastAsia="Times New Roman" w:hAnsi="Arial" w:cs="Arial"/>
          <w:lang w:eastAsia="sl-SI"/>
        </w:rPr>
        <w:t>e</w:t>
      </w:r>
      <w:r w:rsidR="00CC4D19" w:rsidRPr="00E074B3">
        <w:rPr>
          <w:rFonts w:ascii="Arial" w:eastAsia="Times New Roman" w:hAnsi="Arial" w:cs="Arial"/>
          <w:lang w:eastAsia="sl-SI"/>
        </w:rPr>
        <w:t xml:space="preserve"> (OBR-</w:t>
      </w:r>
      <w:r w:rsidR="00783CC1">
        <w:rPr>
          <w:rFonts w:ascii="Arial" w:eastAsia="Times New Roman" w:hAnsi="Arial" w:cs="Arial"/>
          <w:lang w:eastAsia="sl-SI"/>
        </w:rPr>
        <w:t>3</w:t>
      </w:r>
      <w:r w:rsidR="00AC775E" w:rsidRPr="00E074B3">
        <w:rPr>
          <w:rFonts w:ascii="Arial" w:eastAsia="Times New Roman" w:hAnsi="Arial" w:cs="Arial"/>
          <w:lang w:eastAsia="sl-SI"/>
        </w:rPr>
        <w:t>) te dokum</w:t>
      </w:r>
      <w:r w:rsidR="00BE3656" w:rsidRPr="00E074B3">
        <w:rPr>
          <w:rFonts w:ascii="Arial" w:eastAsia="Times New Roman" w:hAnsi="Arial" w:cs="Arial"/>
          <w:lang w:eastAsia="sl-SI"/>
        </w:rPr>
        <w:t>entacije. Pogodb</w:t>
      </w:r>
      <w:r w:rsidR="000E027A">
        <w:rPr>
          <w:rFonts w:ascii="Arial" w:eastAsia="Times New Roman" w:hAnsi="Arial" w:cs="Arial"/>
          <w:lang w:eastAsia="sl-SI"/>
        </w:rPr>
        <w:t>o</w:t>
      </w:r>
      <w:r w:rsidRPr="00E074B3">
        <w:rPr>
          <w:rFonts w:ascii="Arial" w:eastAsia="Times New Roman" w:hAnsi="Arial" w:cs="Arial"/>
          <w:lang w:eastAsia="sl-SI"/>
        </w:rPr>
        <w:t xml:space="preserve"> bo moral izbrani ponudnik podpisati najkasneje v osmih (8) koledarskih dneh po pozivu naročnika k podpisu pogodbe, v nasprotnem primeru bo naročnik smatral, da posla ne želi skleniti. V primeru, kadar zaradi objektivnih razlogov to ne</w:t>
      </w:r>
      <w:r w:rsidR="007A260D">
        <w:rPr>
          <w:rFonts w:ascii="Arial" w:eastAsia="Times New Roman" w:hAnsi="Arial" w:cs="Arial"/>
          <w:lang w:eastAsia="sl-SI"/>
        </w:rPr>
        <w:t xml:space="preserve"> </w:t>
      </w:r>
      <w:r w:rsidRPr="00E074B3">
        <w:rPr>
          <w:rFonts w:ascii="Arial" w:eastAsia="Times New Roman" w:hAnsi="Arial" w:cs="Arial"/>
          <w:lang w:eastAsia="sl-SI"/>
        </w:rPr>
        <w:t>bi bilo mogoče, lahko naročnik na podlagi prošnje izbranega ponudnika privoli na daljši rok.</w:t>
      </w:r>
    </w:p>
    <w:p w14:paraId="77BC10F0" w14:textId="77777777" w:rsidR="004859AC" w:rsidRPr="00E074B3" w:rsidRDefault="004859AC" w:rsidP="005110E1">
      <w:pPr>
        <w:spacing w:after="0"/>
        <w:jc w:val="both"/>
        <w:rPr>
          <w:rFonts w:ascii="Arial" w:eastAsia="Times New Roman" w:hAnsi="Arial" w:cs="Arial"/>
          <w:lang w:eastAsia="sl-SI"/>
        </w:rPr>
      </w:pPr>
    </w:p>
    <w:p w14:paraId="425ED69E" w14:textId="77777777" w:rsidR="0019354A" w:rsidRPr="00F5094F" w:rsidRDefault="002138A4" w:rsidP="009566D7">
      <w:pPr>
        <w:numPr>
          <w:ilvl w:val="0"/>
          <w:numId w:val="2"/>
        </w:numPr>
        <w:shd w:val="clear" w:color="auto" w:fill="BFBFBF"/>
        <w:spacing w:after="0"/>
        <w:ind w:left="567" w:hanging="567"/>
        <w:jc w:val="both"/>
        <w:rPr>
          <w:rFonts w:ascii="Arial" w:eastAsia="Times New Roman" w:hAnsi="Arial" w:cs="Arial"/>
          <w:b/>
          <w:lang w:eastAsia="sl-SI"/>
        </w:rPr>
      </w:pPr>
      <w:r w:rsidRPr="00F5094F">
        <w:rPr>
          <w:rFonts w:ascii="Arial" w:eastAsia="Times New Roman" w:hAnsi="Arial" w:cs="Arial"/>
          <w:b/>
          <w:lang w:eastAsia="sl-SI"/>
        </w:rPr>
        <w:t>Finančno zavarovanje</w:t>
      </w:r>
    </w:p>
    <w:p w14:paraId="14A17478" w14:textId="3FD95277" w:rsidR="00CC4D19" w:rsidRPr="00E074B3" w:rsidRDefault="00CC4D19" w:rsidP="005110E1">
      <w:pPr>
        <w:spacing w:after="0"/>
        <w:jc w:val="both"/>
        <w:rPr>
          <w:rFonts w:ascii="Arial" w:eastAsia="Arial Unicode MS" w:hAnsi="Arial" w:cs="Arial"/>
          <w:lang w:eastAsia="sl-SI"/>
        </w:rPr>
      </w:pPr>
      <w:r w:rsidRPr="00E074B3">
        <w:rPr>
          <w:rFonts w:ascii="Arial" w:eastAsia="Arial Unicode MS" w:hAnsi="Arial" w:cs="Arial"/>
          <w:lang w:eastAsia="sl-SI"/>
        </w:rPr>
        <w:t>Izbrani ponudnik bo moral v roku osmih (8) koledarskih dni po podpisu pogodbe predložiti naročniku finančno zavarovanj</w:t>
      </w:r>
      <w:r w:rsidR="004859AC">
        <w:rPr>
          <w:rFonts w:ascii="Arial" w:eastAsia="Arial Unicode MS" w:hAnsi="Arial" w:cs="Arial"/>
          <w:lang w:eastAsia="sl-SI"/>
        </w:rPr>
        <w:t>e – menic</w:t>
      </w:r>
      <w:r w:rsidR="00CF3A9A">
        <w:rPr>
          <w:rFonts w:ascii="Arial" w:eastAsia="Arial Unicode MS" w:hAnsi="Arial" w:cs="Arial"/>
          <w:lang w:eastAsia="sl-SI"/>
        </w:rPr>
        <w:t>o</w:t>
      </w:r>
      <w:r w:rsidR="004859AC">
        <w:rPr>
          <w:rFonts w:ascii="Arial" w:eastAsia="Arial Unicode MS" w:hAnsi="Arial" w:cs="Arial"/>
          <w:lang w:eastAsia="sl-SI"/>
        </w:rPr>
        <w:t xml:space="preserve"> (3</w:t>
      </w:r>
      <w:r w:rsidR="00CF3A9A">
        <w:rPr>
          <w:rFonts w:ascii="Arial" w:eastAsia="Arial Unicode MS" w:hAnsi="Arial" w:cs="Arial"/>
          <w:lang w:eastAsia="sl-SI"/>
        </w:rPr>
        <w:t xml:space="preserve"> </w:t>
      </w:r>
      <w:r w:rsidR="004859AC">
        <w:rPr>
          <w:rFonts w:ascii="Arial" w:eastAsia="Arial Unicode MS" w:hAnsi="Arial" w:cs="Arial"/>
          <w:lang w:eastAsia="sl-SI"/>
        </w:rPr>
        <w:t>menic</w:t>
      </w:r>
      <w:r w:rsidR="00CF3A9A">
        <w:rPr>
          <w:rFonts w:ascii="Arial" w:eastAsia="Arial Unicode MS" w:hAnsi="Arial" w:cs="Arial"/>
          <w:lang w:eastAsia="sl-SI"/>
        </w:rPr>
        <w:t>e</w:t>
      </w:r>
      <w:r w:rsidR="004859AC">
        <w:rPr>
          <w:rFonts w:ascii="Arial" w:eastAsia="Arial Unicode MS" w:hAnsi="Arial" w:cs="Arial"/>
          <w:lang w:eastAsia="sl-SI"/>
        </w:rPr>
        <w:t xml:space="preserve"> z menično izjavo)</w:t>
      </w:r>
      <w:r w:rsidRPr="00E074B3">
        <w:rPr>
          <w:rFonts w:ascii="Arial" w:eastAsia="Arial Unicode MS" w:hAnsi="Arial" w:cs="Arial"/>
          <w:lang w:eastAsia="sl-SI"/>
        </w:rPr>
        <w:t xml:space="preserve"> za dobro izvedbo pogodbenih obveznosti, v valuti EUR, v višini </w:t>
      </w:r>
      <w:r w:rsidR="00752001">
        <w:rPr>
          <w:rFonts w:ascii="Arial" w:eastAsia="Arial Unicode MS" w:hAnsi="Arial" w:cs="Arial"/>
          <w:lang w:eastAsia="sl-SI"/>
        </w:rPr>
        <w:t>5</w:t>
      </w:r>
      <w:r w:rsidRPr="00E074B3">
        <w:rPr>
          <w:rFonts w:ascii="Arial" w:eastAsia="Arial Unicode MS" w:hAnsi="Arial" w:cs="Arial"/>
          <w:lang w:eastAsia="sl-SI"/>
        </w:rPr>
        <w:t xml:space="preserve">% pogodbene vrednosti z DDV, z veljavnostjo najmanj z en (1) mesec dlje od </w:t>
      </w:r>
      <w:r w:rsidR="000352C1">
        <w:rPr>
          <w:rFonts w:ascii="Arial" w:eastAsia="Arial Unicode MS" w:hAnsi="Arial" w:cs="Arial"/>
          <w:lang w:eastAsia="sl-SI"/>
        </w:rPr>
        <w:t>veljavnosti pogodbe</w:t>
      </w:r>
      <w:r w:rsidR="00DE4FFA">
        <w:rPr>
          <w:rFonts w:ascii="Arial" w:eastAsia="Arial Unicode MS" w:hAnsi="Arial" w:cs="Arial"/>
          <w:lang w:eastAsia="sl-SI"/>
        </w:rPr>
        <w:t xml:space="preserve"> (</w:t>
      </w:r>
      <w:r w:rsidR="00783CC1">
        <w:rPr>
          <w:rFonts w:ascii="Arial" w:eastAsia="Arial Unicode MS" w:hAnsi="Arial" w:cs="Arial"/>
          <w:lang w:eastAsia="sl-SI"/>
        </w:rPr>
        <w:t>49</w:t>
      </w:r>
      <w:r w:rsidR="00DE4FFA">
        <w:rPr>
          <w:rFonts w:ascii="Arial" w:eastAsia="Arial Unicode MS" w:hAnsi="Arial" w:cs="Arial"/>
          <w:lang w:eastAsia="sl-SI"/>
        </w:rPr>
        <w:t xml:space="preserve"> mesecev)</w:t>
      </w:r>
      <w:r w:rsidR="000352C1">
        <w:rPr>
          <w:rFonts w:ascii="Arial" w:eastAsia="Arial Unicode MS" w:hAnsi="Arial" w:cs="Arial"/>
          <w:lang w:eastAsia="sl-SI"/>
        </w:rPr>
        <w:t>.</w:t>
      </w:r>
      <w:r w:rsidRPr="00E074B3">
        <w:rPr>
          <w:rFonts w:ascii="Arial" w:eastAsia="Arial Unicode MS" w:hAnsi="Arial" w:cs="Arial"/>
          <w:lang w:eastAsia="sl-SI"/>
        </w:rPr>
        <w:t xml:space="preserve"> Pogodba postane veljavna šele s predložitvijo finančnega zavarovanja za dobro</w:t>
      </w:r>
      <w:r w:rsidR="007C2879" w:rsidRPr="00E074B3">
        <w:rPr>
          <w:rFonts w:ascii="Arial" w:eastAsia="Arial Unicode MS" w:hAnsi="Arial" w:cs="Arial"/>
          <w:lang w:eastAsia="sl-SI"/>
        </w:rPr>
        <w:t xml:space="preserve"> izvedbo pogodbenih obveznosti.</w:t>
      </w:r>
    </w:p>
    <w:p w14:paraId="10FDD8FE" w14:textId="77777777" w:rsidR="007C2879" w:rsidRPr="00E074B3" w:rsidRDefault="007C2879" w:rsidP="005110E1">
      <w:pPr>
        <w:spacing w:after="0"/>
        <w:jc w:val="both"/>
        <w:rPr>
          <w:rFonts w:ascii="Arial" w:eastAsia="Arial Unicode MS" w:hAnsi="Arial" w:cs="Arial"/>
          <w:lang w:eastAsia="sl-SI"/>
        </w:rPr>
      </w:pPr>
    </w:p>
    <w:p w14:paraId="757A40FE" w14:textId="77777777" w:rsidR="00CC4D19" w:rsidRPr="00E074B3" w:rsidRDefault="00CC4D19" w:rsidP="005110E1">
      <w:pPr>
        <w:spacing w:after="0"/>
        <w:jc w:val="both"/>
        <w:rPr>
          <w:rFonts w:ascii="Arial" w:eastAsia="Arial Unicode MS" w:hAnsi="Arial" w:cs="Arial"/>
          <w:lang w:eastAsia="sl-SI"/>
        </w:rPr>
      </w:pPr>
      <w:r w:rsidRPr="00E074B3">
        <w:rPr>
          <w:rFonts w:ascii="Arial" w:eastAsia="Times New Roman" w:hAnsi="Arial" w:cs="Arial"/>
          <w:iCs/>
          <w:color w:val="000000"/>
          <w:lang w:eastAsia="sl-SI"/>
        </w:rPr>
        <w:t>Naročnik bo unovčil finančno zavarovanje za dobro izvedbo pogodbenih obveznosti v primeru:</w:t>
      </w:r>
    </w:p>
    <w:p w14:paraId="6E1C3D5E" w14:textId="77777777" w:rsidR="00CC4D19" w:rsidRPr="00E074B3" w:rsidRDefault="00CC4D19" w:rsidP="009566D7">
      <w:pPr>
        <w:numPr>
          <w:ilvl w:val="0"/>
          <w:numId w:val="13"/>
        </w:numPr>
        <w:shd w:val="clear" w:color="auto" w:fill="FFFFFF"/>
        <w:spacing w:after="0"/>
        <w:jc w:val="both"/>
        <w:rPr>
          <w:rFonts w:ascii="Arial" w:eastAsia="Times New Roman" w:hAnsi="Arial" w:cs="Arial"/>
          <w:color w:val="000000"/>
          <w:lang w:eastAsia="sl-SI"/>
        </w:rPr>
      </w:pPr>
      <w:r w:rsidRPr="00E074B3">
        <w:rPr>
          <w:rFonts w:ascii="Arial" w:eastAsia="Times New Roman" w:hAnsi="Arial" w:cs="Arial"/>
          <w:color w:val="000000"/>
          <w:lang w:eastAsia="sl-SI"/>
        </w:rPr>
        <w:t>da obveznosti po pogodbi ne bodo pravočasno in pravilno izvajane oziroma jih bo izbrani ponudnik enostransko prenehal izvajati in</w:t>
      </w:r>
    </w:p>
    <w:p w14:paraId="4C6B2AF8" w14:textId="77777777" w:rsidR="00CC4D19" w:rsidRPr="00E074B3" w:rsidRDefault="00CC4D19" w:rsidP="009566D7">
      <w:pPr>
        <w:numPr>
          <w:ilvl w:val="0"/>
          <w:numId w:val="13"/>
        </w:numPr>
        <w:shd w:val="clear" w:color="auto" w:fill="FFFFFF"/>
        <w:spacing w:after="0"/>
        <w:rPr>
          <w:rFonts w:ascii="Arial" w:eastAsia="Times New Roman" w:hAnsi="Arial" w:cs="Arial"/>
          <w:color w:val="000000"/>
          <w:lang w:eastAsia="sl-SI"/>
        </w:rPr>
      </w:pPr>
      <w:r w:rsidRPr="00E074B3">
        <w:rPr>
          <w:rFonts w:ascii="Arial" w:eastAsia="Times New Roman" w:hAnsi="Arial" w:cs="Arial"/>
          <w:color w:val="000000"/>
          <w:lang w:eastAsia="sl-SI"/>
        </w:rPr>
        <w:t>prekinitve pogodbe po krivdi izbranega ponudnika.</w:t>
      </w:r>
    </w:p>
    <w:p w14:paraId="465C549E" w14:textId="77777777" w:rsidR="00CC4D19" w:rsidRPr="00E074B3" w:rsidRDefault="00CC4D19" w:rsidP="005110E1">
      <w:pPr>
        <w:spacing w:after="0"/>
        <w:ind w:left="20"/>
        <w:jc w:val="both"/>
        <w:rPr>
          <w:rFonts w:ascii="Arial" w:eastAsia="Arial Unicode MS" w:hAnsi="Arial" w:cs="Arial"/>
          <w:lang w:eastAsia="sl-SI"/>
        </w:rPr>
      </w:pPr>
    </w:p>
    <w:p w14:paraId="2B07B903" w14:textId="77777777" w:rsidR="00CC4D19" w:rsidRPr="001F6C23" w:rsidRDefault="00CC4D19" w:rsidP="005110E1">
      <w:pPr>
        <w:spacing w:after="0"/>
        <w:ind w:left="20"/>
        <w:jc w:val="both"/>
        <w:rPr>
          <w:rFonts w:ascii="Arial" w:eastAsia="Arial Unicode MS" w:hAnsi="Arial" w:cs="Arial"/>
          <w:lang w:eastAsia="sl-SI"/>
        </w:rPr>
      </w:pPr>
      <w:r w:rsidRPr="001F6C23">
        <w:rPr>
          <w:rFonts w:ascii="Arial" w:eastAsia="Arial Unicode MS" w:hAnsi="Arial" w:cs="Arial"/>
          <w:lang w:eastAsia="sl-SI"/>
        </w:rPr>
        <w:t>Naročnik bo v skladu z določili Uredbe o finančnih zavarovanjih pri javnem naročanju (Uradni list RS, št. 27/2016) omogočil izbranemu ponudniku, da namesto enega instrumenta finančnega zavarovanja zaporedno predloži več instrumentov s krajšimi roki veljavnosti, pri čemer bo moral novi instrument nadomestiti prejšnjega.</w:t>
      </w:r>
    </w:p>
    <w:p w14:paraId="62517424" w14:textId="77777777" w:rsidR="00D83B48" w:rsidRPr="001F6C23" w:rsidRDefault="00D83B48" w:rsidP="005110E1">
      <w:pPr>
        <w:spacing w:after="0"/>
        <w:jc w:val="both"/>
        <w:rPr>
          <w:rFonts w:ascii="Arial" w:eastAsia="Times New Roman" w:hAnsi="Arial" w:cs="Arial"/>
          <w:lang w:eastAsia="sl-SI"/>
        </w:rPr>
      </w:pPr>
    </w:p>
    <w:p w14:paraId="69E170ED" w14:textId="77777777" w:rsidR="00A252FD" w:rsidRPr="001F6C23" w:rsidRDefault="00A252FD" w:rsidP="009566D7">
      <w:pPr>
        <w:widowControl w:val="0"/>
        <w:numPr>
          <w:ilvl w:val="0"/>
          <w:numId w:val="2"/>
        </w:numPr>
        <w:shd w:val="clear" w:color="auto" w:fill="BFBFBF"/>
        <w:spacing w:after="0"/>
        <w:ind w:left="567" w:hanging="567"/>
        <w:jc w:val="both"/>
        <w:rPr>
          <w:rFonts w:ascii="Arial" w:eastAsia="Times New Roman" w:hAnsi="Arial" w:cs="Arial"/>
          <w:b/>
          <w:bCs/>
          <w:iCs/>
          <w:color w:val="000000"/>
          <w:lang w:eastAsia="sl-SI"/>
        </w:rPr>
      </w:pPr>
      <w:r w:rsidRPr="001F6C23">
        <w:rPr>
          <w:rFonts w:ascii="Arial" w:eastAsia="Times New Roman" w:hAnsi="Arial" w:cs="Arial"/>
          <w:b/>
          <w:bCs/>
          <w:iCs/>
          <w:color w:val="000000"/>
          <w:lang w:eastAsia="sl-SI"/>
        </w:rPr>
        <w:t>Podatki o lastniški strukturi</w:t>
      </w:r>
    </w:p>
    <w:p w14:paraId="08B62ADD" w14:textId="77777777" w:rsidR="00A252FD" w:rsidRPr="001F6C23" w:rsidRDefault="00A252FD" w:rsidP="005110E1">
      <w:pPr>
        <w:shd w:val="clear" w:color="auto" w:fill="FFFFFF"/>
        <w:spacing w:after="0"/>
        <w:jc w:val="both"/>
        <w:rPr>
          <w:rFonts w:ascii="Arial" w:eastAsia="Times New Roman" w:hAnsi="Arial" w:cs="Arial"/>
          <w:iCs/>
          <w:color w:val="000000"/>
          <w:lang w:eastAsia="sl-SI"/>
        </w:rPr>
      </w:pPr>
      <w:r w:rsidRPr="001F6C23">
        <w:rPr>
          <w:rFonts w:ascii="Arial" w:eastAsia="Times New Roman" w:hAnsi="Arial" w:cs="Arial"/>
          <w:iCs/>
          <w:color w:val="000000"/>
          <w:lang w:eastAsia="sl-SI"/>
        </w:rPr>
        <w:t xml:space="preserve">Izbrani ponudnik </w:t>
      </w:r>
      <w:r w:rsidR="002966BA" w:rsidRPr="001F6C23">
        <w:rPr>
          <w:rFonts w:ascii="Arial" w:eastAsia="Times New Roman" w:hAnsi="Arial" w:cs="Arial"/>
          <w:iCs/>
          <w:color w:val="000000"/>
          <w:lang w:eastAsia="sl-SI"/>
        </w:rPr>
        <w:t xml:space="preserve">bo </w:t>
      </w:r>
      <w:r w:rsidRPr="001F6C23">
        <w:rPr>
          <w:rFonts w:ascii="Arial" w:eastAsia="Times New Roman" w:hAnsi="Arial" w:cs="Arial"/>
          <w:iCs/>
          <w:color w:val="000000"/>
          <w:lang w:eastAsia="sl-SI"/>
        </w:rPr>
        <w:t>mora</w:t>
      </w:r>
      <w:r w:rsidR="002966BA" w:rsidRPr="001F6C23">
        <w:rPr>
          <w:rFonts w:ascii="Arial" w:eastAsia="Times New Roman" w:hAnsi="Arial" w:cs="Arial"/>
          <w:iCs/>
          <w:color w:val="000000"/>
          <w:lang w:eastAsia="sl-SI"/>
        </w:rPr>
        <w:t>l</w:t>
      </w:r>
      <w:r w:rsidRPr="001F6C23">
        <w:rPr>
          <w:rFonts w:ascii="Arial" w:eastAsia="Times New Roman" w:hAnsi="Arial" w:cs="Arial"/>
          <w:iCs/>
          <w:color w:val="000000"/>
          <w:lang w:eastAsia="sl-SI"/>
        </w:rPr>
        <w:t xml:space="preserve"> v roku osmih dni od prejema </w:t>
      </w:r>
      <w:r w:rsidR="002966BA" w:rsidRPr="001F6C23">
        <w:rPr>
          <w:rFonts w:ascii="Arial" w:eastAsia="Times New Roman" w:hAnsi="Arial" w:cs="Arial"/>
          <w:iCs/>
          <w:color w:val="000000"/>
          <w:lang w:eastAsia="sl-SI"/>
        </w:rPr>
        <w:t>n</w:t>
      </w:r>
      <w:r w:rsidRPr="001F6C23">
        <w:rPr>
          <w:rFonts w:ascii="Arial" w:eastAsia="Times New Roman" w:hAnsi="Arial" w:cs="Arial"/>
          <w:iCs/>
          <w:color w:val="000000"/>
          <w:lang w:eastAsia="sl-SI"/>
        </w:rPr>
        <w:t xml:space="preserve">aročnikovega poziva </w:t>
      </w:r>
      <w:r w:rsidR="004A4FA5" w:rsidRPr="001F6C23">
        <w:rPr>
          <w:rFonts w:ascii="Arial" w:eastAsia="Times New Roman" w:hAnsi="Arial" w:cs="Arial"/>
          <w:iCs/>
          <w:color w:val="000000"/>
          <w:lang w:eastAsia="sl-SI"/>
        </w:rPr>
        <w:t xml:space="preserve">kadarkoli v času izvajanja javnega naročila </w:t>
      </w:r>
      <w:r w:rsidRPr="001F6C23">
        <w:rPr>
          <w:rFonts w:ascii="Arial" w:eastAsia="Times New Roman" w:hAnsi="Arial" w:cs="Arial"/>
          <w:iCs/>
          <w:color w:val="000000"/>
          <w:lang w:eastAsia="sl-SI"/>
        </w:rPr>
        <w:t>posredovati podatke o:</w:t>
      </w:r>
    </w:p>
    <w:p w14:paraId="4F970FF0" w14:textId="77777777" w:rsidR="00A252FD" w:rsidRPr="001F6C23" w:rsidRDefault="00A252FD" w:rsidP="009566D7">
      <w:pPr>
        <w:numPr>
          <w:ilvl w:val="0"/>
          <w:numId w:val="14"/>
        </w:numPr>
        <w:shd w:val="clear" w:color="auto" w:fill="FFFFFF"/>
        <w:spacing w:after="0"/>
        <w:jc w:val="both"/>
        <w:rPr>
          <w:rFonts w:ascii="Arial" w:eastAsia="Times New Roman" w:hAnsi="Arial" w:cs="Arial"/>
          <w:color w:val="000000"/>
          <w:lang w:eastAsia="sl-SI"/>
        </w:rPr>
      </w:pPr>
      <w:r w:rsidRPr="001F6C23">
        <w:rPr>
          <w:rFonts w:ascii="Arial" w:eastAsia="Times New Roman" w:hAnsi="Arial" w:cs="Arial"/>
          <w:color w:val="000000"/>
          <w:lang w:eastAsia="sl-SI"/>
        </w:rPr>
        <w:t xml:space="preserve">svojih ustanoviteljih, družbenikih, delničarjih, </w:t>
      </w:r>
      <w:proofErr w:type="spellStart"/>
      <w:r w:rsidRPr="001F6C23">
        <w:rPr>
          <w:rFonts w:ascii="Arial" w:eastAsia="Times New Roman" w:hAnsi="Arial" w:cs="Arial"/>
          <w:color w:val="000000"/>
          <w:lang w:eastAsia="sl-SI"/>
        </w:rPr>
        <w:t>komanditistih</w:t>
      </w:r>
      <w:proofErr w:type="spellEnd"/>
      <w:r w:rsidRPr="001F6C23">
        <w:rPr>
          <w:rFonts w:ascii="Arial" w:eastAsia="Times New Roman" w:hAnsi="Arial" w:cs="Arial"/>
          <w:color w:val="000000"/>
          <w:lang w:eastAsia="sl-SI"/>
        </w:rPr>
        <w:t xml:space="preserve"> ali drugih lastnikih in podatke o lastniških deležih navedenih oseb;</w:t>
      </w:r>
    </w:p>
    <w:p w14:paraId="714B581B" w14:textId="77777777" w:rsidR="00A252FD" w:rsidRPr="001F6C23" w:rsidRDefault="00A252FD" w:rsidP="009566D7">
      <w:pPr>
        <w:numPr>
          <w:ilvl w:val="0"/>
          <w:numId w:val="14"/>
        </w:numPr>
        <w:shd w:val="clear" w:color="auto" w:fill="FFFFFF"/>
        <w:spacing w:after="0"/>
        <w:jc w:val="both"/>
        <w:rPr>
          <w:rFonts w:ascii="Arial" w:eastAsia="Times New Roman" w:hAnsi="Arial" w:cs="Arial"/>
          <w:color w:val="000000"/>
          <w:lang w:eastAsia="sl-SI"/>
        </w:rPr>
      </w:pPr>
      <w:r w:rsidRPr="001F6C23">
        <w:rPr>
          <w:rFonts w:ascii="Arial" w:eastAsia="Times New Roman" w:hAnsi="Arial" w:cs="Arial"/>
          <w:color w:val="000000"/>
          <w:lang w:eastAsia="sl-SI"/>
        </w:rPr>
        <w:t>gospodarskih subjektih, za katere se glede na določbe zakona, ki ureja gospodarske družbe, šteje, da so z njim povezane družbe.</w:t>
      </w:r>
    </w:p>
    <w:p w14:paraId="727FEF8E" w14:textId="77777777" w:rsidR="0000703D" w:rsidRPr="001F6C23" w:rsidRDefault="0000703D" w:rsidP="005110E1">
      <w:pPr>
        <w:spacing w:after="0"/>
        <w:jc w:val="both"/>
        <w:rPr>
          <w:rFonts w:ascii="Arial" w:eastAsia="Arial Unicode MS" w:hAnsi="Arial" w:cs="Arial"/>
          <w:lang w:eastAsia="sl-SI"/>
        </w:rPr>
      </w:pPr>
    </w:p>
    <w:p w14:paraId="3115FC38" w14:textId="77777777" w:rsidR="00A252FD" w:rsidRPr="001F6C23" w:rsidRDefault="004A4FA5" w:rsidP="005110E1">
      <w:pPr>
        <w:spacing w:after="0"/>
        <w:jc w:val="both"/>
        <w:rPr>
          <w:rFonts w:ascii="Arial" w:eastAsia="Arial Unicode MS" w:hAnsi="Arial" w:cs="Arial"/>
          <w:lang w:eastAsia="sl-SI"/>
        </w:rPr>
      </w:pPr>
      <w:r w:rsidRPr="00FE1BDD">
        <w:rPr>
          <w:rFonts w:ascii="Arial" w:eastAsia="Arial Unicode MS" w:hAnsi="Arial" w:cs="Arial"/>
          <w:lang w:eastAsia="sl-SI"/>
        </w:rPr>
        <w:t>Če izbrani ponudnik prijavi sodelovanje drugega</w:t>
      </w:r>
      <w:r w:rsidR="004B70B2" w:rsidRPr="00FE1BDD">
        <w:rPr>
          <w:rFonts w:ascii="Arial" w:eastAsia="Arial Unicode MS" w:hAnsi="Arial" w:cs="Arial"/>
          <w:lang w:eastAsia="sl-SI"/>
        </w:rPr>
        <w:t xml:space="preserve"> gospodarskega subjekta (partnerja </w:t>
      </w:r>
      <w:r w:rsidRPr="00FE1BDD">
        <w:rPr>
          <w:rFonts w:ascii="Arial" w:eastAsia="Arial Unicode MS" w:hAnsi="Arial" w:cs="Arial"/>
          <w:lang w:eastAsia="sl-SI"/>
        </w:rPr>
        <w:t>ali podizvajalca</w:t>
      </w:r>
      <w:r w:rsidR="004B70B2" w:rsidRPr="00FE1BDD">
        <w:rPr>
          <w:rFonts w:ascii="Arial" w:eastAsia="Arial Unicode MS" w:hAnsi="Arial" w:cs="Arial"/>
          <w:lang w:eastAsia="sl-SI"/>
        </w:rPr>
        <w:t>)</w:t>
      </w:r>
      <w:r w:rsidRPr="00FE1BDD">
        <w:rPr>
          <w:rFonts w:ascii="Arial" w:eastAsia="Arial Unicode MS" w:hAnsi="Arial" w:cs="Arial"/>
          <w:lang w:eastAsia="sl-SI"/>
        </w:rPr>
        <w:t xml:space="preserve"> in vrednost </w:t>
      </w:r>
      <w:r w:rsidR="004B70B2" w:rsidRPr="00FE1BDD">
        <w:rPr>
          <w:rFonts w:ascii="Arial" w:eastAsia="Arial Unicode MS" w:hAnsi="Arial" w:cs="Arial"/>
          <w:lang w:eastAsia="sl-SI"/>
        </w:rPr>
        <w:t>p</w:t>
      </w:r>
      <w:r w:rsidR="008420B2" w:rsidRPr="00FE1BDD">
        <w:rPr>
          <w:rFonts w:ascii="Arial" w:eastAsia="Arial Unicode MS" w:hAnsi="Arial" w:cs="Arial"/>
          <w:lang w:eastAsia="sl-SI"/>
        </w:rPr>
        <w:t xml:space="preserve">revzetih </w:t>
      </w:r>
      <w:r w:rsidRPr="00FE1BDD">
        <w:rPr>
          <w:rFonts w:ascii="Arial" w:eastAsia="Arial Unicode MS" w:hAnsi="Arial" w:cs="Arial"/>
          <w:lang w:eastAsia="sl-SI"/>
        </w:rPr>
        <w:t xml:space="preserve">pogodbenih del, ki jih bo izvedel posamezni gospodarski subjekt, znaša več kot 10.000,00 EUR brez DDV, </w:t>
      </w:r>
      <w:r w:rsidR="008420B2" w:rsidRPr="00FE1BDD">
        <w:rPr>
          <w:rFonts w:ascii="Arial" w:eastAsia="Arial Unicode MS" w:hAnsi="Arial" w:cs="Arial"/>
          <w:lang w:eastAsia="sl-SI"/>
        </w:rPr>
        <w:t xml:space="preserve">bo </w:t>
      </w:r>
      <w:r w:rsidRPr="00FE1BDD">
        <w:rPr>
          <w:rFonts w:ascii="Arial" w:eastAsia="Arial Unicode MS" w:hAnsi="Arial" w:cs="Arial"/>
          <w:lang w:eastAsia="sl-SI"/>
        </w:rPr>
        <w:t>mora</w:t>
      </w:r>
      <w:r w:rsidR="008420B2" w:rsidRPr="00FE1BDD">
        <w:rPr>
          <w:rFonts w:ascii="Arial" w:eastAsia="Arial Unicode MS" w:hAnsi="Arial" w:cs="Arial"/>
          <w:lang w:eastAsia="sl-SI"/>
        </w:rPr>
        <w:t>l</w:t>
      </w:r>
      <w:r w:rsidRPr="00FE1BDD">
        <w:rPr>
          <w:rFonts w:ascii="Arial" w:eastAsia="Arial Unicode MS" w:hAnsi="Arial" w:cs="Arial"/>
          <w:lang w:eastAsia="sl-SI"/>
        </w:rPr>
        <w:t xml:space="preserve"> izbrani ponudnik posredovati podatke tudi za te gospodarske subjekte.</w:t>
      </w:r>
    </w:p>
    <w:p w14:paraId="3379BDE5" w14:textId="77777777" w:rsidR="008420B2" w:rsidRPr="00DA0766" w:rsidRDefault="008420B2" w:rsidP="005110E1">
      <w:pPr>
        <w:spacing w:after="0"/>
        <w:jc w:val="both"/>
        <w:rPr>
          <w:rFonts w:ascii="Arial Narrow" w:eastAsia="Arial Unicode MS" w:hAnsi="Arial Narrow"/>
          <w:lang w:eastAsia="sl-SI"/>
        </w:rPr>
      </w:pPr>
    </w:p>
    <w:p w14:paraId="4B7BB21B" w14:textId="5A69C120" w:rsidR="009F2714" w:rsidRPr="00F06F11" w:rsidRDefault="008A7488" w:rsidP="00CF3A9A">
      <w:pPr>
        <w:autoSpaceDE w:val="0"/>
        <w:autoSpaceDN w:val="0"/>
        <w:adjustRightInd w:val="0"/>
        <w:spacing w:after="0"/>
        <w:jc w:val="right"/>
        <w:rPr>
          <w:rFonts w:ascii="Arial" w:eastAsia="Times New Roman" w:hAnsi="Arial" w:cs="Arial"/>
          <w:lang w:eastAsia="sl-SI"/>
        </w:rPr>
      </w:pPr>
      <w:r>
        <w:rPr>
          <w:rFonts w:ascii="Arial" w:eastAsia="Times New Roman" w:hAnsi="Arial" w:cs="Arial"/>
          <w:lang w:eastAsia="sl-SI"/>
        </w:rPr>
        <w:br w:type="page"/>
      </w:r>
      <w:r w:rsidR="007F23F8" w:rsidRPr="00F06F11">
        <w:rPr>
          <w:rFonts w:ascii="Arial" w:eastAsia="Times New Roman" w:hAnsi="Arial" w:cs="Arial"/>
          <w:lang w:eastAsia="sl-SI"/>
        </w:rPr>
        <w:t>OBR</w:t>
      </w:r>
      <w:r w:rsidR="00202510">
        <w:rPr>
          <w:rFonts w:ascii="Arial" w:eastAsia="Times New Roman" w:hAnsi="Arial" w:cs="Arial"/>
          <w:lang w:eastAsia="sl-SI"/>
        </w:rPr>
        <w:t>AZEC</w:t>
      </w:r>
      <w:r w:rsidR="007F23F8" w:rsidRPr="00F06F11">
        <w:rPr>
          <w:rFonts w:ascii="Arial" w:eastAsia="Times New Roman" w:hAnsi="Arial" w:cs="Arial"/>
          <w:lang w:eastAsia="sl-SI"/>
        </w:rPr>
        <w:t>-1</w:t>
      </w:r>
    </w:p>
    <w:p w14:paraId="636C8455" w14:textId="77777777" w:rsidR="00850D85" w:rsidRPr="00DA0766" w:rsidRDefault="00850D85" w:rsidP="005110E1">
      <w:pPr>
        <w:spacing w:after="0"/>
        <w:rPr>
          <w:rFonts w:ascii="Arial Narrow" w:eastAsia="Times New Roman" w:hAnsi="Arial Narrow"/>
          <w:lang w:eastAsia="sl-SI"/>
        </w:rPr>
      </w:pPr>
    </w:p>
    <w:p w14:paraId="551D9881" w14:textId="7D6D2C8B" w:rsidR="009F2714" w:rsidRPr="00DA7B40" w:rsidRDefault="009F2714" w:rsidP="005110E1">
      <w:pPr>
        <w:spacing w:after="0"/>
        <w:jc w:val="center"/>
        <w:rPr>
          <w:rFonts w:ascii="Arial" w:eastAsia="Times New Roman" w:hAnsi="Arial" w:cs="Arial"/>
          <w:b/>
          <w:u w:val="single"/>
          <w:lang w:eastAsia="sl-SI"/>
        </w:rPr>
      </w:pPr>
      <w:r w:rsidRPr="00DA7B40">
        <w:rPr>
          <w:rFonts w:ascii="Arial" w:eastAsia="Times New Roman" w:hAnsi="Arial" w:cs="Arial"/>
          <w:b/>
          <w:lang w:eastAsia="sl-SI"/>
        </w:rPr>
        <w:t>PONUD</w:t>
      </w:r>
      <w:r w:rsidR="00150B18">
        <w:rPr>
          <w:rFonts w:ascii="Arial" w:eastAsia="Times New Roman" w:hAnsi="Arial" w:cs="Arial"/>
          <w:b/>
          <w:lang w:eastAsia="sl-SI"/>
        </w:rPr>
        <w:t>NIK</w:t>
      </w:r>
    </w:p>
    <w:p w14:paraId="6B706EB8" w14:textId="77777777" w:rsidR="00850D85" w:rsidRPr="00DA7B40" w:rsidRDefault="00850D85" w:rsidP="005110E1">
      <w:pPr>
        <w:spacing w:after="0"/>
        <w:jc w:val="both"/>
        <w:rPr>
          <w:rFonts w:ascii="Arial" w:eastAsia="Times New Roman" w:hAnsi="Arial" w:cs="Arial"/>
          <w:lang w:eastAsia="sl-SI"/>
        </w:rPr>
      </w:pPr>
    </w:p>
    <w:p w14:paraId="68A25693" w14:textId="77777777" w:rsidR="009F2714" w:rsidRPr="00DA7B40" w:rsidRDefault="009F2714" w:rsidP="005110E1">
      <w:pPr>
        <w:spacing w:after="0"/>
        <w:jc w:val="both"/>
        <w:rPr>
          <w:rFonts w:ascii="Arial" w:eastAsia="Times New Roman" w:hAnsi="Arial" w:cs="Arial"/>
          <w:lang w:eastAsia="sl-SI"/>
        </w:rPr>
      </w:pPr>
      <w:r w:rsidRPr="00DA7B40">
        <w:rPr>
          <w:rFonts w:ascii="Arial" w:eastAsia="Times New Roman" w:hAnsi="Arial" w:cs="Arial"/>
          <w:lang w:eastAsia="sl-SI"/>
        </w:rPr>
        <w:t>Na podlagi javnega naročila, objavljenega na Portalu javn</w:t>
      </w:r>
      <w:r w:rsidR="009243E0" w:rsidRPr="00DA7B40">
        <w:rPr>
          <w:rFonts w:ascii="Arial" w:eastAsia="Times New Roman" w:hAnsi="Arial" w:cs="Arial"/>
          <w:lang w:eastAsia="sl-SI"/>
        </w:rPr>
        <w:t>ih naročil</w:t>
      </w:r>
      <w:r w:rsidRPr="00DA7B40">
        <w:rPr>
          <w:rFonts w:ascii="Arial" w:eastAsia="Times New Roman" w:hAnsi="Arial" w:cs="Arial"/>
          <w:lang w:eastAsia="sl-SI"/>
        </w:rPr>
        <w:t xml:space="preserve"> dne </w:t>
      </w:r>
      <w:r w:rsidR="00DA7B40" w:rsidRPr="00DA7B40">
        <w:rPr>
          <w:rFonts w:ascii="Arial" w:eastAsia="Times New Roman" w:hAnsi="Arial" w:cs="Arial"/>
          <w:lang w:eastAsia="sl-SI"/>
        </w:rPr>
        <w:t>______</w:t>
      </w:r>
      <w:r w:rsidRPr="00DA7B40">
        <w:rPr>
          <w:rFonts w:ascii="Arial" w:eastAsia="Times New Roman" w:hAnsi="Arial" w:cs="Arial"/>
          <w:lang w:eastAsia="sl-SI"/>
        </w:rPr>
        <w:t xml:space="preserve">, pod številko objave </w:t>
      </w:r>
      <w:r w:rsidR="00DA7B40" w:rsidRPr="00DA7B40">
        <w:rPr>
          <w:rFonts w:ascii="Arial" w:eastAsia="Times New Roman" w:hAnsi="Arial" w:cs="Arial"/>
          <w:lang w:eastAsia="sl-SI"/>
        </w:rPr>
        <w:t>___________________________</w:t>
      </w:r>
      <w:r w:rsidR="00AD24A2" w:rsidRPr="00DA7B40">
        <w:rPr>
          <w:rFonts w:ascii="Arial" w:eastAsia="Times New Roman" w:hAnsi="Arial" w:cs="Arial"/>
          <w:lang w:eastAsia="sl-SI"/>
        </w:rPr>
        <w:t xml:space="preserve"> </w:t>
      </w:r>
      <w:r w:rsidR="00B4570B" w:rsidRPr="00DA7B40">
        <w:rPr>
          <w:rFonts w:ascii="Arial" w:eastAsia="Times New Roman" w:hAnsi="Arial" w:cs="Arial"/>
          <w:b/>
          <w:lang w:eastAsia="sl-SI"/>
        </w:rPr>
        <w:t xml:space="preserve"> </w:t>
      </w:r>
      <w:r w:rsidR="00332D94" w:rsidRPr="00DA7B40">
        <w:rPr>
          <w:rFonts w:ascii="Arial" w:eastAsia="Times New Roman" w:hAnsi="Arial" w:cs="Arial"/>
          <w:lang w:eastAsia="sl-SI"/>
        </w:rPr>
        <w:t>ter na Portalu</w:t>
      </w:r>
      <w:r w:rsidR="00A11930" w:rsidRPr="00DA7B40">
        <w:rPr>
          <w:rFonts w:ascii="Arial" w:eastAsia="Times New Roman" w:hAnsi="Arial" w:cs="Arial"/>
          <w:lang w:eastAsia="sl-SI"/>
        </w:rPr>
        <w:t xml:space="preserve"> TED</w:t>
      </w:r>
      <w:r w:rsidR="00B87E75" w:rsidRPr="00DA7B40">
        <w:rPr>
          <w:rFonts w:ascii="Arial" w:eastAsia="Times New Roman" w:hAnsi="Arial" w:cs="Arial"/>
          <w:lang w:eastAsia="sl-SI"/>
        </w:rPr>
        <w:t xml:space="preserve"> </w:t>
      </w:r>
      <w:r w:rsidR="00A11930" w:rsidRPr="00DA7B40">
        <w:rPr>
          <w:rFonts w:ascii="Arial" w:eastAsia="Times New Roman" w:hAnsi="Arial" w:cs="Arial"/>
          <w:lang w:eastAsia="sl-SI"/>
        </w:rPr>
        <w:t xml:space="preserve">pod številko objave </w:t>
      </w:r>
      <w:r w:rsidR="00DA7B40" w:rsidRPr="00DA7B40">
        <w:rPr>
          <w:rFonts w:ascii="Arial" w:eastAsia="Times New Roman" w:hAnsi="Arial" w:cs="Arial"/>
          <w:lang w:eastAsia="sl-SI"/>
        </w:rPr>
        <w:t>__________</w:t>
      </w:r>
      <w:r w:rsidR="006D49DA" w:rsidRPr="00DA7B40">
        <w:rPr>
          <w:rFonts w:ascii="Arial" w:eastAsia="Times New Roman" w:hAnsi="Arial" w:cs="Arial"/>
          <w:lang w:eastAsia="sl-SI"/>
        </w:rPr>
        <w:t xml:space="preserve"> </w:t>
      </w:r>
      <w:r w:rsidR="0036037F" w:rsidRPr="00DA7B40">
        <w:rPr>
          <w:rFonts w:ascii="Arial" w:eastAsia="Times New Roman" w:hAnsi="Arial" w:cs="Arial"/>
          <w:lang w:eastAsia="sl-SI"/>
        </w:rPr>
        <w:t xml:space="preserve">dne </w:t>
      </w:r>
      <w:r w:rsidR="00DA7B40" w:rsidRPr="00DA7B40">
        <w:rPr>
          <w:rFonts w:ascii="Arial" w:eastAsia="Times New Roman" w:hAnsi="Arial" w:cs="Arial"/>
          <w:lang w:eastAsia="sl-SI"/>
        </w:rPr>
        <w:t>__________</w:t>
      </w:r>
      <w:r w:rsidR="00A11930" w:rsidRPr="00DA7B40">
        <w:rPr>
          <w:rFonts w:ascii="Arial" w:eastAsia="Times New Roman" w:hAnsi="Arial" w:cs="Arial"/>
          <w:lang w:eastAsia="sl-SI"/>
        </w:rPr>
        <w:t xml:space="preserve"> </w:t>
      </w:r>
      <w:r w:rsidRPr="00DA7B40">
        <w:rPr>
          <w:rFonts w:ascii="Arial" w:eastAsia="Times New Roman" w:hAnsi="Arial" w:cs="Arial"/>
          <w:lang w:eastAsia="sl-SI"/>
        </w:rPr>
        <w:t xml:space="preserve">prilagamo našo ponudbeno dokumentacijo v skladu z navodili za </w:t>
      </w:r>
      <w:r w:rsidR="002966BA" w:rsidRPr="00DA7B40">
        <w:rPr>
          <w:rFonts w:ascii="Arial" w:eastAsia="Times New Roman" w:hAnsi="Arial" w:cs="Arial"/>
          <w:lang w:eastAsia="sl-SI"/>
        </w:rPr>
        <w:t>pripravo ponudb</w:t>
      </w:r>
      <w:r w:rsidRPr="00DA7B40">
        <w:rPr>
          <w:rFonts w:ascii="Arial" w:eastAsia="Times New Roman" w:hAnsi="Arial" w:cs="Arial"/>
          <w:lang w:eastAsia="sl-SI"/>
        </w:rPr>
        <w:t>.</w:t>
      </w:r>
    </w:p>
    <w:p w14:paraId="36E042AF" w14:textId="77777777" w:rsidR="009243E0" w:rsidRPr="00DA7B40" w:rsidRDefault="009243E0" w:rsidP="005110E1">
      <w:pPr>
        <w:spacing w:after="0"/>
        <w:rPr>
          <w:rFonts w:ascii="Arial" w:eastAsia="Times New Roman" w:hAnsi="Arial" w:cs="Arial"/>
          <w:lang w:eastAsia="sl-SI"/>
        </w:rPr>
      </w:pPr>
    </w:p>
    <w:p w14:paraId="546B0206" w14:textId="77777777" w:rsidR="00577BC0" w:rsidRPr="00DA7B40" w:rsidRDefault="00577BC0" w:rsidP="00CF3A9A">
      <w:pPr>
        <w:spacing w:before="120" w:after="0"/>
        <w:jc w:val="both"/>
        <w:rPr>
          <w:rFonts w:ascii="Arial" w:eastAsia="Times New Roman" w:hAnsi="Arial" w:cs="Arial"/>
          <w:lang w:eastAsia="sl-SI"/>
        </w:rPr>
      </w:pPr>
      <w:r w:rsidRPr="00DA7B40">
        <w:rPr>
          <w:rFonts w:ascii="Arial" w:eastAsia="Times New Roman" w:hAnsi="Arial" w:cs="Arial"/>
          <w:lang w:eastAsia="sl-SI"/>
        </w:rPr>
        <w:t>Ponudbo oddajamo (ustrezno označi):</w:t>
      </w:r>
    </w:p>
    <w:p w14:paraId="283980D7" w14:textId="77777777" w:rsidR="00B03BD5" w:rsidRPr="00DA7B40" w:rsidRDefault="00577BC0" w:rsidP="009566D7">
      <w:pPr>
        <w:numPr>
          <w:ilvl w:val="0"/>
          <w:numId w:val="4"/>
        </w:numPr>
        <w:spacing w:after="0"/>
        <w:jc w:val="both"/>
        <w:rPr>
          <w:rFonts w:ascii="Arial" w:eastAsia="Times New Roman" w:hAnsi="Arial" w:cs="Arial"/>
          <w:lang w:eastAsia="sl-SI"/>
        </w:rPr>
      </w:pPr>
      <w:r w:rsidRPr="00DA7B40">
        <w:rPr>
          <w:rFonts w:ascii="Arial" w:eastAsia="Times New Roman" w:hAnsi="Arial" w:cs="Arial"/>
          <w:lang w:eastAsia="sl-SI"/>
        </w:rPr>
        <w:t>SAMOSTOJNO</w:t>
      </w:r>
      <w:r w:rsidR="008029FA" w:rsidRPr="00DA7B40">
        <w:rPr>
          <w:rFonts w:ascii="Arial" w:eastAsia="Times New Roman" w:hAnsi="Arial" w:cs="Arial"/>
          <w:lang w:eastAsia="sl-SI"/>
        </w:rPr>
        <w:t xml:space="preserve"> – kot samostojen ponudnik</w:t>
      </w:r>
    </w:p>
    <w:p w14:paraId="411077B8" w14:textId="77777777" w:rsidR="00C03275" w:rsidRPr="00DA7B40" w:rsidRDefault="00C03275" w:rsidP="009566D7">
      <w:pPr>
        <w:numPr>
          <w:ilvl w:val="0"/>
          <w:numId w:val="4"/>
        </w:numPr>
        <w:spacing w:after="0"/>
        <w:jc w:val="both"/>
        <w:rPr>
          <w:rFonts w:ascii="Arial" w:eastAsia="Times New Roman" w:hAnsi="Arial" w:cs="Arial"/>
          <w:lang w:eastAsia="sl-SI"/>
        </w:rPr>
      </w:pPr>
      <w:r w:rsidRPr="00DA7B40">
        <w:rPr>
          <w:rFonts w:ascii="Arial" w:eastAsia="Times New Roman" w:hAnsi="Arial" w:cs="Arial"/>
          <w:lang w:eastAsia="sl-SI"/>
        </w:rPr>
        <w:t>S PODIZVAJALCI – kot samostojen ponudnik s podizvajalci</w:t>
      </w:r>
    </w:p>
    <w:p w14:paraId="2FCDAFDA" w14:textId="77777777" w:rsidR="009451B6" w:rsidRPr="00DA7B40" w:rsidRDefault="009451B6" w:rsidP="009566D7">
      <w:pPr>
        <w:numPr>
          <w:ilvl w:val="0"/>
          <w:numId w:val="4"/>
        </w:numPr>
        <w:spacing w:after="0"/>
        <w:jc w:val="both"/>
        <w:rPr>
          <w:rFonts w:ascii="Arial" w:eastAsia="Times New Roman" w:hAnsi="Arial" w:cs="Arial"/>
          <w:lang w:eastAsia="sl-SI"/>
        </w:rPr>
      </w:pPr>
      <w:r w:rsidRPr="00DA7B40">
        <w:rPr>
          <w:rFonts w:ascii="Arial" w:eastAsia="Times New Roman" w:hAnsi="Arial" w:cs="Arial"/>
          <w:lang w:eastAsia="sl-SI"/>
        </w:rPr>
        <w:t xml:space="preserve">SKUPNA PONUDBA – kot </w:t>
      </w:r>
      <w:r w:rsidR="00B73B86" w:rsidRPr="00DA7B40">
        <w:rPr>
          <w:rFonts w:ascii="Arial" w:eastAsia="Times New Roman" w:hAnsi="Arial" w:cs="Arial"/>
          <w:lang w:eastAsia="sl-SI"/>
        </w:rPr>
        <w:t xml:space="preserve">vodilni </w:t>
      </w:r>
      <w:r w:rsidRPr="00DA7B40">
        <w:rPr>
          <w:rFonts w:ascii="Arial" w:eastAsia="Times New Roman" w:hAnsi="Arial" w:cs="Arial"/>
          <w:lang w:eastAsia="sl-SI"/>
        </w:rPr>
        <w:t xml:space="preserve">partner v skupini ponudnikov </w:t>
      </w:r>
    </w:p>
    <w:p w14:paraId="00E00827" w14:textId="77777777" w:rsidR="00B73B86" w:rsidRPr="00DA7B40" w:rsidRDefault="00B73B86" w:rsidP="009566D7">
      <w:pPr>
        <w:numPr>
          <w:ilvl w:val="0"/>
          <w:numId w:val="4"/>
        </w:numPr>
        <w:spacing w:after="0"/>
        <w:jc w:val="both"/>
        <w:rPr>
          <w:rFonts w:ascii="Arial" w:eastAsia="Times New Roman" w:hAnsi="Arial" w:cs="Arial"/>
          <w:lang w:eastAsia="sl-SI"/>
        </w:rPr>
      </w:pPr>
      <w:r w:rsidRPr="00DA7B40">
        <w:rPr>
          <w:rFonts w:ascii="Arial" w:eastAsia="Times New Roman" w:hAnsi="Arial" w:cs="Arial"/>
          <w:lang w:eastAsia="sl-SI"/>
        </w:rPr>
        <w:t xml:space="preserve">SKUPNA PONUDBA – kot partner v skupini ponudnikov </w:t>
      </w:r>
    </w:p>
    <w:p w14:paraId="2DA57E5C" w14:textId="77777777" w:rsidR="00577BC0" w:rsidRPr="00DA7B40" w:rsidRDefault="00577BC0" w:rsidP="005110E1">
      <w:pPr>
        <w:spacing w:after="0"/>
        <w:jc w:val="both"/>
        <w:rPr>
          <w:rFonts w:ascii="Arial" w:eastAsia="Times New Roman" w:hAnsi="Arial" w:cs="Arial"/>
          <w:lang w:eastAsia="sl-SI"/>
        </w:rPr>
      </w:pPr>
    </w:p>
    <w:p w14:paraId="6D8D5C4A" w14:textId="77777777" w:rsidR="00850D85" w:rsidRPr="00DA7B40" w:rsidRDefault="00850D85" w:rsidP="00CF3A9A">
      <w:pPr>
        <w:spacing w:before="120" w:after="120"/>
        <w:rPr>
          <w:rFonts w:ascii="Arial" w:eastAsia="Times New Roman" w:hAnsi="Arial" w:cs="Arial"/>
          <w:lang w:eastAsia="sl-SI"/>
        </w:rPr>
      </w:pPr>
      <w:r w:rsidRPr="00DA7B40">
        <w:rPr>
          <w:rFonts w:ascii="Arial" w:eastAsia="Times New Roman" w:hAnsi="Arial" w:cs="Arial"/>
          <w:b/>
          <w:lang w:eastAsia="sl-SI"/>
        </w:rPr>
        <w:t xml:space="preserve">Podatki o </w:t>
      </w:r>
      <w:r w:rsidR="006B36B0" w:rsidRPr="00DA7B40">
        <w:rPr>
          <w:rFonts w:ascii="Arial" w:eastAsia="Times New Roman" w:hAnsi="Arial" w:cs="Arial"/>
          <w:b/>
          <w:lang w:eastAsia="sl-SI"/>
        </w:rPr>
        <w:t>gospodarskem subjektu</w:t>
      </w:r>
      <w:r w:rsidRPr="00DA7B40">
        <w:rPr>
          <w:rFonts w:ascii="Arial" w:eastAsia="Times New Roman" w:hAnsi="Arial" w:cs="Arial"/>
          <w:b/>
          <w:lang w:eastAsia="sl-SI"/>
        </w:rPr>
        <w:t>:</w:t>
      </w:r>
    </w:p>
    <w:p w14:paraId="631A6EED" w14:textId="77777777" w:rsidR="009243E0" w:rsidRPr="00DA7B40" w:rsidRDefault="009243E0" w:rsidP="005110E1">
      <w:pPr>
        <w:spacing w:after="0"/>
        <w:jc w:val="both"/>
        <w:rPr>
          <w:rFonts w:ascii="Arial" w:eastAsia="Times New Roman" w:hAnsi="Arial" w:cs="Arial"/>
          <w:u w:val="single"/>
          <w:lang w:eastAsia="sl-SI"/>
        </w:rPr>
      </w:pPr>
      <w:r w:rsidRPr="00DA7B40">
        <w:rPr>
          <w:rFonts w:ascii="Arial" w:eastAsia="Times New Roman" w:hAnsi="Arial" w:cs="Arial"/>
          <w:lang w:eastAsia="sl-SI"/>
        </w:rPr>
        <w:t xml:space="preserve">Naziv: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081E779B" w14:textId="77777777" w:rsidR="009243E0" w:rsidRPr="00DA7B40" w:rsidRDefault="009243E0" w:rsidP="005110E1">
      <w:pPr>
        <w:spacing w:after="0"/>
        <w:jc w:val="both"/>
        <w:rPr>
          <w:rFonts w:ascii="Arial" w:eastAsia="Times New Roman" w:hAnsi="Arial" w:cs="Arial"/>
          <w:u w:val="single"/>
          <w:lang w:eastAsia="sl-SI"/>
        </w:rPr>
      </w:pPr>
      <w:r w:rsidRPr="00DA7B40">
        <w:rPr>
          <w:rFonts w:ascii="Arial" w:eastAsia="Times New Roman" w:hAnsi="Arial" w:cs="Arial"/>
          <w:lang w:eastAsia="sl-SI"/>
        </w:rPr>
        <w:t xml:space="preserve">Naslov: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13DF324E" w14:textId="77777777" w:rsidR="009243E0" w:rsidRPr="00DA7B40" w:rsidRDefault="009243E0" w:rsidP="005110E1">
      <w:pPr>
        <w:spacing w:after="0"/>
        <w:jc w:val="both"/>
        <w:rPr>
          <w:rFonts w:ascii="Arial" w:eastAsia="Times New Roman" w:hAnsi="Arial" w:cs="Arial"/>
          <w:u w:val="single"/>
          <w:lang w:eastAsia="sl-SI"/>
        </w:rPr>
      </w:pPr>
      <w:r w:rsidRPr="00DA7B40">
        <w:rPr>
          <w:rFonts w:ascii="Arial" w:eastAsia="Times New Roman" w:hAnsi="Arial" w:cs="Arial"/>
          <w:lang w:eastAsia="sl-SI"/>
        </w:rPr>
        <w:t xml:space="preserve">Davčna številka: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74998844" w14:textId="77777777" w:rsidR="009243E0" w:rsidRPr="00DA7B40" w:rsidRDefault="009243E0" w:rsidP="005110E1">
      <w:pPr>
        <w:spacing w:after="0"/>
        <w:jc w:val="both"/>
        <w:rPr>
          <w:rFonts w:ascii="Arial" w:eastAsia="Times New Roman" w:hAnsi="Arial" w:cs="Arial"/>
          <w:u w:val="single"/>
          <w:lang w:eastAsia="sl-SI"/>
        </w:rPr>
      </w:pPr>
      <w:r w:rsidRPr="00DA7B40">
        <w:rPr>
          <w:rFonts w:ascii="Arial" w:eastAsia="Times New Roman" w:hAnsi="Arial" w:cs="Arial"/>
          <w:lang w:eastAsia="sl-SI"/>
        </w:rPr>
        <w:t xml:space="preserve">Finančni urad: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410D7FCE" w14:textId="77777777" w:rsidR="009243E0" w:rsidRPr="00DA7B40" w:rsidRDefault="009243E0" w:rsidP="005110E1">
      <w:pPr>
        <w:spacing w:after="0"/>
        <w:jc w:val="both"/>
        <w:rPr>
          <w:rFonts w:ascii="Arial" w:eastAsia="Times New Roman" w:hAnsi="Arial" w:cs="Arial"/>
          <w:u w:val="single"/>
          <w:lang w:eastAsia="sl-SI"/>
        </w:rPr>
      </w:pPr>
      <w:r w:rsidRPr="00DA7B40">
        <w:rPr>
          <w:rFonts w:ascii="Arial" w:eastAsia="Times New Roman" w:hAnsi="Arial" w:cs="Arial"/>
          <w:lang w:eastAsia="sl-SI"/>
        </w:rPr>
        <w:t xml:space="preserve">Matična številka: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3DECD947" w14:textId="77777777" w:rsidR="009243E0" w:rsidRPr="00DA7B40" w:rsidRDefault="009243E0" w:rsidP="005110E1">
      <w:pPr>
        <w:spacing w:after="0"/>
        <w:jc w:val="both"/>
        <w:rPr>
          <w:rFonts w:ascii="Arial" w:eastAsia="Times New Roman" w:hAnsi="Arial" w:cs="Arial"/>
          <w:u w:val="single"/>
          <w:lang w:eastAsia="sl-SI"/>
        </w:rPr>
      </w:pPr>
      <w:r w:rsidRPr="00DA7B40">
        <w:rPr>
          <w:rFonts w:ascii="Arial" w:eastAsia="Times New Roman" w:hAnsi="Arial" w:cs="Arial"/>
          <w:lang w:eastAsia="sl-SI"/>
        </w:rPr>
        <w:t xml:space="preserve">Številka transakcijskega računa / odprt pri banki: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425851A8" w14:textId="77777777" w:rsidR="009243E0" w:rsidRPr="00DA7B40" w:rsidRDefault="009243E0" w:rsidP="005110E1">
      <w:pPr>
        <w:spacing w:after="0"/>
        <w:jc w:val="both"/>
        <w:rPr>
          <w:rFonts w:ascii="Arial" w:eastAsia="Times New Roman" w:hAnsi="Arial" w:cs="Arial"/>
          <w:u w:val="single"/>
          <w:lang w:eastAsia="sl-SI"/>
        </w:rPr>
      </w:pPr>
      <w:r w:rsidRPr="00DA7B40">
        <w:rPr>
          <w:rFonts w:ascii="Arial" w:eastAsia="Times New Roman" w:hAnsi="Arial" w:cs="Arial"/>
          <w:lang w:eastAsia="sl-SI"/>
        </w:rPr>
        <w:t xml:space="preserve">Številka telefona: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51418434" w14:textId="77777777" w:rsidR="009243E0" w:rsidRPr="00DA7B40" w:rsidRDefault="009243E0" w:rsidP="005110E1">
      <w:pPr>
        <w:spacing w:after="0"/>
        <w:jc w:val="both"/>
        <w:rPr>
          <w:rFonts w:ascii="Arial" w:eastAsia="Times New Roman" w:hAnsi="Arial" w:cs="Arial"/>
          <w:u w:val="single"/>
          <w:lang w:eastAsia="sl-SI"/>
        </w:rPr>
      </w:pPr>
      <w:r w:rsidRPr="00DA7B40">
        <w:rPr>
          <w:rFonts w:ascii="Arial" w:eastAsia="Times New Roman" w:hAnsi="Arial" w:cs="Arial"/>
          <w:lang w:eastAsia="sl-SI"/>
        </w:rPr>
        <w:t xml:space="preserve">Številka </w:t>
      </w:r>
      <w:proofErr w:type="spellStart"/>
      <w:r w:rsidRPr="00DA7B40">
        <w:rPr>
          <w:rFonts w:ascii="Arial" w:eastAsia="Times New Roman" w:hAnsi="Arial" w:cs="Arial"/>
          <w:lang w:eastAsia="sl-SI"/>
        </w:rPr>
        <w:t>telefaxa</w:t>
      </w:r>
      <w:proofErr w:type="spellEnd"/>
      <w:r w:rsidRPr="00DA7B40">
        <w:rPr>
          <w:rFonts w:ascii="Arial" w:eastAsia="Times New Roman" w:hAnsi="Arial" w:cs="Arial"/>
          <w:lang w:eastAsia="sl-SI"/>
        </w:rPr>
        <w:t xml:space="preserve">: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5979A77D" w14:textId="77777777" w:rsidR="00577BC0" w:rsidRPr="00DA7B40" w:rsidRDefault="006B36B0" w:rsidP="005110E1">
      <w:pPr>
        <w:spacing w:after="0"/>
        <w:jc w:val="both"/>
        <w:rPr>
          <w:rFonts w:ascii="Arial" w:eastAsia="Times New Roman" w:hAnsi="Arial" w:cs="Arial"/>
          <w:lang w:eastAsia="sl-SI"/>
        </w:rPr>
      </w:pPr>
      <w:r w:rsidRPr="00DA7B40">
        <w:rPr>
          <w:rFonts w:ascii="Arial" w:eastAsia="Times New Roman" w:hAnsi="Arial" w:cs="Arial"/>
          <w:lang w:eastAsia="sl-SI"/>
        </w:rPr>
        <w:t>Gospodarski subjekt</w:t>
      </w:r>
      <w:r w:rsidR="00577BC0" w:rsidRPr="00DA7B40">
        <w:rPr>
          <w:rFonts w:ascii="Arial" w:eastAsia="Times New Roman" w:hAnsi="Arial" w:cs="Arial"/>
          <w:lang w:eastAsia="sl-SI"/>
        </w:rPr>
        <w:t xml:space="preserve"> je MSP (ustrezno označi):</w:t>
      </w:r>
      <w:r w:rsidR="00577BC0" w:rsidRPr="00DA7B40">
        <w:rPr>
          <w:rFonts w:ascii="Arial" w:eastAsia="Times New Roman" w:hAnsi="Arial" w:cs="Arial"/>
          <w:lang w:eastAsia="sl-SI"/>
        </w:rPr>
        <w:tab/>
        <w:t xml:space="preserve">DA </w:t>
      </w:r>
      <w:r w:rsidR="00577BC0" w:rsidRPr="00DA7B40">
        <w:rPr>
          <w:rFonts w:ascii="Arial" w:eastAsia="Times New Roman" w:hAnsi="Arial" w:cs="Arial"/>
          <w:lang w:eastAsia="sl-SI"/>
        </w:rPr>
        <w:tab/>
      </w:r>
      <w:r w:rsidR="00577BC0" w:rsidRPr="00DA7B40">
        <w:rPr>
          <w:rFonts w:ascii="Arial" w:eastAsia="Times New Roman" w:hAnsi="Arial" w:cs="Arial"/>
          <w:lang w:eastAsia="sl-SI"/>
        </w:rPr>
        <w:tab/>
        <w:t>NE</w:t>
      </w:r>
    </w:p>
    <w:p w14:paraId="2B1B5621" w14:textId="77777777" w:rsidR="00577BC0" w:rsidRPr="00DA7B40" w:rsidRDefault="00577BC0" w:rsidP="005110E1">
      <w:pPr>
        <w:spacing w:after="0"/>
        <w:jc w:val="both"/>
        <w:rPr>
          <w:rFonts w:ascii="Arial" w:eastAsia="Times New Roman" w:hAnsi="Arial" w:cs="Arial"/>
          <w:lang w:eastAsia="sl-SI"/>
        </w:rPr>
      </w:pPr>
    </w:p>
    <w:p w14:paraId="52C40328" w14:textId="77777777" w:rsidR="009243E0" w:rsidRPr="00DA7B40" w:rsidRDefault="009243E0" w:rsidP="005110E1">
      <w:pPr>
        <w:spacing w:after="0"/>
        <w:jc w:val="both"/>
        <w:rPr>
          <w:rFonts w:ascii="Arial" w:eastAsia="Times New Roman" w:hAnsi="Arial" w:cs="Arial"/>
          <w:u w:val="single"/>
          <w:lang w:eastAsia="sl-SI"/>
        </w:rPr>
      </w:pPr>
      <w:r w:rsidRPr="00DA7B40">
        <w:rPr>
          <w:rFonts w:ascii="Arial" w:eastAsia="Times New Roman" w:hAnsi="Arial" w:cs="Arial"/>
          <w:lang w:eastAsia="sl-SI"/>
        </w:rPr>
        <w:t xml:space="preserve">Odgovorna oseba za podpis </w:t>
      </w:r>
      <w:r w:rsidR="004C6B12" w:rsidRPr="00DA7B40">
        <w:rPr>
          <w:rFonts w:ascii="Arial" w:eastAsia="Times New Roman" w:hAnsi="Arial" w:cs="Arial"/>
          <w:lang w:eastAsia="sl-SI"/>
        </w:rPr>
        <w:t xml:space="preserve">ponudbe in </w:t>
      </w:r>
      <w:r w:rsidRPr="00DA7B40">
        <w:rPr>
          <w:rFonts w:ascii="Arial" w:eastAsia="Times New Roman" w:hAnsi="Arial" w:cs="Arial"/>
          <w:lang w:eastAsia="sl-SI"/>
        </w:rPr>
        <w:t xml:space="preserve">pogodbe: </w:t>
      </w:r>
      <w:r w:rsidR="004C6B12" w:rsidRPr="00DA7B40">
        <w:rPr>
          <w:rFonts w:ascii="Arial" w:eastAsia="Times New Roman" w:hAnsi="Arial" w:cs="Arial"/>
          <w:u w:val="single"/>
          <w:lang w:eastAsia="sl-SI"/>
        </w:rPr>
        <w:tab/>
      </w:r>
      <w:r w:rsidR="004C6B12" w:rsidRPr="00DA7B40">
        <w:rPr>
          <w:rFonts w:ascii="Arial" w:eastAsia="Times New Roman" w:hAnsi="Arial" w:cs="Arial"/>
          <w:u w:val="single"/>
          <w:lang w:eastAsia="sl-SI"/>
        </w:rPr>
        <w:tab/>
      </w:r>
      <w:r w:rsidR="004C6B12" w:rsidRPr="00DA7B40">
        <w:rPr>
          <w:rFonts w:ascii="Arial" w:eastAsia="Times New Roman" w:hAnsi="Arial" w:cs="Arial"/>
          <w:u w:val="single"/>
          <w:lang w:eastAsia="sl-SI"/>
        </w:rPr>
        <w:tab/>
      </w:r>
      <w:r w:rsidR="004C6B12" w:rsidRPr="00DA7B40">
        <w:rPr>
          <w:rFonts w:ascii="Arial" w:eastAsia="Times New Roman" w:hAnsi="Arial" w:cs="Arial"/>
          <w:u w:val="single"/>
          <w:lang w:eastAsia="sl-SI"/>
        </w:rPr>
        <w:tab/>
      </w:r>
      <w:r w:rsidR="004C6B12" w:rsidRPr="00DA7B40">
        <w:rPr>
          <w:rFonts w:ascii="Arial" w:eastAsia="Times New Roman" w:hAnsi="Arial" w:cs="Arial"/>
          <w:u w:val="single"/>
          <w:lang w:eastAsia="sl-SI"/>
        </w:rPr>
        <w:tab/>
      </w:r>
      <w:r w:rsidR="004C6B12" w:rsidRPr="00DA7B40">
        <w:rPr>
          <w:rFonts w:ascii="Arial" w:eastAsia="Times New Roman" w:hAnsi="Arial" w:cs="Arial"/>
          <w:u w:val="single"/>
          <w:lang w:eastAsia="sl-SI"/>
        </w:rPr>
        <w:tab/>
      </w:r>
      <w:r w:rsidR="004C6B12" w:rsidRPr="00DA7B40">
        <w:rPr>
          <w:rFonts w:ascii="Arial" w:eastAsia="Times New Roman" w:hAnsi="Arial" w:cs="Arial"/>
          <w:u w:val="single"/>
          <w:lang w:eastAsia="sl-SI"/>
        </w:rPr>
        <w:tab/>
      </w:r>
    </w:p>
    <w:p w14:paraId="44BA0733" w14:textId="77777777" w:rsidR="009243E0" w:rsidRPr="00DA7B40" w:rsidRDefault="009243E0" w:rsidP="009566D7">
      <w:pPr>
        <w:numPr>
          <w:ilvl w:val="0"/>
          <w:numId w:val="3"/>
        </w:numPr>
        <w:spacing w:after="0"/>
        <w:jc w:val="both"/>
        <w:rPr>
          <w:rFonts w:ascii="Arial" w:eastAsia="Times New Roman" w:hAnsi="Arial" w:cs="Arial"/>
          <w:lang w:eastAsia="sl-SI"/>
        </w:rPr>
      </w:pPr>
      <w:r w:rsidRPr="00DA7B40">
        <w:rPr>
          <w:rFonts w:ascii="Arial" w:eastAsia="Times New Roman" w:hAnsi="Arial" w:cs="Arial"/>
          <w:lang w:eastAsia="sl-SI"/>
        </w:rPr>
        <w:t xml:space="preserve">funkcija: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2FB2F80F" w14:textId="77777777" w:rsidR="009243E0" w:rsidRPr="00DA7B40" w:rsidRDefault="009243E0" w:rsidP="009566D7">
      <w:pPr>
        <w:numPr>
          <w:ilvl w:val="0"/>
          <w:numId w:val="3"/>
        </w:numPr>
        <w:spacing w:after="0"/>
        <w:jc w:val="both"/>
        <w:rPr>
          <w:rFonts w:ascii="Arial" w:eastAsia="Times New Roman" w:hAnsi="Arial" w:cs="Arial"/>
          <w:lang w:eastAsia="sl-SI"/>
        </w:rPr>
      </w:pPr>
      <w:r w:rsidRPr="00DA7B40">
        <w:rPr>
          <w:rFonts w:ascii="Arial" w:eastAsia="Times New Roman" w:hAnsi="Arial" w:cs="Arial"/>
          <w:lang w:eastAsia="sl-SI"/>
        </w:rPr>
        <w:t xml:space="preserve">telefon: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7FE32AB1" w14:textId="77777777" w:rsidR="009243E0" w:rsidRPr="00DA7B40" w:rsidRDefault="009243E0" w:rsidP="009566D7">
      <w:pPr>
        <w:numPr>
          <w:ilvl w:val="0"/>
          <w:numId w:val="3"/>
        </w:numPr>
        <w:spacing w:after="0"/>
        <w:jc w:val="both"/>
        <w:rPr>
          <w:rFonts w:ascii="Arial" w:eastAsia="Times New Roman" w:hAnsi="Arial" w:cs="Arial"/>
          <w:lang w:eastAsia="sl-SI"/>
        </w:rPr>
      </w:pPr>
      <w:proofErr w:type="spellStart"/>
      <w:r w:rsidRPr="00DA7B40">
        <w:rPr>
          <w:rFonts w:ascii="Arial" w:eastAsia="Times New Roman" w:hAnsi="Arial" w:cs="Arial"/>
          <w:lang w:eastAsia="sl-SI"/>
        </w:rPr>
        <w:t>telefax</w:t>
      </w:r>
      <w:proofErr w:type="spellEnd"/>
      <w:r w:rsidRPr="00DA7B40">
        <w:rPr>
          <w:rFonts w:ascii="Arial" w:eastAsia="Times New Roman" w:hAnsi="Arial" w:cs="Arial"/>
          <w:lang w:eastAsia="sl-SI"/>
        </w:rPr>
        <w:t xml:space="preserve">: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48E9C0EF" w14:textId="77777777" w:rsidR="009243E0" w:rsidRPr="00DA7B40" w:rsidRDefault="009243E0" w:rsidP="009566D7">
      <w:pPr>
        <w:numPr>
          <w:ilvl w:val="0"/>
          <w:numId w:val="3"/>
        </w:numPr>
        <w:spacing w:after="0"/>
        <w:jc w:val="both"/>
        <w:rPr>
          <w:rFonts w:ascii="Arial" w:eastAsia="Times New Roman" w:hAnsi="Arial" w:cs="Arial"/>
          <w:lang w:eastAsia="sl-SI"/>
        </w:rPr>
      </w:pPr>
      <w:r w:rsidRPr="00DA7B40">
        <w:rPr>
          <w:rFonts w:ascii="Arial" w:eastAsia="Times New Roman" w:hAnsi="Arial" w:cs="Arial"/>
          <w:lang w:eastAsia="sl-SI"/>
        </w:rPr>
        <w:t xml:space="preserve">e-mail: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4A9B7BBF" w14:textId="77777777" w:rsidR="00577BC0" w:rsidRPr="00DA7B40" w:rsidRDefault="00577BC0" w:rsidP="005110E1">
      <w:pPr>
        <w:spacing w:after="0"/>
        <w:jc w:val="both"/>
        <w:rPr>
          <w:rFonts w:ascii="Arial" w:eastAsia="Times New Roman" w:hAnsi="Arial" w:cs="Arial"/>
          <w:lang w:eastAsia="sl-SI"/>
        </w:rPr>
      </w:pPr>
    </w:p>
    <w:p w14:paraId="49E72FF1" w14:textId="77777777" w:rsidR="009243E0" w:rsidRPr="00DA7B40" w:rsidRDefault="009243E0" w:rsidP="005110E1">
      <w:pPr>
        <w:spacing w:after="0"/>
        <w:jc w:val="both"/>
        <w:rPr>
          <w:rFonts w:ascii="Arial" w:eastAsia="Times New Roman" w:hAnsi="Arial" w:cs="Arial"/>
          <w:u w:val="single"/>
          <w:lang w:eastAsia="sl-SI"/>
        </w:rPr>
      </w:pPr>
      <w:r w:rsidRPr="00DA7B40">
        <w:rPr>
          <w:rFonts w:ascii="Arial" w:eastAsia="Times New Roman" w:hAnsi="Arial" w:cs="Arial"/>
          <w:lang w:eastAsia="sl-SI"/>
        </w:rPr>
        <w:t xml:space="preserve">Kontaktna oseba za obveščanje: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006B36B0"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006D720E" w:rsidRPr="00DA7B40">
        <w:rPr>
          <w:rFonts w:ascii="Arial" w:eastAsia="Times New Roman" w:hAnsi="Arial" w:cs="Arial"/>
          <w:u w:val="single"/>
          <w:lang w:eastAsia="sl-SI"/>
        </w:rPr>
        <w:tab/>
      </w:r>
    </w:p>
    <w:p w14:paraId="45271D6C" w14:textId="77777777" w:rsidR="009243E0" w:rsidRPr="00DA7B40" w:rsidRDefault="009243E0" w:rsidP="009566D7">
      <w:pPr>
        <w:numPr>
          <w:ilvl w:val="0"/>
          <w:numId w:val="3"/>
        </w:numPr>
        <w:spacing w:after="0"/>
        <w:jc w:val="both"/>
        <w:rPr>
          <w:rFonts w:ascii="Arial" w:eastAsia="Times New Roman" w:hAnsi="Arial" w:cs="Arial"/>
          <w:lang w:eastAsia="sl-SI"/>
        </w:rPr>
      </w:pPr>
      <w:r w:rsidRPr="00DA7B40">
        <w:rPr>
          <w:rFonts w:ascii="Arial" w:eastAsia="Times New Roman" w:hAnsi="Arial" w:cs="Arial"/>
          <w:lang w:eastAsia="sl-SI"/>
        </w:rPr>
        <w:t xml:space="preserve">funkcija: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08A08F28" w14:textId="77777777" w:rsidR="009243E0" w:rsidRPr="00DA7B40" w:rsidRDefault="009243E0" w:rsidP="009566D7">
      <w:pPr>
        <w:numPr>
          <w:ilvl w:val="0"/>
          <w:numId w:val="3"/>
        </w:numPr>
        <w:spacing w:after="0"/>
        <w:jc w:val="both"/>
        <w:rPr>
          <w:rFonts w:ascii="Arial" w:eastAsia="Times New Roman" w:hAnsi="Arial" w:cs="Arial"/>
          <w:lang w:eastAsia="sl-SI"/>
        </w:rPr>
      </w:pPr>
      <w:r w:rsidRPr="00DA7B40">
        <w:rPr>
          <w:rFonts w:ascii="Arial" w:eastAsia="Times New Roman" w:hAnsi="Arial" w:cs="Arial"/>
          <w:lang w:eastAsia="sl-SI"/>
        </w:rPr>
        <w:t xml:space="preserve">telefon: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12A0999F" w14:textId="77777777" w:rsidR="009243E0" w:rsidRPr="00DA7B40" w:rsidRDefault="009243E0" w:rsidP="009566D7">
      <w:pPr>
        <w:numPr>
          <w:ilvl w:val="0"/>
          <w:numId w:val="3"/>
        </w:numPr>
        <w:spacing w:after="0"/>
        <w:jc w:val="both"/>
        <w:rPr>
          <w:rFonts w:ascii="Arial" w:eastAsia="Times New Roman" w:hAnsi="Arial" w:cs="Arial"/>
          <w:lang w:eastAsia="sl-SI"/>
        </w:rPr>
      </w:pPr>
      <w:proofErr w:type="spellStart"/>
      <w:r w:rsidRPr="00DA7B40">
        <w:rPr>
          <w:rFonts w:ascii="Arial" w:eastAsia="Times New Roman" w:hAnsi="Arial" w:cs="Arial"/>
          <w:lang w:eastAsia="sl-SI"/>
        </w:rPr>
        <w:t>telefax</w:t>
      </w:r>
      <w:proofErr w:type="spellEnd"/>
      <w:r w:rsidRPr="00DA7B40">
        <w:rPr>
          <w:rFonts w:ascii="Arial" w:eastAsia="Times New Roman" w:hAnsi="Arial" w:cs="Arial"/>
          <w:lang w:eastAsia="sl-SI"/>
        </w:rPr>
        <w:t xml:space="preserve">: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3632230F" w14:textId="77777777" w:rsidR="009243E0" w:rsidRPr="00DA7B40" w:rsidRDefault="009243E0" w:rsidP="009566D7">
      <w:pPr>
        <w:numPr>
          <w:ilvl w:val="0"/>
          <w:numId w:val="3"/>
        </w:numPr>
        <w:spacing w:after="0"/>
        <w:jc w:val="both"/>
        <w:rPr>
          <w:rFonts w:ascii="Arial" w:eastAsia="Times New Roman" w:hAnsi="Arial" w:cs="Arial"/>
          <w:lang w:eastAsia="sl-SI"/>
        </w:rPr>
      </w:pPr>
      <w:r w:rsidRPr="00DA7B40">
        <w:rPr>
          <w:rFonts w:ascii="Arial" w:eastAsia="Times New Roman" w:hAnsi="Arial" w:cs="Arial"/>
          <w:lang w:eastAsia="sl-SI"/>
        </w:rPr>
        <w:t xml:space="preserve">e-mail: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3C77B610" w14:textId="77777777" w:rsidR="009243E0" w:rsidRPr="00DA7B40" w:rsidRDefault="009243E0" w:rsidP="005110E1">
      <w:pPr>
        <w:spacing w:after="0"/>
        <w:jc w:val="both"/>
        <w:rPr>
          <w:rFonts w:ascii="Arial" w:eastAsia="Times New Roman" w:hAnsi="Arial" w:cs="Arial"/>
          <w:lang w:eastAsia="sl-SI"/>
        </w:rPr>
      </w:pPr>
    </w:p>
    <w:p w14:paraId="579065D1" w14:textId="0069B671" w:rsidR="00577BC0" w:rsidRPr="00DA7B40" w:rsidRDefault="00577BC0" w:rsidP="005110E1">
      <w:pPr>
        <w:spacing w:after="0"/>
        <w:rPr>
          <w:rFonts w:ascii="Arial" w:eastAsia="Times New Roman" w:hAnsi="Arial" w:cs="Arial"/>
          <w:lang w:eastAsia="sl-SI"/>
        </w:rPr>
      </w:pPr>
      <w:r w:rsidRPr="00DA7B40">
        <w:rPr>
          <w:rFonts w:ascii="Arial" w:eastAsia="Times New Roman" w:hAnsi="Arial" w:cs="Arial"/>
          <w:lang w:eastAsia="sl-SI"/>
        </w:rPr>
        <w:t xml:space="preserve">Veljavnost </w:t>
      </w:r>
      <w:r w:rsidRPr="00A23408">
        <w:rPr>
          <w:rFonts w:ascii="Arial" w:eastAsia="Times New Roman" w:hAnsi="Arial" w:cs="Arial"/>
          <w:lang w:eastAsia="sl-SI"/>
        </w:rPr>
        <w:t xml:space="preserve">ponudbe  </w:t>
      </w:r>
      <w:r w:rsidR="000352C1" w:rsidRPr="00A23408">
        <w:rPr>
          <w:rFonts w:ascii="Arial" w:eastAsia="Times New Roman" w:hAnsi="Arial" w:cs="Arial"/>
          <w:lang w:eastAsia="sl-SI"/>
        </w:rPr>
        <w:t>je</w:t>
      </w:r>
      <w:r w:rsidR="000352C1">
        <w:rPr>
          <w:rFonts w:ascii="Arial" w:eastAsia="Times New Roman" w:hAnsi="Arial" w:cs="Arial"/>
          <w:b/>
          <w:lang w:eastAsia="sl-SI"/>
        </w:rPr>
        <w:t xml:space="preserve"> </w:t>
      </w:r>
      <w:r w:rsidR="00601E17" w:rsidRPr="00DA7B40">
        <w:rPr>
          <w:rFonts w:ascii="Arial" w:eastAsia="Times New Roman" w:hAnsi="Arial" w:cs="Arial"/>
          <w:lang w:eastAsia="sl-SI"/>
        </w:rPr>
        <w:t>120</w:t>
      </w:r>
      <w:r w:rsidRPr="00DA7B40">
        <w:rPr>
          <w:rFonts w:ascii="Arial" w:eastAsia="Times New Roman" w:hAnsi="Arial" w:cs="Arial"/>
          <w:lang w:eastAsia="sl-SI"/>
        </w:rPr>
        <w:t xml:space="preserve"> koledarskih dni po datumu določenem za prejem ponudb.</w:t>
      </w:r>
    </w:p>
    <w:p w14:paraId="599EF33E" w14:textId="77777777" w:rsidR="00577BC0" w:rsidRPr="00DA7B40" w:rsidRDefault="00577BC0" w:rsidP="005110E1">
      <w:pPr>
        <w:spacing w:after="0"/>
        <w:jc w:val="both"/>
        <w:rPr>
          <w:rFonts w:ascii="Arial" w:eastAsia="Times New Roman" w:hAnsi="Arial" w:cs="Arial"/>
          <w:lang w:eastAsia="sl-SI"/>
        </w:rPr>
      </w:pPr>
    </w:p>
    <w:p w14:paraId="414CADF7" w14:textId="77777777" w:rsidR="004E70FB" w:rsidRPr="00DA7B40" w:rsidRDefault="004E70FB" w:rsidP="005110E1">
      <w:pPr>
        <w:shd w:val="clear" w:color="auto" w:fill="F2F2F2"/>
        <w:spacing w:after="0"/>
        <w:jc w:val="both"/>
        <w:rPr>
          <w:rFonts w:ascii="Arial" w:eastAsia="Times New Roman" w:hAnsi="Arial" w:cs="Arial"/>
          <w:lang w:eastAsia="sl-SI"/>
        </w:rPr>
      </w:pPr>
      <w:r w:rsidRPr="00DA7B40">
        <w:rPr>
          <w:rFonts w:ascii="Arial" w:eastAsia="Times New Roman" w:hAnsi="Arial" w:cs="Arial"/>
          <w:lang w:eastAsia="sl-SI"/>
        </w:rPr>
        <w:t xml:space="preserve">Kraj in datum: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35BAA842" w14:textId="77777777" w:rsidR="004E70FB" w:rsidRPr="00DA7B40" w:rsidRDefault="004E70FB" w:rsidP="005110E1">
      <w:pPr>
        <w:shd w:val="clear" w:color="auto" w:fill="F2F2F2"/>
        <w:spacing w:after="0"/>
        <w:jc w:val="both"/>
        <w:rPr>
          <w:rFonts w:ascii="Arial" w:eastAsia="Times New Roman" w:hAnsi="Arial" w:cs="Arial"/>
          <w:lang w:eastAsia="sl-SI"/>
        </w:rPr>
      </w:pPr>
    </w:p>
    <w:p w14:paraId="54D5C969" w14:textId="77777777" w:rsidR="004E70FB" w:rsidRPr="00DA7B40" w:rsidRDefault="004E70FB" w:rsidP="005110E1">
      <w:pPr>
        <w:shd w:val="clear" w:color="auto" w:fill="F2F2F2"/>
        <w:spacing w:after="0"/>
        <w:jc w:val="both"/>
        <w:rPr>
          <w:rFonts w:ascii="Arial" w:eastAsia="Times New Roman" w:hAnsi="Arial" w:cs="Arial"/>
          <w:lang w:eastAsia="sl-SI"/>
        </w:rPr>
      </w:pPr>
      <w:r w:rsidRPr="00DA7B40">
        <w:rPr>
          <w:rFonts w:ascii="Arial" w:eastAsia="Times New Roman" w:hAnsi="Arial" w:cs="Arial"/>
          <w:lang w:eastAsia="sl-SI"/>
        </w:rPr>
        <w:tab/>
      </w:r>
      <w:r w:rsidRPr="00DA7B40">
        <w:rPr>
          <w:rFonts w:ascii="Arial" w:eastAsia="Times New Roman" w:hAnsi="Arial" w:cs="Arial"/>
          <w:lang w:eastAsia="sl-SI"/>
        </w:rPr>
        <w:tab/>
      </w:r>
      <w:r w:rsidRPr="00DA7B40">
        <w:rPr>
          <w:rFonts w:ascii="Arial" w:eastAsia="Times New Roman" w:hAnsi="Arial" w:cs="Arial"/>
          <w:lang w:eastAsia="sl-SI"/>
        </w:rPr>
        <w:tab/>
      </w:r>
      <w:r w:rsidRPr="00DA7B40">
        <w:rPr>
          <w:rFonts w:ascii="Arial" w:eastAsia="Times New Roman" w:hAnsi="Arial" w:cs="Arial"/>
          <w:lang w:eastAsia="sl-SI"/>
        </w:rPr>
        <w:tab/>
      </w:r>
      <w:r w:rsidRPr="00DA7B40">
        <w:rPr>
          <w:rFonts w:ascii="Arial" w:eastAsia="Times New Roman" w:hAnsi="Arial" w:cs="Arial"/>
          <w:lang w:eastAsia="sl-SI"/>
        </w:rPr>
        <w:tab/>
      </w:r>
      <w:r w:rsidRPr="00DA7B40">
        <w:rPr>
          <w:rFonts w:ascii="Arial" w:eastAsia="Times New Roman" w:hAnsi="Arial" w:cs="Arial"/>
          <w:lang w:eastAsia="sl-SI"/>
        </w:rPr>
        <w:tab/>
      </w:r>
      <w:r w:rsidRPr="00DA7B40">
        <w:rPr>
          <w:rFonts w:ascii="Arial" w:eastAsia="Times New Roman" w:hAnsi="Arial" w:cs="Arial"/>
          <w:lang w:eastAsia="sl-SI"/>
        </w:rPr>
        <w:tab/>
      </w:r>
      <w:r w:rsidRPr="00DA7B40">
        <w:rPr>
          <w:rFonts w:ascii="Arial" w:eastAsia="Times New Roman" w:hAnsi="Arial" w:cs="Arial"/>
          <w:lang w:eastAsia="sl-SI"/>
        </w:rPr>
        <w:tab/>
      </w:r>
      <w:r w:rsidRPr="00DA7B40">
        <w:rPr>
          <w:rFonts w:ascii="Arial" w:eastAsia="Times New Roman" w:hAnsi="Arial" w:cs="Arial"/>
          <w:lang w:eastAsia="sl-SI"/>
        </w:rPr>
        <w:tab/>
      </w:r>
      <w:r w:rsidRPr="00DA7B40">
        <w:rPr>
          <w:rFonts w:ascii="Arial" w:eastAsia="Times New Roman" w:hAnsi="Arial" w:cs="Arial"/>
          <w:lang w:eastAsia="sl-SI"/>
        </w:rPr>
        <w:tab/>
      </w:r>
      <w:r w:rsidRPr="00DA7B40">
        <w:rPr>
          <w:rFonts w:ascii="Arial" w:eastAsia="Times New Roman" w:hAnsi="Arial" w:cs="Arial"/>
          <w:lang w:eastAsia="sl-SI"/>
        </w:rPr>
        <w:tab/>
        <w:t>Žig</w:t>
      </w:r>
    </w:p>
    <w:p w14:paraId="289CAE64" w14:textId="77777777" w:rsidR="004E70FB" w:rsidRPr="00DA7B40" w:rsidRDefault="004E70FB" w:rsidP="005110E1">
      <w:pPr>
        <w:shd w:val="clear" w:color="auto" w:fill="F2F2F2"/>
        <w:spacing w:after="0"/>
        <w:jc w:val="both"/>
        <w:rPr>
          <w:rFonts w:ascii="Arial" w:eastAsia="Times New Roman" w:hAnsi="Arial" w:cs="Arial"/>
          <w:lang w:eastAsia="sl-SI"/>
        </w:rPr>
      </w:pPr>
    </w:p>
    <w:p w14:paraId="1DDB05BA" w14:textId="77777777" w:rsidR="004E70FB" w:rsidRPr="00DA7B40" w:rsidRDefault="004E70FB" w:rsidP="005110E1">
      <w:pPr>
        <w:shd w:val="clear" w:color="auto" w:fill="F2F2F2"/>
        <w:spacing w:after="0"/>
        <w:jc w:val="both"/>
        <w:rPr>
          <w:rFonts w:ascii="Arial" w:eastAsia="Times New Roman" w:hAnsi="Arial" w:cs="Arial"/>
          <w:u w:val="single"/>
          <w:lang w:eastAsia="sl-SI"/>
        </w:rPr>
      </w:pPr>
      <w:r w:rsidRPr="00DA7B40">
        <w:rPr>
          <w:rFonts w:ascii="Arial" w:eastAsia="Times New Roman" w:hAnsi="Arial" w:cs="Arial"/>
          <w:lang w:eastAsia="sl-SI"/>
        </w:rPr>
        <w:t xml:space="preserve">Podpis odgovorne osebe </w:t>
      </w:r>
      <w:r w:rsidR="00EC5EB8" w:rsidRPr="00DA7B40">
        <w:rPr>
          <w:rFonts w:ascii="Arial" w:eastAsia="Times New Roman" w:hAnsi="Arial" w:cs="Arial"/>
          <w:lang w:eastAsia="sl-SI"/>
        </w:rPr>
        <w:t>ponudnika</w:t>
      </w:r>
      <w:r w:rsidRPr="00DA7B40">
        <w:rPr>
          <w:rFonts w:ascii="Arial" w:eastAsia="Times New Roman" w:hAnsi="Arial" w:cs="Arial"/>
          <w:lang w:eastAsia="sl-SI"/>
        </w:rPr>
        <w:t xml:space="preserve">: </w:t>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r w:rsidRPr="00DA7B40">
        <w:rPr>
          <w:rFonts w:ascii="Arial" w:eastAsia="Times New Roman" w:hAnsi="Arial" w:cs="Arial"/>
          <w:u w:val="single"/>
          <w:lang w:eastAsia="sl-SI"/>
        </w:rPr>
        <w:tab/>
      </w:r>
    </w:p>
    <w:p w14:paraId="76776A69" w14:textId="77777777" w:rsidR="00405F6F" w:rsidRPr="00DA7B40" w:rsidRDefault="00405F6F" w:rsidP="005110E1">
      <w:pPr>
        <w:spacing w:after="0"/>
        <w:jc w:val="both"/>
        <w:rPr>
          <w:rFonts w:ascii="Arial" w:eastAsia="Times New Roman" w:hAnsi="Arial" w:cs="Arial"/>
          <w:lang w:eastAsia="sl-SI"/>
        </w:rPr>
      </w:pPr>
    </w:p>
    <w:p w14:paraId="213D01DE" w14:textId="77777777" w:rsidR="00CF3A9A" w:rsidRDefault="00CF3A9A" w:rsidP="005110E1">
      <w:pPr>
        <w:spacing w:after="0"/>
        <w:jc w:val="both"/>
        <w:rPr>
          <w:rFonts w:ascii="Arial" w:eastAsia="Times New Roman" w:hAnsi="Arial" w:cs="Arial"/>
          <w:i/>
          <w:sz w:val="20"/>
          <w:szCs w:val="20"/>
          <w:lang w:eastAsia="sl-SI"/>
        </w:rPr>
      </w:pPr>
    </w:p>
    <w:p w14:paraId="5E3A4709" w14:textId="2622D473" w:rsidR="00405F6F" w:rsidRPr="00CF3A9A" w:rsidRDefault="005A43C2" w:rsidP="005110E1">
      <w:pPr>
        <w:spacing w:after="0"/>
        <w:jc w:val="both"/>
        <w:rPr>
          <w:rFonts w:ascii="Arial" w:eastAsia="Times New Roman" w:hAnsi="Arial" w:cs="Arial"/>
          <w:i/>
          <w:sz w:val="20"/>
          <w:szCs w:val="20"/>
          <w:lang w:eastAsia="sl-SI"/>
        </w:rPr>
      </w:pPr>
      <w:r w:rsidRPr="00CF3A9A">
        <w:rPr>
          <w:rFonts w:ascii="Arial" w:eastAsia="Times New Roman" w:hAnsi="Arial" w:cs="Arial"/>
          <w:i/>
          <w:sz w:val="20"/>
          <w:szCs w:val="20"/>
          <w:lang w:eastAsia="sl-SI"/>
        </w:rPr>
        <w:t>V primeru skupne ponudbe</w:t>
      </w:r>
      <w:r w:rsidR="00C00B60" w:rsidRPr="00CF3A9A">
        <w:rPr>
          <w:rFonts w:ascii="Arial" w:eastAsia="Times New Roman" w:hAnsi="Arial" w:cs="Arial"/>
          <w:i/>
          <w:sz w:val="20"/>
          <w:szCs w:val="20"/>
          <w:lang w:eastAsia="sl-SI"/>
        </w:rPr>
        <w:t xml:space="preserve"> obrazec OBR-1</w:t>
      </w:r>
      <w:r w:rsidR="00577BC0" w:rsidRPr="00CF3A9A">
        <w:rPr>
          <w:rFonts w:ascii="Arial" w:eastAsia="Times New Roman" w:hAnsi="Arial" w:cs="Arial"/>
          <w:i/>
          <w:sz w:val="20"/>
          <w:szCs w:val="20"/>
          <w:lang w:eastAsia="sl-SI"/>
        </w:rPr>
        <w:t xml:space="preserve"> izpol</w:t>
      </w:r>
      <w:r w:rsidRPr="00CF3A9A">
        <w:rPr>
          <w:rFonts w:ascii="Arial" w:eastAsia="Times New Roman" w:hAnsi="Arial" w:cs="Arial"/>
          <w:i/>
          <w:sz w:val="20"/>
          <w:szCs w:val="20"/>
          <w:lang w:eastAsia="sl-SI"/>
        </w:rPr>
        <w:t xml:space="preserve">nijo </w:t>
      </w:r>
      <w:r w:rsidR="006B36B0" w:rsidRPr="00CF3A9A">
        <w:rPr>
          <w:rFonts w:ascii="Arial" w:eastAsia="Times New Roman" w:hAnsi="Arial" w:cs="Arial"/>
          <w:i/>
          <w:sz w:val="20"/>
          <w:szCs w:val="20"/>
          <w:lang w:eastAsia="sl-SI"/>
        </w:rPr>
        <w:t>vsi ponudniki – partnerji.</w:t>
      </w:r>
      <w:r w:rsidR="00405F6F" w:rsidRPr="00CF3A9A">
        <w:rPr>
          <w:rFonts w:ascii="Arial" w:eastAsia="Times New Roman" w:hAnsi="Arial" w:cs="Arial"/>
          <w:i/>
          <w:sz w:val="20"/>
          <w:szCs w:val="20"/>
          <w:lang w:eastAsia="sl-SI"/>
        </w:rPr>
        <w:t xml:space="preserve"> </w:t>
      </w:r>
      <w:r w:rsidR="00577BC0" w:rsidRPr="00CF3A9A">
        <w:rPr>
          <w:rFonts w:ascii="Arial" w:eastAsia="Times New Roman" w:hAnsi="Arial" w:cs="Arial"/>
          <w:i/>
          <w:sz w:val="20"/>
          <w:szCs w:val="20"/>
          <w:lang w:eastAsia="sl-SI"/>
        </w:rPr>
        <w:t xml:space="preserve">Za </w:t>
      </w:r>
      <w:r w:rsidRPr="00CF3A9A">
        <w:rPr>
          <w:rFonts w:ascii="Arial" w:eastAsia="Times New Roman" w:hAnsi="Arial" w:cs="Arial"/>
          <w:i/>
          <w:sz w:val="20"/>
          <w:szCs w:val="20"/>
          <w:lang w:eastAsia="sl-SI"/>
        </w:rPr>
        <w:t>tem obrazcem</w:t>
      </w:r>
      <w:r w:rsidR="00577BC0" w:rsidRPr="00CF3A9A">
        <w:rPr>
          <w:rFonts w:ascii="Arial" w:eastAsia="Times New Roman" w:hAnsi="Arial" w:cs="Arial"/>
          <w:i/>
          <w:sz w:val="20"/>
          <w:szCs w:val="20"/>
          <w:lang w:eastAsia="sl-SI"/>
        </w:rPr>
        <w:t xml:space="preserve"> </w:t>
      </w:r>
      <w:r w:rsidRPr="00CF3A9A">
        <w:rPr>
          <w:rFonts w:ascii="Arial" w:eastAsia="Times New Roman" w:hAnsi="Arial" w:cs="Arial"/>
          <w:i/>
          <w:sz w:val="20"/>
          <w:szCs w:val="20"/>
          <w:lang w:eastAsia="sl-SI"/>
        </w:rPr>
        <w:t xml:space="preserve">se </w:t>
      </w:r>
      <w:r w:rsidR="00577BC0" w:rsidRPr="00CF3A9A">
        <w:rPr>
          <w:rFonts w:ascii="Arial" w:eastAsia="Times New Roman" w:hAnsi="Arial" w:cs="Arial"/>
          <w:i/>
          <w:sz w:val="20"/>
          <w:szCs w:val="20"/>
          <w:lang w:eastAsia="sl-SI"/>
        </w:rPr>
        <w:t xml:space="preserve">priložijo </w:t>
      </w:r>
      <w:r w:rsidR="00405F6F" w:rsidRPr="00CF3A9A">
        <w:rPr>
          <w:rFonts w:ascii="Arial" w:eastAsia="Times New Roman" w:hAnsi="Arial" w:cs="Arial"/>
          <w:i/>
          <w:sz w:val="20"/>
          <w:szCs w:val="20"/>
          <w:lang w:eastAsia="sl-SI"/>
        </w:rPr>
        <w:t xml:space="preserve">izpolnjeni ESPD-ji vseh ponudnikov oz. partnerjev ter </w:t>
      </w:r>
      <w:r w:rsidR="00577BC0" w:rsidRPr="00CF3A9A">
        <w:rPr>
          <w:rFonts w:ascii="Arial" w:eastAsia="Times New Roman" w:hAnsi="Arial" w:cs="Arial"/>
          <w:i/>
          <w:sz w:val="20"/>
          <w:szCs w:val="20"/>
          <w:lang w:eastAsia="sl-SI"/>
        </w:rPr>
        <w:t>pravni akt o skupni izvedbi naročila, v kolikor ponudniki oddajo skupno ponudbo.</w:t>
      </w:r>
    </w:p>
    <w:p w14:paraId="4B7B4F57" w14:textId="77777777" w:rsidR="00405F6F" w:rsidRPr="00DA0766" w:rsidRDefault="00405F6F" w:rsidP="005110E1">
      <w:pPr>
        <w:spacing w:after="0"/>
        <w:jc w:val="both"/>
        <w:rPr>
          <w:rFonts w:ascii="Arial Narrow" w:eastAsia="Times New Roman" w:hAnsi="Arial Narrow"/>
          <w:b/>
          <w:lang w:eastAsia="sl-SI"/>
        </w:rPr>
        <w:sectPr w:rsidR="00405F6F" w:rsidRPr="00DA0766" w:rsidSect="00D402C7">
          <w:headerReference w:type="default" r:id="rId21"/>
          <w:footerReference w:type="default" r:id="rId22"/>
          <w:pgSz w:w="11906" w:h="16838"/>
          <w:pgMar w:top="1134" w:right="1134" w:bottom="1134" w:left="1134" w:header="709" w:footer="709" w:gutter="0"/>
          <w:cols w:space="708"/>
          <w:titlePg/>
          <w:docGrid w:linePitch="360"/>
        </w:sectPr>
      </w:pPr>
    </w:p>
    <w:p w14:paraId="549FA97A" w14:textId="2FEA2CE4" w:rsidR="009F2714" w:rsidRPr="00DA0766" w:rsidRDefault="00122FC3" w:rsidP="005110E1">
      <w:pPr>
        <w:spacing w:after="0"/>
        <w:jc w:val="right"/>
        <w:rPr>
          <w:rFonts w:ascii="Arial Narrow" w:eastAsia="Times New Roman" w:hAnsi="Arial Narrow" w:cs="Arial"/>
          <w:b/>
          <w:lang w:eastAsia="sl-SI"/>
        </w:rPr>
      </w:pPr>
      <w:r w:rsidRPr="00DA0766">
        <w:rPr>
          <w:rFonts w:ascii="Arial Narrow" w:eastAsia="Times New Roman" w:hAnsi="Arial Narrow" w:cs="Arial"/>
          <w:b/>
          <w:lang w:eastAsia="sl-SI"/>
        </w:rPr>
        <w:t>OBR</w:t>
      </w:r>
      <w:r w:rsidR="00206F9C">
        <w:rPr>
          <w:rFonts w:ascii="Arial Narrow" w:eastAsia="Times New Roman" w:hAnsi="Arial Narrow" w:cs="Arial"/>
          <w:b/>
          <w:lang w:eastAsia="sl-SI"/>
        </w:rPr>
        <w:t>AZEC</w:t>
      </w:r>
      <w:r w:rsidRPr="00DA0766">
        <w:rPr>
          <w:rFonts w:ascii="Arial Narrow" w:eastAsia="Times New Roman" w:hAnsi="Arial Narrow" w:cs="Arial"/>
          <w:b/>
          <w:lang w:eastAsia="sl-SI"/>
        </w:rPr>
        <w:t>-</w:t>
      </w:r>
      <w:r w:rsidR="00A23408">
        <w:rPr>
          <w:rFonts w:ascii="Arial Narrow" w:eastAsia="Times New Roman" w:hAnsi="Arial Narrow" w:cs="Arial"/>
          <w:b/>
          <w:lang w:eastAsia="sl-SI"/>
        </w:rPr>
        <w:t>2</w:t>
      </w:r>
    </w:p>
    <w:p w14:paraId="0C35843E" w14:textId="3A1CD4DD" w:rsidR="00F06F11" w:rsidRPr="00F06F11" w:rsidRDefault="00F06F11" w:rsidP="00F06F11">
      <w:pPr>
        <w:suppressAutoHyphens/>
        <w:spacing w:after="0"/>
        <w:ind w:left="5664" w:firstLine="708"/>
        <w:jc w:val="center"/>
        <w:rPr>
          <w:lang w:eastAsia="zh-CN"/>
        </w:rPr>
      </w:pPr>
      <w:r w:rsidRPr="000352C1">
        <w:rPr>
          <w:rFonts w:ascii="Arial Narrow" w:hAnsi="Arial Narrow" w:cs="Arial Narrow"/>
          <w:b/>
          <w:lang w:eastAsia="sl-SI"/>
        </w:rPr>
        <w:t>PONUDBENA VREDNOST</w:t>
      </w:r>
      <w:r w:rsidR="00B950BA">
        <w:rPr>
          <w:rFonts w:ascii="Arial Narrow" w:hAnsi="Arial Narrow" w:cs="Arial Narrow"/>
          <w:b/>
          <w:lang w:eastAsia="sl-SI"/>
        </w:rPr>
        <w:t xml:space="preserve"> za </w:t>
      </w:r>
      <w:r w:rsidR="00783CC1">
        <w:rPr>
          <w:rFonts w:ascii="Arial Narrow" w:hAnsi="Arial Narrow" w:cs="Arial Narrow"/>
          <w:b/>
          <w:lang w:eastAsia="sl-SI"/>
        </w:rPr>
        <w:t>4</w:t>
      </w:r>
      <w:r w:rsidR="00B950BA">
        <w:rPr>
          <w:rFonts w:ascii="Arial Narrow" w:hAnsi="Arial Narrow" w:cs="Arial Narrow"/>
          <w:b/>
          <w:lang w:eastAsia="sl-SI"/>
        </w:rPr>
        <w:t xml:space="preserve"> let</w:t>
      </w:r>
      <w:r w:rsidR="00783CC1">
        <w:rPr>
          <w:rFonts w:ascii="Arial Narrow" w:hAnsi="Arial Narrow" w:cs="Arial Narrow"/>
          <w:b/>
          <w:lang w:eastAsia="sl-SI"/>
        </w:rPr>
        <w:t>a</w:t>
      </w:r>
      <w:r w:rsidR="00B950BA">
        <w:rPr>
          <w:rFonts w:ascii="Arial Narrow" w:hAnsi="Arial Narrow" w:cs="Arial Narrow"/>
          <w:b/>
          <w:lang w:eastAsia="sl-SI"/>
        </w:rPr>
        <w:t xml:space="preserve"> </w:t>
      </w:r>
      <w:r w:rsidRPr="000352C1">
        <w:rPr>
          <w:rFonts w:ascii="Arial Narrow" w:hAnsi="Arial Narrow" w:cs="Arial Narrow"/>
          <w:b/>
          <w:lang w:eastAsia="sl-SI"/>
        </w:rPr>
        <w:t xml:space="preserve"> (</w:t>
      </w:r>
      <w:r w:rsidR="00A23408">
        <w:rPr>
          <w:rFonts w:ascii="Arial Narrow" w:hAnsi="Arial Narrow" w:cs="Arial Narrow"/>
          <w:b/>
          <w:lang w:eastAsia="sl-SI"/>
        </w:rPr>
        <w:t xml:space="preserve"> brez </w:t>
      </w:r>
      <w:r w:rsidRPr="000352C1">
        <w:rPr>
          <w:rFonts w:ascii="Arial Narrow" w:hAnsi="Arial Narrow" w:cs="Arial Narrow"/>
          <w:b/>
          <w:lang w:eastAsia="sl-SI"/>
        </w:rPr>
        <w:t>DDV)</w:t>
      </w:r>
    </w:p>
    <w:p w14:paraId="7C1EE69B" w14:textId="77777777" w:rsidR="00F06F11" w:rsidRPr="00F06F11" w:rsidRDefault="00F06F11" w:rsidP="00F06F11">
      <w:pPr>
        <w:suppressAutoHyphens/>
        <w:spacing w:after="0"/>
        <w:jc w:val="both"/>
        <w:rPr>
          <w:rFonts w:ascii="Arial Narrow" w:eastAsia="Times New Roman" w:hAnsi="Arial Narrow" w:cs="Arial Narrow"/>
          <w:b/>
          <w:u w:val="single"/>
          <w:lang w:eastAsia="sl-SI"/>
        </w:rPr>
      </w:pPr>
    </w:p>
    <w:p w14:paraId="36FBAFA5" w14:textId="38EA7509" w:rsidR="00F06F11" w:rsidRDefault="00F06F11" w:rsidP="00F06F11">
      <w:pPr>
        <w:tabs>
          <w:tab w:val="left" w:pos="0"/>
        </w:tabs>
        <w:suppressAutoHyphens/>
        <w:spacing w:after="0"/>
        <w:ind w:right="-31"/>
        <w:rPr>
          <w:rFonts w:ascii="Arial Narrow" w:hAnsi="Arial Narrow" w:cs="Arial Narrow"/>
          <w:b/>
          <w:lang w:eastAsia="sl-SI"/>
        </w:rPr>
      </w:pPr>
      <w:r w:rsidRPr="00F06F11">
        <w:rPr>
          <w:rFonts w:ascii="Arial Narrow" w:hAnsi="Arial Narrow" w:cs="Arial Narrow"/>
          <w:b/>
          <w:lang w:eastAsia="sl-SI"/>
        </w:rPr>
        <w:tab/>
      </w:r>
      <w:r w:rsidRPr="00F06F11">
        <w:rPr>
          <w:rFonts w:ascii="Arial Narrow" w:hAnsi="Arial Narrow" w:cs="Arial Narrow"/>
          <w:b/>
          <w:lang w:eastAsia="sl-SI"/>
        </w:rPr>
        <w:tab/>
      </w:r>
      <w:r w:rsidRPr="00F06F11">
        <w:rPr>
          <w:rFonts w:ascii="Arial Narrow" w:hAnsi="Arial Narrow" w:cs="Arial Narrow"/>
          <w:b/>
          <w:lang w:eastAsia="sl-SI"/>
        </w:rPr>
        <w:tab/>
        <w:t xml:space="preserve">A: </w:t>
      </w:r>
      <w:r w:rsidR="00783CC1">
        <w:rPr>
          <w:rFonts w:ascii="Arial Narrow" w:hAnsi="Arial Narrow" w:cs="Arial Narrow"/>
          <w:b/>
          <w:lang w:eastAsia="sl-SI"/>
        </w:rPr>
        <w:t>MALICA</w:t>
      </w:r>
      <w:r w:rsidRPr="00F06F11">
        <w:rPr>
          <w:rFonts w:ascii="Arial Narrow" w:hAnsi="Arial Narrow" w:cs="Arial Narrow"/>
          <w:b/>
          <w:lang w:eastAsia="sl-SI"/>
        </w:rPr>
        <w:t>:</w:t>
      </w:r>
      <w:r w:rsidRPr="00F06F11">
        <w:rPr>
          <w:rFonts w:ascii="Arial Narrow" w:hAnsi="Arial Narrow" w:cs="Arial Narrow"/>
          <w:b/>
          <w:lang w:eastAsia="sl-SI"/>
        </w:rPr>
        <w:tab/>
      </w:r>
      <w:r w:rsidRPr="00F06F11">
        <w:rPr>
          <w:rFonts w:ascii="Arial Narrow" w:hAnsi="Arial Narrow" w:cs="Arial Narrow"/>
          <w:b/>
          <w:lang w:eastAsia="sl-SI"/>
        </w:rPr>
        <w:tab/>
      </w:r>
      <w:r w:rsidRPr="00F06F11">
        <w:rPr>
          <w:rFonts w:ascii="Arial Narrow" w:hAnsi="Arial Narrow" w:cs="Arial Narrow"/>
          <w:b/>
          <w:lang w:eastAsia="sl-SI"/>
        </w:rPr>
        <w:tab/>
      </w:r>
      <w:r w:rsidRPr="00F06F11">
        <w:rPr>
          <w:rFonts w:ascii="Arial Narrow" w:hAnsi="Arial Narrow" w:cs="Arial Narrow"/>
          <w:b/>
          <w:lang w:eastAsia="sl-SI"/>
        </w:rPr>
        <w:tab/>
      </w:r>
      <w:r w:rsidRPr="00F06F11">
        <w:rPr>
          <w:rFonts w:ascii="Arial Narrow" w:hAnsi="Arial Narrow" w:cs="Arial Narrow"/>
          <w:b/>
          <w:lang w:eastAsia="sl-SI"/>
        </w:rPr>
        <w:tab/>
      </w:r>
      <w:r w:rsidR="001A21B7">
        <w:rPr>
          <w:rFonts w:ascii="Arial Narrow" w:hAnsi="Arial Narrow" w:cs="Arial Narrow"/>
          <w:b/>
          <w:lang w:eastAsia="sl-SI"/>
        </w:rPr>
        <w:t>____________________________</w:t>
      </w:r>
    </w:p>
    <w:p w14:paraId="1598BE3A" w14:textId="77777777" w:rsidR="001A21B7" w:rsidRPr="00F06F11" w:rsidRDefault="001A21B7" w:rsidP="00F06F11">
      <w:pPr>
        <w:tabs>
          <w:tab w:val="left" w:pos="0"/>
        </w:tabs>
        <w:suppressAutoHyphens/>
        <w:spacing w:after="0"/>
        <w:ind w:right="-31"/>
        <w:rPr>
          <w:rFonts w:ascii="Arial Narrow" w:hAnsi="Arial Narrow" w:cs="Arial Narrow"/>
          <w:b/>
          <w:u w:val="single"/>
          <w:shd w:val="clear" w:color="auto" w:fill="D9D9D9"/>
          <w:lang w:eastAsia="sl-SI"/>
        </w:rPr>
      </w:pPr>
    </w:p>
    <w:p w14:paraId="708E1685" w14:textId="1FC0D3AB" w:rsidR="00F06F11" w:rsidRDefault="00F06F11" w:rsidP="00F06F11">
      <w:pPr>
        <w:tabs>
          <w:tab w:val="left" w:pos="0"/>
          <w:tab w:val="left" w:pos="2127"/>
        </w:tabs>
        <w:suppressAutoHyphens/>
        <w:spacing w:after="0"/>
        <w:ind w:right="-31"/>
        <w:rPr>
          <w:rFonts w:ascii="Arial Narrow" w:hAnsi="Arial Narrow" w:cs="Arial Narrow"/>
          <w:b/>
          <w:u w:val="single"/>
          <w:shd w:val="clear" w:color="auto" w:fill="D9D9D9"/>
          <w:lang w:eastAsia="sl-SI"/>
        </w:rPr>
      </w:pPr>
      <w:r w:rsidRPr="00F06F11">
        <w:rPr>
          <w:rFonts w:ascii="Arial Narrow" w:hAnsi="Arial Narrow" w:cs="Arial Narrow"/>
          <w:b/>
          <w:lang w:eastAsia="sl-SI"/>
        </w:rPr>
        <w:tab/>
        <w:t xml:space="preserve">B: </w:t>
      </w:r>
      <w:r w:rsidR="001A21B7">
        <w:rPr>
          <w:rFonts w:ascii="Arial Narrow" w:hAnsi="Arial Narrow" w:cs="Arial Narrow"/>
          <w:b/>
          <w:lang w:eastAsia="sl-SI"/>
        </w:rPr>
        <w:t>KOSILO</w:t>
      </w:r>
      <w:r w:rsidRPr="00F06F11">
        <w:rPr>
          <w:rFonts w:ascii="Arial Narrow" w:hAnsi="Arial Narrow" w:cs="Arial Narrow"/>
          <w:b/>
          <w:lang w:eastAsia="sl-SI"/>
        </w:rPr>
        <w:tab/>
      </w:r>
      <w:r w:rsidRPr="00F06F11">
        <w:rPr>
          <w:rFonts w:ascii="Arial Narrow" w:hAnsi="Arial Narrow" w:cs="Arial Narrow"/>
          <w:b/>
          <w:lang w:eastAsia="sl-SI"/>
        </w:rPr>
        <w:tab/>
      </w:r>
      <w:r w:rsidRPr="00F06F11">
        <w:rPr>
          <w:rFonts w:ascii="Arial Narrow" w:hAnsi="Arial Narrow" w:cs="Arial Narrow"/>
          <w:b/>
          <w:lang w:eastAsia="sl-SI"/>
        </w:rPr>
        <w:tab/>
      </w:r>
      <w:r w:rsidRPr="00F06F11">
        <w:rPr>
          <w:rFonts w:ascii="Arial Narrow" w:hAnsi="Arial Narrow" w:cs="Arial Narrow"/>
          <w:b/>
          <w:lang w:eastAsia="sl-SI"/>
        </w:rPr>
        <w:tab/>
      </w:r>
      <w:r w:rsidRPr="00F06F11">
        <w:rPr>
          <w:rFonts w:ascii="Arial Narrow" w:hAnsi="Arial Narrow" w:cs="Arial Narrow"/>
          <w:b/>
          <w:lang w:eastAsia="sl-SI"/>
        </w:rPr>
        <w:tab/>
      </w:r>
      <w:r w:rsidR="001A21B7">
        <w:rPr>
          <w:rFonts w:ascii="Arial Narrow" w:hAnsi="Arial Narrow" w:cs="Arial Narrow"/>
          <w:b/>
          <w:lang w:eastAsia="sl-SI"/>
        </w:rPr>
        <w:t>____________________________</w:t>
      </w:r>
    </w:p>
    <w:p w14:paraId="5FFDC8DA" w14:textId="77777777" w:rsidR="00783CC1" w:rsidRPr="00F06F11" w:rsidRDefault="00783CC1" w:rsidP="00F06F11">
      <w:pPr>
        <w:tabs>
          <w:tab w:val="left" w:pos="0"/>
          <w:tab w:val="left" w:pos="2127"/>
        </w:tabs>
        <w:suppressAutoHyphens/>
        <w:spacing w:after="0"/>
        <w:ind w:right="-31"/>
        <w:rPr>
          <w:lang w:eastAsia="zh-CN"/>
        </w:rPr>
      </w:pPr>
    </w:p>
    <w:p w14:paraId="1602D465" w14:textId="2638D71C" w:rsidR="00F06F11" w:rsidRPr="00F06F11" w:rsidRDefault="00F06F11" w:rsidP="00F06F11">
      <w:pPr>
        <w:tabs>
          <w:tab w:val="left" w:pos="2127"/>
          <w:tab w:val="left" w:pos="12616"/>
        </w:tabs>
        <w:suppressAutoHyphens/>
        <w:spacing w:after="0"/>
        <w:ind w:right="-31"/>
        <w:rPr>
          <w:lang w:eastAsia="zh-CN"/>
        </w:rPr>
      </w:pPr>
      <w:r w:rsidRPr="00F06F11">
        <w:rPr>
          <w:rFonts w:ascii="Arial Narrow" w:eastAsia="Times New Roman" w:hAnsi="Arial Narrow" w:cs="Arial Narrow"/>
          <w:b/>
          <w:lang w:eastAsia="sl-SI"/>
        </w:rPr>
        <w:tab/>
      </w:r>
      <w:r w:rsidR="00783CC1" w:rsidRPr="00F06F11">
        <w:rPr>
          <w:rFonts w:ascii="Arial Narrow" w:hAnsi="Arial Narrow" w:cs="Arial Narrow"/>
          <w:b/>
          <w:lang w:eastAsia="sl-SI"/>
        </w:rPr>
        <w:t xml:space="preserve">B: </w:t>
      </w:r>
      <w:r w:rsidR="001A21B7">
        <w:rPr>
          <w:rFonts w:ascii="Arial Narrow" w:hAnsi="Arial Narrow" w:cs="Arial Narrow"/>
          <w:b/>
          <w:lang w:eastAsia="sl-SI"/>
        </w:rPr>
        <w:t>POPOLDANSKA MALICA                                    ____________________________</w:t>
      </w:r>
    </w:p>
    <w:p w14:paraId="059AE5B6" w14:textId="77777777" w:rsidR="00F06F11" w:rsidRPr="00F06F11" w:rsidRDefault="00F06F11" w:rsidP="00F06F11">
      <w:pPr>
        <w:tabs>
          <w:tab w:val="left" w:pos="2127"/>
          <w:tab w:val="left" w:pos="7797"/>
        </w:tabs>
        <w:suppressAutoHyphens/>
        <w:spacing w:after="0"/>
        <w:ind w:right="-31"/>
        <w:rPr>
          <w:lang w:eastAsia="zh-CN"/>
        </w:rPr>
      </w:pPr>
      <w:r w:rsidRPr="00F06F11">
        <w:rPr>
          <w:rFonts w:ascii="Arial Narrow" w:hAnsi="Arial Narrow" w:cs="Arial Narrow"/>
          <w:b/>
          <w:lang w:eastAsia="sl-SI"/>
        </w:rPr>
        <w:tab/>
      </w:r>
    </w:p>
    <w:p w14:paraId="226B2161" w14:textId="6C06FE86" w:rsidR="00F06F11" w:rsidRPr="00F06F11" w:rsidRDefault="00F06F11" w:rsidP="00F06F11">
      <w:pPr>
        <w:tabs>
          <w:tab w:val="left" w:pos="2127"/>
          <w:tab w:val="left" w:pos="7797"/>
        </w:tabs>
        <w:suppressAutoHyphens/>
        <w:spacing w:after="0"/>
        <w:ind w:right="-31"/>
        <w:rPr>
          <w:lang w:eastAsia="zh-CN"/>
        </w:rPr>
      </w:pPr>
      <w:r w:rsidRPr="00F06F11">
        <w:rPr>
          <w:rFonts w:ascii="Arial Narrow" w:hAnsi="Arial Narrow" w:cs="Arial Narrow"/>
          <w:b/>
          <w:lang w:eastAsia="sl-SI"/>
        </w:rPr>
        <w:tab/>
        <w:t>SKUPNA KONČNA PONUDBENA VREDNOST (</w:t>
      </w:r>
      <w:r w:rsidR="00A23408">
        <w:rPr>
          <w:rFonts w:ascii="Arial Narrow" w:hAnsi="Arial Narrow" w:cs="Arial Narrow"/>
          <w:b/>
          <w:lang w:eastAsia="sl-SI"/>
        </w:rPr>
        <w:t xml:space="preserve">brez </w:t>
      </w:r>
      <w:r w:rsidRPr="00F06F11">
        <w:rPr>
          <w:rFonts w:ascii="Arial Narrow" w:hAnsi="Arial Narrow" w:cs="Arial Narrow"/>
          <w:b/>
          <w:lang w:eastAsia="sl-SI"/>
        </w:rPr>
        <w:t>DDV) (A+B</w:t>
      </w:r>
      <w:r w:rsidR="001A21B7">
        <w:rPr>
          <w:rFonts w:ascii="Arial Narrow" w:hAnsi="Arial Narrow" w:cs="Arial Narrow"/>
          <w:b/>
          <w:lang w:eastAsia="sl-SI"/>
        </w:rPr>
        <w:t>+C)                            _________________________</w:t>
      </w:r>
    </w:p>
    <w:p w14:paraId="02EC4ACD" w14:textId="77777777" w:rsidR="00F06F11" w:rsidRDefault="00F06F11" w:rsidP="00F06F11">
      <w:pPr>
        <w:suppressAutoHyphens/>
        <w:spacing w:after="0"/>
        <w:jc w:val="both"/>
        <w:rPr>
          <w:rFonts w:ascii="Arial Narrow" w:eastAsia="Times New Roman" w:hAnsi="Arial Narrow" w:cs="Arial Narrow"/>
          <w:b/>
          <w:lang w:eastAsia="sl-SI"/>
        </w:rPr>
      </w:pPr>
    </w:p>
    <w:p w14:paraId="3DFE55AB" w14:textId="5D51620C" w:rsidR="002D58AF" w:rsidRDefault="002D58AF" w:rsidP="002D58AF">
      <w:pPr>
        <w:tabs>
          <w:tab w:val="left" w:pos="2127"/>
          <w:tab w:val="left" w:pos="9214"/>
        </w:tabs>
        <w:suppressAutoHyphens/>
        <w:spacing w:after="0"/>
        <w:jc w:val="both"/>
        <w:rPr>
          <w:rFonts w:ascii="Arial Narrow" w:hAnsi="Arial Narrow" w:cs="Arial Narrow"/>
          <w:b/>
          <w:u w:val="single"/>
          <w:shd w:val="clear" w:color="auto" w:fill="D9D9D9"/>
          <w:lang w:eastAsia="sl-SI"/>
        </w:rPr>
      </w:pPr>
      <w:r>
        <w:rPr>
          <w:rFonts w:ascii="Arial Narrow" w:eastAsia="Times New Roman" w:hAnsi="Arial Narrow" w:cs="Arial Narrow"/>
          <w:b/>
          <w:lang w:eastAsia="sl-SI"/>
        </w:rPr>
        <w:tab/>
      </w:r>
    </w:p>
    <w:p w14:paraId="612947A1" w14:textId="77777777" w:rsidR="002D58AF" w:rsidRPr="00F06F11" w:rsidRDefault="002D58AF" w:rsidP="002D58AF">
      <w:pPr>
        <w:tabs>
          <w:tab w:val="left" w:pos="2127"/>
          <w:tab w:val="left" w:pos="9214"/>
        </w:tabs>
        <w:suppressAutoHyphens/>
        <w:spacing w:after="0"/>
        <w:jc w:val="both"/>
        <w:rPr>
          <w:rFonts w:ascii="Arial Narrow" w:eastAsia="Times New Roman" w:hAnsi="Arial Narrow" w:cs="Arial Narrow"/>
          <w:b/>
          <w:lang w:eastAsia="sl-SI"/>
        </w:rPr>
      </w:pPr>
    </w:p>
    <w:p w14:paraId="07ADD969" w14:textId="052EBE8F" w:rsidR="00F06F11" w:rsidRPr="00A23408" w:rsidRDefault="00F06F11" w:rsidP="00F06F11">
      <w:pPr>
        <w:suppressAutoHyphens/>
        <w:spacing w:after="0"/>
        <w:jc w:val="both"/>
        <w:rPr>
          <w:rFonts w:ascii="Arial" w:hAnsi="Arial" w:cs="Arial"/>
          <w:b/>
          <w:lang w:eastAsia="zh-CN"/>
        </w:rPr>
      </w:pPr>
      <w:r w:rsidRPr="00A23408">
        <w:rPr>
          <w:rFonts w:ascii="Arial" w:hAnsi="Arial" w:cs="Arial"/>
          <w:b/>
          <w:lang w:eastAsia="zh-CN"/>
        </w:rPr>
        <w:t xml:space="preserve">A: </w:t>
      </w:r>
      <w:r w:rsidR="001A21B7">
        <w:rPr>
          <w:rFonts w:ascii="Arial" w:hAnsi="Arial" w:cs="Arial"/>
          <w:b/>
          <w:lang w:eastAsia="zh-CN"/>
        </w:rPr>
        <w:t>MALIC</w:t>
      </w:r>
      <w:r w:rsidR="00D15F72">
        <w:rPr>
          <w:rFonts w:ascii="Arial" w:hAnsi="Arial" w:cs="Arial"/>
          <w:b/>
          <w:lang w:eastAsia="zh-CN"/>
        </w:rPr>
        <w:t>A</w:t>
      </w:r>
      <w:r w:rsidRPr="00A23408">
        <w:rPr>
          <w:rFonts w:ascii="Arial" w:hAnsi="Arial" w:cs="Arial"/>
          <w:b/>
          <w:lang w:eastAsia="zh-CN"/>
        </w:rPr>
        <w:t>:</w:t>
      </w:r>
    </w:p>
    <w:tbl>
      <w:tblPr>
        <w:tblW w:w="0" w:type="auto"/>
        <w:tblInd w:w="70" w:type="dxa"/>
        <w:tblLayout w:type="fixed"/>
        <w:tblCellMar>
          <w:left w:w="70" w:type="dxa"/>
          <w:right w:w="70" w:type="dxa"/>
        </w:tblCellMar>
        <w:tblLook w:val="0000" w:firstRow="0" w:lastRow="0" w:firstColumn="0" w:lastColumn="0" w:noHBand="0" w:noVBand="0"/>
      </w:tblPr>
      <w:tblGrid>
        <w:gridCol w:w="1507"/>
        <w:gridCol w:w="2268"/>
        <w:gridCol w:w="2126"/>
        <w:gridCol w:w="2268"/>
        <w:gridCol w:w="2284"/>
        <w:gridCol w:w="4041"/>
      </w:tblGrid>
      <w:tr w:rsidR="00F06F11" w:rsidRPr="00F06F11" w14:paraId="04D423DB" w14:textId="77777777" w:rsidTr="00E5200D">
        <w:trPr>
          <w:trHeight w:val="454"/>
        </w:trPr>
        <w:tc>
          <w:tcPr>
            <w:tcW w:w="1507" w:type="dxa"/>
            <w:tcBorders>
              <w:top w:val="single" w:sz="4" w:space="0" w:color="000000"/>
              <w:left w:val="single" w:sz="4" w:space="0" w:color="000000"/>
              <w:bottom w:val="single" w:sz="4" w:space="0" w:color="000000"/>
            </w:tcBorders>
            <w:vAlign w:val="center"/>
          </w:tcPr>
          <w:p w14:paraId="337A5687" w14:textId="77777777"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EM</w:t>
            </w:r>
          </w:p>
        </w:tc>
        <w:tc>
          <w:tcPr>
            <w:tcW w:w="2268" w:type="dxa"/>
            <w:tcBorders>
              <w:top w:val="single" w:sz="4" w:space="0" w:color="000000"/>
              <w:left w:val="single" w:sz="4" w:space="0" w:color="000000"/>
              <w:bottom w:val="single" w:sz="4" w:space="0" w:color="000000"/>
            </w:tcBorders>
            <w:vAlign w:val="center"/>
          </w:tcPr>
          <w:p w14:paraId="77565A86" w14:textId="77777777"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Okvirna dnevna količina</w:t>
            </w:r>
          </w:p>
        </w:tc>
        <w:tc>
          <w:tcPr>
            <w:tcW w:w="2126" w:type="dxa"/>
            <w:tcBorders>
              <w:top w:val="single" w:sz="4" w:space="0" w:color="000000"/>
              <w:left w:val="single" w:sz="4" w:space="0" w:color="000000"/>
              <w:bottom w:val="single" w:sz="4" w:space="0" w:color="000000"/>
            </w:tcBorders>
            <w:vAlign w:val="center"/>
          </w:tcPr>
          <w:p w14:paraId="167E80E5" w14:textId="77777777" w:rsidR="00F06F11" w:rsidRDefault="00F06F11" w:rsidP="00F06F11">
            <w:pPr>
              <w:suppressAutoHyphens/>
              <w:spacing w:after="0"/>
              <w:jc w:val="center"/>
              <w:rPr>
                <w:rFonts w:ascii="Arial Narrow" w:eastAsia="Times New Roman" w:hAnsi="Arial Narrow" w:cs="Arial Narrow"/>
                <w:b/>
                <w:bCs/>
                <w:lang w:eastAsia="sl-SI"/>
              </w:rPr>
            </w:pPr>
            <w:r w:rsidRPr="00F06F11">
              <w:rPr>
                <w:rFonts w:ascii="Arial Narrow" w:eastAsia="Times New Roman" w:hAnsi="Arial Narrow" w:cs="Arial Narrow"/>
                <w:b/>
                <w:bCs/>
                <w:lang w:eastAsia="sl-SI"/>
              </w:rPr>
              <w:t>Okvirna letna količina</w:t>
            </w:r>
          </w:p>
          <w:p w14:paraId="46DBAC95" w14:textId="5039907F" w:rsidR="001A21B7" w:rsidRPr="00F06F11" w:rsidRDefault="001A21B7" w:rsidP="00F06F11">
            <w:pPr>
              <w:suppressAutoHyphens/>
              <w:spacing w:after="0"/>
              <w:jc w:val="center"/>
              <w:rPr>
                <w:lang w:eastAsia="zh-CN"/>
              </w:rPr>
            </w:pPr>
            <w:r>
              <w:rPr>
                <w:lang w:eastAsia="zh-CN"/>
              </w:rPr>
              <w:t>(</w:t>
            </w:r>
            <w:r w:rsidR="007B6ECD">
              <w:rPr>
                <w:lang w:eastAsia="zh-CN"/>
              </w:rPr>
              <w:t>700</w:t>
            </w:r>
            <w:r>
              <w:rPr>
                <w:lang w:eastAsia="zh-CN"/>
              </w:rPr>
              <w:t xml:space="preserve"> x186)</w:t>
            </w:r>
          </w:p>
        </w:tc>
        <w:tc>
          <w:tcPr>
            <w:tcW w:w="2268" w:type="dxa"/>
            <w:tcBorders>
              <w:top w:val="single" w:sz="4" w:space="0" w:color="000000"/>
              <w:left w:val="single" w:sz="4" w:space="0" w:color="000000"/>
              <w:bottom w:val="single" w:sz="4" w:space="0" w:color="000000"/>
            </w:tcBorders>
            <w:vAlign w:val="center"/>
          </w:tcPr>
          <w:p w14:paraId="7478AB2A" w14:textId="77777777"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Cena na EM brez DDV</w:t>
            </w:r>
          </w:p>
        </w:tc>
        <w:tc>
          <w:tcPr>
            <w:tcW w:w="2284" w:type="dxa"/>
            <w:tcBorders>
              <w:top w:val="single" w:sz="4" w:space="0" w:color="000000"/>
              <w:left w:val="single" w:sz="4" w:space="0" w:color="000000"/>
              <w:bottom w:val="single" w:sz="4" w:space="0" w:color="000000"/>
            </w:tcBorders>
            <w:vAlign w:val="center"/>
          </w:tcPr>
          <w:p w14:paraId="544B5EB2" w14:textId="77777777"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Cena na EM z DDV</w:t>
            </w:r>
          </w:p>
        </w:tc>
        <w:tc>
          <w:tcPr>
            <w:tcW w:w="4041" w:type="dxa"/>
            <w:tcBorders>
              <w:top w:val="single" w:sz="4" w:space="0" w:color="000000"/>
              <w:left w:val="single" w:sz="4" w:space="0" w:color="000000"/>
              <w:bottom w:val="single" w:sz="4" w:space="0" w:color="000000"/>
              <w:right w:val="single" w:sz="4" w:space="0" w:color="000000"/>
            </w:tcBorders>
            <w:vAlign w:val="center"/>
          </w:tcPr>
          <w:p w14:paraId="6A7CB6FE" w14:textId="1076E5AC"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 xml:space="preserve">Okvirna letna vrednost </w:t>
            </w:r>
            <w:r w:rsidR="00624581">
              <w:rPr>
                <w:rFonts w:ascii="Arial Narrow" w:eastAsia="Times New Roman" w:hAnsi="Arial Narrow" w:cs="Arial Narrow"/>
                <w:b/>
                <w:bCs/>
                <w:lang w:eastAsia="sl-SI"/>
              </w:rPr>
              <w:t>brez</w:t>
            </w:r>
            <w:r w:rsidRPr="00F06F11">
              <w:rPr>
                <w:rFonts w:ascii="Arial Narrow" w:eastAsia="Times New Roman" w:hAnsi="Arial Narrow" w:cs="Arial Narrow"/>
                <w:b/>
                <w:bCs/>
                <w:lang w:eastAsia="sl-SI"/>
              </w:rPr>
              <w:t xml:space="preserve"> DDV</w:t>
            </w:r>
          </w:p>
          <w:p w14:paraId="4D85106E" w14:textId="53013B3B"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 xml:space="preserve">(okvirna letna količina X cena na EM </w:t>
            </w:r>
            <w:r w:rsidR="00A23408">
              <w:rPr>
                <w:rFonts w:ascii="Arial Narrow" w:eastAsia="Times New Roman" w:hAnsi="Arial Narrow" w:cs="Arial Narrow"/>
                <w:b/>
                <w:bCs/>
                <w:lang w:eastAsia="sl-SI"/>
              </w:rPr>
              <w:t>brez</w:t>
            </w:r>
            <w:r w:rsidRPr="00F06F11">
              <w:rPr>
                <w:rFonts w:ascii="Arial Narrow" w:eastAsia="Times New Roman" w:hAnsi="Arial Narrow" w:cs="Arial Narrow"/>
                <w:b/>
                <w:bCs/>
                <w:lang w:eastAsia="sl-SI"/>
              </w:rPr>
              <w:t xml:space="preserve"> DDV)</w:t>
            </w:r>
          </w:p>
        </w:tc>
      </w:tr>
      <w:tr w:rsidR="00F06F11" w:rsidRPr="00F06F11" w14:paraId="52E9FA39" w14:textId="77777777" w:rsidTr="00E5200D">
        <w:trPr>
          <w:trHeight w:val="454"/>
        </w:trPr>
        <w:tc>
          <w:tcPr>
            <w:tcW w:w="1507" w:type="dxa"/>
            <w:tcBorders>
              <w:top w:val="single" w:sz="4" w:space="0" w:color="000000"/>
              <w:left w:val="single" w:sz="4" w:space="0" w:color="000000"/>
              <w:bottom w:val="single" w:sz="4" w:space="0" w:color="000000"/>
            </w:tcBorders>
            <w:vAlign w:val="center"/>
          </w:tcPr>
          <w:p w14:paraId="59703E81" w14:textId="09E750B5" w:rsidR="00F06F11" w:rsidRPr="00F06F11" w:rsidRDefault="001A21B7" w:rsidP="00F06F11">
            <w:pPr>
              <w:suppressAutoHyphens/>
              <w:spacing w:after="0"/>
              <w:jc w:val="center"/>
              <w:rPr>
                <w:lang w:eastAsia="zh-CN"/>
              </w:rPr>
            </w:pPr>
            <w:r>
              <w:rPr>
                <w:rFonts w:ascii="Arial Narrow" w:eastAsia="Times New Roman" w:hAnsi="Arial Narrow" w:cs="Arial Narrow"/>
                <w:bCs/>
                <w:lang w:eastAsia="sl-SI"/>
              </w:rPr>
              <w:t>malica</w:t>
            </w:r>
          </w:p>
        </w:tc>
        <w:tc>
          <w:tcPr>
            <w:tcW w:w="2268" w:type="dxa"/>
            <w:tcBorders>
              <w:top w:val="single" w:sz="4" w:space="0" w:color="000000"/>
              <w:left w:val="single" w:sz="4" w:space="0" w:color="000000"/>
              <w:bottom w:val="single" w:sz="4" w:space="0" w:color="000000"/>
            </w:tcBorders>
            <w:vAlign w:val="center"/>
          </w:tcPr>
          <w:p w14:paraId="421AD2AC" w14:textId="791030FA" w:rsidR="00F06F11" w:rsidRPr="00F06F11" w:rsidRDefault="007B6ECD" w:rsidP="00F06F11">
            <w:pPr>
              <w:suppressAutoHyphens/>
              <w:snapToGrid w:val="0"/>
              <w:spacing w:after="0"/>
              <w:jc w:val="center"/>
              <w:rPr>
                <w:rFonts w:ascii="Arial Narrow" w:eastAsia="Times New Roman" w:hAnsi="Arial Narrow" w:cs="Arial Narrow"/>
                <w:bCs/>
                <w:lang w:eastAsia="sl-SI"/>
              </w:rPr>
            </w:pPr>
            <w:r w:rsidRPr="00D939D4">
              <w:rPr>
                <w:rFonts w:ascii="Arial Narrow" w:eastAsia="Times New Roman" w:hAnsi="Arial Narrow" w:cs="Arial Narrow"/>
                <w:bCs/>
                <w:lang w:eastAsia="sl-SI"/>
              </w:rPr>
              <w:t>700</w:t>
            </w:r>
          </w:p>
        </w:tc>
        <w:tc>
          <w:tcPr>
            <w:tcW w:w="2126" w:type="dxa"/>
            <w:tcBorders>
              <w:top w:val="single" w:sz="4" w:space="0" w:color="000000"/>
              <w:left w:val="single" w:sz="4" w:space="0" w:color="000000"/>
              <w:bottom w:val="single" w:sz="4" w:space="0" w:color="000000"/>
            </w:tcBorders>
            <w:vAlign w:val="center"/>
          </w:tcPr>
          <w:p w14:paraId="1A10FB56" w14:textId="12D965CD" w:rsidR="00F06F11" w:rsidRPr="00F06F11" w:rsidRDefault="00F06F11" w:rsidP="00F06F11">
            <w:pPr>
              <w:suppressAutoHyphens/>
              <w:snapToGrid w:val="0"/>
              <w:spacing w:after="0"/>
              <w:rPr>
                <w:rFonts w:ascii="Arial Narrow" w:eastAsia="Times New Roman" w:hAnsi="Arial Narrow" w:cs="Arial Narrow"/>
                <w:bCs/>
                <w:lang w:eastAsia="sl-SI"/>
              </w:rPr>
            </w:pPr>
          </w:p>
        </w:tc>
        <w:tc>
          <w:tcPr>
            <w:tcW w:w="2268" w:type="dxa"/>
            <w:tcBorders>
              <w:top w:val="single" w:sz="4" w:space="0" w:color="000000"/>
              <w:left w:val="single" w:sz="4" w:space="0" w:color="000000"/>
              <w:bottom w:val="single" w:sz="4" w:space="0" w:color="000000"/>
            </w:tcBorders>
            <w:vAlign w:val="center"/>
          </w:tcPr>
          <w:p w14:paraId="1886C678" w14:textId="77777777" w:rsidR="00F06F11" w:rsidRPr="00F06F11" w:rsidRDefault="00F06F11" w:rsidP="00F06F11">
            <w:pPr>
              <w:suppressAutoHyphens/>
              <w:snapToGrid w:val="0"/>
              <w:spacing w:after="0"/>
              <w:jc w:val="center"/>
              <w:rPr>
                <w:rFonts w:ascii="Arial Narrow" w:eastAsia="Times New Roman" w:hAnsi="Arial Narrow" w:cs="Arial Narrow"/>
                <w:bCs/>
                <w:lang w:eastAsia="sl-SI"/>
              </w:rPr>
            </w:pPr>
          </w:p>
        </w:tc>
        <w:tc>
          <w:tcPr>
            <w:tcW w:w="2284" w:type="dxa"/>
            <w:tcBorders>
              <w:top w:val="single" w:sz="4" w:space="0" w:color="000000"/>
              <w:left w:val="single" w:sz="4" w:space="0" w:color="000000"/>
              <w:bottom w:val="single" w:sz="4" w:space="0" w:color="000000"/>
            </w:tcBorders>
            <w:vAlign w:val="center"/>
          </w:tcPr>
          <w:p w14:paraId="0578B43A" w14:textId="77777777" w:rsidR="00F06F11" w:rsidRPr="00F06F11" w:rsidRDefault="00F06F11" w:rsidP="00F06F11">
            <w:pPr>
              <w:suppressAutoHyphens/>
              <w:snapToGrid w:val="0"/>
              <w:spacing w:after="0"/>
              <w:jc w:val="center"/>
              <w:rPr>
                <w:rFonts w:ascii="Arial Narrow" w:eastAsia="Times New Roman" w:hAnsi="Arial Narrow" w:cs="Arial Narrow"/>
                <w:bCs/>
                <w:lang w:eastAsia="sl-SI"/>
              </w:rPr>
            </w:pPr>
          </w:p>
        </w:tc>
        <w:tc>
          <w:tcPr>
            <w:tcW w:w="4041" w:type="dxa"/>
            <w:tcBorders>
              <w:top w:val="single" w:sz="4" w:space="0" w:color="000000"/>
              <w:left w:val="single" w:sz="4" w:space="0" w:color="000000"/>
              <w:bottom w:val="single" w:sz="4" w:space="0" w:color="000000"/>
              <w:right w:val="single" w:sz="4" w:space="0" w:color="000000"/>
            </w:tcBorders>
            <w:vAlign w:val="center"/>
          </w:tcPr>
          <w:p w14:paraId="02A6C541" w14:textId="77777777" w:rsidR="00F06F11" w:rsidRPr="00F06F11" w:rsidRDefault="00F06F11" w:rsidP="00F06F11">
            <w:pPr>
              <w:suppressAutoHyphens/>
              <w:snapToGrid w:val="0"/>
              <w:spacing w:after="0"/>
              <w:jc w:val="center"/>
              <w:rPr>
                <w:rFonts w:ascii="Arial Narrow" w:eastAsia="Times New Roman" w:hAnsi="Arial Narrow" w:cs="Arial Narrow"/>
                <w:bCs/>
                <w:lang w:eastAsia="sl-SI"/>
              </w:rPr>
            </w:pPr>
          </w:p>
        </w:tc>
      </w:tr>
      <w:tr w:rsidR="00F06F11" w:rsidRPr="00F06F11" w14:paraId="3C7BD122" w14:textId="77777777" w:rsidTr="00E5200D">
        <w:trPr>
          <w:trHeight w:val="454"/>
        </w:trPr>
        <w:tc>
          <w:tcPr>
            <w:tcW w:w="10453" w:type="dxa"/>
            <w:gridSpan w:val="5"/>
            <w:tcBorders>
              <w:top w:val="single" w:sz="4" w:space="0" w:color="000000"/>
              <w:left w:val="single" w:sz="4" w:space="0" w:color="000000"/>
              <w:bottom w:val="single" w:sz="4" w:space="0" w:color="000000"/>
            </w:tcBorders>
            <w:vAlign w:val="center"/>
          </w:tcPr>
          <w:p w14:paraId="75312B9B" w14:textId="6867F1E6" w:rsidR="00F06F11" w:rsidRPr="00F06F11" w:rsidRDefault="00F06F11" w:rsidP="000F1434">
            <w:pPr>
              <w:suppressAutoHyphens/>
              <w:spacing w:after="0"/>
              <w:jc w:val="right"/>
              <w:rPr>
                <w:lang w:eastAsia="zh-CN"/>
              </w:rPr>
            </w:pPr>
            <w:r w:rsidRPr="00F06F11">
              <w:rPr>
                <w:rFonts w:ascii="Arial Narrow" w:eastAsia="Times New Roman" w:hAnsi="Arial Narrow" w:cs="Arial Narrow"/>
                <w:b/>
                <w:lang w:eastAsia="sl-SI"/>
              </w:rPr>
              <w:t xml:space="preserve">A: PONUDBENA VREDNOST (z DDV) </w:t>
            </w:r>
            <w:r w:rsidRPr="00F06F11">
              <w:rPr>
                <w:rFonts w:ascii="Arial Narrow" w:eastAsia="Times New Roman" w:hAnsi="Arial Narrow" w:cs="Arial Narrow"/>
                <w:lang w:eastAsia="sl-SI"/>
              </w:rPr>
              <w:t xml:space="preserve">(okvirna letna vrednost z DDV x </w:t>
            </w:r>
            <w:r w:rsidR="001A21B7">
              <w:rPr>
                <w:rFonts w:ascii="Arial Narrow" w:eastAsia="Times New Roman" w:hAnsi="Arial Narrow" w:cs="Arial Narrow"/>
                <w:lang w:eastAsia="sl-SI"/>
              </w:rPr>
              <w:t>4</w:t>
            </w:r>
            <w:r w:rsidRPr="00F06F11">
              <w:rPr>
                <w:rFonts w:ascii="Arial Narrow" w:eastAsia="Times New Roman" w:hAnsi="Arial Narrow" w:cs="Arial Narrow"/>
                <w:lang w:eastAsia="sl-SI"/>
              </w:rPr>
              <w:t>)</w:t>
            </w:r>
          </w:p>
        </w:tc>
        <w:tc>
          <w:tcPr>
            <w:tcW w:w="4041" w:type="dxa"/>
            <w:tcBorders>
              <w:top w:val="single" w:sz="4" w:space="0" w:color="000000"/>
              <w:left w:val="single" w:sz="4" w:space="0" w:color="000000"/>
              <w:bottom w:val="single" w:sz="4" w:space="0" w:color="000000"/>
              <w:right w:val="single" w:sz="4" w:space="0" w:color="000000"/>
            </w:tcBorders>
            <w:vAlign w:val="center"/>
          </w:tcPr>
          <w:p w14:paraId="7A62D46A" w14:textId="77777777" w:rsidR="00F06F11" w:rsidRPr="00F06F11" w:rsidRDefault="00F06F11" w:rsidP="00F06F11">
            <w:pPr>
              <w:suppressAutoHyphens/>
              <w:snapToGrid w:val="0"/>
              <w:spacing w:after="0"/>
              <w:jc w:val="center"/>
              <w:rPr>
                <w:rFonts w:ascii="Arial Narrow" w:eastAsia="Times New Roman" w:hAnsi="Arial Narrow" w:cs="Arial Narrow"/>
                <w:b/>
                <w:bCs/>
                <w:lang w:eastAsia="sl-SI"/>
              </w:rPr>
            </w:pPr>
          </w:p>
        </w:tc>
      </w:tr>
    </w:tbl>
    <w:p w14:paraId="7512CB1B" w14:textId="77777777" w:rsidR="00F06F11" w:rsidRDefault="00F06F11" w:rsidP="00F06F11">
      <w:pPr>
        <w:suppressAutoHyphens/>
        <w:spacing w:after="0"/>
        <w:jc w:val="both"/>
        <w:rPr>
          <w:rFonts w:ascii="Arial Narrow" w:eastAsia="Times New Roman" w:hAnsi="Arial Narrow" w:cs="Arial Narrow"/>
          <w:i/>
          <w:sz w:val="20"/>
          <w:szCs w:val="20"/>
          <w:lang w:eastAsia="sl-SI"/>
        </w:rPr>
      </w:pPr>
    </w:p>
    <w:p w14:paraId="24E544DA" w14:textId="77777777" w:rsidR="00CF3A9A" w:rsidRPr="0089651B" w:rsidRDefault="00CF3A9A" w:rsidP="00F06F11">
      <w:pPr>
        <w:suppressAutoHyphens/>
        <w:spacing w:after="0"/>
        <w:jc w:val="both"/>
        <w:rPr>
          <w:rFonts w:ascii="Arial Narrow" w:eastAsia="Times New Roman" w:hAnsi="Arial Narrow" w:cs="Arial Narrow"/>
          <w:i/>
          <w:sz w:val="20"/>
          <w:szCs w:val="20"/>
          <w:lang w:eastAsia="sl-SI"/>
        </w:rPr>
      </w:pPr>
    </w:p>
    <w:p w14:paraId="6D06CF21" w14:textId="795EEDD8" w:rsidR="00F06F11" w:rsidRPr="00A23408" w:rsidRDefault="00F06F11" w:rsidP="00F06F11">
      <w:pPr>
        <w:suppressAutoHyphens/>
        <w:spacing w:after="0"/>
        <w:jc w:val="both"/>
        <w:rPr>
          <w:b/>
          <w:lang w:eastAsia="zh-CN"/>
        </w:rPr>
      </w:pPr>
      <w:r w:rsidRPr="00A23408">
        <w:rPr>
          <w:rFonts w:ascii="Arial Narrow" w:eastAsia="Times New Roman" w:hAnsi="Arial Narrow" w:cs="Arial Narrow"/>
          <w:b/>
          <w:lang w:eastAsia="sl-SI"/>
        </w:rPr>
        <w:t xml:space="preserve">B: </w:t>
      </w:r>
      <w:r w:rsidR="001A21B7">
        <w:rPr>
          <w:rFonts w:ascii="Arial Narrow" w:eastAsia="Times New Roman" w:hAnsi="Arial Narrow" w:cs="Arial Narrow"/>
          <w:b/>
          <w:lang w:eastAsia="sl-SI"/>
        </w:rPr>
        <w:t>KOSILO</w:t>
      </w:r>
    </w:p>
    <w:tbl>
      <w:tblPr>
        <w:tblW w:w="0" w:type="auto"/>
        <w:tblInd w:w="70" w:type="dxa"/>
        <w:tblLayout w:type="fixed"/>
        <w:tblCellMar>
          <w:left w:w="70" w:type="dxa"/>
          <w:right w:w="70" w:type="dxa"/>
        </w:tblCellMar>
        <w:tblLook w:val="0000" w:firstRow="0" w:lastRow="0" w:firstColumn="0" w:lastColumn="0" w:noHBand="0" w:noVBand="0"/>
      </w:tblPr>
      <w:tblGrid>
        <w:gridCol w:w="1507"/>
        <w:gridCol w:w="2268"/>
        <w:gridCol w:w="2126"/>
        <w:gridCol w:w="2268"/>
        <w:gridCol w:w="2284"/>
        <w:gridCol w:w="4041"/>
      </w:tblGrid>
      <w:tr w:rsidR="00F06F11" w:rsidRPr="00F06F11" w14:paraId="78CF7230" w14:textId="77777777" w:rsidTr="00E5200D">
        <w:trPr>
          <w:trHeight w:val="454"/>
        </w:trPr>
        <w:tc>
          <w:tcPr>
            <w:tcW w:w="1507" w:type="dxa"/>
            <w:tcBorders>
              <w:top w:val="single" w:sz="4" w:space="0" w:color="000000"/>
              <w:left w:val="single" w:sz="4" w:space="0" w:color="000000"/>
              <w:bottom w:val="single" w:sz="4" w:space="0" w:color="000000"/>
            </w:tcBorders>
            <w:vAlign w:val="center"/>
          </w:tcPr>
          <w:p w14:paraId="39451CCD" w14:textId="77777777"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EM</w:t>
            </w:r>
          </w:p>
        </w:tc>
        <w:tc>
          <w:tcPr>
            <w:tcW w:w="2268" w:type="dxa"/>
            <w:tcBorders>
              <w:top w:val="single" w:sz="4" w:space="0" w:color="000000"/>
              <w:left w:val="single" w:sz="4" w:space="0" w:color="000000"/>
              <w:bottom w:val="single" w:sz="4" w:space="0" w:color="000000"/>
            </w:tcBorders>
            <w:vAlign w:val="center"/>
          </w:tcPr>
          <w:p w14:paraId="2B6EA909" w14:textId="77777777"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Okvirna dnevna količina</w:t>
            </w:r>
          </w:p>
        </w:tc>
        <w:tc>
          <w:tcPr>
            <w:tcW w:w="2126" w:type="dxa"/>
            <w:tcBorders>
              <w:top w:val="single" w:sz="4" w:space="0" w:color="000000"/>
              <w:left w:val="single" w:sz="4" w:space="0" w:color="000000"/>
              <w:bottom w:val="single" w:sz="4" w:space="0" w:color="000000"/>
            </w:tcBorders>
            <w:vAlign w:val="center"/>
          </w:tcPr>
          <w:p w14:paraId="5D0BBF0B" w14:textId="77777777" w:rsidR="00F06F11" w:rsidRDefault="00F06F11" w:rsidP="00F06F11">
            <w:pPr>
              <w:suppressAutoHyphens/>
              <w:spacing w:after="0"/>
              <w:jc w:val="center"/>
              <w:rPr>
                <w:rFonts w:ascii="Arial Narrow" w:eastAsia="Times New Roman" w:hAnsi="Arial Narrow" w:cs="Arial Narrow"/>
                <w:b/>
                <w:bCs/>
                <w:lang w:eastAsia="sl-SI"/>
              </w:rPr>
            </w:pPr>
            <w:r w:rsidRPr="00F06F11">
              <w:rPr>
                <w:rFonts w:ascii="Arial Narrow" w:eastAsia="Times New Roman" w:hAnsi="Arial Narrow" w:cs="Arial Narrow"/>
                <w:b/>
                <w:bCs/>
                <w:lang w:eastAsia="sl-SI"/>
              </w:rPr>
              <w:t>Okvirna letna količina</w:t>
            </w:r>
          </w:p>
          <w:p w14:paraId="4F577976" w14:textId="34DDE09B" w:rsidR="001A21B7" w:rsidRPr="00F06F11" w:rsidRDefault="001A21B7" w:rsidP="00F06F11">
            <w:pPr>
              <w:suppressAutoHyphens/>
              <w:spacing w:after="0"/>
              <w:jc w:val="center"/>
              <w:rPr>
                <w:lang w:eastAsia="zh-CN"/>
              </w:rPr>
            </w:pPr>
            <w:r>
              <w:rPr>
                <w:lang w:eastAsia="zh-CN"/>
              </w:rPr>
              <w:t>(</w:t>
            </w:r>
            <w:r w:rsidR="00AD3BCF">
              <w:rPr>
                <w:lang w:eastAsia="zh-CN"/>
              </w:rPr>
              <w:t>4</w:t>
            </w:r>
            <w:r w:rsidR="007B6ECD">
              <w:rPr>
                <w:lang w:eastAsia="zh-CN"/>
              </w:rPr>
              <w:t>20</w:t>
            </w:r>
            <w:r>
              <w:rPr>
                <w:lang w:eastAsia="zh-CN"/>
              </w:rPr>
              <w:t xml:space="preserve"> x 186)</w:t>
            </w:r>
          </w:p>
        </w:tc>
        <w:tc>
          <w:tcPr>
            <w:tcW w:w="2268" w:type="dxa"/>
            <w:tcBorders>
              <w:top w:val="single" w:sz="4" w:space="0" w:color="000000"/>
              <w:left w:val="single" w:sz="4" w:space="0" w:color="000000"/>
              <w:bottom w:val="single" w:sz="4" w:space="0" w:color="000000"/>
            </w:tcBorders>
            <w:vAlign w:val="center"/>
          </w:tcPr>
          <w:p w14:paraId="69DB90BC" w14:textId="77777777"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Cena na EM brez DDV</w:t>
            </w:r>
          </w:p>
        </w:tc>
        <w:tc>
          <w:tcPr>
            <w:tcW w:w="2284" w:type="dxa"/>
            <w:tcBorders>
              <w:top w:val="single" w:sz="4" w:space="0" w:color="000000"/>
              <w:left w:val="single" w:sz="4" w:space="0" w:color="000000"/>
              <w:bottom w:val="single" w:sz="4" w:space="0" w:color="000000"/>
            </w:tcBorders>
            <w:vAlign w:val="center"/>
          </w:tcPr>
          <w:p w14:paraId="274C7994" w14:textId="77777777"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Cena na EM z DDV</w:t>
            </w:r>
          </w:p>
        </w:tc>
        <w:tc>
          <w:tcPr>
            <w:tcW w:w="4041" w:type="dxa"/>
            <w:tcBorders>
              <w:top w:val="single" w:sz="4" w:space="0" w:color="000000"/>
              <w:left w:val="single" w:sz="4" w:space="0" w:color="000000"/>
              <w:bottom w:val="single" w:sz="4" w:space="0" w:color="000000"/>
              <w:right w:val="single" w:sz="4" w:space="0" w:color="000000"/>
            </w:tcBorders>
            <w:vAlign w:val="center"/>
          </w:tcPr>
          <w:p w14:paraId="3BE0F137" w14:textId="7BB34893"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 xml:space="preserve">Okvirna letna vrednost </w:t>
            </w:r>
            <w:r w:rsidR="00C43F39">
              <w:rPr>
                <w:rFonts w:ascii="Arial Narrow" w:eastAsia="Times New Roman" w:hAnsi="Arial Narrow" w:cs="Arial Narrow"/>
                <w:b/>
                <w:bCs/>
                <w:lang w:eastAsia="sl-SI"/>
              </w:rPr>
              <w:t>brez</w:t>
            </w:r>
            <w:r w:rsidRPr="00F06F11">
              <w:rPr>
                <w:rFonts w:ascii="Arial Narrow" w:eastAsia="Times New Roman" w:hAnsi="Arial Narrow" w:cs="Arial Narrow"/>
                <w:b/>
                <w:bCs/>
                <w:lang w:eastAsia="sl-SI"/>
              </w:rPr>
              <w:t xml:space="preserve"> DDV</w:t>
            </w:r>
          </w:p>
          <w:p w14:paraId="3F92ABA3" w14:textId="57FB9926" w:rsidR="00F06F11" w:rsidRPr="00F06F11" w:rsidRDefault="00F06F11" w:rsidP="00F06F11">
            <w:pPr>
              <w:suppressAutoHyphens/>
              <w:spacing w:after="0"/>
              <w:jc w:val="center"/>
              <w:rPr>
                <w:lang w:eastAsia="zh-CN"/>
              </w:rPr>
            </w:pPr>
            <w:r w:rsidRPr="00F06F11">
              <w:rPr>
                <w:rFonts w:ascii="Arial Narrow" w:eastAsia="Times New Roman" w:hAnsi="Arial Narrow" w:cs="Arial Narrow"/>
                <w:b/>
                <w:bCs/>
                <w:lang w:eastAsia="sl-SI"/>
              </w:rPr>
              <w:t xml:space="preserve">(okvirna letna količina X cena na EM </w:t>
            </w:r>
            <w:r w:rsidR="00A23408">
              <w:rPr>
                <w:rFonts w:ascii="Arial Narrow" w:eastAsia="Times New Roman" w:hAnsi="Arial Narrow" w:cs="Arial Narrow"/>
                <w:b/>
                <w:bCs/>
                <w:lang w:eastAsia="sl-SI"/>
              </w:rPr>
              <w:t>brez</w:t>
            </w:r>
            <w:r w:rsidRPr="00F06F11">
              <w:rPr>
                <w:rFonts w:ascii="Arial Narrow" w:eastAsia="Times New Roman" w:hAnsi="Arial Narrow" w:cs="Arial Narrow"/>
                <w:b/>
                <w:bCs/>
                <w:lang w:eastAsia="sl-SI"/>
              </w:rPr>
              <w:t xml:space="preserve"> DDV)</w:t>
            </w:r>
          </w:p>
        </w:tc>
      </w:tr>
      <w:tr w:rsidR="00F06F11" w:rsidRPr="00F06F11" w14:paraId="46D12867" w14:textId="77777777" w:rsidTr="00E5200D">
        <w:trPr>
          <w:trHeight w:val="454"/>
        </w:trPr>
        <w:tc>
          <w:tcPr>
            <w:tcW w:w="1507" w:type="dxa"/>
            <w:tcBorders>
              <w:top w:val="single" w:sz="4" w:space="0" w:color="000000"/>
              <w:left w:val="single" w:sz="4" w:space="0" w:color="000000"/>
              <w:bottom w:val="single" w:sz="4" w:space="0" w:color="000000"/>
            </w:tcBorders>
            <w:vAlign w:val="center"/>
          </w:tcPr>
          <w:p w14:paraId="495CA3CF" w14:textId="13EA2990" w:rsidR="00F06F11" w:rsidRPr="00F06F11" w:rsidRDefault="001A21B7" w:rsidP="00F06F11">
            <w:pPr>
              <w:suppressAutoHyphens/>
              <w:spacing w:after="0"/>
              <w:jc w:val="center"/>
              <w:rPr>
                <w:lang w:eastAsia="zh-CN"/>
              </w:rPr>
            </w:pPr>
            <w:r>
              <w:rPr>
                <w:rFonts w:ascii="Arial Narrow" w:eastAsia="Times New Roman" w:hAnsi="Arial Narrow" w:cs="Arial Narrow"/>
                <w:bCs/>
                <w:lang w:eastAsia="sl-SI"/>
              </w:rPr>
              <w:t>kosilo</w:t>
            </w:r>
          </w:p>
        </w:tc>
        <w:tc>
          <w:tcPr>
            <w:tcW w:w="2268" w:type="dxa"/>
            <w:tcBorders>
              <w:top w:val="single" w:sz="4" w:space="0" w:color="000000"/>
              <w:left w:val="single" w:sz="4" w:space="0" w:color="000000"/>
              <w:bottom w:val="single" w:sz="4" w:space="0" w:color="000000"/>
            </w:tcBorders>
            <w:vAlign w:val="center"/>
          </w:tcPr>
          <w:p w14:paraId="02050628" w14:textId="4C85EC06" w:rsidR="00F06F11" w:rsidRPr="00F06F11" w:rsidRDefault="00D15F72" w:rsidP="00F06F11">
            <w:pPr>
              <w:suppressAutoHyphens/>
              <w:snapToGrid w:val="0"/>
              <w:spacing w:after="0"/>
              <w:jc w:val="center"/>
              <w:rPr>
                <w:rFonts w:ascii="Arial Narrow" w:eastAsia="Times New Roman" w:hAnsi="Arial Narrow" w:cs="Arial Narrow"/>
                <w:bCs/>
                <w:lang w:eastAsia="sl-SI"/>
              </w:rPr>
            </w:pPr>
            <w:r w:rsidRPr="00D939D4">
              <w:rPr>
                <w:rFonts w:ascii="Arial Narrow" w:eastAsia="Times New Roman" w:hAnsi="Arial Narrow" w:cs="Arial Narrow"/>
                <w:bCs/>
                <w:lang w:eastAsia="sl-SI"/>
              </w:rPr>
              <w:t>480</w:t>
            </w:r>
          </w:p>
        </w:tc>
        <w:tc>
          <w:tcPr>
            <w:tcW w:w="2126" w:type="dxa"/>
            <w:tcBorders>
              <w:top w:val="single" w:sz="4" w:space="0" w:color="000000"/>
              <w:left w:val="single" w:sz="4" w:space="0" w:color="000000"/>
              <w:bottom w:val="single" w:sz="4" w:space="0" w:color="000000"/>
            </w:tcBorders>
            <w:vAlign w:val="center"/>
          </w:tcPr>
          <w:p w14:paraId="15C9EABA" w14:textId="08EA34C1" w:rsidR="00F06F11" w:rsidRPr="00F06F11" w:rsidRDefault="00F06F11" w:rsidP="00F06F11">
            <w:pPr>
              <w:suppressAutoHyphens/>
              <w:snapToGrid w:val="0"/>
              <w:spacing w:after="0"/>
              <w:rPr>
                <w:rFonts w:ascii="Arial Narrow" w:eastAsia="Times New Roman" w:hAnsi="Arial Narrow" w:cs="Arial Narrow"/>
                <w:bCs/>
                <w:lang w:eastAsia="sl-SI"/>
              </w:rPr>
            </w:pPr>
          </w:p>
        </w:tc>
        <w:tc>
          <w:tcPr>
            <w:tcW w:w="2268" w:type="dxa"/>
            <w:tcBorders>
              <w:top w:val="single" w:sz="4" w:space="0" w:color="000000"/>
              <w:left w:val="single" w:sz="4" w:space="0" w:color="000000"/>
              <w:bottom w:val="single" w:sz="4" w:space="0" w:color="000000"/>
            </w:tcBorders>
            <w:vAlign w:val="center"/>
          </w:tcPr>
          <w:p w14:paraId="7E3E8BE7" w14:textId="77777777" w:rsidR="00F06F11" w:rsidRPr="00F06F11" w:rsidRDefault="00F06F11" w:rsidP="00F06F11">
            <w:pPr>
              <w:suppressAutoHyphens/>
              <w:snapToGrid w:val="0"/>
              <w:spacing w:after="0"/>
              <w:jc w:val="center"/>
              <w:rPr>
                <w:rFonts w:ascii="Arial Narrow" w:eastAsia="Times New Roman" w:hAnsi="Arial Narrow" w:cs="Arial Narrow"/>
                <w:bCs/>
                <w:lang w:eastAsia="sl-SI"/>
              </w:rPr>
            </w:pPr>
          </w:p>
        </w:tc>
        <w:tc>
          <w:tcPr>
            <w:tcW w:w="2284" w:type="dxa"/>
            <w:tcBorders>
              <w:top w:val="single" w:sz="4" w:space="0" w:color="000000"/>
              <w:left w:val="single" w:sz="4" w:space="0" w:color="000000"/>
              <w:bottom w:val="single" w:sz="4" w:space="0" w:color="000000"/>
            </w:tcBorders>
            <w:vAlign w:val="center"/>
          </w:tcPr>
          <w:p w14:paraId="408A25D0" w14:textId="77777777" w:rsidR="00F06F11" w:rsidRPr="00F06F11" w:rsidRDefault="00F06F11" w:rsidP="00F06F11">
            <w:pPr>
              <w:suppressAutoHyphens/>
              <w:snapToGrid w:val="0"/>
              <w:spacing w:after="0"/>
              <w:jc w:val="center"/>
              <w:rPr>
                <w:rFonts w:ascii="Arial Narrow" w:eastAsia="Times New Roman" w:hAnsi="Arial Narrow" w:cs="Arial Narrow"/>
                <w:bCs/>
                <w:lang w:eastAsia="sl-SI"/>
              </w:rPr>
            </w:pPr>
          </w:p>
        </w:tc>
        <w:tc>
          <w:tcPr>
            <w:tcW w:w="4041" w:type="dxa"/>
            <w:tcBorders>
              <w:top w:val="single" w:sz="4" w:space="0" w:color="000000"/>
              <w:left w:val="single" w:sz="4" w:space="0" w:color="000000"/>
              <w:bottom w:val="single" w:sz="4" w:space="0" w:color="000000"/>
              <w:right w:val="single" w:sz="4" w:space="0" w:color="000000"/>
            </w:tcBorders>
            <w:vAlign w:val="center"/>
          </w:tcPr>
          <w:p w14:paraId="0ED97103" w14:textId="77777777" w:rsidR="00F06F11" w:rsidRPr="00F06F11" w:rsidRDefault="00F06F11" w:rsidP="00F06F11">
            <w:pPr>
              <w:suppressAutoHyphens/>
              <w:snapToGrid w:val="0"/>
              <w:spacing w:after="0"/>
              <w:jc w:val="center"/>
              <w:rPr>
                <w:rFonts w:ascii="Arial Narrow" w:eastAsia="Times New Roman" w:hAnsi="Arial Narrow" w:cs="Arial Narrow"/>
                <w:bCs/>
                <w:lang w:eastAsia="sl-SI"/>
              </w:rPr>
            </w:pPr>
          </w:p>
        </w:tc>
      </w:tr>
      <w:tr w:rsidR="00F06F11" w:rsidRPr="00F06F11" w14:paraId="09A4D739" w14:textId="77777777" w:rsidTr="00E5200D">
        <w:trPr>
          <w:trHeight w:val="454"/>
        </w:trPr>
        <w:tc>
          <w:tcPr>
            <w:tcW w:w="10453" w:type="dxa"/>
            <w:gridSpan w:val="5"/>
            <w:tcBorders>
              <w:top w:val="single" w:sz="4" w:space="0" w:color="000000"/>
              <w:left w:val="single" w:sz="4" w:space="0" w:color="000000"/>
              <w:bottom w:val="single" w:sz="4" w:space="0" w:color="000000"/>
            </w:tcBorders>
            <w:vAlign w:val="center"/>
          </w:tcPr>
          <w:p w14:paraId="6107C69E" w14:textId="7430CF81" w:rsidR="00F06F11" w:rsidRPr="00F06F11" w:rsidRDefault="002D58AF" w:rsidP="000F1434">
            <w:pPr>
              <w:suppressAutoHyphens/>
              <w:spacing w:after="0"/>
              <w:jc w:val="right"/>
              <w:rPr>
                <w:lang w:eastAsia="zh-CN"/>
              </w:rPr>
            </w:pPr>
            <w:r>
              <w:rPr>
                <w:rFonts w:ascii="Arial Narrow" w:eastAsia="Times New Roman" w:hAnsi="Arial Narrow" w:cs="Arial Narrow"/>
                <w:b/>
                <w:lang w:eastAsia="sl-SI"/>
              </w:rPr>
              <w:t>B</w:t>
            </w:r>
            <w:r w:rsidR="00F06F11" w:rsidRPr="00F06F11">
              <w:rPr>
                <w:rFonts w:ascii="Arial Narrow" w:eastAsia="Times New Roman" w:hAnsi="Arial Narrow" w:cs="Arial Narrow"/>
                <w:b/>
                <w:lang w:eastAsia="sl-SI"/>
              </w:rPr>
              <w:t xml:space="preserve">: PONUDBENA VREDNOST (z DDV) </w:t>
            </w:r>
            <w:r w:rsidR="00F06F11" w:rsidRPr="00F06F11">
              <w:rPr>
                <w:rFonts w:ascii="Arial Narrow" w:eastAsia="Times New Roman" w:hAnsi="Arial Narrow" w:cs="Arial Narrow"/>
                <w:lang w:eastAsia="sl-SI"/>
              </w:rPr>
              <w:t xml:space="preserve">(okvirna letna vrednost z DDV x </w:t>
            </w:r>
            <w:r w:rsidR="001A21B7">
              <w:rPr>
                <w:rFonts w:ascii="Arial Narrow" w:eastAsia="Times New Roman" w:hAnsi="Arial Narrow" w:cs="Arial Narrow"/>
                <w:lang w:eastAsia="sl-SI"/>
              </w:rPr>
              <w:t>4</w:t>
            </w:r>
            <w:r w:rsidR="00F06F11" w:rsidRPr="00F06F11">
              <w:rPr>
                <w:rFonts w:ascii="Arial Narrow" w:eastAsia="Times New Roman" w:hAnsi="Arial Narrow" w:cs="Arial Narrow"/>
                <w:lang w:eastAsia="sl-SI"/>
              </w:rPr>
              <w:t>)</w:t>
            </w:r>
          </w:p>
        </w:tc>
        <w:tc>
          <w:tcPr>
            <w:tcW w:w="4041" w:type="dxa"/>
            <w:tcBorders>
              <w:top w:val="single" w:sz="4" w:space="0" w:color="000000"/>
              <w:left w:val="single" w:sz="4" w:space="0" w:color="000000"/>
              <w:bottom w:val="single" w:sz="4" w:space="0" w:color="000000"/>
              <w:right w:val="single" w:sz="4" w:space="0" w:color="000000"/>
            </w:tcBorders>
            <w:vAlign w:val="center"/>
          </w:tcPr>
          <w:p w14:paraId="025B7504" w14:textId="77777777" w:rsidR="00F06F11" w:rsidRPr="00F06F11" w:rsidRDefault="00F06F11" w:rsidP="00F06F11">
            <w:pPr>
              <w:suppressAutoHyphens/>
              <w:snapToGrid w:val="0"/>
              <w:spacing w:after="0"/>
              <w:jc w:val="center"/>
              <w:rPr>
                <w:rFonts w:ascii="Arial Narrow" w:eastAsia="Times New Roman" w:hAnsi="Arial Narrow" w:cs="Arial Narrow"/>
                <w:b/>
                <w:bCs/>
                <w:lang w:eastAsia="sl-SI"/>
              </w:rPr>
            </w:pPr>
          </w:p>
        </w:tc>
      </w:tr>
    </w:tbl>
    <w:p w14:paraId="13E1651A" w14:textId="77777777" w:rsidR="00F06F11" w:rsidRPr="002D58AF" w:rsidRDefault="00F06F11" w:rsidP="00F06F11">
      <w:pPr>
        <w:suppressAutoHyphens/>
        <w:spacing w:after="0"/>
        <w:jc w:val="both"/>
        <w:rPr>
          <w:rFonts w:ascii="Arial Narrow" w:eastAsia="Times New Roman" w:hAnsi="Arial Narrow" w:cs="Arial Narrow"/>
          <w:b/>
          <w:color w:val="FF0000"/>
          <w:u w:val="single"/>
          <w:lang w:eastAsia="sl-SI"/>
        </w:rPr>
      </w:pPr>
    </w:p>
    <w:p w14:paraId="2B27542C" w14:textId="77777777" w:rsidR="00C43F39" w:rsidRDefault="00C43F39" w:rsidP="002D58AF">
      <w:pPr>
        <w:suppressAutoHyphens/>
        <w:spacing w:after="0"/>
        <w:jc w:val="both"/>
        <w:rPr>
          <w:rFonts w:ascii="Arial Narrow" w:eastAsia="Times New Roman" w:hAnsi="Arial Narrow" w:cs="Arial Narrow"/>
          <w:lang w:eastAsia="sl-SI"/>
        </w:rPr>
      </w:pPr>
    </w:p>
    <w:p w14:paraId="1F20879B" w14:textId="70DA30C6" w:rsidR="00C43F39" w:rsidRDefault="00C43F39" w:rsidP="002D58AF">
      <w:pPr>
        <w:suppressAutoHyphens/>
        <w:spacing w:after="0"/>
        <w:jc w:val="both"/>
        <w:rPr>
          <w:rFonts w:ascii="Arial Narrow" w:eastAsia="Times New Roman" w:hAnsi="Arial Narrow" w:cs="Arial Narrow"/>
          <w:lang w:eastAsia="sl-SI"/>
        </w:rPr>
      </w:pPr>
    </w:p>
    <w:p w14:paraId="7D8E0653" w14:textId="4C959BA8" w:rsidR="001A21B7" w:rsidRDefault="001A21B7" w:rsidP="002D58AF">
      <w:pPr>
        <w:suppressAutoHyphens/>
        <w:spacing w:after="0"/>
        <w:jc w:val="both"/>
        <w:rPr>
          <w:rFonts w:ascii="Arial Narrow" w:eastAsia="Times New Roman" w:hAnsi="Arial Narrow" w:cs="Arial Narrow"/>
          <w:lang w:eastAsia="sl-SI"/>
        </w:rPr>
      </w:pPr>
    </w:p>
    <w:p w14:paraId="22815F77" w14:textId="77777777" w:rsidR="001A21B7" w:rsidRDefault="001A21B7" w:rsidP="002D58AF">
      <w:pPr>
        <w:suppressAutoHyphens/>
        <w:spacing w:after="0"/>
        <w:jc w:val="both"/>
        <w:rPr>
          <w:rFonts w:ascii="Arial Narrow" w:eastAsia="Times New Roman" w:hAnsi="Arial Narrow" w:cs="Arial Narrow"/>
          <w:lang w:eastAsia="sl-SI"/>
        </w:rPr>
      </w:pPr>
    </w:p>
    <w:p w14:paraId="30088918" w14:textId="3B49050E" w:rsidR="001A21B7" w:rsidRPr="00A23408" w:rsidRDefault="00BC5713" w:rsidP="001A21B7">
      <w:pPr>
        <w:suppressAutoHyphens/>
        <w:spacing w:after="0"/>
        <w:jc w:val="both"/>
        <w:rPr>
          <w:b/>
          <w:lang w:eastAsia="zh-CN"/>
        </w:rPr>
      </w:pPr>
      <w:r>
        <w:rPr>
          <w:rFonts w:ascii="Arial Narrow" w:eastAsia="Times New Roman" w:hAnsi="Arial Narrow" w:cs="Arial Narrow"/>
          <w:b/>
          <w:lang w:eastAsia="sl-SI"/>
        </w:rPr>
        <w:t>C</w:t>
      </w:r>
      <w:r w:rsidR="001A21B7" w:rsidRPr="00A23408">
        <w:rPr>
          <w:rFonts w:ascii="Arial Narrow" w:eastAsia="Times New Roman" w:hAnsi="Arial Narrow" w:cs="Arial Narrow"/>
          <w:b/>
          <w:lang w:eastAsia="sl-SI"/>
        </w:rPr>
        <w:t xml:space="preserve">: </w:t>
      </w:r>
      <w:r w:rsidR="001A21B7">
        <w:rPr>
          <w:rFonts w:ascii="Arial Narrow" w:eastAsia="Times New Roman" w:hAnsi="Arial Narrow" w:cs="Arial Narrow"/>
          <w:b/>
          <w:lang w:eastAsia="sl-SI"/>
        </w:rPr>
        <w:t>POPOLDANSKA  MALICA</w:t>
      </w:r>
    </w:p>
    <w:tbl>
      <w:tblPr>
        <w:tblW w:w="0" w:type="auto"/>
        <w:tblInd w:w="70" w:type="dxa"/>
        <w:tblLayout w:type="fixed"/>
        <w:tblCellMar>
          <w:left w:w="70" w:type="dxa"/>
          <w:right w:w="70" w:type="dxa"/>
        </w:tblCellMar>
        <w:tblLook w:val="0000" w:firstRow="0" w:lastRow="0" w:firstColumn="0" w:lastColumn="0" w:noHBand="0" w:noVBand="0"/>
      </w:tblPr>
      <w:tblGrid>
        <w:gridCol w:w="1507"/>
        <w:gridCol w:w="2268"/>
        <w:gridCol w:w="2126"/>
        <w:gridCol w:w="2268"/>
        <w:gridCol w:w="2284"/>
        <w:gridCol w:w="4041"/>
      </w:tblGrid>
      <w:tr w:rsidR="001A21B7" w:rsidRPr="00F06F11" w14:paraId="52461010" w14:textId="77777777" w:rsidTr="00D939D4">
        <w:trPr>
          <w:trHeight w:val="1093"/>
        </w:trPr>
        <w:tc>
          <w:tcPr>
            <w:tcW w:w="1507" w:type="dxa"/>
            <w:tcBorders>
              <w:top w:val="single" w:sz="4" w:space="0" w:color="000000"/>
              <w:left w:val="single" w:sz="4" w:space="0" w:color="000000"/>
              <w:bottom w:val="single" w:sz="4" w:space="0" w:color="000000"/>
            </w:tcBorders>
            <w:vAlign w:val="center"/>
          </w:tcPr>
          <w:p w14:paraId="52801D55" w14:textId="77777777" w:rsidR="001A21B7" w:rsidRPr="00F06F11" w:rsidRDefault="001A21B7" w:rsidP="0025371A">
            <w:pPr>
              <w:suppressAutoHyphens/>
              <w:spacing w:after="0"/>
              <w:jc w:val="center"/>
              <w:rPr>
                <w:lang w:eastAsia="zh-CN"/>
              </w:rPr>
            </w:pPr>
            <w:r w:rsidRPr="00F06F11">
              <w:rPr>
                <w:rFonts w:ascii="Arial Narrow" w:eastAsia="Times New Roman" w:hAnsi="Arial Narrow" w:cs="Arial Narrow"/>
                <w:b/>
                <w:bCs/>
                <w:lang w:eastAsia="sl-SI"/>
              </w:rPr>
              <w:t>EM</w:t>
            </w:r>
          </w:p>
        </w:tc>
        <w:tc>
          <w:tcPr>
            <w:tcW w:w="2268" w:type="dxa"/>
            <w:tcBorders>
              <w:top w:val="single" w:sz="4" w:space="0" w:color="000000"/>
              <w:left w:val="single" w:sz="4" w:space="0" w:color="000000"/>
              <w:bottom w:val="single" w:sz="4" w:space="0" w:color="000000"/>
            </w:tcBorders>
            <w:vAlign w:val="center"/>
          </w:tcPr>
          <w:p w14:paraId="17F227E3" w14:textId="77777777" w:rsidR="001A21B7" w:rsidRPr="00F06F11" w:rsidRDefault="001A21B7" w:rsidP="0025371A">
            <w:pPr>
              <w:suppressAutoHyphens/>
              <w:spacing w:after="0"/>
              <w:jc w:val="center"/>
              <w:rPr>
                <w:lang w:eastAsia="zh-CN"/>
              </w:rPr>
            </w:pPr>
            <w:r w:rsidRPr="00F06F11">
              <w:rPr>
                <w:rFonts w:ascii="Arial Narrow" w:eastAsia="Times New Roman" w:hAnsi="Arial Narrow" w:cs="Arial Narrow"/>
                <w:b/>
                <w:bCs/>
                <w:lang w:eastAsia="sl-SI"/>
              </w:rPr>
              <w:t>Okvirna dnevna količina</w:t>
            </w:r>
          </w:p>
        </w:tc>
        <w:tc>
          <w:tcPr>
            <w:tcW w:w="2126" w:type="dxa"/>
            <w:tcBorders>
              <w:top w:val="single" w:sz="4" w:space="0" w:color="000000"/>
              <w:left w:val="single" w:sz="4" w:space="0" w:color="000000"/>
              <w:bottom w:val="single" w:sz="4" w:space="0" w:color="000000"/>
            </w:tcBorders>
            <w:vAlign w:val="center"/>
          </w:tcPr>
          <w:p w14:paraId="3FF0F96B" w14:textId="77777777" w:rsidR="001A21B7" w:rsidRDefault="001A21B7" w:rsidP="0025371A">
            <w:pPr>
              <w:suppressAutoHyphens/>
              <w:spacing w:after="0"/>
              <w:jc w:val="center"/>
              <w:rPr>
                <w:rFonts w:ascii="Arial Narrow" w:eastAsia="Times New Roman" w:hAnsi="Arial Narrow" w:cs="Arial Narrow"/>
                <w:b/>
                <w:bCs/>
                <w:lang w:eastAsia="sl-SI"/>
              </w:rPr>
            </w:pPr>
            <w:r w:rsidRPr="00F06F11">
              <w:rPr>
                <w:rFonts w:ascii="Arial Narrow" w:eastAsia="Times New Roman" w:hAnsi="Arial Narrow" w:cs="Arial Narrow"/>
                <w:b/>
                <w:bCs/>
                <w:lang w:eastAsia="sl-SI"/>
              </w:rPr>
              <w:t>Okvirna letna količina</w:t>
            </w:r>
          </w:p>
          <w:p w14:paraId="1A9D626D" w14:textId="6E43985C" w:rsidR="001A21B7" w:rsidRPr="00BA075E" w:rsidRDefault="001A21B7" w:rsidP="0025371A">
            <w:pPr>
              <w:suppressAutoHyphens/>
              <w:spacing w:after="0"/>
              <w:jc w:val="center"/>
              <w:rPr>
                <w:rFonts w:ascii="Arial Narrow" w:hAnsi="Arial Narrow"/>
                <w:lang w:eastAsia="zh-CN"/>
              </w:rPr>
            </w:pPr>
            <w:r w:rsidRPr="00BA075E">
              <w:rPr>
                <w:rFonts w:ascii="Arial Narrow" w:hAnsi="Arial Narrow"/>
                <w:lang w:eastAsia="zh-CN"/>
              </w:rPr>
              <w:t>(</w:t>
            </w:r>
            <w:r w:rsidR="00AD3BCF" w:rsidRPr="00BA075E">
              <w:rPr>
                <w:rFonts w:ascii="Arial Narrow" w:hAnsi="Arial Narrow"/>
                <w:lang w:eastAsia="zh-CN"/>
              </w:rPr>
              <w:t>1</w:t>
            </w:r>
            <w:r w:rsidR="007B6ECD" w:rsidRPr="00BA075E">
              <w:rPr>
                <w:rFonts w:ascii="Arial Narrow" w:hAnsi="Arial Narrow"/>
                <w:lang w:eastAsia="zh-CN"/>
              </w:rPr>
              <w:t>20</w:t>
            </w:r>
            <w:r w:rsidRPr="00BA075E">
              <w:rPr>
                <w:rFonts w:ascii="Arial Narrow" w:hAnsi="Arial Narrow"/>
                <w:lang w:eastAsia="zh-CN"/>
              </w:rPr>
              <w:t xml:space="preserve"> x 186)</w:t>
            </w:r>
          </w:p>
        </w:tc>
        <w:tc>
          <w:tcPr>
            <w:tcW w:w="2268" w:type="dxa"/>
            <w:tcBorders>
              <w:top w:val="single" w:sz="4" w:space="0" w:color="000000"/>
              <w:left w:val="single" w:sz="4" w:space="0" w:color="000000"/>
              <w:bottom w:val="single" w:sz="4" w:space="0" w:color="000000"/>
            </w:tcBorders>
            <w:vAlign w:val="center"/>
          </w:tcPr>
          <w:p w14:paraId="22D5C04C" w14:textId="77777777" w:rsidR="001A21B7" w:rsidRPr="00F06F11" w:rsidRDefault="001A21B7" w:rsidP="0025371A">
            <w:pPr>
              <w:suppressAutoHyphens/>
              <w:spacing w:after="0"/>
              <w:jc w:val="center"/>
              <w:rPr>
                <w:lang w:eastAsia="zh-CN"/>
              </w:rPr>
            </w:pPr>
            <w:r w:rsidRPr="00F06F11">
              <w:rPr>
                <w:rFonts w:ascii="Arial Narrow" w:eastAsia="Times New Roman" w:hAnsi="Arial Narrow" w:cs="Arial Narrow"/>
                <w:b/>
                <w:bCs/>
                <w:lang w:eastAsia="sl-SI"/>
              </w:rPr>
              <w:t>Cena na EM brez DDV</w:t>
            </w:r>
          </w:p>
        </w:tc>
        <w:tc>
          <w:tcPr>
            <w:tcW w:w="2284" w:type="dxa"/>
            <w:tcBorders>
              <w:top w:val="single" w:sz="4" w:space="0" w:color="000000"/>
              <w:left w:val="single" w:sz="4" w:space="0" w:color="000000"/>
              <w:bottom w:val="single" w:sz="4" w:space="0" w:color="000000"/>
            </w:tcBorders>
            <w:vAlign w:val="center"/>
          </w:tcPr>
          <w:p w14:paraId="7D3EEF22" w14:textId="77777777" w:rsidR="001A21B7" w:rsidRPr="00F06F11" w:rsidRDefault="001A21B7" w:rsidP="0025371A">
            <w:pPr>
              <w:suppressAutoHyphens/>
              <w:spacing w:after="0"/>
              <w:jc w:val="center"/>
              <w:rPr>
                <w:lang w:eastAsia="zh-CN"/>
              </w:rPr>
            </w:pPr>
            <w:r w:rsidRPr="00F06F11">
              <w:rPr>
                <w:rFonts w:ascii="Arial Narrow" w:eastAsia="Times New Roman" w:hAnsi="Arial Narrow" w:cs="Arial Narrow"/>
                <w:b/>
                <w:bCs/>
                <w:lang w:eastAsia="sl-SI"/>
              </w:rPr>
              <w:t>Cena na EM z DDV</w:t>
            </w:r>
          </w:p>
        </w:tc>
        <w:tc>
          <w:tcPr>
            <w:tcW w:w="4041" w:type="dxa"/>
            <w:tcBorders>
              <w:top w:val="single" w:sz="4" w:space="0" w:color="000000"/>
              <w:left w:val="single" w:sz="4" w:space="0" w:color="000000"/>
              <w:bottom w:val="single" w:sz="4" w:space="0" w:color="000000"/>
              <w:right w:val="single" w:sz="4" w:space="0" w:color="000000"/>
            </w:tcBorders>
            <w:vAlign w:val="center"/>
          </w:tcPr>
          <w:p w14:paraId="7268EF26" w14:textId="77777777" w:rsidR="001A21B7" w:rsidRPr="00F06F11" w:rsidRDefault="001A21B7" w:rsidP="0025371A">
            <w:pPr>
              <w:suppressAutoHyphens/>
              <w:spacing w:after="0"/>
              <w:jc w:val="center"/>
              <w:rPr>
                <w:lang w:eastAsia="zh-CN"/>
              </w:rPr>
            </w:pPr>
            <w:r w:rsidRPr="00F06F11">
              <w:rPr>
                <w:rFonts w:ascii="Arial Narrow" w:eastAsia="Times New Roman" w:hAnsi="Arial Narrow" w:cs="Arial Narrow"/>
                <w:b/>
                <w:bCs/>
                <w:lang w:eastAsia="sl-SI"/>
              </w:rPr>
              <w:t xml:space="preserve">Okvirna letna vrednost </w:t>
            </w:r>
            <w:r>
              <w:rPr>
                <w:rFonts w:ascii="Arial Narrow" w:eastAsia="Times New Roman" w:hAnsi="Arial Narrow" w:cs="Arial Narrow"/>
                <w:b/>
                <w:bCs/>
                <w:lang w:eastAsia="sl-SI"/>
              </w:rPr>
              <w:t>brez</w:t>
            </w:r>
            <w:r w:rsidRPr="00F06F11">
              <w:rPr>
                <w:rFonts w:ascii="Arial Narrow" w:eastAsia="Times New Roman" w:hAnsi="Arial Narrow" w:cs="Arial Narrow"/>
                <w:b/>
                <w:bCs/>
                <w:lang w:eastAsia="sl-SI"/>
              </w:rPr>
              <w:t xml:space="preserve"> DDV</w:t>
            </w:r>
          </w:p>
          <w:p w14:paraId="3EAB7220" w14:textId="77777777" w:rsidR="001A21B7" w:rsidRPr="00F06F11" w:rsidRDefault="001A21B7" w:rsidP="0025371A">
            <w:pPr>
              <w:suppressAutoHyphens/>
              <w:spacing w:after="0"/>
              <w:jc w:val="center"/>
              <w:rPr>
                <w:lang w:eastAsia="zh-CN"/>
              </w:rPr>
            </w:pPr>
            <w:r w:rsidRPr="00F06F11">
              <w:rPr>
                <w:rFonts w:ascii="Arial Narrow" w:eastAsia="Times New Roman" w:hAnsi="Arial Narrow" w:cs="Arial Narrow"/>
                <w:b/>
                <w:bCs/>
                <w:lang w:eastAsia="sl-SI"/>
              </w:rPr>
              <w:t xml:space="preserve">(okvirna letna količina X cena na EM </w:t>
            </w:r>
            <w:r>
              <w:rPr>
                <w:rFonts w:ascii="Arial Narrow" w:eastAsia="Times New Roman" w:hAnsi="Arial Narrow" w:cs="Arial Narrow"/>
                <w:b/>
                <w:bCs/>
                <w:lang w:eastAsia="sl-SI"/>
              </w:rPr>
              <w:t>brez</w:t>
            </w:r>
            <w:r w:rsidRPr="00F06F11">
              <w:rPr>
                <w:rFonts w:ascii="Arial Narrow" w:eastAsia="Times New Roman" w:hAnsi="Arial Narrow" w:cs="Arial Narrow"/>
                <w:b/>
                <w:bCs/>
                <w:lang w:eastAsia="sl-SI"/>
              </w:rPr>
              <w:t xml:space="preserve"> DDV)</w:t>
            </w:r>
          </w:p>
        </w:tc>
      </w:tr>
      <w:tr w:rsidR="001A21B7" w:rsidRPr="00F06F11" w14:paraId="5B72A98E" w14:textId="77777777" w:rsidTr="0025371A">
        <w:trPr>
          <w:trHeight w:val="454"/>
        </w:trPr>
        <w:tc>
          <w:tcPr>
            <w:tcW w:w="1507" w:type="dxa"/>
            <w:tcBorders>
              <w:top w:val="single" w:sz="4" w:space="0" w:color="000000"/>
              <w:left w:val="single" w:sz="4" w:space="0" w:color="000000"/>
              <w:bottom w:val="single" w:sz="4" w:space="0" w:color="000000"/>
            </w:tcBorders>
            <w:vAlign w:val="center"/>
          </w:tcPr>
          <w:p w14:paraId="64E318DE" w14:textId="665DF2BB" w:rsidR="001A21B7" w:rsidRPr="00F06F11" w:rsidRDefault="00EC039C" w:rsidP="0025371A">
            <w:pPr>
              <w:suppressAutoHyphens/>
              <w:spacing w:after="0"/>
              <w:jc w:val="center"/>
              <w:rPr>
                <w:lang w:eastAsia="zh-CN"/>
              </w:rPr>
            </w:pPr>
            <w:r>
              <w:rPr>
                <w:rFonts w:ascii="Arial Narrow" w:eastAsia="Times New Roman" w:hAnsi="Arial Narrow" w:cs="Arial Narrow"/>
                <w:bCs/>
                <w:lang w:eastAsia="sl-SI"/>
              </w:rPr>
              <w:t>P</w:t>
            </w:r>
            <w:r w:rsidR="001A21B7">
              <w:rPr>
                <w:rFonts w:ascii="Arial Narrow" w:eastAsia="Times New Roman" w:hAnsi="Arial Narrow" w:cs="Arial Narrow"/>
                <w:bCs/>
                <w:lang w:eastAsia="sl-SI"/>
              </w:rPr>
              <w:t>o</w:t>
            </w:r>
            <w:r>
              <w:rPr>
                <w:rFonts w:ascii="Arial Narrow" w:eastAsia="Times New Roman" w:hAnsi="Arial Narrow" w:cs="Arial Narrow"/>
                <w:bCs/>
                <w:lang w:eastAsia="sl-SI"/>
              </w:rPr>
              <w:t>p. malica</w:t>
            </w:r>
          </w:p>
        </w:tc>
        <w:tc>
          <w:tcPr>
            <w:tcW w:w="2268" w:type="dxa"/>
            <w:tcBorders>
              <w:top w:val="single" w:sz="4" w:space="0" w:color="000000"/>
              <w:left w:val="single" w:sz="4" w:space="0" w:color="000000"/>
              <w:bottom w:val="single" w:sz="4" w:space="0" w:color="000000"/>
            </w:tcBorders>
            <w:vAlign w:val="center"/>
          </w:tcPr>
          <w:p w14:paraId="773DDB6E" w14:textId="5591B6B5" w:rsidR="001A21B7" w:rsidRPr="00F06F11" w:rsidRDefault="00D15F72" w:rsidP="0025371A">
            <w:pPr>
              <w:suppressAutoHyphens/>
              <w:snapToGrid w:val="0"/>
              <w:spacing w:after="0"/>
              <w:jc w:val="center"/>
              <w:rPr>
                <w:rFonts w:ascii="Arial Narrow" w:eastAsia="Times New Roman" w:hAnsi="Arial Narrow" w:cs="Arial Narrow"/>
                <w:bCs/>
                <w:lang w:eastAsia="sl-SI"/>
              </w:rPr>
            </w:pPr>
            <w:r w:rsidRPr="00D939D4">
              <w:rPr>
                <w:rFonts w:ascii="Arial Narrow" w:eastAsia="Times New Roman" w:hAnsi="Arial Narrow" w:cs="Arial Narrow"/>
                <w:bCs/>
                <w:lang w:eastAsia="sl-SI"/>
              </w:rPr>
              <w:t>250</w:t>
            </w:r>
          </w:p>
        </w:tc>
        <w:tc>
          <w:tcPr>
            <w:tcW w:w="2126" w:type="dxa"/>
            <w:tcBorders>
              <w:top w:val="single" w:sz="4" w:space="0" w:color="000000"/>
              <w:left w:val="single" w:sz="4" w:space="0" w:color="000000"/>
              <w:bottom w:val="single" w:sz="4" w:space="0" w:color="000000"/>
            </w:tcBorders>
            <w:vAlign w:val="center"/>
          </w:tcPr>
          <w:p w14:paraId="1B18028D" w14:textId="77777777" w:rsidR="001A21B7" w:rsidRPr="00F06F11" w:rsidRDefault="001A21B7" w:rsidP="0025371A">
            <w:pPr>
              <w:suppressAutoHyphens/>
              <w:snapToGrid w:val="0"/>
              <w:spacing w:after="0"/>
              <w:rPr>
                <w:rFonts w:ascii="Arial Narrow" w:eastAsia="Times New Roman" w:hAnsi="Arial Narrow" w:cs="Arial Narrow"/>
                <w:bCs/>
                <w:lang w:eastAsia="sl-SI"/>
              </w:rPr>
            </w:pPr>
          </w:p>
        </w:tc>
        <w:tc>
          <w:tcPr>
            <w:tcW w:w="2268" w:type="dxa"/>
            <w:tcBorders>
              <w:top w:val="single" w:sz="4" w:space="0" w:color="000000"/>
              <w:left w:val="single" w:sz="4" w:space="0" w:color="000000"/>
              <w:bottom w:val="single" w:sz="4" w:space="0" w:color="000000"/>
            </w:tcBorders>
            <w:vAlign w:val="center"/>
          </w:tcPr>
          <w:p w14:paraId="03268ACE" w14:textId="77777777" w:rsidR="001A21B7" w:rsidRPr="00F06F11" w:rsidRDefault="001A21B7" w:rsidP="0025371A">
            <w:pPr>
              <w:suppressAutoHyphens/>
              <w:snapToGrid w:val="0"/>
              <w:spacing w:after="0"/>
              <w:jc w:val="center"/>
              <w:rPr>
                <w:rFonts w:ascii="Arial Narrow" w:eastAsia="Times New Roman" w:hAnsi="Arial Narrow" w:cs="Arial Narrow"/>
                <w:bCs/>
                <w:lang w:eastAsia="sl-SI"/>
              </w:rPr>
            </w:pPr>
          </w:p>
        </w:tc>
        <w:tc>
          <w:tcPr>
            <w:tcW w:w="2284" w:type="dxa"/>
            <w:tcBorders>
              <w:top w:val="single" w:sz="4" w:space="0" w:color="000000"/>
              <w:left w:val="single" w:sz="4" w:space="0" w:color="000000"/>
              <w:bottom w:val="single" w:sz="4" w:space="0" w:color="000000"/>
            </w:tcBorders>
            <w:vAlign w:val="center"/>
          </w:tcPr>
          <w:p w14:paraId="78A7C16C" w14:textId="77777777" w:rsidR="001A21B7" w:rsidRPr="00F06F11" w:rsidRDefault="001A21B7" w:rsidP="0025371A">
            <w:pPr>
              <w:suppressAutoHyphens/>
              <w:snapToGrid w:val="0"/>
              <w:spacing w:after="0"/>
              <w:jc w:val="center"/>
              <w:rPr>
                <w:rFonts w:ascii="Arial Narrow" w:eastAsia="Times New Roman" w:hAnsi="Arial Narrow" w:cs="Arial Narrow"/>
                <w:bCs/>
                <w:lang w:eastAsia="sl-SI"/>
              </w:rPr>
            </w:pPr>
          </w:p>
        </w:tc>
        <w:tc>
          <w:tcPr>
            <w:tcW w:w="4041" w:type="dxa"/>
            <w:tcBorders>
              <w:top w:val="single" w:sz="4" w:space="0" w:color="000000"/>
              <w:left w:val="single" w:sz="4" w:space="0" w:color="000000"/>
              <w:bottom w:val="single" w:sz="4" w:space="0" w:color="000000"/>
              <w:right w:val="single" w:sz="4" w:space="0" w:color="000000"/>
            </w:tcBorders>
            <w:vAlign w:val="center"/>
          </w:tcPr>
          <w:p w14:paraId="56B43C1B" w14:textId="77777777" w:rsidR="001A21B7" w:rsidRPr="00F06F11" w:rsidRDefault="001A21B7" w:rsidP="0025371A">
            <w:pPr>
              <w:suppressAutoHyphens/>
              <w:snapToGrid w:val="0"/>
              <w:spacing w:after="0"/>
              <w:jc w:val="center"/>
              <w:rPr>
                <w:rFonts w:ascii="Arial Narrow" w:eastAsia="Times New Roman" w:hAnsi="Arial Narrow" w:cs="Arial Narrow"/>
                <w:bCs/>
                <w:lang w:eastAsia="sl-SI"/>
              </w:rPr>
            </w:pPr>
          </w:p>
        </w:tc>
      </w:tr>
      <w:tr w:rsidR="001A21B7" w:rsidRPr="00F06F11" w14:paraId="09D48DF2" w14:textId="77777777" w:rsidTr="0025371A">
        <w:trPr>
          <w:trHeight w:val="454"/>
        </w:trPr>
        <w:tc>
          <w:tcPr>
            <w:tcW w:w="10453" w:type="dxa"/>
            <w:gridSpan w:val="5"/>
            <w:tcBorders>
              <w:top w:val="single" w:sz="4" w:space="0" w:color="000000"/>
              <w:left w:val="single" w:sz="4" w:space="0" w:color="000000"/>
              <w:bottom w:val="single" w:sz="4" w:space="0" w:color="000000"/>
            </w:tcBorders>
            <w:vAlign w:val="center"/>
          </w:tcPr>
          <w:p w14:paraId="58DF8CF1" w14:textId="77777777" w:rsidR="001A21B7" w:rsidRPr="00F06F11" w:rsidRDefault="001A21B7" w:rsidP="0025371A">
            <w:pPr>
              <w:suppressAutoHyphens/>
              <w:spacing w:after="0"/>
              <w:jc w:val="right"/>
              <w:rPr>
                <w:lang w:eastAsia="zh-CN"/>
              </w:rPr>
            </w:pPr>
            <w:r>
              <w:rPr>
                <w:rFonts w:ascii="Arial Narrow" w:eastAsia="Times New Roman" w:hAnsi="Arial Narrow" w:cs="Arial Narrow"/>
                <w:b/>
                <w:lang w:eastAsia="sl-SI"/>
              </w:rPr>
              <w:t>B</w:t>
            </w:r>
            <w:r w:rsidRPr="00F06F11">
              <w:rPr>
                <w:rFonts w:ascii="Arial Narrow" w:eastAsia="Times New Roman" w:hAnsi="Arial Narrow" w:cs="Arial Narrow"/>
                <w:b/>
                <w:lang w:eastAsia="sl-SI"/>
              </w:rPr>
              <w:t xml:space="preserve">: PONUDBENA VREDNOST (z DDV) </w:t>
            </w:r>
            <w:r w:rsidRPr="00F06F11">
              <w:rPr>
                <w:rFonts w:ascii="Arial Narrow" w:eastAsia="Times New Roman" w:hAnsi="Arial Narrow" w:cs="Arial Narrow"/>
                <w:lang w:eastAsia="sl-SI"/>
              </w:rPr>
              <w:t xml:space="preserve">(okvirna letna vrednost z DDV x </w:t>
            </w:r>
            <w:r>
              <w:rPr>
                <w:rFonts w:ascii="Arial Narrow" w:eastAsia="Times New Roman" w:hAnsi="Arial Narrow" w:cs="Arial Narrow"/>
                <w:lang w:eastAsia="sl-SI"/>
              </w:rPr>
              <w:t>4</w:t>
            </w:r>
            <w:r w:rsidRPr="00F06F11">
              <w:rPr>
                <w:rFonts w:ascii="Arial Narrow" w:eastAsia="Times New Roman" w:hAnsi="Arial Narrow" w:cs="Arial Narrow"/>
                <w:lang w:eastAsia="sl-SI"/>
              </w:rPr>
              <w:t>)</w:t>
            </w:r>
          </w:p>
        </w:tc>
        <w:tc>
          <w:tcPr>
            <w:tcW w:w="4041" w:type="dxa"/>
            <w:tcBorders>
              <w:top w:val="single" w:sz="4" w:space="0" w:color="000000"/>
              <w:left w:val="single" w:sz="4" w:space="0" w:color="000000"/>
              <w:bottom w:val="single" w:sz="4" w:space="0" w:color="000000"/>
              <w:right w:val="single" w:sz="4" w:space="0" w:color="000000"/>
            </w:tcBorders>
            <w:vAlign w:val="center"/>
          </w:tcPr>
          <w:p w14:paraId="132EEA05" w14:textId="77777777" w:rsidR="001A21B7" w:rsidRPr="00F06F11" w:rsidRDefault="001A21B7" w:rsidP="0025371A">
            <w:pPr>
              <w:suppressAutoHyphens/>
              <w:snapToGrid w:val="0"/>
              <w:spacing w:after="0"/>
              <w:jc w:val="center"/>
              <w:rPr>
                <w:rFonts w:ascii="Arial Narrow" w:eastAsia="Times New Roman" w:hAnsi="Arial Narrow" w:cs="Arial Narrow"/>
                <w:b/>
                <w:bCs/>
                <w:lang w:eastAsia="sl-SI"/>
              </w:rPr>
            </w:pPr>
          </w:p>
        </w:tc>
      </w:tr>
    </w:tbl>
    <w:p w14:paraId="3A56455F" w14:textId="77777777" w:rsidR="001A21B7" w:rsidRPr="002D58AF" w:rsidRDefault="001A21B7" w:rsidP="001A21B7">
      <w:pPr>
        <w:suppressAutoHyphens/>
        <w:spacing w:after="0"/>
        <w:jc w:val="both"/>
        <w:rPr>
          <w:rFonts w:ascii="Arial Narrow" w:eastAsia="Times New Roman" w:hAnsi="Arial Narrow" w:cs="Arial Narrow"/>
          <w:b/>
          <w:color w:val="FF0000"/>
          <w:u w:val="single"/>
          <w:lang w:eastAsia="sl-SI"/>
        </w:rPr>
      </w:pPr>
    </w:p>
    <w:p w14:paraId="6959C561" w14:textId="77777777" w:rsidR="0061608C" w:rsidRPr="000E027A" w:rsidRDefault="0061608C" w:rsidP="00F06F11">
      <w:pPr>
        <w:spacing w:after="0"/>
        <w:rPr>
          <w:rFonts w:ascii="Arial" w:eastAsia="Times New Roman" w:hAnsi="Arial" w:cs="Arial"/>
          <w:b/>
          <w:lang w:eastAsia="sl-SI"/>
        </w:rPr>
      </w:pPr>
    </w:p>
    <w:p w14:paraId="33F5FFEB" w14:textId="583C283A" w:rsidR="002D58AF" w:rsidRPr="001A21B7" w:rsidRDefault="0061608C" w:rsidP="00F06F11">
      <w:pPr>
        <w:spacing w:after="0"/>
        <w:rPr>
          <w:rFonts w:ascii="Arial" w:eastAsia="Times New Roman" w:hAnsi="Arial" w:cs="Arial"/>
          <w:lang w:eastAsia="sl-SI"/>
        </w:rPr>
      </w:pPr>
      <w:r w:rsidRPr="001A21B7">
        <w:rPr>
          <w:rFonts w:ascii="Arial" w:eastAsia="Times New Roman" w:hAnsi="Arial" w:cs="Arial"/>
          <w:lang w:eastAsia="sl-SI"/>
        </w:rPr>
        <w:t xml:space="preserve">Ponudnik  pri pripravi ponudbe upošteva naročnikove zahteve glede sestave posameznega </w:t>
      </w:r>
      <w:r w:rsidR="001A21B7" w:rsidRPr="001A21B7">
        <w:rPr>
          <w:rFonts w:ascii="Arial" w:eastAsia="Times New Roman" w:hAnsi="Arial" w:cs="Arial"/>
          <w:lang w:eastAsia="sl-SI"/>
        </w:rPr>
        <w:t>obroka</w:t>
      </w:r>
      <w:r w:rsidR="000E027A">
        <w:rPr>
          <w:rFonts w:ascii="Arial" w:eastAsia="Times New Roman" w:hAnsi="Arial" w:cs="Arial"/>
          <w:lang w:eastAsia="sl-SI"/>
        </w:rPr>
        <w:t>, navedene v priloženih jedilnikih.</w:t>
      </w:r>
    </w:p>
    <w:p w14:paraId="7F67A080" w14:textId="77777777" w:rsidR="002D58AF" w:rsidRPr="001A21B7" w:rsidRDefault="002D58AF" w:rsidP="00F06F11">
      <w:pPr>
        <w:spacing w:after="0"/>
        <w:rPr>
          <w:rFonts w:ascii="Arial" w:eastAsia="Times New Roman" w:hAnsi="Arial" w:cs="Arial"/>
          <w:lang w:eastAsia="sl-SI"/>
        </w:rPr>
      </w:pPr>
    </w:p>
    <w:p w14:paraId="45854F4D" w14:textId="77777777" w:rsidR="002D58AF" w:rsidRPr="001A21B7" w:rsidRDefault="002D58AF" w:rsidP="00F06F11">
      <w:pPr>
        <w:spacing w:after="0"/>
        <w:rPr>
          <w:rFonts w:ascii="Arial" w:eastAsia="Times New Roman" w:hAnsi="Arial" w:cs="Arial"/>
          <w:lang w:eastAsia="sl-SI"/>
        </w:rPr>
      </w:pPr>
    </w:p>
    <w:p w14:paraId="2640201B" w14:textId="77777777" w:rsidR="002D58AF" w:rsidRPr="001A21B7" w:rsidRDefault="002D58AF" w:rsidP="002D58AF">
      <w:pPr>
        <w:suppressAutoHyphens/>
        <w:spacing w:after="0"/>
        <w:jc w:val="both"/>
        <w:rPr>
          <w:rFonts w:ascii="Arial" w:eastAsia="Times New Roman" w:hAnsi="Arial" w:cs="Arial"/>
          <w:b/>
          <w:sz w:val="16"/>
          <w:szCs w:val="16"/>
          <w:u w:val="single"/>
          <w:lang w:eastAsia="sl-SI"/>
        </w:rPr>
      </w:pPr>
    </w:p>
    <w:p w14:paraId="051C6B34" w14:textId="77777777" w:rsidR="002D58AF" w:rsidRPr="001A21B7" w:rsidRDefault="002D58AF" w:rsidP="002D58AF">
      <w:pPr>
        <w:shd w:val="clear" w:color="auto" w:fill="F2F2F2"/>
        <w:suppressAutoHyphens/>
        <w:spacing w:after="0"/>
        <w:jc w:val="both"/>
        <w:rPr>
          <w:rFonts w:ascii="Arial" w:hAnsi="Arial" w:cs="Arial"/>
          <w:lang w:eastAsia="zh-CN"/>
        </w:rPr>
      </w:pPr>
      <w:r w:rsidRPr="001A21B7">
        <w:rPr>
          <w:rFonts w:ascii="Arial" w:eastAsia="Times New Roman" w:hAnsi="Arial" w:cs="Arial"/>
          <w:lang w:eastAsia="sl-SI"/>
        </w:rPr>
        <w:t xml:space="preserve">Kraj in datum: </w:t>
      </w:r>
      <w:r w:rsidRPr="001A21B7">
        <w:rPr>
          <w:rFonts w:ascii="Arial" w:eastAsia="Times New Roman" w:hAnsi="Arial" w:cs="Arial"/>
          <w:u w:val="single"/>
          <w:lang w:eastAsia="sl-SI"/>
        </w:rPr>
        <w:tab/>
      </w:r>
      <w:r w:rsidRPr="001A21B7">
        <w:rPr>
          <w:rFonts w:ascii="Arial" w:eastAsia="Times New Roman" w:hAnsi="Arial" w:cs="Arial"/>
          <w:u w:val="single"/>
          <w:lang w:eastAsia="sl-SI"/>
        </w:rPr>
        <w:tab/>
      </w:r>
      <w:r w:rsidRPr="001A21B7">
        <w:rPr>
          <w:rFonts w:ascii="Arial" w:eastAsia="Times New Roman" w:hAnsi="Arial" w:cs="Arial"/>
          <w:u w:val="single"/>
          <w:lang w:eastAsia="sl-SI"/>
        </w:rPr>
        <w:tab/>
      </w:r>
      <w:r w:rsidRPr="001A21B7">
        <w:rPr>
          <w:rFonts w:ascii="Arial" w:eastAsia="Times New Roman" w:hAnsi="Arial" w:cs="Arial"/>
          <w:u w:val="single"/>
          <w:lang w:eastAsia="sl-SI"/>
        </w:rPr>
        <w:tab/>
      </w:r>
      <w:r w:rsidRPr="001A21B7">
        <w:rPr>
          <w:rFonts w:ascii="Arial" w:eastAsia="Times New Roman" w:hAnsi="Arial" w:cs="Arial"/>
          <w:u w:val="single"/>
          <w:lang w:eastAsia="sl-SI"/>
        </w:rPr>
        <w:tab/>
      </w:r>
      <w:r w:rsidRPr="001A21B7">
        <w:rPr>
          <w:rFonts w:ascii="Arial" w:eastAsia="Times New Roman" w:hAnsi="Arial" w:cs="Arial"/>
          <w:u w:val="single"/>
          <w:lang w:eastAsia="sl-SI"/>
        </w:rPr>
        <w:tab/>
      </w:r>
      <w:r w:rsidRPr="001A21B7">
        <w:rPr>
          <w:rFonts w:ascii="Arial" w:eastAsia="Times New Roman" w:hAnsi="Arial" w:cs="Arial"/>
          <w:u w:val="single"/>
          <w:lang w:eastAsia="sl-SI"/>
        </w:rPr>
        <w:tab/>
      </w:r>
    </w:p>
    <w:p w14:paraId="2E4950A1" w14:textId="77777777" w:rsidR="002D58AF" w:rsidRPr="001A21B7" w:rsidRDefault="002D58AF" w:rsidP="002D58AF">
      <w:pPr>
        <w:shd w:val="clear" w:color="auto" w:fill="F2F2F2"/>
        <w:suppressAutoHyphens/>
        <w:spacing w:after="0"/>
        <w:jc w:val="both"/>
        <w:rPr>
          <w:rFonts w:ascii="Arial" w:hAnsi="Arial" w:cs="Arial"/>
          <w:lang w:eastAsia="zh-CN"/>
        </w:rPr>
      </w:pPr>
      <w:r w:rsidRPr="001A21B7">
        <w:rPr>
          <w:rFonts w:ascii="Arial" w:eastAsia="Times New Roman" w:hAnsi="Arial" w:cs="Arial"/>
          <w:lang w:eastAsia="sl-SI"/>
        </w:rPr>
        <w:tab/>
      </w:r>
      <w:r w:rsidRPr="001A21B7">
        <w:rPr>
          <w:rFonts w:ascii="Arial" w:eastAsia="Times New Roman" w:hAnsi="Arial" w:cs="Arial"/>
          <w:lang w:eastAsia="sl-SI"/>
        </w:rPr>
        <w:tab/>
      </w:r>
      <w:r w:rsidRPr="001A21B7">
        <w:rPr>
          <w:rFonts w:ascii="Arial" w:eastAsia="Times New Roman" w:hAnsi="Arial" w:cs="Arial"/>
          <w:lang w:eastAsia="sl-SI"/>
        </w:rPr>
        <w:tab/>
      </w:r>
      <w:r w:rsidRPr="001A21B7">
        <w:rPr>
          <w:rFonts w:ascii="Arial" w:eastAsia="Times New Roman" w:hAnsi="Arial" w:cs="Arial"/>
          <w:lang w:eastAsia="sl-SI"/>
        </w:rPr>
        <w:tab/>
      </w:r>
      <w:r w:rsidRPr="001A21B7">
        <w:rPr>
          <w:rFonts w:ascii="Arial" w:eastAsia="Times New Roman" w:hAnsi="Arial" w:cs="Arial"/>
          <w:lang w:eastAsia="sl-SI"/>
        </w:rPr>
        <w:tab/>
      </w:r>
      <w:r w:rsidRPr="001A21B7">
        <w:rPr>
          <w:rFonts w:ascii="Arial" w:eastAsia="Times New Roman" w:hAnsi="Arial" w:cs="Arial"/>
          <w:lang w:eastAsia="sl-SI"/>
        </w:rPr>
        <w:tab/>
      </w:r>
      <w:r w:rsidRPr="001A21B7">
        <w:rPr>
          <w:rFonts w:ascii="Arial" w:eastAsia="Times New Roman" w:hAnsi="Arial" w:cs="Arial"/>
          <w:lang w:eastAsia="sl-SI"/>
        </w:rPr>
        <w:tab/>
      </w:r>
      <w:r w:rsidRPr="001A21B7">
        <w:rPr>
          <w:rFonts w:ascii="Arial" w:eastAsia="Times New Roman" w:hAnsi="Arial" w:cs="Arial"/>
          <w:lang w:eastAsia="sl-SI"/>
        </w:rPr>
        <w:tab/>
      </w:r>
      <w:r w:rsidRPr="001A21B7">
        <w:rPr>
          <w:rFonts w:ascii="Arial" w:eastAsia="Times New Roman" w:hAnsi="Arial" w:cs="Arial"/>
          <w:lang w:eastAsia="sl-SI"/>
        </w:rPr>
        <w:tab/>
      </w:r>
      <w:r w:rsidRPr="001A21B7">
        <w:rPr>
          <w:rFonts w:ascii="Arial" w:eastAsia="Times New Roman" w:hAnsi="Arial" w:cs="Arial"/>
          <w:lang w:eastAsia="sl-SI"/>
        </w:rPr>
        <w:tab/>
      </w:r>
      <w:r w:rsidRPr="001A21B7">
        <w:rPr>
          <w:rFonts w:ascii="Arial" w:eastAsia="Times New Roman" w:hAnsi="Arial" w:cs="Arial"/>
          <w:lang w:eastAsia="sl-SI"/>
        </w:rPr>
        <w:tab/>
        <w:t>Žig</w:t>
      </w:r>
    </w:p>
    <w:p w14:paraId="053A6C15" w14:textId="77777777" w:rsidR="00CF3A9A" w:rsidRDefault="00CF3A9A" w:rsidP="002D58AF">
      <w:pPr>
        <w:spacing w:after="0"/>
        <w:rPr>
          <w:rFonts w:ascii="Arial" w:eastAsia="Times New Roman" w:hAnsi="Arial" w:cs="Arial"/>
          <w:lang w:eastAsia="sl-SI"/>
        </w:rPr>
      </w:pPr>
    </w:p>
    <w:p w14:paraId="19954AA4" w14:textId="77777777" w:rsidR="00CF3A9A" w:rsidRDefault="00CF3A9A" w:rsidP="002D58AF">
      <w:pPr>
        <w:spacing w:after="0"/>
        <w:rPr>
          <w:rFonts w:ascii="Arial" w:eastAsia="Times New Roman" w:hAnsi="Arial" w:cs="Arial"/>
          <w:lang w:eastAsia="sl-SI"/>
        </w:rPr>
      </w:pPr>
    </w:p>
    <w:p w14:paraId="4DA706CE" w14:textId="55EFD2CB" w:rsidR="002D58AF" w:rsidRPr="001A21B7" w:rsidRDefault="002D58AF" w:rsidP="002D58AF">
      <w:pPr>
        <w:spacing w:after="0"/>
        <w:rPr>
          <w:rFonts w:ascii="Arial" w:eastAsia="Times New Roman" w:hAnsi="Arial" w:cs="Arial"/>
          <w:u w:val="single"/>
          <w:lang w:eastAsia="sl-SI"/>
        </w:rPr>
      </w:pPr>
      <w:r w:rsidRPr="001A21B7">
        <w:rPr>
          <w:rFonts w:ascii="Arial" w:eastAsia="Times New Roman" w:hAnsi="Arial" w:cs="Arial"/>
          <w:lang w:eastAsia="sl-SI"/>
        </w:rPr>
        <w:t xml:space="preserve">Podpis odgovorne osebe ponudnika: </w:t>
      </w:r>
      <w:r w:rsidRPr="001A21B7">
        <w:rPr>
          <w:rFonts w:ascii="Arial" w:eastAsia="Times New Roman" w:hAnsi="Arial" w:cs="Arial"/>
          <w:u w:val="single"/>
          <w:lang w:eastAsia="sl-SI"/>
        </w:rPr>
        <w:tab/>
      </w:r>
      <w:r w:rsidR="00CF3A9A">
        <w:rPr>
          <w:rFonts w:ascii="Arial" w:eastAsia="Times New Roman" w:hAnsi="Arial" w:cs="Arial"/>
          <w:u w:val="single"/>
          <w:lang w:eastAsia="sl-SI"/>
        </w:rPr>
        <w:t>_________________</w:t>
      </w:r>
    </w:p>
    <w:p w14:paraId="1BBCF045" w14:textId="77777777" w:rsidR="002D58AF" w:rsidRPr="001A21B7" w:rsidRDefault="002D58AF" w:rsidP="00F06F11">
      <w:pPr>
        <w:spacing w:after="0"/>
        <w:rPr>
          <w:rFonts w:ascii="Arial" w:eastAsia="Times New Roman" w:hAnsi="Arial" w:cs="Arial"/>
          <w:lang w:eastAsia="sl-SI"/>
        </w:rPr>
      </w:pPr>
    </w:p>
    <w:p w14:paraId="1A4A0C5C" w14:textId="77777777" w:rsidR="00CF3A9A" w:rsidRDefault="00CF3A9A" w:rsidP="00A6608B">
      <w:pPr>
        <w:rPr>
          <w:rFonts w:cs="Arial"/>
          <w:b/>
          <w:szCs w:val="20"/>
        </w:rPr>
      </w:pPr>
    </w:p>
    <w:p w14:paraId="23D6BE9E" w14:textId="77777777" w:rsidR="00EA27A1" w:rsidRDefault="00EA27A1" w:rsidP="00A6608B">
      <w:pPr>
        <w:rPr>
          <w:rFonts w:cs="Arial"/>
          <w:b/>
          <w:szCs w:val="20"/>
        </w:rPr>
      </w:pPr>
    </w:p>
    <w:p w14:paraId="50A58D18" w14:textId="77777777" w:rsidR="00EA27A1" w:rsidRDefault="00EA27A1" w:rsidP="00A6608B">
      <w:pPr>
        <w:rPr>
          <w:rFonts w:cs="Arial"/>
          <w:b/>
          <w:szCs w:val="20"/>
        </w:rPr>
      </w:pPr>
    </w:p>
    <w:p w14:paraId="1FD464BC" w14:textId="77777777" w:rsidR="00EA27A1" w:rsidRDefault="00EA27A1" w:rsidP="00A6608B">
      <w:pPr>
        <w:rPr>
          <w:rFonts w:cs="Arial"/>
          <w:b/>
          <w:szCs w:val="20"/>
        </w:rPr>
      </w:pPr>
    </w:p>
    <w:p w14:paraId="3207D4E7" w14:textId="71A8851E" w:rsidR="0061608C" w:rsidRDefault="00A6608B" w:rsidP="00EA27A1">
      <w:pPr>
        <w:jc w:val="both"/>
        <w:rPr>
          <w:rFonts w:ascii="Arial" w:eastAsia="Times New Roman" w:hAnsi="Arial" w:cs="Arial"/>
          <w:lang w:eastAsia="sl-SI"/>
        </w:rPr>
      </w:pPr>
      <w:r w:rsidRPr="00BA075E">
        <w:rPr>
          <w:rFonts w:ascii="Arial Narrow" w:hAnsi="Arial Narrow" w:cs="Arial"/>
          <w:b/>
          <w:szCs w:val="20"/>
        </w:rPr>
        <w:t xml:space="preserve">Orientacijska količina lahko zaradi izrednih razmer, povezanih </w:t>
      </w:r>
      <w:r w:rsidR="003E163C" w:rsidRPr="00BA075E">
        <w:rPr>
          <w:rFonts w:ascii="Arial Narrow" w:hAnsi="Arial Narrow" w:cs="Arial"/>
          <w:b/>
          <w:szCs w:val="20"/>
        </w:rPr>
        <w:t>z razglašeno epidemijo</w:t>
      </w:r>
      <w:r w:rsidRPr="00BA075E">
        <w:rPr>
          <w:rFonts w:ascii="Arial Narrow" w:hAnsi="Arial Narrow" w:cs="Arial"/>
          <w:b/>
          <w:szCs w:val="20"/>
        </w:rPr>
        <w:t xml:space="preserve">, bistveno odstopa od zgoraj navedenih orientacijskih količin. Za morebitna odstopanja naročnik odškodninsko ne odgovarja. Ponudnik je dolžan ponuditi ceno na obrok kot izhaja zgoraj, ne glede na dejansko število obrokov. </w:t>
      </w:r>
    </w:p>
    <w:p w14:paraId="3A5A3BF7" w14:textId="2D91160E" w:rsidR="00A6608B" w:rsidRPr="0061608C" w:rsidRDefault="00A6608B" w:rsidP="00F06F11">
      <w:pPr>
        <w:spacing w:after="0"/>
        <w:rPr>
          <w:rFonts w:ascii="Arial" w:eastAsia="Times New Roman" w:hAnsi="Arial" w:cs="Arial"/>
          <w:lang w:eastAsia="sl-SI"/>
        </w:rPr>
        <w:sectPr w:rsidR="00A6608B" w:rsidRPr="0061608C" w:rsidSect="00CC4D19">
          <w:headerReference w:type="even" r:id="rId23"/>
          <w:footerReference w:type="even" r:id="rId24"/>
          <w:footerReference w:type="default" r:id="rId25"/>
          <w:footerReference w:type="first" r:id="rId26"/>
          <w:pgSz w:w="16838" w:h="11906" w:orient="landscape"/>
          <w:pgMar w:top="1134" w:right="1134" w:bottom="1134" w:left="1134" w:header="708" w:footer="708" w:gutter="0"/>
          <w:cols w:space="708"/>
          <w:titlePg/>
          <w:docGrid w:linePitch="299"/>
        </w:sectPr>
      </w:pPr>
    </w:p>
    <w:p w14:paraId="1CE758DC" w14:textId="4E27B815" w:rsidR="005B47FB" w:rsidRDefault="005B47FB" w:rsidP="005110E1">
      <w:pPr>
        <w:spacing w:after="0"/>
        <w:jc w:val="right"/>
        <w:rPr>
          <w:rFonts w:ascii="Arial Narrow" w:eastAsia="Times New Roman" w:hAnsi="Arial Narrow" w:cs="Arial"/>
          <w:b/>
          <w:lang w:eastAsia="sl-SI"/>
        </w:rPr>
      </w:pPr>
      <w:r>
        <w:rPr>
          <w:rFonts w:ascii="Arial Narrow" w:eastAsia="Times New Roman" w:hAnsi="Arial Narrow" w:cs="Arial"/>
          <w:b/>
          <w:lang w:eastAsia="sl-SI"/>
        </w:rPr>
        <w:t>OBR</w:t>
      </w:r>
      <w:r w:rsidR="00206F9C">
        <w:rPr>
          <w:rFonts w:ascii="Arial Narrow" w:eastAsia="Times New Roman" w:hAnsi="Arial Narrow" w:cs="Arial"/>
          <w:b/>
          <w:lang w:eastAsia="sl-SI"/>
        </w:rPr>
        <w:t>AZEC</w:t>
      </w:r>
      <w:r>
        <w:rPr>
          <w:rFonts w:ascii="Arial Narrow" w:eastAsia="Times New Roman" w:hAnsi="Arial Narrow" w:cs="Arial"/>
          <w:b/>
          <w:lang w:eastAsia="sl-SI"/>
        </w:rPr>
        <w:t>-3</w:t>
      </w:r>
    </w:p>
    <w:p w14:paraId="6A1E35CA" w14:textId="77777777" w:rsidR="005B47FB" w:rsidRDefault="005B47FB" w:rsidP="005110E1">
      <w:pPr>
        <w:spacing w:after="0"/>
        <w:jc w:val="right"/>
        <w:rPr>
          <w:rFonts w:ascii="Arial Narrow" w:eastAsia="Times New Roman" w:hAnsi="Arial Narrow" w:cs="Arial"/>
          <w:b/>
          <w:lang w:eastAsia="sl-SI"/>
        </w:rPr>
      </w:pPr>
    </w:p>
    <w:p w14:paraId="0EBB8822" w14:textId="77777777" w:rsidR="005B47FB" w:rsidRDefault="005B47FB" w:rsidP="005110E1">
      <w:pPr>
        <w:spacing w:after="0"/>
        <w:jc w:val="right"/>
        <w:rPr>
          <w:rFonts w:ascii="Arial Narrow" w:eastAsia="Times New Roman" w:hAnsi="Arial Narrow" w:cs="Arial"/>
          <w:b/>
          <w:lang w:eastAsia="sl-SI"/>
        </w:rPr>
      </w:pPr>
    </w:p>
    <w:p w14:paraId="3EB1DA60" w14:textId="44256CD7" w:rsidR="005B47FB" w:rsidRPr="00BA075E" w:rsidRDefault="005B47FB" w:rsidP="005B47FB">
      <w:pPr>
        <w:pStyle w:val="HTML-oblikovano"/>
        <w:jc w:val="center"/>
        <w:rPr>
          <w:rFonts w:ascii="Arial" w:hAnsi="Arial" w:cs="Arial"/>
          <w:b/>
          <w:sz w:val="22"/>
          <w:szCs w:val="22"/>
          <w:u w:val="single"/>
        </w:rPr>
      </w:pPr>
      <w:r w:rsidRPr="00BA075E">
        <w:rPr>
          <w:rFonts w:ascii="Arial" w:hAnsi="Arial" w:cs="Arial"/>
          <w:b/>
          <w:sz w:val="22"/>
          <w:szCs w:val="22"/>
          <w:u w:val="single"/>
        </w:rPr>
        <w:t>IZJAVA O USTREZNOSTI TEHNIČNIH IN KADROVSKE ZMOGLJIVOSTI</w:t>
      </w:r>
    </w:p>
    <w:p w14:paraId="2E150270" w14:textId="77777777" w:rsidR="005B47FB" w:rsidRPr="003E651F" w:rsidRDefault="005B47FB" w:rsidP="005B47FB">
      <w:pPr>
        <w:spacing w:line="240" w:lineRule="auto"/>
        <w:rPr>
          <w:rFonts w:cs="Arial"/>
          <w:lang w:eastAsia="sl-SI"/>
        </w:rPr>
      </w:pPr>
    </w:p>
    <w:p w14:paraId="770B4093" w14:textId="77777777" w:rsidR="005B47FB" w:rsidRPr="00206F9C" w:rsidRDefault="005B47FB" w:rsidP="005B47FB">
      <w:pPr>
        <w:spacing w:line="240" w:lineRule="auto"/>
        <w:rPr>
          <w:rFonts w:ascii="Arial" w:hAnsi="Arial" w:cs="Arial"/>
          <w:lang w:eastAsia="sl-SI"/>
        </w:rPr>
      </w:pPr>
      <w:r w:rsidRPr="00206F9C">
        <w:rPr>
          <w:rFonts w:ascii="Arial" w:hAnsi="Arial" w:cs="Arial"/>
          <w:lang w:eastAsia="sl-SI"/>
        </w:rPr>
        <w:t>Ponudnik</w:t>
      </w:r>
      <w:r w:rsidRPr="00206F9C">
        <w:rPr>
          <w:rFonts w:ascii="Arial" w:hAnsi="Arial" w:cs="Arial"/>
          <w:lang w:eastAsia="sl-SI"/>
        </w:rPr>
        <w:softHyphen/>
      </w:r>
      <w:r w:rsidRPr="00206F9C">
        <w:rPr>
          <w:rFonts w:ascii="Arial" w:hAnsi="Arial" w:cs="Arial"/>
          <w:lang w:eastAsia="sl-SI"/>
        </w:rPr>
        <w:softHyphen/>
      </w:r>
      <w:r w:rsidRPr="00206F9C">
        <w:rPr>
          <w:rFonts w:ascii="Arial" w:hAnsi="Arial" w:cs="Arial"/>
          <w:lang w:eastAsia="sl-SI"/>
        </w:rPr>
        <w:softHyphen/>
      </w:r>
      <w:r w:rsidRPr="00206F9C">
        <w:rPr>
          <w:rFonts w:ascii="Arial" w:hAnsi="Arial" w:cs="Arial"/>
          <w:lang w:eastAsia="sl-SI"/>
        </w:rPr>
        <w:softHyphen/>
      </w:r>
      <w:r w:rsidRPr="00206F9C">
        <w:rPr>
          <w:rFonts w:ascii="Arial" w:hAnsi="Arial" w:cs="Arial"/>
          <w:lang w:eastAsia="sl-SI"/>
        </w:rPr>
        <w:softHyphen/>
      </w:r>
      <w:r w:rsidRPr="00206F9C">
        <w:rPr>
          <w:rFonts w:ascii="Arial" w:hAnsi="Arial" w:cs="Arial"/>
          <w:lang w:eastAsia="sl-SI"/>
        </w:rPr>
        <w:softHyphen/>
      </w:r>
      <w:r w:rsidRPr="00206F9C">
        <w:rPr>
          <w:rFonts w:ascii="Arial" w:hAnsi="Arial" w:cs="Arial"/>
          <w:lang w:eastAsia="sl-SI"/>
        </w:rPr>
        <w:softHyphen/>
      </w:r>
      <w:r w:rsidRPr="00206F9C">
        <w:rPr>
          <w:rFonts w:ascii="Arial" w:hAnsi="Arial" w:cs="Arial"/>
          <w:lang w:eastAsia="sl-SI"/>
        </w:rPr>
        <w:softHyphen/>
      </w:r>
      <w:r w:rsidRPr="00206F9C">
        <w:rPr>
          <w:rFonts w:ascii="Arial" w:hAnsi="Arial" w:cs="Arial"/>
          <w:lang w:eastAsia="sl-SI"/>
        </w:rPr>
        <w:softHyphen/>
        <w:t xml:space="preserve"> _________________________________________________________________, </w:t>
      </w:r>
    </w:p>
    <w:p w14:paraId="05B948F5" w14:textId="77777777" w:rsidR="005B47FB" w:rsidRPr="003E651F" w:rsidRDefault="005B47FB" w:rsidP="005B47FB">
      <w:pPr>
        <w:spacing w:line="240" w:lineRule="auto"/>
        <w:rPr>
          <w:rFonts w:cs="Arial"/>
          <w:u w:val="single"/>
          <w:lang w:eastAsia="sl-SI"/>
        </w:rPr>
      </w:pPr>
    </w:p>
    <w:p w14:paraId="52C6867A" w14:textId="64CDDAEA" w:rsidR="005B47FB" w:rsidRPr="00206F9C" w:rsidRDefault="005B47FB" w:rsidP="005B47FB">
      <w:pPr>
        <w:spacing w:line="240" w:lineRule="auto"/>
        <w:rPr>
          <w:rFonts w:ascii="Arial" w:hAnsi="Arial" w:cs="Arial"/>
          <w:b/>
          <w:u w:val="single"/>
          <w:lang w:eastAsia="sl-SI"/>
        </w:rPr>
      </w:pPr>
      <w:r w:rsidRPr="00206F9C">
        <w:rPr>
          <w:rFonts w:ascii="Arial" w:hAnsi="Arial" w:cs="Arial"/>
          <w:b/>
          <w:u w:val="single"/>
          <w:lang w:eastAsia="sl-SI"/>
        </w:rPr>
        <w:t xml:space="preserve">Tehnične zmogljivosti </w:t>
      </w:r>
    </w:p>
    <w:p w14:paraId="1BE29617" w14:textId="5A9B100F" w:rsidR="005B47FB" w:rsidRPr="005B47FB" w:rsidRDefault="005B47FB" w:rsidP="00206F9C">
      <w:pPr>
        <w:spacing w:line="240" w:lineRule="auto"/>
        <w:jc w:val="both"/>
        <w:rPr>
          <w:rFonts w:ascii="Arial" w:hAnsi="Arial" w:cs="Arial"/>
          <w:lang w:eastAsia="sl-SI"/>
        </w:rPr>
      </w:pPr>
      <w:r w:rsidRPr="005B47FB">
        <w:rPr>
          <w:rFonts w:ascii="Arial" w:hAnsi="Arial" w:cs="Arial"/>
          <w:lang w:eastAsia="sl-SI"/>
        </w:rPr>
        <w:t>Izjavljam</w:t>
      </w:r>
      <w:r>
        <w:rPr>
          <w:rFonts w:ascii="Arial" w:hAnsi="Arial" w:cs="Arial"/>
          <w:lang w:eastAsia="sl-SI"/>
        </w:rPr>
        <w:t>o</w:t>
      </w:r>
      <w:r w:rsidRPr="005B47FB">
        <w:rPr>
          <w:rFonts w:ascii="Arial" w:hAnsi="Arial" w:cs="Arial"/>
          <w:lang w:eastAsia="sl-SI"/>
        </w:rPr>
        <w:t>, da bom</w:t>
      </w:r>
      <w:r>
        <w:rPr>
          <w:rFonts w:ascii="Arial" w:hAnsi="Arial" w:cs="Arial"/>
          <w:lang w:eastAsia="sl-SI"/>
        </w:rPr>
        <w:t>o</w:t>
      </w:r>
      <w:r w:rsidRPr="005B47FB">
        <w:rPr>
          <w:rFonts w:ascii="Arial" w:hAnsi="Arial" w:cs="Arial"/>
          <w:lang w:eastAsia="sl-SI"/>
        </w:rPr>
        <w:t xml:space="preserve"> pri izvedbi predmeta javnega naročila</w:t>
      </w:r>
      <w:r w:rsidRPr="005B47FB">
        <w:rPr>
          <w:rFonts w:ascii="Arial" w:hAnsi="Arial" w:cs="Arial"/>
          <w:b/>
          <w:lang w:eastAsia="sl-SI"/>
        </w:rPr>
        <w:t>: »</w:t>
      </w:r>
      <w:r w:rsidR="00294A50">
        <w:rPr>
          <w:rFonts w:ascii="Arial" w:hAnsi="Arial" w:cs="Arial"/>
          <w:b/>
          <w:lang w:eastAsia="sl-SI"/>
        </w:rPr>
        <w:t>P</w:t>
      </w:r>
      <w:r w:rsidR="00294A50">
        <w:rPr>
          <w:rFonts w:ascii="Arial" w:eastAsia="Times New Roman" w:hAnsi="Arial" w:cs="Arial"/>
          <w:b/>
          <w:bCs/>
          <w:lang w:eastAsia="sl-SI"/>
        </w:rPr>
        <w:t>riprava in dostava dnevnih obrokov za učence in zaposlene</w:t>
      </w:r>
      <w:r w:rsidRPr="005B47FB">
        <w:rPr>
          <w:rFonts w:ascii="Arial" w:hAnsi="Arial" w:cs="Arial"/>
          <w:b/>
          <w:bCs/>
          <w:lang w:eastAsia="sl-SI"/>
        </w:rPr>
        <w:t>«</w:t>
      </w:r>
      <w:r w:rsidRPr="005B47FB" w:rsidDel="007B7B32">
        <w:rPr>
          <w:rFonts w:ascii="Arial" w:hAnsi="Arial" w:cs="Arial"/>
          <w:b/>
          <w:lang w:eastAsia="sl-SI"/>
        </w:rPr>
        <w:t xml:space="preserve"> </w:t>
      </w:r>
      <w:r w:rsidRPr="005B47FB">
        <w:rPr>
          <w:rFonts w:ascii="Arial" w:hAnsi="Arial" w:cs="Arial"/>
          <w:lang w:eastAsia="sl-SI"/>
        </w:rPr>
        <w:t xml:space="preserve">(predvidoma za obdobje od </w:t>
      </w:r>
      <w:r>
        <w:rPr>
          <w:rFonts w:ascii="Arial" w:hAnsi="Arial" w:cs="Arial"/>
          <w:lang w:eastAsia="sl-SI"/>
        </w:rPr>
        <w:t>1</w:t>
      </w:r>
      <w:r w:rsidRPr="005B47FB">
        <w:rPr>
          <w:rFonts w:ascii="Arial" w:hAnsi="Arial" w:cs="Arial"/>
          <w:lang w:eastAsia="sl-SI"/>
        </w:rPr>
        <w:t xml:space="preserve">. </w:t>
      </w:r>
      <w:r>
        <w:rPr>
          <w:rFonts w:ascii="Arial" w:hAnsi="Arial" w:cs="Arial"/>
          <w:lang w:eastAsia="sl-SI"/>
        </w:rPr>
        <w:t>9</w:t>
      </w:r>
      <w:r w:rsidRPr="005B47FB">
        <w:rPr>
          <w:rFonts w:ascii="Arial" w:hAnsi="Arial" w:cs="Arial"/>
          <w:lang w:eastAsia="sl-SI"/>
        </w:rPr>
        <w:t>. 202</w:t>
      </w:r>
      <w:r w:rsidR="00BA075E">
        <w:rPr>
          <w:rFonts w:ascii="Arial" w:hAnsi="Arial" w:cs="Arial"/>
          <w:lang w:eastAsia="sl-SI"/>
        </w:rPr>
        <w:t>6</w:t>
      </w:r>
      <w:r w:rsidRPr="005B47FB">
        <w:rPr>
          <w:rFonts w:ascii="Arial" w:hAnsi="Arial" w:cs="Arial"/>
          <w:lang w:eastAsia="sl-SI"/>
        </w:rPr>
        <w:t xml:space="preserve"> do </w:t>
      </w:r>
      <w:r>
        <w:rPr>
          <w:rFonts w:ascii="Arial" w:hAnsi="Arial" w:cs="Arial"/>
          <w:lang w:eastAsia="sl-SI"/>
        </w:rPr>
        <w:t>30</w:t>
      </w:r>
      <w:r w:rsidRPr="005B47FB">
        <w:rPr>
          <w:rFonts w:ascii="Arial" w:hAnsi="Arial" w:cs="Arial"/>
          <w:lang w:eastAsia="sl-SI"/>
        </w:rPr>
        <w:t xml:space="preserve">. </w:t>
      </w:r>
      <w:r>
        <w:rPr>
          <w:rFonts w:ascii="Arial" w:hAnsi="Arial" w:cs="Arial"/>
          <w:lang w:eastAsia="sl-SI"/>
        </w:rPr>
        <w:t>6</w:t>
      </w:r>
      <w:r w:rsidRPr="005B47FB">
        <w:rPr>
          <w:rFonts w:ascii="Arial" w:hAnsi="Arial" w:cs="Arial"/>
          <w:lang w:eastAsia="sl-SI"/>
        </w:rPr>
        <w:t>. 20</w:t>
      </w:r>
      <w:r w:rsidR="008342D6">
        <w:rPr>
          <w:rFonts w:ascii="Arial" w:hAnsi="Arial" w:cs="Arial"/>
          <w:lang w:eastAsia="sl-SI"/>
        </w:rPr>
        <w:t>30</w:t>
      </w:r>
      <w:r w:rsidRPr="005B47FB">
        <w:rPr>
          <w:rFonts w:ascii="Arial" w:hAnsi="Arial" w:cs="Arial"/>
          <w:lang w:eastAsia="sl-SI"/>
        </w:rPr>
        <w:t>)</w:t>
      </w:r>
      <w:r w:rsidRPr="005B47FB">
        <w:rPr>
          <w:rFonts w:ascii="Arial" w:hAnsi="Arial" w:cs="Arial"/>
          <w:b/>
          <w:lang w:eastAsia="sl-SI"/>
        </w:rPr>
        <w:t xml:space="preserve"> </w:t>
      </w:r>
      <w:r w:rsidRPr="005B47FB">
        <w:rPr>
          <w:rFonts w:ascii="Arial" w:hAnsi="Arial" w:cs="Arial"/>
          <w:lang w:eastAsia="sl-SI"/>
        </w:rPr>
        <w:t>zagotovil</w:t>
      </w:r>
      <w:r>
        <w:rPr>
          <w:rFonts w:ascii="Arial" w:hAnsi="Arial" w:cs="Arial"/>
          <w:lang w:eastAsia="sl-SI"/>
        </w:rPr>
        <w:t>i</w:t>
      </w:r>
      <w:r w:rsidRPr="005B47FB">
        <w:rPr>
          <w:rFonts w:ascii="Arial" w:hAnsi="Arial" w:cs="Arial"/>
          <w:lang w:eastAsia="sl-SI"/>
        </w:rPr>
        <w:t xml:space="preserve"> ustrezne tehnične zmogljivosti za kvalitetno izvedbo celotnega naročila v predvidenem roku, skladno z zahtevami iz razpisne dokumentacije (tehnični del), pravili stroke ter določili predpisov in standardov s področja predmeta javnega naročila. </w:t>
      </w:r>
    </w:p>
    <w:p w14:paraId="5EA49F2F" w14:textId="33B3C5D8" w:rsidR="005B47FB" w:rsidRPr="005B47FB" w:rsidRDefault="005B47FB" w:rsidP="005B47FB">
      <w:pPr>
        <w:spacing w:line="240" w:lineRule="auto"/>
        <w:rPr>
          <w:rFonts w:ascii="Arial" w:hAnsi="Arial" w:cs="Arial"/>
          <w:lang w:eastAsia="sl-SI"/>
        </w:rPr>
      </w:pPr>
      <w:r w:rsidRPr="005B47FB">
        <w:rPr>
          <w:rFonts w:ascii="Arial" w:hAnsi="Arial" w:cs="Arial"/>
          <w:lang w:eastAsia="sl-SI"/>
        </w:rPr>
        <w:t>Ponudnik tako izjavljam</w:t>
      </w:r>
      <w:r>
        <w:rPr>
          <w:rFonts w:ascii="Arial" w:hAnsi="Arial" w:cs="Arial"/>
          <w:lang w:eastAsia="sl-SI"/>
        </w:rPr>
        <w:t>o</w:t>
      </w:r>
      <w:r w:rsidRPr="005B47FB">
        <w:rPr>
          <w:rFonts w:ascii="Arial" w:hAnsi="Arial" w:cs="Arial"/>
          <w:lang w:eastAsia="sl-SI"/>
        </w:rPr>
        <w:t>:</w:t>
      </w:r>
    </w:p>
    <w:p w14:paraId="6C7BBC11" w14:textId="12B9D1B4" w:rsidR="005B47FB" w:rsidRPr="00D939D4" w:rsidRDefault="005B47FB" w:rsidP="00B23910">
      <w:pPr>
        <w:numPr>
          <w:ilvl w:val="0"/>
          <w:numId w:val="40"/>
        </w:numPr>
        <w:spacing w:after="0" w:line="240" w:lineRule="auto"/>
        <w:jc w:val="both"/>
        <w:rPr>
          <w:rFonts w:ascii="Arial" w:hAnsi="Arial" w:cs="Arial"/>
          <w:u w:val="single"/>
          <w:lang w:eastAsia="sl-SI"/>
        </w:rPr>
      </w:pPr>
      <w:r w:rsidRPr="00D939D4">
        <w:rPr>
          <w:rFonts w:ascii="Arial" w:hAnsi="Arial" w:cs="Arial"/>
          <w:lang w:eastAsia="sl-SI"/>
        </w:rPr>
        <w:t>da imamo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dobavo blaga, ki je predmet tega javnega naročila.</w:t>
      </w:r>
    </w:p>
    <w:p w14:paraId="39672E7E" w14:textId="77777777" w:rsidR="003D0635" w:rsidRPr="00D939D4" w:rsidRDefault="003D0635" w:rsidP="00B23910">
      <w:pPr>
        <w:numPr>
          <w:ilvl w:val="0"/>
          <w:numId w:val="40"/>
        </w:numPr>
        <w:spacing w:after="0" w:line="240" w:lineRule="auto"/>
        <w:jc w:val="both"/>
        <w:rPr>
          <w:rFonts w:ascii="Arial" w:hAnsi="Arial" w:cs="Arial"/>
          <w:lang w:eastAsia="sl-SI"/>
        </w:rPr>
      </w:pPr>
      <w:r w:rsidRPr="00D939D4">
        <w:rPr>
          <w:rFonts w:ascii="Arial" w:hAnsi="Arial" w:cs="Arial"/>
          <w:lang w:eastAsia="sl-SI"/>
        </w:rPr>
        <w:t>da izpolnjujemo pogoje in načela o higieni živil ter zdravstveno-tehničnih pogojih v proizvodnji in prometu živil v skladu z veljavno zakonodajo Republike Slovenije in Evropske unije, zlasti z Uredbo (ES) št. 178/2002 o splošnih načelih živilske zakonodaje, Uredbo (ES) št. 852/2004 o higieni živil, Zakonom o varni hrani in krmi (ZVHK-1) ter drugimi veljavnimi predpisi s področja varnosti in higiene živil,</w:t>
      </w:r>
    </w:p>
    <w:p w14:paraId="6EAF63FF" w14:textId="77777777" w:rsidR="003D0635" w:rsidRPr="00D939D4" w:rsidRDefault="003D0635" w:rsidP="00B23910">
      <w:pPr>
        <w:numPr>
          <w:ilvl w:val="0"/>
          <w:numId w:val="40"/>
        </w:numPr>
        <w:spacing w:after="0" w:line="240" w:lineRule="auto"/>
        <w:jc w:val="both"/>
        <w:rPr>
          <w:rFonts w:ascii="Arial" w:hAnsi="Arial" w:cs="Arial"/>
          <w:lang w:eastAsia="sl-SI"/>
        </w:rPr>
      </w:pPr>
      <w:r w:rsidRPr="00D939D4">
        <w:rPr>
          <w:rFonts w:ascii="Arial" w:hAnsi="Arial" w:cs="Arial"/>
          <w:lang w:eastAsia="sl-SI"/>
        </w:rPr>
        <w:t>da imamo vzpostavljen in izvajamo sistem HACCP skladno z veljavno zakonodajo;</w:t>
      </w:r>
    </w:p>
    <w:p w14:paraId="501C2DF7" w14:textId="29AB4D9C" w:rsidR="003D0635" w:rsidRPr="00D939D4" w:rsidRDefault="003D0635" w:rsidP="00B23910">
      <w:pPr>
        <w:numPr>
          <w:ilvl w:val="0"/>
          <w:numId w:val="40"/>
        </w:numPr>
        <w:spacing w:after="0" w:line="240" w:lineRule="auto"/>
        <w:jc w:val="both"/>
        <w:rPr>
          <w:rFonts w:ascii="Arial" w:hAnsi="Arial" w:cs="Arial"/>
          <w:lang w:eastAsia="sl-SI"/>
        </w:rPr>
      </w:pPr>
      <w:r w:rsidRPr="00D939D4">
        <w:rPr>
          <w:rFonts w:ascii="Arial" w:hAnsi="Arial" w:cs="Arial"/>
          <w:lang w:eastAsia="sl-SI"/>
        </w:rPr>
        <w:t>da upoštevamo tudi določbe Zakona o zdravstveni ustreznosti živil in izdelkov ter snovi, ki prihajajo v stik z živili (Uradni list RS, št. 52/00 s spremembami), v delu, ki se še uporablja,</w:t>
      </w:r>
    </w:p>
    <w:p w14:paraId="07766A44" w14:textId="1FA5CAC0" w:rsidR="005B47FB" w:rsidRPr="00D939D4" w:rsidRDefault="003D0635" w:rsidP="00B23910">
      <w:pPr>
        <w:numPr>
          <w:ilvl w:val="0"/>
          <w:numId w:val="40"/>
        </w:numPr>
        <w:spacing w:after="0" w:line="240" w:lineRule="auto"/>
        <w:jc w:val="both"/>
        <w:rPr>
          <w:rFonts w:ascii="Arial" w:hAnsi="Arial" w:cs="Arial"/>
          <w:lang w:eastAsia="sl-SI"/>
        </w:rPr>
      </w:pPr>
      <w:r w:rsidRPr="00D939D4">
        <w:rPr>
          <w:rFonts w:ascii="Arial" w:hAnsi="Arial" w:cs="Arial"/>
          <w:lang w:eastAsia="sl-SI"/>
        </w:rPr>
        <w:t xml:space="preserve">da </w:t>
      </w:r>
      <w:r w:rsidR="005B47FB" w:rsidRPr="00D939D4">
        <w:rPr>
          <w:rFonts w:ascii="Arial" w:hAnsi="Arial" w:cs="Arial"/>
          <w:lang w:eastAsia="sl-SI"/>
        </w:rPr>
        <w:t>smo kvalitetno in strokovno izpolnjevali pogodbene obveznosti iz prejšnjih pogodb sklenjenih v zadnjih treh letih.</w:t>
      </w:r>
    </w:p>
    <w:p w14:paraId="37F60DBB" w14:textId="6980E669" w:rsidR="003D0635" w:rsidRPr="00D939D4" w:rsidRDefault="003D0635" w:rsidP="00B23910">
      <w:pPr>
        <w:numPr>
          <w:ilvl w:val="0"/>
          <w:numId w:val="40"/>
        </w:numPr>
        <w:spacing w:after="0" w:line="240" w:lineRule="auto"/>
        <w:jc w:val="both"/>
        <w:rPr>
          <w:rFonts w:ascii="Arial" w:hAnsi="Arial" w:cs="Arial"/>
          <w:lang w:eastAsia="sl-SI"/>
        </w:rPr>
      </w:pPr>
      <w:r w:rsidRPr="00D939D4">
        <w:rPr>
          <w:rFonts w:ascii="Arial" w:hAnsi="Arial" w:cs="Arial"/>
          <w:lang w:eastAsia="sl-SI"/>
        </w:rPr>
        <w:t>da bomo pri izvedbi predmeta javnega naročila zagotavljali kakovost živil skladno z veljavnimi Smernicami za prehranjevanje v vzgojno-izobraževalnih zavodih (Ljubljana, 2023) ter drugimi veljavnimi predpisi s področja šolske prehrane,</w:t>
      </w:r>
    </w:p>
    <w:p w14:paraId="261941F0" w14:textId="7AB8581B" w:rsidR="003D0635" w:rsidRPr="00D939D4" w:rsidRDefault="003D0635" w:rsidP="00B23910">
      <w:pPr>
        <w:numPr>
          <w:ilvl w:val="0"/>
          <w:numId w:val="40"/>
        </w:numPr>
        <w:spacing w:after="0" w:line="240" w:lineRule="auto"/>
        <w:jc w:val="both"/>
        <w:rPr>
          <w:rFonts w:ascii="Arial" w:hAnsi="Arial" w:cs="Arial"/>
          <w:lang w:eastAsia="sl-SI"/>
        </w:rPr>
      </w:pPr>
      <w:r w:rsidRPr="00D939D4">
        <w:rPr>
          <w:rFonts w:ascii="Arial" w:hAnsi="Arial" w:cs="Arial"/>
          <w:lang w:eastAsia="sl-SI"/>
        </w:rPr>
        <w:t>da bomo pri izvedbi predmeta javnega naročila upoštevali veljavno zakonodajo Evropske unije in Republike Slovenije s področja onesnaževal v živilih, zlasti Uredbo (EGS) št. 315/93 ter Uredbo (EU) 2023/915 o mejnih vrednostih nekaterih onesnaževal v živilih, oziroma druge veljavne predpise, ki urejajo to področje,</w:t>
      </w:r>
    </w:p>
    <w:p w14:paraId="119AEC2F" w14:textId="14A1AE7E" w:rsidR="003D0635" w:rsidRDefault="003D0635" w:rsidP="00B23910">
      <w:pPr>
        <w:numPr>
          <w:ilvl w:val="0"/>
          <w:numId w:val="40"/>
        </w:numPr>
        <w:spacing w:after="0" w:line="240" w:lineRule="auto"/>
        <w:jc w:val="both"/>
        <w:rPr>
          <w:rFonts w:ascii="Arial" w:hAnsi="Arial" w:cs="Arial"/>
          <w:lang w:eastAsia="sl-SI"/>
        </w:rPr>
      </w:pPr>
      <w:r w:rsidRPr="00D939D4">
        <w:rPr>
          <w:rFonts w:ascii="Arial" w:hAnsi="Arial" w:cs="Arial"/>
          <w:lang w:eastAsia="sl-SI"/>
        </w:rPr>
        <w:t>da so proizvodi proizvedeni skladno s proizvajalčevimi specifikacijami in vzpostavljenim sistemom HACCP ter izpolnjujejo zahteve veljavne zakonodaje Republike</w:t>
      </w:r>
      <w:r w:rsidRPr="003D0635">
        <w:rPr>
          <w:rFonts w:ascii="Arial" w:hAnsi="Arial" w:cs="Arial"/>
          <w:lang w:eastAsia="sl-SI"/>
        </w:rPr>
        <w:t xml:space="preserve"> Slovenije in Evropske unije s področja varnosti, higiene in sledljivosti živil</w:t>
      </w:r>
      <w:r>
        <w:rPr>
          <w:rFonts w:ascii="Arial" w:hAnsi="Arial" w:cs="Arial"/>
          <w:lang w:eastAsia="sl-SI"/>
        </w:rPr>
        <w:t>,</w:t>
      </w:r>
    </w:p>
    <w:p w14:paraId="4889065C" w14:textId="00169FAC" w:rsidR="005B47FB" w:rsidRDefault="003D0635" w:rsidP="00B23910">
      <w:pPr>
        <w:numPr>
          <w:ilvl w:val="0"/>
          <w:numId w:val="40"/>
        </w:numPr>
        <w:spacing w:after="0" w:line="240" w:lineRule="auto"/>
        <w:jc w:val="both"/>
        <w:rPr>
          <w:rFonts w:ascii="Arial" w:hAnsi="Arial" w:cs="Arial"/>
          <w:lang w:eastAsia="sl-SI"/>
        </w:rPr>
      </w:pPr>
      <w:r>
        <w:rPr>
          <w:rFonts w:ascii="Arial" w:hAnsi="Arial" w:cs="Arial"/>
          <w:lang w:eastAsia="sl-SI"/>
        </w:rPr>
        <w:t xml:space="preserve">da </w:t>
      </w:r>
      <w:r w:rsidR="005B47FB" w:rsidRPr="005B47FB">
        <w:rPr>
          <w:rFonts w:ascii="Arial" w:hAnsi="Arial" w:cs="Arial"/>
          <w:lang w:eastAsia="sl-SI"/>
        </w:rPr>
        <w:t>zagotavljamo ustrezno količino vrst blaga/artiklov</w:t>
      </w:r>
      <w:r w:rsidR="005B47FB">
        <w:rPr>
          <w:rFonts w:ascii="Arial" w:hAnsi="Arial" w:cs="Arial"/>
          <w:lang w:eastAsia="sl-SI"/>
        </w:rPr>
        <w:t>.</w:t>
      </w:r>
    </w:p>
    <w:p w14:paraId="1AE883D3" w14:textId="6515EED2" w:rsidR="005B47FB" w:rsidRDefault="005B47FB" w:rsidP="005B47FB">
      <w:pPr>
        <w:spacing w:after="0" w:line="240" w:lineRule="auto"/>
        <w:jc w:val="both"/>
        <w:rPr>
          <w:rFonts w:ascii="Arial" w:hAnsi="Arial" w:cs="Arial"/>
          <w:lang w:eastAsia="sl-SI"/>
        </w:rPr>
      </w:pPr>
    </w:p>
    <w:p w14:paraId="1577DED6" w14:textId="77777777" w:rsidR="005B47FB" w:rsidRPr="005B47FB" w:rsidRDefault="005B47FB" w:rsidP="005B47FB">
      <w:pPr>
        <w:spacing w:after="0" w:line="240" w:lineRule="auto"/>
        <w:jc w:val="both"/>
        <w:rPr>
          <w:rFonts w:ascii="Arial" w:hAnsi="Arial" w:cs="Arial"/>
          <w:lang w:eastAsia="sl-SI"/>
        </w:rPr>
      </w:pPr>
    </w:p>
    <w:p w14:paraId="4BC5CAD1" w14:textId="77777777" w:rsidR="005B47FB" w:rsidRPr="005B47FB" w:rsidRDefault="005B47FB" w:rsidP="005B47FB">
      <w:pPr>
        <w:tabs>
          <w:tab w:val="right" w:leader="dot" w:pos="9355"/>
        </w:tabs>
        <w:spacing w:line="240" w:lineRule="auto"/>
        <w:rPr>
          <w:rFonts w:ascii="Arial" w:hAnsi="Arial" w:cs="Arial"/>
          <w:b/>
          <w:u w:val="single"/>
          <w:lang w:eastAsia="sl-SI"/>
        </w:rPr>
      </w:pPr>
      <w:r w:rsidRPr="005B47FB">
        <w:rPr>
          <w:rFonts w:ascii="Arial" w:hAnsi="Arial" w:cs="Arial"/>
          <w:b/>
          <w:u w:val="single"/>
          <w:lang w:eastAsia="sl-SI"/>
        </w:rPr>
        <w:t>Kadrovske zmogljivosti</w:t>
      </w:r>
    </w:p>
    <w:p w14:paraId="09BF1745" w14:textId="44B51800" w:rsidR="003D0635" w:rsidRPr="003D0635" w:rsidRDefault="005B47FB" w:rsidP="003D0635">
      <w:pPr>
        <w:spacing w:after="0" w:line="264" w:lineRule="auto"/>
        <w:jc w:val="both"/>
        <w:rPr>
          <w:rFonts w:ascii="Arial" w:hAnsi="Arial" w:cs="Arial"/>
          <w:lang w:eastAsia="sl-SI"/>
        </w:rPr>
      </w:pPr>
      <w:r w:rsidRPr="005B47FB">
        <w:rPr>
          <w:rFonts w:ascii="Arial" w:hAnsi="Arial" w:cs="Arial"/>
          <w:u w:val="single"/>
          <w:lang w:eastAsia="sl-SI"/>
        </w:rPr>
        <w:t>Izjavljam</w:t>
      </w:r>
      <w:r>
        <w:rPr>
          <w:rFonts w:ascii="Arial" w:hAnsi="Arial" w:cs="Arial"/>
          <w:u w:val="single"/>
          <w:lang w:eastAsia="sl-SI"/>
        </w:rPr>
        <w:t>o</w:t>
      </w:r>
      <w:r w:rsidRPr="005B47FB">
        <w:rPr>
          <w:rFonts w:ascii="Arial" w:hAnsi="Arial" w:cs="Arial"/>
          <w:u w:val="single"/>
          <w:lang w:eastAsia="sl-SI"/>
        </w:rPr>
        <w:t>, da imamo zagotovljene potrebne kadrovske zmogljivosti za k</w:t>
      </w:r>
      <w:r w:rsidR="003D0635">
        <w:rPr>
          <w:rFonts w:ascii="Arial" w:hAnsi="Arial" w:cs="Arial"/>
          <w:u w:val="single"/>
          <w:lang w:eastAsia="sl-SI"/>
        </w:rPr>
        <w:t xml:space="preserve">akovostno in pravočasno </w:t>
      </w:r>
      <w:r w:rsidRPr="003D0635">
        <w:rPr>
          <w:rFonts w:ascii="Arial" w:hAnsi="Arial" w:cs="Arial"/>
          <w:u w:val="single"/>
          <w:lang w:eastAsia="sl-SI"/>
        </w:rPr>
        <w:t>izvedbo celotnega naročila v predvidenem roku</w:t>
      </w:r>
      <w:r w:rsidRPr="005B47FB">
        <w:rPr>
          <w:rFonts w:ascii="Arial" w:hAnsi="Arial" w:cs="Arial"/>
          <w:lang w:eastAsia="sl-SI"/>
        </w:rPr>
        <w:t>, skladno z zahtevami iz razpisne dokumentacije</w:t>
      </w:r>
      <w:r w:rsidR="003D0635" w:rsidRPr="003D0635">
        <w:rPr>
          <w:rFonts w:ascii="Arial" w:hAnsi="Arial" w:cs="Arial"/>
          <w:lang w:eastAsia="sl-SI"/>
        </w:rPr>
        <w:t xml:space="preserve"> ter veljavno zakonodajo in standardi s področja varnosti in higiene živil ter delovnopravne zakonodaje.</w:t>
      </w:r>
    </w:p>
    <w:p w14:paraId="6E5EA3D6" w14:textId="5FEB5A67" w:rsidR="003D0635" w:rsidRPr="003D0635" w:rsidRDefault="003D0635" w:rsidP="003D0635">
      <w:pPr>
        <w:spacing w:line="240" w:lineRule="auto"/>
        <w:jc w:val="both"/>
        <w:rPr>
          <w:rFonts w:ascii="Arial" w:hAnsi="Arial" w:cs="Arial"/>
          <w:lang w:eastAsia="sl-SI"/>
        </w:rPr>
      </w:pPr>
      <w:r w:rsidRPr="003D0635">
        <w:rPr>
          <w:rFonts w:ascii="Arial" w:hAnsi="Arial" w:cs="Arial"/>
          <w:lang w:eastAsia="sl-SI"/>
        </w:rPr>
        <w:t>Na zahtevo naročnika bomo v določenem roku predložili ustrezna dokazila o zagotavljanju kadrovskih zmogljivosti.</w:t>
      </w:r>
    </w:p>
    <w:p w14:paraId="3FC03AEF" w14:textId="0E8BFA1F" w:rsidR="003D0635" w:rsidRPr="003D0635" w:rsidRDefault="00A73F99" w:rsidP="003D0635">
      <w:pPr>
        <w:spacing w:after="0" w:line="264" w:lineRule="auto"/>
        <w:jc w:val="both"/>
        <w:rPr>
          <w:rFonts w:ascii="Arial" w:hAnsi="Arial" w:cs="Arial"/>
          <w:lang w:eastAsia="sl-SI"/>
        </w:rPr>
      </w:pPr>
      <w:r>
        <w:rPr>
          <w:rFonts w:ascii="Arial" w:hAnsi="Arial" w:cs="Arial"/>
          <w:lang w:eastAsia="sl-SI"/>
        </w:rPr>
        <w:t xml:space="preserve">Naši delavci </w:t>
      </w:r>
      <w:r w:rsidR="003D0635" w:rsidRPr="003D0635">
        <w:rPr>
          <w:rFonts w:ascii="Arial" w:hAnsi="Arial" w:cs="Arial"/>
          <w:lang w:eastAsia="sl-SI"/>
        </w:rPr>
        <w:t xml:space="preserve">izpolnjujejo zdravstvene zahteve za delo z živili v skladu z veljavno </w:t>
      </w:r>
      <w:r w:rsidR="003D0635">
        <w:rPr>
          <w:rFonts w:ascii="Arial" w:hAnsi="Arial" w:cs="Arial"/>
          <w:lang w:eastAsia="sl-SI"/>
        </w:rPr>
        <w:t>z</w:t>
      </w:r>
      <w:r w:rsidR="003D0635" w:rsidRPr="003D0635">
        <w:rPr>
          <w:rFonts w:ascii="Arial" w:hAnsi="Arial" w:cs="Arial"/>
          <w:lang w:eastAsia="sl-SI"/>
        </w:rPr>
        <w:t>akonodajo ter so ustrezno usposobljeni s področja higiene živil in izvajanja notranjega nadzora po sistemu HACCP.</w:t>
      </w:r>
    </w:p>
    <w:p w14:paraId="344C9697" w14:textId="77777777" w:rsidR="003D0635" w:rsidRDefault="003D0635" w:rsidP="003D0635">
      <w:pPr>
        <w:spacing w:after="0" w:line="264" w:lineRule="auto"/>
        <w:rPr>
          <w:rFonts w:ascii="Arial" w:hAnsi="Arial" w:cs="Arial"/>
          <w:lang w:eastAsia="sl-SI"/>
        </w:rPr>
      </w:pPr>
    </w:p>
    <w:p w14:paraId="72C72353" w14:textId="3D9706E5" w:rsidR="003D0635" w:rsidRDefault="00A73F99" w:rsidP="00A73F99">
      <w:pPr>
        <w:spacing w:after="0" w:line="264" w:lineRule="auto"/>
        <w:jc w:val="both"/>
        <w:rPr>
          <w:rFonts w:ascii="Arial" w:hAnsi="Arial" w:cs="Arial"/>
          <w:lang w:eastAsia="sl-SI"/>
        </w:rPr>
      </w:pPr>
      <w:r>
        <w:rPr>
          <w:rFonts w:ascii="Arial" w:hAnsi="Arial" w:cs="Arial"/>
          <w:lang w:eastAsia="sl-SI"/>
        </w:rPr>
        <w:t>Vsi d</w:t>
      </w:r>
      <w:r w:rsidR="003D0635" w:rsidRPr="003D0635">
        <w:rPr>
          <w:rFonts w:ascii="Arial" w:hAnsi="Arial" w:cs="Arial"/>
          <w:lang w:eastAsia="sl-SI"/>
        </w:rPr>
        <w:t>elavci imajo opravljeno usposabljanje in preizkus znanja s področja varnosti in zdravja pri delu ter požarne varnosti, skladno z Zakonom o varnosti in zdravju pri delu (ZVZD-1).Na zahtevo naročnika bo</w:t>
      </w:r>
      <w:r>
        <w:rPr>
          <w:rFonts w:ascii="Arial" w:hAnsi="Arial" w:cs="Arial"/>
          <w:lang w:eastAsia="sl-SI"/>
        </w:rPr>
        <w:t>mo</w:t>
      </w:r>
      <w:r w:rsidR="003D0635" w:rsidRPr="003D0635">
        <w:rPr>
          <w:rFonts w:ascii="Arial" w:hAnsi="Arial" w:cs="Arial"/>
          <w:lang w:eastAsia="sl-SI"/>
        </w:rPr>
        <w:t xml:space="preserve"> najkasneje v sedmih (7) dneh predložil dokazila o opravljenih zdravstvenih pregledih, usposabljanjih s področja HACCP ter usposabljanjih s področja varnosti in zdravja pri delu ter požarne varnosti.</w:t>
      </w:r>
    </w:p>
    <w:p w14:paraId="26BB8284" w14:textId="77777777" w:rsidR="00A73F99" w:rsidRPr="003D0635" w:rsidRDefault="00A73F99" w:rsidP="003D0635">
      <w:pPr>
        <w:spacing w:after="0" w:line="264" w:lineRule="auto"/>
        <w:rPr>
          <w:rFonts w:ascii="Arial" w:hAnsi="Arial" w:cs="Arial"/>
          <w:lang w:eastAsia="sl-SI"/>
        </w:rPr>
      </w:pPr>
    </w:p>
    <w:p w14:paraId="5CA32268" w14:textId="7468AF64" w:rsidR="003D0635" w:rsidRDefault="00A73F99" w:rsidP="00A73F99">
      <w:pPr>
        <w:spacing w:after="0" w:line="264" w:lineRule="auto"/>
        <w:jc w:val="both"/>
        <w:rPr>
          <w:rFonts w:ascii="Arial" w:hAnsi="Arial" w:cs="Arial"/>
          <w:lang w:eastAsia="sl-SI"/>
        </w:rPr>
      </w:pPr>
      <w:r>
        <w:rPr>
          <w:rFonts w:ascii="Arial" w:hAnsi="Arial" w:cs="Arial"/>
          <w:lang w:eastAsia="sl-SI"/>
        </w:rPr>
        <w:t xml:space="preserve">Zagotavljamo, </w:t>
      </w:r>
      <w:r w:rsidR="003D0635" w:rsidRPr="003D0635">
        <w:rPr>
          <w:rFonts w:ascii="Arial" w:hAnsi="Arial" w:cs="Arial"/>
          <w:lang w:eastAsia="sl-SI"/>
        </w:rPr>
        <w:t>da ima</w:t>
      </w:r>
      <w:r>
        <w:rPr>
          <w:rFonts w:ascii="Arial" w:hAnsi="Arial" w:cs="Arial"/>
          <w:lang w:eastAsia="sl-SI"/>
        </w:rPr>
        <w:t>mo</w:t>
      </w:r>
      <w:r w:rsidR="003D0635" w:rsidRPr="003D0635">
        <w:rPr>
          <w:rFonts w:ascii="Arial" w:hAnsi="Arial" w:cs="Arial"/>
          <w:lang w:eastAsia="sl-SI"/>
        </w:rPr>
        <w:t xml:space="preserve"> za izvajanje javnega naročila redno ali pogodbeno zaposlenega najmanj enega strokovno usposobljenega delavca z ustrezno izobrazbo živilske, zdravstvene, veterinarske ali druge ustrezne smeri, ki je usposobljen za izvajanje notranjega nadzora po sistemu HACCP.</w:t>
      </w:r>
    </w:p>
    <w:p w14:paraId="59E79F4C" w14:textId="77777777" w:rsidR="00A73F99" w:rsidRPr="003D0635" w:rsidRDefault="00A73F99" w:rsidP="00A73F99">
      <w:pPr>
        <w:spacing w:after="0" w:line="264" w:lineRule="auto"/>
        <w:jc w:val="both"/>
        <w:rPr>
          <w:rFonts w:ascii="Arial" w:hAnsi="Arial" w:cs="Arial"/>
          <w:lang w:eastAsia="sl-SI"/>
        </w:rPr>
      </w:pPr>
    </w:p>
    <w:p w14:paraId="796BE856" w14:textId="075204A2" w:rsidR="003D0635" w:rsidRPr="003D0635" w:rsidRDefault="00A73F99" w:rsidP="00A73F99">
      <w:pPr>
        <w:spacing w:after="0" w:line="264" w:lineRule="auto"/>
        <w:jc w:val="both"/>
        <w:rPr>
          <w:rFonts w:ascii="Arial" w:hAnsi="Arial" w:cs="Arial"/>
          <w:lang w:eastAsia="sl-SI"/>
        </w:rPr>
      </w:pPr>
      <w:r>
        <w:rPr>
          <w:rFonts w:ascii="Arial" w:hAnsi="Arial" w:cs="Arial"/>
          <w:lang w:eastAsia="sl-SI"/>
        </w:rPr>
        <w:t>V</w:t>
      </w:r>
      <w:r w:rsidR="003D0635" w:rsidRPr="003D0635">
        <w:rPr>
          <w:rFonts w:ascii="Arial" w:hAnsi="Arial" w:cs="Arial"/>
          <w:lang w:eastAsia="sl-SI"/>
        </w:rPr>
        <w:t xml:space="preserve"> primeru odsotnosti </w:t>
      </w:r>
      <w:r>
        <w:rPr>
          <w:rFonts w:ascii="Arial" w:hAnsi="Arial" w:cs="Arial"/>
          <w:lang w:eastAsia="sl-SI"/>
        </w:rPr>
        <w:t xml:space="preserve">strokovnega </w:t>
      </w:r>
      <w:r w:rsidR="003D0635" w:rsidRPr="003D0635">
        <w:rPr>
          <w:rFonts w:ascii="Arial" w:hAnsi="Arial" w:cs="Arial"/>
          <w:lang w:eastAsia="sl-SI"/>
        </w:rPr>
        <w:t xml:space="preserve">delavca </w:t>
      </w:r>
      <w:r>
        <w:rPr>
          <w:rFonts w:ascii="Arial" w:hAnsi="Arial" w:cs="Arial"/>
          <w:lang w:eastAsia="sl-SI"/>
        </w:rPr>
        <w:t xml:space="preserve">bomo nemudoma </w:t>
      </w:r>
      <w:r w:rsidR="003D0635" w:rsidRPr="003D0635">
        <w:rPr>
          <w:rFonts w:ascii="Arial" w:hAnsi="Arial" w:cs="Arial"/>
          <w:lang w:eastAsia="sl-SI"/>
        </w:rPr>
        <w:t>zagotovil ustrezno nadomeščanje ter na zahtevo naročnika zamenjal delavca, ki svojih nalog ne opravlja strokovno, kakovostno ali skladno z zahtevami naročnika.</w:t>
      </w:r>
    </w:p>
    <w:p w14:paraId="585935B8" w14:textId="77777777" w:rsidR="003D0635" w:rsidRDefault="003D0635" w:rsidP="00BA075E">
      <w:pPr>
        <w:spacing w:after="0" w:line="264" w:lineRule="auto"/>
        <w:rPr>
          <w:rFonts w:ascii="Arial" w:hAnsi="Arial" w:cs="Arial"/>
          <w:lang w:eastAsia="sl-SI"/>
        </w:rPr>
      </w:pPr>
    </w:p>
    <w:p w14:paraId="25C41B9A" w14:textId="77777777" w:rsidR="005B47FB" w:rsidRPr="00D86933" w:rsidRDefault="005B47FB" w:rsidP="005B47FB">
      <w:pPr>
        <w:rPr>
          <w:rFonts w:cs="Arial"/>
          <w:szCs w:val="20"/>
        </w:rPr>
      </w:pPr>
    </w:p>
    <w:p w14:paraId="6F63B763" w14:textId="77777777" w:rsidR="005B47FB" w:rsidRPr="00D86933" w:rsidRDefault="005B47FB" w:rsidP="005B47FB">
      <w:pPr>
        <w:rPr>
          <w:rFonts w:cs="Arial"/>
          <w:szCs w:val="20"/>
        </w:rPr>
      </w:pPr>
    </w:p>
    <w:p w14:paraId="5F7F4600" w14:textId="77777777" w:rsidR="005B47FB" w:rsidRPr="00D86933" w:rsidRDefault="005B47FB" w:rsidP="005B47FB">
      <w:pPr>
        <w:rPr>
          <w:rFonts w:cs="Arial"/>
          <w:szCs w:val="20"/>
        </w:rPr>
      </w:pPr>
    </w:p>
    <w:tbl>
      <w:tblPr>
        <w:tblW w:w="9490" w:type="dxa"/>
        <w:tblLayout w:type="fixed"/>
        <w:tblLook w:val="0000" w:firstRow="0" w:lastRow="0" w:firstColumn="0" w:lastColumn="0" w:noHBand="0" w:noVBand="0"/>
      </w:tblPr>
      <w:tblGrid>
        <w:gridCol w:w="3348"/>
        <w:gridCol w:w="1818"/>
        <w:gridCol w:w="4324"/>
      </w:tblGrid>
      <w:tr w:rsidR="005B47FB" w:rsidRPr="00035597" w14:paraId="3E99B270" w14:textId="77777777" w:rsidTr="009722C1">
        <w:trPr>
          <w:trHeight w:val="241"/>
        </w:trPr>
        <w:tc>
          <w:tcPr>
            <w:tcW w:w="3348" w:type="dxa"/>
          </w:tcPr>
          <w:p w14:paraId="30AD63B7" w14:textId="77777777" w:rsidR="005B47FB" w:rsidRPr="00BA075E" w:rsidRDefault="005B47FB" w:rsidP="009722C1">
            <w:pPr>
              <w:rPr>
                <w:rFonts w:ascii="Arial" w:hAnsi="Arial" w:cs="Arial"/>
                <w:szCs w:val="20"/>
              </w:rPr>
            </w:pPr>
          </w:p>
          <w:p w14:paraId="06D724AC" w14:textId="77777777" w:rsidR="005B47FB" w:rsidRPr="00BA075E" w:rsidRDefault="005B47FB" w:rsidP="009722C1">
            <w:pPr>
              <w:rPr>
                <w:rFonts w:ascii="Arial" w:hAnsi="Arial" w:cs="Arial"/>
                <w:szCs w:val="20"/>
              </w:rPr>
            </w:pPr>
            <w:r w:rsidRPr="00BA075E">
              <w:rPr>
                <w:rFonts w:ascii="Arial" w:hAnsi="Arial" w:cs="Arial"/>
                <w:szCs w:val="20"/>
              </w:rPr>
              <w:t>Kraj: ___________________</w:t>
            </w:r>
          </w:p>
        </w:tc>
        <w:tc>
          <w:tcPr>
            <w:tcW w:w="1818" w:type="dxa"/>
          </w:tcPr>
          <w:p w14:paraId="06A68F03" w14:textId="77777777" w:rsidR="005B47FB" w:rsidRPr="00BA075E" w:rsidRDefault="005B47FB" w:rsidP="009722C1">
            <w:pPr>
              <w:rPr>
                <w:rFonts w:ascii="Arial" w:hAnsi="Arial" w:cs="Arial"/>
                <w:szCs w:val="20"/>
              </w:rPr>
            </w:pPr>
          </w:p>
        </w:tc>
        <w:tc>
          <w:tcPr>
            <w:tcW w:w="4324" w:type="dxa"/>
          </w:tcPr>
          <w:p w14:paraId="3EC9263B" w14:textId="77777777" w:rsidR="005B47FB" w:rsidRPr="00BA075E" w:rsidRDefault="005B47FB" w:rsidP="009722C1">
            <w:pPr>
              <w:rPr>
                <w:rFonts w:ascii="Arial" w:hAnsi="Arial" w:cs="Arial"/>
                <w:szCs w:val="20"/>
              </w:rPr>
            </w:pPr>
            <w:r w:rsidRPr="00BA075E">
              <w:rPr>
                <w:rFonts w:ascii="Arial" w:hAnsi="Arial" w:cs="Arial"/>
                <w:szCs w:val="20"/>
              </w:rPr>
              <w:t>Ime in priimek odgovorne osebe:</w:t>
            </w:r>
          </w:p>
          <w:p w14:paraId="45CC6B7E" w14:textId="77777777" w:rsidR="005B47FB" w:rsidRPr="00BA075E" w:rsidRDefault="005B47FB" w:rsidP="009722C1">
            <w:pPr>
              <w:rPr>
                <w:rFonts w:ascii="Arial" w:hAnsi="Arial" w:cs="Arial"/>
                <w:szCs w:val="20"/>
              </w:rPr>
            </w:pPr>
          </w:p>
          <w:p w14:paraId="4E44943E" w14:textId="77777777" w:rsidR="005B47FB" w:rsidRPr="00BA075E" w:rsidRDefault="005B47FB" w:rsidP="009722C1">
            <w:pPr>
              <w:rPr>
                <w:rFonts w:ascii="Arial" w:hAnsi="Arial" w:cs="Arial"/>
                <w:szCs w:val="20"/>
              </w:rPr>
            </w:pPr>
            <w:r w:rsidRPr="00BA075E">
              <w:rPr>
                <w:rFonts w:ascii="Arial" w:hAnsi="Arial" w:cs="Arial"/>
                <w:szCs w:val="20"/>
              </w:rPr>
              <w:t>________________________</w:t>
            </w:r>
          </w:p>
          <w:p w14:paraId="37F7F5B3" w14:textId="77777777" w:rsidR="005B47FB" w:rsidRPr="00BA075E" w:rsidRDefault="005B47FB" w:rsidP="009722C1">
            <w:pPr>
              <w:rPr>
                <w:rFonts w:ascii="Arial" w:hAnsi="Arial" w:cs="Arial"/>
                <w:szCs w:val="20"/>
              </w:rPr>
            </w:pPr>
          </w:p>
        </w:tc>
      </w:tr>
      <w:tr w:rsidR="005B47FB" w:rsidRPr="00035597" w14:paraId="7892E4D1" w14:textId="77777777" w:rsidTr="009722C1">
        <w:trPr>
          <w:trHeight w:val="483"/>
        </w:trPr>
        <w:tc>
          <w:tcPr>
            <w:tcW w:w="3348" w:type="dxa"/>
          </w:tcPr>
          <w:p w14:paraId="295F476F" w14:textId="77777777" w:rsidR="005B47FB" w:rsidRPr="00BA075E" w:rsidRDefault="005B47FB" w:rsidP="009722C1">
            <w:pPr>
              <w:rPr>
                <w:rFonts w:ascii="Arial" w:hAnsi="Arial" w:cs="Arial"/>
                <w:szCs w:val="20"/>
              </w:rPr>
            </w:pPr>
            <w:r w:rsidRPr="00BA075E">
              <w:rPr>
                <w:rFonts w:ascii="Arial" w:hAnsi="Arial" w:cs="Arial"/>
                <w:szCs w:val="20"/>
              </w:rPr>
              <w:t>Datum</w:t>
            </w:r>
            <w:r w:rsidRPr="00BA075E">
              <w:rPr>
                <w:rFonts w:ascii="Arial" w:hAnsi="Arial" w:cs="Arial"/>
                <w:szCs w:val="20"/>
              </w:rPr>
              <w:fldChar w:fldCharType="begin">
                <w:ffData>
                  <w:name w:val="Besedilo22"/>
                  <w:enabled/>
                  <w:calcOnExit w:val="0"/>
                  <w:textInput/>
                </w:ffData>
              </w:fldChar>
            </w:r>
            <w:r w:rsidRPr="00BA075E">
              <w:rPr>
                <w:rFonts w:ascii="Arial" w:hAnsi="Arial" w:cs="Arial"/>
                <w:szCs w:val="20"/>
              </w:rPr>
              <w:instrText xml:space="preserve"> FORMTEXT </w:instrText>
            </w:r>
            <w:r w:rsidR="003F72DE">
              <w:rPr>
                <w:rFonts w:ascii="Arial" w:hAnsi="Arial" w:cs="Arial"/>
                <w:szCs w:val="20"/>
              </w:rPr>
            </w:r>
            <w:r w:rsidR="003F72DE">
              <w:rPr>
                <w:rFonts w:ascii="Arial" w:hAnsi="Arial" w:cs="Arial"/>
                <w:szCs w:val="20"/>
              </w:rPr>
              <w:fldChar w:fldCharType="separate"/>
            </w:r>
            <w:r w:rsidRPr="00BA075E">
              <w:rPr>
                <w:rFonts w:ascii="Arial" w:hAnsi="Arial" w:cs="Arial"/>
                <w:szCs w:val="20"/>
              </w:rPr>
              <w:fldChar w:fldCharType="end"/>
            </w:r>
            <w:r w:rsidRPr="00BA075E">
              <w:rPr>
                <w:rFonts w:ascii="Arial" w:hAnsi="Arial" w:cs="Arial"/>
                <w:szCs w:val="20"/>
              </w:rPr>
              <w:t>: _________________</w:t>
            </w:r>
          </w:p>
        </w:tc>
        <w:tc>
          <w:tcPr>
            <w:tcW w:w="1818" w:type="dxa"/>
          </w:tcPr>
          <w:p w14:paraId="47443182" w14:textId="77777777" w:rsidR="005B47FB" w:rsidRPr="00BA075E" w:rsidRDefault="005B47FB" w:rsidP="00BA075E">
            <w:pPr>
              <w:jc w:val="center"/>
              <w:rPr>
                <w:rFonts w:ascii="Arial" w:hAnsi="Arial" w:cs="Arial"/>
                <w:szCs w:val="20"/>
              </w:rPr>
            </w:pPr>
            <w:r w:rsidRPr="00BA075E">
              <w:rPr>
                <w:rFonts w:ascii="Arial" w:hAnsi="Arial" w:cs="Arial"/>
                <w:szCs w:val="20"/>
              </w:rPr>
              <w:t>Žig</w:t>
            </w:r>
          </w:p>
        </w:tc>
        <w:tc>
          <w:tcPr>
            <w:tcW w:w="4324" w:type="dxa"/>
          </w:tcPr>
          <w:p w14:paraId="1E2C2D4F" w14:textId="77777777" w:rsidR="005B47FB" w:rsidRPr="00BA075E" w:rsidRDefault="005B47FB" w:rsidP="009722C1">
            <w:pPr>
              <w:rPr>
                <w:rFonts w:ascii="Arial" w:hAnsi="Arial" w:cs="Arial"/>
                <w:szCs w:val="20"/>
              </w:rPr>
            </w:pPr>
            <w:r w:rsidRPr="00BA075E">
              <w:rPr>
                <w:rFonts w:ascii="Arial" w:hAnsi="Arial" w:cs="Arial"/>
                <w:szCs w:val="20"/>
              </w:rPr>
              <w:t>________________________</w:t>
            </w:r>
          </w:p>
          <w:p w14:paraId="1FD2E473" w14:textId="77777777" w:rsidR="005B47FB" w:rsidRPr="00BA075E" w:rsidRDefault="005B47FB" w:rsidP="009722C1">
            <w:pPr>
              <w:rPr>
                <w:rFonts w:ascii="Arial" w:hAnsi="Arial" w:cs="Arial"/>
                <w:szCs w:val="20"/>
              </w:rPr>
            </w:pPr>
            <w:r w:rsidRPr="00BA075E">
              <w:rPr>
                <w:rFonts w:ascii="Arial" w:hAnsi="Arial" w:cs="Arial"/>
                <w:szCs w:val="20"/>
              </w:rPr>
              <w:t>Podpis odgovorne osebe</w:t>
            </w:r>
          </w:p>
        </w:tc>
      </w:tr>
    </w:tbl>
    <w:p w14:paraId="36612C59" w14:textId="77777777" w:rsidR="005B47FB" w:rsidRPr="00035597" w:rsidRDefault="005B47FB" w:rsidP="005B47FB">
      <w:pPr>
        <w:rPr>
          <w:rFonts w:cs="Arial"/>
          <w:szCs w:val="20"/>
        </w:rPr>
      </w:pPr>
    </w:p>
    <w:p w14:paraId="48EF2713" w14:textId="77777777" w:rsidR="005B47FB" w:rsidRPr="00035597" w:rsidRDefault="005B47FB" w:rsidP="005B47FB">
      <w:pPr>
        <w:rPr>
          <w:rFonts w:cs="Arial"/>
          <w:szCs w:val="20"/>
        </w:rPr>
      </w:pPr>
    </w:p>
    <w:p w14:paraId="14CF36A2" w14:textId="77777777" w:rsidR="005B47FB" w:rsidRDefault="005B47FB" w:rsidP="005110E1">
      <w:pPr>
        <w:spacing w:after="0"/>
        <w:jc w:val="right"/>
        <w:rPr>
          <w:rFonts w:ascii="Arial Narrow" w:eastAsia="Times New Roman" w:hAnsi="Arial Narrow" w:cs="Arial"/>
          <w:b/>
          <w:lang w:eastAsia="sl-SI"/>
        </w:rPr>
      </w:pPr>
    </w:p>
    <w:p w14:paraId="42458BF3" w14:textId="77777777" w:rsidR="00BA075E" w:rsidRDefault="00BA075E" w:rsidP="005110E1">
      <w:pPr>
        <w:spacing w:after="0"/>
        <w:jc w:val="right"/>
        <w:rPr>
          <w:rFonts w:ascii="Arial Narrow" w:eastAsia="Times New Roman" w:hAnsi="Arial Narrow" w:cs="Arial"/>
          <w:b/>
          <w:lang w:eastAsia="sl-SI"/>
        </w:rPr>
      </w:pPr>
    </w:p>
    <w:p w14:paraId="6325521A" w14:textId="77777777" w:rsidR="00BA075E" w:rsidRDefault="00BA075E" w:rsidP="005110E1">
      <w:pPr>
        <w:spacing w:after="0"/>
        <w:jc w:val="right"/>
        <w:rPr>
          <w:rFonts w:ascii="Arial Narrow" w:eastAsia="Times New Roman" w:hAnsi="Arial Narrow" w:cs="Arial"/>
          <w:b/>
          <w:lang w:eastAsia="sl-SI"/>
        </w:rPr>
      </w:pPr>
    </w:p>
    <w:p w14:paraId="01448850" w14:textId="77777777" w:rsidR="00BA075E" w:rsidRDefault="00BA075E" w:rsidP="005110E1">
      <w:pPr>
        <w:spacing w:after="0"/>
        <w:jc w:val="right"/>
        <w:rPr>
          <w:rFonts w:ascii="Arial Narrow" w:eastAsia="Times New Roman" w:hAnsi="Arial Narrow" w:cs="Arial"/>
          <w:b/>
          <w:lang w:eastAsia="sl-SI"/>
        </w:rPr>
      </w:pPr>
    </w:p>
    <w:p w14:paraId="2D814B85" w14:textId="77777777" w:rsidR="00BA075E" w:rsidRDefault="00BA075E" w:rsidP="005110E1">
      <w:pPr>
        <w:spacing w:after="0"/>
        <w:jc w:val="right"/>
        <w:rPr>
          <w:rFonts w:ascii="Arial Narrow" w:eastAsia="Times New Roman" w:hAnsi="Arial Narrow" w:cs="Arial"/>
          <w:b/>
          <w:lang w:eastAsia="sl-SI"/>
        </w:rPr>
      </w:pPr>
    </w:p>
    <w:p w14:paraId="780715C5" w14:textId="77777777" w:rsidR="00BA075E" w:rsidRDefault="00BA075E" w:rsidP="005110E1">
      <w:pPr>
        <w:spacing w:after="0"/>
        <w:jc w:val="right"/>
        <w:rPr>
          <w:rFonts w:ascii="Arial Narrow" w:eastAsia="Times New Roman" w:hAnsi="Arial Narrow" w:cs="Arial"/>
          <w:b/>
          <w:lang w:eastAsia="sl-SI"/>
        </w:rPr>
      </w:pPr>
    </w:p>
    <w:p w14:paraId="2E6F21D9" w14:textId="77777777" w:rsidR="0037293E" w:rsidRDefault="0037293E" w:rsidP="005110E1">
      <w:pPr>
        <w:spacing w:after="0"/>
        <w:jc w:val="right"/>
        <w:rPr>
          <w:rFonts w:ascii="Arial Narrow" w:eastAsia="Times New Roman" w:hAnsi="Arial Narrow" w:cs="Arial"/>
          <w:b/>
          <w:lang w:eastAsia="sl-SI"/>
        </w:rPr>
      </w:pPr>
    </w:p>
    <w:p w14:paraId="51E3D8D1" w14:textId="77777777" w:rsidR="0037293E" w:rsidRDefault="0037293E" w:rsidP="005110E1">
      <w:pPr>
        <w:spacing w:after="0"/>
        <w:jc w:val="right"/>
        <w:rPr>
          <w:rFonts w:ascii="Arial Narrow" w:eastAsia="Times New Roman" w:hAnsi="Arial Narrow" w:cs="Arial"/>
          <w:b/>
          <w:lang w:eastAsia="sl-SI"/>
        </w:rPr>
      </w:pPr>
    </w:p>
    <w:p w14:paraId="3458D7D7" w14:textId="77777777" w:rsidR="0037293E" w:rsidRDefault="0037293E" w:rsidP="005110E1">
      <w:pPr>
        <w:spacing w:after="0"/>
        <w:jc w:val="right"/>
        <w:rPr>
          <w:rFonts w:ascii="Arial Narrow" w:eastAsia="Times New Roman" w:hAnsi="Arial Narrow" w:cs="Arial"/>
          <w:b/>
          <w:lang w:eastAsia="sl-SI"/>
        </w:rPr>
      </w:pPr>
    </w:p>
    <w:p w14:paraId="4F012163" w14:textId="77777777" w:rsidR="00F2310F" w:rsidRDefault="00F2310F" w:rsidP="005110E1">
      <w:pPr>
        <w:spacing w:after="0"/>
        <w:jc w:val="right"/>
        <w:rPr>
          <w:rFonts w:ascii="Arial Narrow" w:eastAsia="Times New Roman" w:hAnsi="Arial Narrow" w:cs="Arial"/>
          <w:b/>
          <w:lang w:eastAsia="sl-SI"/>
        </w:rPr>
      </w:pPr>
    </w:p>
    <w:p w14:paraId="0AF01DF8" w14:textId="77777777" w:rsidR="00F2310F" w:rsidRDefault="00F2310F" w:rsidP="005110E1">
      <w:pPr>
        <w:spacing w:after="0"/>
        <w:jc w:val="right"/>
        <w:rPr>
          <w:rFonts w:ascii="Arial Narrow" w:eastAsia="Times New Roman" w:hAnsi="Arial Narrow" w:cs="Arial"/>
          <w:b/>
          <w:lang w:eastAsia="sl-SI"/>
        </w:rPr>
      </w:pPr>
    </w:p>
    <w:p w14:paraId="64D2201E" w14:textId="77777777" w:rsidR="00F2310F" w:rsidRDefault="00F2310F" w:rsidP="005110E1">
      <w:pPr>
        <w:spacing w:after="0"/>
        <w:jc w:val="right"/>
        <w:rPr>
          <w:rFonts w:ascii="Arial Narrow" w:eastAsia="Times New Roman" w:hAnsi="Arial Narrow" w:cs="Arial"/>
          <w:b/>
          <w:lang w:eastAsia="sl-SI"/>
        </w:rPr>
      </w:pPr>
    </w:p>
    <w:p w14:paraId="6968C7F8" w14:textId="77777777" w:rsidR="00BA075E" w:rsidRDefault="00BA075E" w:rsidP="005110E1">
      <w:pPr>
        <w:spacing w:after="0"/>
        <w:jc w:val="right"/>
        <w:rPr>
          <w:rFonts w:ascii="Arial Narrow" w:eastAsia="Times New Roman" w:hAnsi="Arial Narrow" w:cs="Arial"/>
          <w:b/>
          <w:lang w:eastAsia="sl-SI"/>
        </w:rPr>
      </w:pPr>
    </w:p>
    <w:p w14:paraId="23388590" w14:textId="77777777" w:rsidR="00D939D4" w:rsidRDefault="00D939D4" w:rsidP="005110E1">
      <w:pPr>
        <w:spacing w:after="0"/>
        <w:jc w:val="right"/>
        <w:rPr>
          <w:rFonts w:ascii="Arial Narrow" w:eastAsia="Times New Roman" w:hAnsi="Arial Narrow" w:cs="Arial"/>
          <w:b/>
          <w:lang w:eastAsia="sl-SI"/>
        </w:rPr>
      </w:pPr>
    </w:p>
    <w:p w14:paraId="2BDC767C" w14:textId="77777777" w:rsidR="00D939D4" w:rsidRDefault="00D939D4" w:rsidP="005110E1">
      <w:pPr>
        <w:spacing w:after="0"/>
        <w:jc w:val="right"/>
        <w:rPr>
          <w:rFonts w:ascii="Arial Narrow" w:eastAsia="Times New Roman" w:hAnsi="Arial Narrow" w:cs="Arial"/>
          <w:b/>
          <w:lang w:eastAsia="sl-SI"/>
        </w:rPr>
      </w:pPr>
    </w:p>
    <w:p w14:paraId="05805900" w14:textId="77777777" w:rsidR="00BA075E" w:rsidRDefault="00BA075E" w:rsidP="005110E1">
      <w:pPr>
        <w:spacing w:after="0"/>
        <w:jc w:val="right"/>
        <w:rPr>
          <w:rFonts w:ascii="Arial Narrow" w:eastAsia="Times New Roman" w:hAnsi="Arial Narrow" w:cs="Arial"/>
          <w:b/>
          <w:lang w:eastAsia="sl-SI"/>
        </w:rPr>
      </w:pPr>
    </w:p>
    <w:p w14:paraId="4D3331B2" w14:textId="77777777" w:rsidR="00BA075E" w:rsidRDefault="00BA075E" w:rsidP="005110E1">
      <w:pPr>
        <w:spacing w:after="0"/>
        <w:jc w:val="right"/>
        <w:rPr>
          <w:rFonts w:ascii="Arial Narrow" w:eastAsia="Times New Roman" w:hAnsi="Arial Narrow" w:cs="Arial"/>
          <w:b/>
          <w:lang w:eastAsia="sl-SI"/>
        </w:rPr>
      </w:pPr>
    </w:p>
    <w:p w14:paraId="32BB55B6" w14:textId="681C89FA" w:rsidR="00DE38E2" w:rsidRPr="008342D6" w:rsidRDefault="00866A23" w:rsidP="005110E1">
      <w:pPr>
        <w:spacing w:after="0"/>
        <w:jc w:val="right"/>
        <w:rPr>
          <w:rFonts w:ascii="Arial" w:eastAsia="Times New Roman" w:hAnsi="Arial" w:cs="Arial"/>
          <w:b/>
          <w:lang w:eastAsia="sl-SI"/>
        </w:rPr>
      </w:pPr>
      <w:r w:rsidRPr="008342D6">
        <w:rPr>
          <w:rFonts w:ascii="Arial" w:eastAsia="Times New Roman" w:hAnsi="Arial" w:cs="Arial"/>
          <w:b/>
          <w:lang w:eastAsia="sl-SI"/>
        </w:rPr>
        <w:t>OBR</w:t>
      </w:r>
      <w:r w:rsidR="00206F9C" w:rsidRPr="008342D6">
        <w:rPr>
          <w:rFonts w:ascii="Arial" w:eastAsia="Times New Roman" w:hAnsi="Arial" w:cs="Arial"/>
          <w:b/>
          <w:lang w:eastAsia="sl-SI"/>
        </w:rPr>
        <w:t>AZEC</w:t>
      </w:r>
      <w:r w:rsidRPr="008342D6">
        <w:rPr>
          <w:rFonts w:ascii="Arial" w:eastAsia="Times New Roman" w:hAnsi="Arial" w:cs="Arial"/>
          <w:b/>
          <w:lang w:eastAsia="sl-SI"/>
        </w:rPr>
        <w:t>-</w:t>
      </w:r>
      <w:r w:rsidR="005B47FB" w:rsidRPr="008342D6">
        <w:rPr>
          <w:rFonts w:ascii="Arial" w:eastAsia="Times New Roman" w:hAnsi="Arial" w:cs="Arial"/>
          <w:b/>
          <w:lang w:eastAsia="sl-SI"/>
        </w:rPr>
        <w:t>4</w:t>
      </w:r>
    </w:p>
    <w:p w14:paraId="57D3FEEF" w14:textId="77777777" w:rsidR="00DE38E2" w:rsidRPr="00DA0766" w:rsidRDefault="00DE38E2" w:rsidP="005110E1">
      <w:pPr>
        <w:spacing w:after="0"/>
        <w:rPr>
          <w:rFonts w:ascii="Arial Narrow" w:eastAsia="Times New Roman" w:hAnsi="Arial Narrow"/>
          <w:b/>
          <w:lang w:eastAsia="sl-SI"/>
        </w:rPr>
      </w:pPr>
    </w:p>
    <w:p w14:paraId="7AE7EC2A" w14:textId="34B3C265" w:rsidR="003B42F9" w:rsidRPr="003B42F9" w:rsidRDefault="00E048AD" w:rsidP="005110E1">
      <w:pPr>
        <w:spacing w:after="0"/>
        <w:rPr>
          <w:rFonts w:ascii="Arial" w:eastAsia="Times New Roman" w:hAnsi="Arial" w:cs="Arial"/>
          <w:b/>
          <w:lang w:eastAsia="sl-SI"/>
        </w:rPr>
      </w:pPr>
      <w:bookmarkStart w:id="2" w:name="_Hlk506309336"/>
      <w:r>
        <w:rPr>
          <w:rFonts w:ascii="Arial" w:eastAsia="Times New Roman" w:hAnsi="Arial" w:cs="Arial"/>
          <w:b/>
          <w:lang w:eastAsia="sl-SI"/>
        </w:rPr>
        <w:t>Osnovna šola Franceta Prešerna Kranj</w:t>
      </w:r>
    </w:p>
    <w:p w14:paraId="1AF33310" w14:textId="42E112C7" w:rsidR="0030262F" w:rsidRPr="003B42F9" w:rsidRDefault="00E048AD" w:rsidP="005110E1">
      <w:pPr>
        <w:spacing w:after="0"/>
        <w:rPr>
          <w:rFonts w:ascii="Arial" w:eastAsia="Times New Roman" w:hAnsi="Arial" w:cs="Arial"/>
          <w:lang w:eastAsia="sl-SI"/>
        </w:rPr>
      </w:pPr>
      <w:r>
        <w:rPr>
          <w:rFonts w:ascii="Arial" w:eastAsia="Times New Roman" w:hAnsi="Arial" w:cs="Arial"/>
          <w:lang w:eastAsia="sl-SI"/>
        </w:rPr>
        <w:t>Kidričeva cesta 49</w:t>
      </w:r>
      <w:r w:rsidR="008342D6">
        <w:rPr>
          <w:rFonts w:ascii="Arial" w:eastAsia="Times New Roman" w:hAnsi="Arial" w:cs="Arial"/>
          <w:lang w:eastAsia="sl-SI"/>
        </w:rPr>
        <w:t xml:space="preserve">, </w:t>
      </w:r>
      <w:r w:rsidR="003B42F9" w:rsidRPr="003B42F9">
        <w:rPr>
          <w:rFonts w:ascii="Arial" w:eastAsia="Times New Roman" w:hAnsi="Arial" w:cs="Arial"/>
          <w:lang w:eastAsia="sl-SI"/>
        </w:rPr>
        <w:t>4</w:t>
      </w:r>
      <w:r>
        <w:rPr>
          <w:rFonts w:ascii="Arial" w:eastAsia="Times New Roman" w:hAnsi="Arial" w:cs="Arial"/>
          <w:lang w:eastAsia="sl-SI"/>
        </w:rPr>
        <w:t>000 Kranj</w:t>
      </w:r>
      <w:r w:rsidR="0030262F" w:rsidRPr="003B42F9">
        <w:rPr>
          <w:rFonts w:ascii="Arial" w:eastAsia="Times New Roman" w:hAnsi="Arial" w:cs="Arial"/>
          <w:lang w:eastAsia="sl-SI"/>
        </w:rPr>
        <w:t>,</w:t>
      </w:r>
    </w:p>
    <w:p w14:paraId="7EFAB27E" w14:textId="4D39D8B0" w:rsidR="0030262F" w:rsidRPr="003B42F9" w:rsidRDefault="0030262F" w:rsidP="005110E1">
      <w:pPr>
        <w:spacing w:after="0"/>
        <w:rPr>
          <w:rFonts w:ascii="Arial" w:eastAsia="Times New Roman" w:hAnsi="Arial" w:cs="Arial"/>
          <w:lang w:eastAsia="sl-SI"/>
        </w:rPr>
      </w:pPr>
      <w:r w:rsidRPr="003B42F9">
        <w:rPr>
          <w:rFonts w:ascii="Arial" w:eastAsia="Times New Roman" w:hAnsi="Arial" w:cs="Arial"/>
          <w:lang w:eastAsia="sl-SI"/>
        </w:rPr>
        <w:t xml:space="preserve">ki jo zastopa </w:t>
      </w:r>
      <w:r w:rsidR="00E048AD">
        <w:rPr>
          <w:rFonts w:ascii="Arial" w:eastAsia="Times New Roman" w:hAnsi="Arial" w:cs="Arial"/>
          <w:lang w:eastAsia="sl-SI"/>
        </w:rPr>
        <w:t>ravnatelj</w:t>
      </w:r>
      <w:r w:rsidR="00BA075E">
        <w:rPr>
          <w:rFonts w:ascii="Arial" w:eastAsia="Times New Roman" w:hAnsi="Arial" w:cs="Arial"/>
          <w:lang w:eastAsia="sl-SI"/>
        </w:rPr>
        <w:t>ica</w:t>
      </w:r>
      <w:r w:rsidR="00E048AD">
        <w:rPr>
          <w:rFonts w:ascii="Arial" w:eastAsia="Times New Roman" w:hAnsi="Arial" w:cs="Arial"/>
          <w:lang w:eastAsia="sl-SI"/>
        </w:rPr>
        <w:t xml:space="preserve">: </w:t>
      </w:r>
      <w:r w:rsidR="00BA075E">
        <w:rPr>
          <w:rFonts w:ascii="Arial" w:eastAsia="Times New Roman" w:hAnsi="Arial" w:cs="Arial"/>
          <w:lang w:eastAsia="sl-SI"/>
        </w:rPr>
        <w:t>Sonja Grilc</w:t>
      </w:r>
    </w:p>
    <w:p w14:paraId="729E8920" w14:textId="7A0CA1A9" w:rsidR="0030262F" w:rsidRPr="003B42F9" w:rsidRDefault="0030262F" w:rsidP="005110E1">
      <w:pPr>
        <w:spacing w:after="0"/>
        <w:rPr>
          <w:rFonts w:ascii="Arial" w:eastAsia="Times New Roman" w:hAnsi="Arial" w:cs="Arial"/>
          <w:lang w:eastAsia="sl-SI"/>
        </w:rPr>
      </w:pPr>
      <w:r w:rsidRPr="003B42F9">
        <w:rPr>
          <w:rFonts w:ascii="Arial" w:eastAsia="Times New Roman" w:hAnsi="Arial" w:cs="Arial"/>
          <w:lang w:eastAsia="sl-SI"/>
        </w:rPr>
        <w:t xml:space="preserve">Identifikacijska številka za DDV: </w:t>
      </w:r>
      <w:r w:rsidR="00E048AD">
        <w:rPr>
          <w:rFonts w:ascii="Arial" w:eastAsia="Times New Roman" w:hAnsi="Arial" w:cs="Arial"/>
          <w:lang w:eastAsia="sl-SI"/>
        </w:rPr>
        <w:t>SI94256454</w:t>
      </w:r>
    </w:p>
    <w:p w14:paraId="46FF8C7B" w14:textId="4AE59A1F" w:rsidR="0030262F" w:rsidRPr="003B42F9" w:rsidRDefault="0030262F" w:rsidP="005110E1">
      <w:pPr>
        <w:spacing w:after="0"/>
        <w:rPr>
          <w:rFonts w:ascii="Arial" w:eastAsia="Times New Roman" w:hAnsi="Arial" w:cs="Arial"/>
          <w:lang w:eastAsia="sl-SI"/>
        </w:rPr>
      </w:pPr>
      <w:r w:rsidRPr="003B42F9">
        <w:rPr>
          <w:rFonts w:ascii="Arial" w:eastAsia="Times New Roman" w:hAnsi="Arial" w:cs="Arial"/>
          <w:lang w:eastAsia="sl-SI"/>
        </w:rPr>
        <w:t xml:space="preserve">Matična številka: </w:t>
      </w:r>
      <w:r w:rsidR="00E048AD">
        <w:rPr>
          <w:rFonts w:ascii="Arial" w:eastAsia="Times New Roman" w:hAnsi="Arial" w:cs="Arial"/>
          <w:lang w:eastAsia="sl-SI"/>
        </w:rPr>
        <w:t>5086035000</w:t>
      </w:r>
    </w:p>
    <w:p w14:paraId="54BD2E43" w14:textId="77777777" w:rsidR="0030262F" w:rsidRPr="003B42F9" w:rsidRDefault="003B42F9" w:rsidP="005110E1">
      <w:pPr>
        <w:spacing w:after="0"/>
        <w:rPr>
          <w:rFonts w:ascii="Arial" w:eastAsia="Times New Roman" w:hAnsi="Arial" w:cs="Arial"/>
          <w:lang w:eastAsia="sl-SI"/>
        </w:rPr>
      </w:pPr>
      <w:r w:rsidRPr="003B42F9">
        <w:rPr>
          <w:rFonts w:ascii="Arial" w:eastAsia="Times New Roman" w:hAnsi="Arial" w:cs="Arial"/>
          <w:bCs/>
          <w:lang w:eastAsia="sl-SI"/>
        </w:rPr>
        <w:t xml:space="preserve">(v nadaljevanju </w:t>
      </w:r>
      <w:r w:rsidRPr="003B42F9">
        <w:rPr>
          <w:rFonts w:ascii="Arial" w:eastAsia="Times New Roman" w:hAnsi="Arial" w:cs="Arial"/>
          <w:b/>
          <w:bCs/>
          <w:lang w:eastAsia="sl-SI"/>
        </w:rPr>
        <w:t>naročnik</w:t>
      </w:r>
      <w:r w:rsidRPr="003B42F9">
        <w:rPr>
          <w:rFonts w:ascii="Arial" w:eastAsia="Times New Roman" w:hAnsi="Arial" w:cs="Arial"/>
          <w:bCs/>
          <w:lang w:eastAsia="sl-SI"/>
        </w:rPr>
        <w:t>)</w:t>
      </w:r>
      <w:r w:rsidRPr="003B42F9">
        <w:rPr>
          <w:rFonts w:ascii="Arial" w:eastAsia="Times New Roman" w:hAnsi="Arial" w:cs="Arial"/>
          <w:lang w:eastAsia="sl-SI"/>
        </w:rPr>
        <w:t>.</w:t>
      </w:r>
    </w:p>
    <w:p w14:paraId="78A4A989" w14:textId="77777777" w:rsidR="003B42F9" w:rsidRPr="003B42F9" w:rsidRDefault="003B42F9" w:rsidP="005110E1">
      <w:pPr>
        <w:spacing w:after="0"/>
        <w:rPr>
          <w:rFonts w:ascii="Arial" w:eastAsia="Times New Roman" w:hAnsi="Arial" w:cs="Arial"/>
          <w:lang w:eastAsia="sl-SI"/>
        </w:rPr>
      </w:pPr>
    </w:p>
    <w:p w14:paraId="6008EDDF" w14:textId="77777777" w:rsidR="0030262F" w:rsidRPr="003B42F9" w:rsidRDefault="0030262F" w:rsidP="005110E1">
      <w:pPr>
        <w:autoSpaceDE w:val="0"/>
        <w:autoSpaceDN w:val="0"/>
        <w:adjustRightInd w:val="0"/>
        <w:spacing w:after="0"/>
        <w:rPr>
          <w:rFonts w:ascii="Arial" w:eastAsia="Times New Roman" w:hAnsi="Arial" w:cs="Arial"/>
          <w:lang w:eastAsia="sl-SI"/>
        </w:rPr>
      </w:pPr>
      <w:r w:rsidRPr="003B42F9">
        <w:rPr>
          <w:rFonts w:ascii="Arial" w:eastAsia="Times New Roman" w:hAnsi="Arial" w:cs="Arial"/>
          <w:lang w:eastAsia="sl-SI"/>
        </w:rPr>
        <w:t>in</w:t>
      </w:r>
    </w:p>
    <w:p w14:paraId="519A5CA7" w14:textId="77777777" w:rsidR="0030262F" w:rsidRPr="003B42F9" w:rsidRDefault="0030262F" w:rsidP="005110E1">
      <w:pPr>
        <w:autoSpaceDE w:val="0"/>
        <w:autoSpaceDN w:val="0"/>
        <w:adjustRightInd w:val="0"/>
        <w:spacing w:after="0"/>
        <w:rPr>
          <w:rFonts w:ascii="Arial" w:eastAsia="Times New Roman" w:hAnsi="Arial" w:cs="Arial"/>
          <w:lang w:eastAsia="sl-SI"/>
        </w:rPr>
      </w:pPr>
    </w:p>
    <w:p w14:paraId="29E147F0" w14:textId="77777777" w:rsidR="0030262F" w:rsidRPr="003B42F9" w:rsidRDefault="0030262F" w:rsidP="005110E1">
      <w:pPr>
        <w:autoSpaceDE w:val="0"/>
        <w:autoSpaceDN w:val="0"/>
        <w:adjustRightInd w:val="0"/>
        <w:spacing w:after="0"/>
        <w:rPr>
          <w:rFonts w:ascii="Arial" w:eastAsia="Times New Roman" w:hAnsi="Arial" w:cs="Arial"/>
          <w:lang w:eastAsia="sl-SI"/>
        </w:rPr>
      </w:pP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lang w:eastAsia="sl-SI"/>
        </w:rPr>
        <w:t>,</w:t>
      </w:r>
    </w:p>
    <w:p w14:paraId="429190CA" w14:textId="77777777" w:rsidR="0030262F" w:rsidRPr="003B42F9" w:rsidRDefault="0030262F" w:rsidP="005110E1">
      <w:pPr>
        <w:autoSpaceDE w:val="0"/>
        <w:autoSpaceDN w:val="0"/>
        <w:adjustRightInd w:val="0"/>
        <w:spacing w:after="0"/>
        <w:rPr>
          <w:rFonts w:ascii="Arial" w:eastAsia="Times New Roman" w:hAnsi="Arial" w:cs="Arial"/>
          <w:lang w:eastAsia="sl-SI"/>
        </w:rPr>
      </w:pPr>
      <w:r w:rsidRPr="003B42F9">
        <w:rPr>
          <w:rFonts w:ascii="Arial" w:eastAsia="Times New Roman" w:hAnsi="Arial" w:cs="Arial"/>
          <w:lang w:eastAsia="sl-SI"/>
        </w:rPr>
        <w:t xml:space="preserve">ki ga / jo zastopa direktor / ica: </w:t>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p>
    <w:p w14:paraId="656C5D9D" w14:textId="4F9A4677" w:rsidR="0030262F" w:rsidRPr="003B42F9" w:rsidRDefault="0030262F" w:rsidP="00314920">
      <w:pPr>
        <w:autoSpaceDE w:val="0"/>
        <w:autoSpaceDN w:val="0"/>
        <w:adjustRightInd w:val="0"/>
        <w:spacing w:after="0"/>
        <w:rPr>
          <w:rFonts w:ascii="Arial" w:eastAsia="Times New Roman" w:hAnsi="Arial" w:cs="Arial"/>
          <w:lang w:eastAsia="sl-SI"/>
        </w:rPr>
      </w:pPr>
      <w:r w:rsidRPr="003B42F9">
        <w:rPr>
          <w:rFonts w:ascii="Arial" w:eastAsia="Times New Roman" w:hAnsi="Arial" w:cs="Arial"/>
          <w:lang w:eastAsia="sl-SI"/>
        </w:rPr>
        <w:t>Identifikacijska številka za DDV:</w:t>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p>
    <w:p w14:paraId="09502DC6" w14:textId="6C8E2BD4" w:rsidR="0030262F" w:rsidRPr="003B42F9" w:rsidRDefault="0030262F" w:rsidP="00314920">
      <w:pPr>
        <w:autoSpaceDE w:val="0"/>
        <w:autoSpaceDN w:val="0"/>
        <w:adjustRightInd w:val="0"/>
        <w:spacing w:after="0"/>
        <w:rPr>
          <w:rFonts w:ascii="Arial" w:eastAsia="Times New Roman" w:hAnsi="Arial" w:cs="Arial"/>
          <w:lang w:eastAsia="sl-SI"/>
        </w:rPr>
      </w:pPr>
      <w:r w:rsidRPr="003B42F9">
        <w:rPr>
          <w:rFonts w:ascii="Arial" w:eastAsia="Times New Roman" w:hAnsi="Arial" w:cs="Arial"/>
          <w:lang w:eastAsia="sl-SI"/>
        </w:rPr>
        <w:t>Matična številka:</w:t>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r w:rsidRPr="003B42F9">
        <w:rPr>
          <w:rFonts w:ascii="Arial" w:eastAsia="Times New Roman" w:hAnsi="Arial" w:cs="Arial"/>
          <w:u w:val="dotted"/>
          <w:lang w:eastAsia="sl-SI"/>
        </w:rPr>
        <w:tab/>
      </w:r>
    </w:p>
    <w:p w14:paraId="63F8C152" w14:textId="77777777" w:rsidR="003B42F9" w:rsidRPr="003B42F9" w:rsidRDefault="003B42F9" w:rsidP="003B42F9">
      <w:pPr>
        <w:autoSpaceDE w:val="0"/>
        <w:autoSpaceDN w:val="0"/>
        <w:adjustRightInd w:val="0"/>
        <w:spacing w:after="0"/>
        <w:rPr>
          <w:rFonts w:ascii="Arial" w:eastAsia="Times New Roman" w:hAnsi="Arial" w:cs="Arial"/>
          <w:lang w:eastAsia="sl-SI"/>
        </w:rPr>
      </w:pPr>
      <w:r w:rsidRPr="003B42F9">
        <w:rPr>
          <w:rFonts w:ascii="Arial" w:eastAsia="Times New Roman" w:hAnsi="Arial" w:cs="Arial"/>
          <w:lang w:eastAsia="sl-SI"/>
        </w:rPr>
        <w:t xml:space="preserve">(v nadaljevanju: </w:t>
      </w:r>
      <w:r w:rsidRPr="003B42F9">
        <w:rPr>
          <w:rFonts w:ascii="Arial" w:eastAsia="Times New Roman" w:hAnsi="Arial" w:cs="Arial"/>
          <w:b/>
          <w:lang w:eastAsia="sl-SI"/>
        </w:rPr>
        <w:t>izvajalec</w:t>
      </w:r>
      <w:r w:rsidRPr="003B42F9">
        <w:rPr>
          <w:rFonts w:ascii="Arial" w:eastAsia="Times New Roman" w:hAnsi="Arial" w:cs="Arial"/>
          <w:lang w:eastAsia="sl-SI"/>
        </w:rPr>
        <w:t>).</w:t>
      </w:r>
    </w:p>
    <w:bookmarkEnd w:id="2"/>
    <w:p w14:paraId="591D5010" w14:textId="77777777" w:rsidR="0030262F" w:rsidRPr="003B42F9" w:rsidRDefault="0030262F" w:rsidP="00314920">
      <w:pPr>
        <w:spacing w:after="0"/>
        <w:jc w:val="both"/>
        <w:rPr>
          <w:rFonts w:ascii="Arial" w:eastAsia="Times New Roman" w:hAnsi="Arial" w:cs="Arial"/>
          <w:lang w:eastAsia="sl-SI"/>
        </w:rPr>
      </w:pPr>
    </w:p>
    <w:p w14:paraId="54955785" w14:textId="77777777" w:rsidR="0030262F" w:rsidRPr="003B42F9" w:rsidRDefault="0030262F" w:rsidP="00314920">
      <w:pPr>
        <w:spacing w:after="0"/>
        <w:jc w:val="both"/>
        <w:rPr>
          <w:rFonts w:ascii="Arial" w:eastAsia="Times New Roman" w:hAnsi="Arial" w:cs="Arial"/>
          <w:lang w:eastAsia="sl-SI"/>
        </w:rPr>
      </w:pPr>
      <w:r w:rsidRPr="003B42F9">
        <w:rPr>
          <w:rFonts w:ascii="Arial" w:eastAsia="Times New Roman" w:hAnsi="Arial" w:cs="Arial"/>
          <w:lang w:eastAsia="sl-SI"/>
        </w:rPr>
        <w:t>sklepata naslednjo</w:t>
      </w:r>
    </w:p>
    <w:p w14:paraId="004B5DC4" w14:textId="77777777" w:rsidR="0030262F" w:rsidRPr="003B42F9" w:rsidRDefault="0030262F" w:rsidP="00314920">
      <w:pPr>
        <w:spacing w:after="0"/>
        <w:jc w:val="both"/>
        <w:rPr>
          <w:rFonts w:ascii="Arial" w:eastAsia="Times New Roman" w:hAnsi="Arial" w:cs="Arial"/>
          <w:lang w:eastAsia="sl-SI"/>
        </w:rPr>
      </w:pPr>
    </w:p>
    <w:p w14:paraId="6658D083" w14:textId="77777777" w:rsidR="00A112FF" w:rsidRPr="003B42F9" w:rsidRDefault="00A112FF" w:rsidP="00314920">
      <w:pPr>
        <w:spacing w:after="0"/>
        <w:jc w:val="both"/>
        <w:rPr>
          <w:rFonts w:ascii="Arial" w:eastAsia="Times New Roman" w:hAnsi="Arial" w:cs="Arial"/>
          <w:lang w:eastAsia="sl-SI"/>
        </w:rPr>
      </w:pPr>
    </w:p>
    <w:p w14:paraId="10F28042" w14:textId="422F296F" w:rsidR="00EE31A3" w:rsidRPr="00DA0766" w:rsidRDefault="0030262F" w:rsidP="00EE31A3">
      <w:pPr>
        <w:spacing w:after="0"/>
        <w:jc w:val="center"/>
        <w:rPr>
          <w:rFonts w:ascii="Arial Narrow" w:eastAsia="Times New Roman" w:hAnsi="Arial Narrow"/>
          <w:lang w:eastAsia="sl-SI"/>
        </w:rPr>
      </w:pPr>
      <w:r w:rsidRPr="003B42F9">
        <w:rPr>
          <w:rFonts w:ascii="Arial" w:eastAsia="Times New Roman" w:hAnsi="Arial" w:cs="Arial"/>
          <w:b/>
          <w:lang w:eastAsia="sl-SI"/>
        </w:rPr>
        <w:t xml:space="preserve">POGODBO O </w:t>
      </w:r>
      <w:r w:rsidR="00A112FF" w:rsidRPr="003B42F9">
        <w:rPr>
          <w:rFonts w:ascii="Arial" w:eastAsia="Times New Roman" w:hAnsi="Arial" w:cs="Arial"/>
          <w:b/>
          <w:lang w:eastAsia="sl-SI"/>
        </w:rPr>
        <w:t>IZVAJANJU STORITEV</w:t>
      </w:r>
      <w:r w:rsidR="00A112FF" w:rsidRPr="003B42F9">
        <w:rPr>
          <w:rFonts w:ascii="Arial" w:hAnsi="Arial" w:cs="Arial"/>
          <w:b/>
        </w:rPr>
        <w:t xml:space="preserve"> PRIPRAVE</w:t>
      </w:r>
      <w:r w:rsidR="00EE31A3" w:rsidRPr="00EE31A3">
        <w:rPr>
          <w:rFonts w:ascii="Arial" w:eastAsia="Times New Roman" w:hAnsi="Arial" w:cs="Arial"/>
          <w:b/>
          <w:bCs/>
          <w:lang w:eastAsia="sl-SI"/>
        </w:rPr>
        <w:t xml:space="preserve"> </w:t>
      </w:r>
      <w:r w:rsidR="00EE31A3">
        <w:rPr>
          <w:rFonts w:ascii="Arial" w:eastAsia="Times New Roman" w:hAnsi="Arial" w:cs="Arial"/>
          <w:b/>
          <w:bCs/>
          <w:lang w:eastAsia="sl-SI"/>
        </w:rPr>
        <w:t>IN DOSTAVA DNEVNIH OBROKOV ZA UČENCE IN ZAPOSLENE NA OSNOVNI ŠOLI FRANCETA PREŠERNA ZA DOBO 48 MESECEV</w:t>
      </w:r>
    </w:p>
    <w:p w14:paraId="78442727" w14:textId="526568CF" w:rsidR="000F6DC1" w:rsidRPr="003B42F9" w:rsidRDefault="00A112FF" w:rsidP="00314920">
      <w:pPr>
        <w:spacing w:after="0"/>
        <w:jc w:val="center"/>
        <w:rPr>
          <w:rFonts w:ascii="Arial" w:eastAsia="Times New Roman" w:hAnsi="Arial" w:cs="Arial"/>
          <w:b/>
          <w:lang w:eastAsia="sl-SI"/>
        </w:rPr>
      </w:pPr>
      <w:r w:rsidRPr="003B42F9">
        <w:rPr>
          <w:rFonts w:ascii="Arial" w:hAnsi="Arial" w:cs="Arial"/>
          <w:b/>
        </w:rPr>
        <w:t xml:space="preserve"> </w:t>
      </w:r>
    </w:p>
    <w:p w14:paraId="6534BAC7" w14:textId="77777777" w:rsidR="000F6DC1" w:rsidRPr="00DA0766" w:rsidRDefault="000F6DC1" w:rsidP="00314920">
      <w:pPr>
        <w:spacing w:after="0"/>
        <w:jc w:val="both"/>
        <w:rPr>
          <w:rFonts w:ascii="Arial Narrow" w:eastAsia="Times New Roman" w:hAnsi="Arial Narrow" w:cs="Arial"/>
          <w:lang w:eastAsia="sl-SI"/>
        </w:rPr>
      </w:pPr>
    </w:p>
    <w:p w14:paraId="32EE52F7" w14:textId="77777777" w:rsidR="0030262F" w:rsidRPr="003B42F9" w:rsidRDefault="0030262F" w:rsidP="00314920">
      <w:pPr>
        <w:spacing w:after="0"/>
        <w:jc w:val="both"/>
        <w:rPr>
          <w:rFonts w:ascii="Arial" w:eastAsia="Times New Roman" w:hAnsi="Arial" w:cs="Arial"/>
          <w:u w:val="single"/>
          <w:lang w:eastAsia="sl-SI"/>
        </w:rPr>
      </w:pPr>
      <w:r w:rsidRPr="003B42F9">
        <w:rPr>
          <w:rFonts w:ascii="Arial" w:eastAsia="Times New Roman" w:hAnsi="Arial" w:cs="Arial"/>
          <w:u w:val="single"/>
          <w:lang w:eastAsia="sl-SI"/>
        </w:rPr>
        <w:t>UVODNA DOLOČILA</w:t>
      </w:r>
    </w:p>
    <w:p w14:paraId="7BF18C11" w14:textId="77777777" w:rsidR="0030262F" w:rsidRPr="003B42F9" w:rsidRDefault="0030262F" w:rsidP="009566D7">
      <w:pPr>
        <w:numPr>
          <w:ilvl w:val="0"/>
          <w:numId w:val="1"/>
        </w:numPr>
        <w:spacing w:after="0"/>
        <w:jc w:val="center"/>
        <w:rPr>
          <w:rFonts w:ascii="Arial" w:eastAsia="Times New Roman" w:hAnsi="Arial" w:cs="Arial"/>
          <w:b/>
          <w:lang w:eastAsia="sl-SI"/>
        </w:rPr>
      </w:pPr>
      <w:r w:rsidRPr="003B42F9">
        <w:rPr>
          <w:rFonts w:ascii="Arial" w:eastAsia="Times New Roman" w:hAnsi="Arial" w:cs="Arial"/>
          <w:b/>
          <w:lang w:eastAsia="sl-SI"/>
        </w:rPr>
        <w:t>člen</w:t>
      </w:r>
    </w:p>
    <w:p w14:paraId="7C976D2C" w14:textId="4E81EEE5" w:rsidR="0030262F" w:rsidRPr="003B42F9" w:rsidRDefault="0030262F" w:rsidP="00314920">
      <w:pPr>
        <w:spacing w:after="0"/>
        <w:jc w:val="both"/>
        <w:rPr>
          <w:rFonts w:ascii="Arial" w:eastAsia="Times New Roman" w:hAnsi="Arial" w:cs="Arial"/>
          <w:bCs/>
          <w:lang w:eastAsia="sl-SI"/>
        </w:rPr>
      </w:pPr>
      <w:r w:rsidRPr="003B42F9">
        <w:rPr>
          <w:rFonts w:ascii="Arial" w:eastAsia="Times New Roman" w:hAnsi="Arial" w:cs="Arial"/>
          <w:bCs/>
          <w:lang w:eastAsia="sl-SI"/>
        </w:rPr>
        <w:t>Pogodbeni stranki (</w:t>
      </w:r>
      <w:r w:rsidR="00DD3ABC" w:rsidRPr="003B42F9">
        <w:rPr>
          <w:rFonts w:ascii="Arial" w:eastAsia="Times New Roman" w:hAnsi="Arial" w:cs="Arial"/>
          <w:lang w:eastAsia="sl-SI"/>
        </w:rPr>
        <w:t>naročnik</w:t>
      </w:r>
      <w:r w:rsidRPr="003B42F9">
        <w:rPr>
          <w:rFonts w:ascii="Arial" w:eastAsia="Times New Roman" w:hAnsi="Arial" w:cs="Arial"/>
          <w:lang w:eastAsia="sl-SI"/>
        </w:rPr>
        <w:t xml:space="preserve"> in </w:t>
      </w:r>
      <w:r w:rsidR="00A112FF" w:rsidRPr="003B42F9">
        <w:rPr>
          <w:rFonts w:ascii="Arial" w:eastAsia="Times New Roman" w:hAnsi="Arial" w:cs="Arial"/>
          <w:lang w:eastAsia="sl-SI"/>
        </w:rPr>
        <w:t>izvajalec</w:t>
      </w:r>
      <w:r w:rsidRPr="003B42F9">
        <w:rPr>
          <w:rFonts w:ascii="Arial" w:eastAsia="Times New Roman" w:hAnsi="Arial" w:cs="Arial"/>
          <w:lang w:eastAsia="sl-SI"/>
        </w:rPr>
        <w:t xml:space="preserve">) </w:t>
      </w:r>
      <w:r w:rsidR="002A327A" w:rsidRPr="003B42F9">
        <w:rPr>
          <w:rFonts w:ascii="Arial" w:eastAsia="Times New Roman" w:hAnsi="Arial" w:cs="Arial"/>
          <w:bCs/>
          <w:lang w:eastAsia="sl-SI"/>
        </w:rPr>
        <w:t xml:space="preserve">uvodoma ugotavljata, da je </w:t>
      </w:r>
      <w:r w:rsidR="00DD3ABC" w:rsidRPr="003B42F9">
        <w:rPr>
          <w:rFonts w:ascii="Arial" w:eastAsia="Times New Roman" w:hAnsi="Arial" w:cs="Arial"/>
          <w:bCs/>
          <w:lang w:eastAsia="sl-SI"/>
        </w:rPr>
        <w:t>naročnik</w:t>
      </w:r>
      <w:r w:rsidRPr="003B42F9">
        <w:rPr>
          <w:rFonts w:ascii="Arial" w:eastAsia="Times New Roman" w:hAnsi="Arial" w:cs="Arial"/>
          <w:bCs/>
          <w:lang w:eastAsia="sl-SI"/>
        </w:rPr>
        <w:t xml:space="preserve"> izvedel postopek oddaje javnega naročila v skladu s </w:t>
      </w:r>
      <w:r w:rsidR="001B2341">
        <w:rPr>
          <w:rFonts w:ascii="Arial" w:eastAsia="Times New Roman" w:hAnsi="Arial" w:cs="Arial"/>
          <w:bCs/>
          <w:lang w:eastAsia="sl-SI"/>
        </w:rPr>
        <w:t xml:space="preserve">četrtim poglavjem </w:t>
      </w:r>
      <w:r w:rsidRPr="003B42F9">
        <w:rPr>
          <w:rFonts w:ascii="Arial" w:eastAsia="Times New Roman" w:hAnsi="Arial" w:cs="Arial"/>
          <w:bCs/>
          <w:lang w:eastAsia="sl-SI"/>
        </w:rPr>
        <w:t>Zakona o javnem naročanju</w:t>
      </w:r>
      <w:r w:rsidR="00486DEE" w:rsidRPr="003B42F9">
        <w:rPr>
          <w:rFonts w:ascii="Arial" w:eastAsia="Times New Roman" w:hAnsi="Arial" w:cs="Arial"/>
          <w:bCs/>
          <w:lang w:eastAsia="sl-SI"/>
        </w:rPr>
        <w:t xml:space="preserve"> (Uradni list RS, </w:t>
      </w:r>
      <w:r w:rsidR="008342D6" w:rsidRPr="005D29EA">
        <w:rPr>
          <w:rFonts w:ascii="Arial" w:hAnsi="Arial" w:cs="Arial"/>
        </w:rPr>
        <w:t>št. 91/2015, št.14/2018, št. 121/21 in 10/2022</w:t>
      </w:r>
      <w:r w:rsidR="008342D6">
        <w:rPr>
          <w:rFonts w:ascii="Arial" w:hAnsi="Arial" w:cs="Arial"/>
        </w:rPr>
        <w:t>, št. 28/23 z dopolnitvami in spremembami</w:t>
      </w:r>
      <w:r w:rsidR="00486DEE" w:rsidRPr="003B42F9">
        <w:rPr>
          <w:rFonts w:ascii="Arial" w:eastAsia="Times New Roman" w:hAnsi="Arial" w:cs="Arial"/>
          <w:bCs/>
          <w:lang w:eastAsia="sl-SI"/>
        </w:rPr>
        <w:t>)</w:t>
      </w:r>
      <w:r w:rsidR="002A327A" w:rsidRPr="003B42F9">
        <w:rPr>
          <w:rFonts w:ascii="Arial" w:eastAsia="Times New Roman" w:hAnsi="Arial" w:cs="Arial"/>
          <w:bCs/>
          <w:lang w:eastAsia="sl-SI"/>
        </w:rPr>
        <w:t xml:space="preserve">, ki je </w:t>
      </w:r>
      <w:r w:rsidRPr="003B42F9">
        <w:rPr>
          <w:rFonts w:ascii="Arial" w:eastAsia="Times New Roman" w:hAnsi="Arial" w:cs="Arial"/>
          <w:bCs/>
          <w:lang w:eastAsia="sl-SI"/>
        </w:rPr>
        <w:t xml:space="preserve">bilo objavljeno na Portalu javnih naročil </w:t>
      </w:r>
      <w:r w:rsidRPr="003B42F9">
        <w:rPr>
          <w:rFonts w:ascii="Arial" w:eastAsia="Times New Roman" w:hAnsi="Arial" w:cs="Arial"/>
          <w:lang w:eastAsia="sl-SI"/>
        </w:rPr>
        <w:t xml:space="preserve">pod številko objave </w:t>
      </w:r>
      <w:r w:rsidR="003B42F9">
        <w:rPr>
          <w:rFonts w:ascii="Arial" w:eastAsia="Times New Roman" w:hAnsi="Arial" w:cs="Arial"/>
          <w:lang w:eastAsia="sl-SI"/>
        </w:rPr>
        <w:t>______________</w:t>
      </w:r>
      <w:r w:rsidR="00AD24A2" w:rsidRPr="003B42F9">
        <w:rPr>
          <w:rFonts w:ascii="Arial" w:eastAsia="Times New Roman" w:hAnsi="Arial" w:cs="Arial"/>
          <w:lang w:eastAsia="sl-SI"/>
        </w:rPr>
        <w:t xml:space="preserve"> </w:t>
      </w:r>
      <w:r w:rsidR="00FF4017" w:rsidRPr="003B42F9">
        <w:rPr>
          <w:rFonts w:ascii="Arial" w:eastAsia="Times New Roman" w:hAnsi="Arial" w:cs="Arial"/>
          <w:lang w:eastAsia="sl-SI"/>
        </w:rPr>
        <w:t xml:space="preserve">dne </w:t>
      </w:r>
      <w:r w:rsidR="003B42F9">
        <w:rPr>
          <w:rFonts w:ascii="Arial" w:eastAsia="Times New Roman" w:hAnsi="Arial" w:cs="Arial"/>
          <w:lang w:eastAsia="sl-SI"/>
        </w:rPr>
        <w:t>_____________</w:t>
      </w:r>
      <w:r w:rsidR="00FF4017" w:rsidRPr="003B42F9">
        <w:rPr>
          <w:rFonts w:ascii="Arial" w:eastAsia="Times New Roman" w:hAnsi="Arial" w:cs="Arial"/>
          <w:bCs/>
          <w:lang w:eastAsia="sl-SI"/>
        </w:rPr>
        <w:t xml:space="preserve"> ter na Portalu </w:t>
      </w:r>
      <w:r w:rsidR="00FF4017" w:rsidRPr="003B42F9">
        <w:rPr>
          <w:rFonts w:ascii="Arial" w:eastAsia="Times New Roman" w:hAnsi="Arial" w:cs="Arial"/>
          <w:lang w:eastAsia="sl-SI"/>
        </w:rPr>
        <w:t xml:space="preserve">TED pod številko objave: </w:t>
      </w:r>
      <w:r w:rsidR="003B42F9">
        <w:rPr>
          <w:rFonts w:ascii="Arial" w:eastAsia="Times New Roman" w:hAnsi="Arial" w:cs="Arial"/>
          <w:lang w:eastAsia="sl-SI"/>
        </w:rPr>
        <w:t>________________</w:t>
      </w:r>
      <w:r w:rsidR="006D49DA" w:rsidRPr="003B42F9">
        <w:rPr>
          <w:rFonts w:ascii="Arial" w:eastAsia="Times New Roman" w:hAnsi="Arial" w:cs="Arial"/>
          <w:lang w:eastAsia="sl-SI"/>
        </w:rPr>
        <w:t xml:space="preserve"> </w:t>
      </w:r>
      <w:r w:rsidR="00FF4017" w:rsidRPr="003B42F9">
        <w:rPr>
          <w:rFonts w:ascii="Arial" w:eastAsia="Times New Roman" w:hAnsi="Arial" w:cs="Arial"/>
          <w:lang w:eastAsia="sl-SI"/>
        </w:rPr>
        <w:t xml:space="preserve">dne </w:t>
      </w:r>
      <w:r w:rsidR="003B42F9">
        <w:rPr>
          <w:rFonts w:ascii="Arial" w:eastAsia="Times New Roman" w:hAnsi="Arial" w:cs="Arial"/>
          <w:lang w:eastAsia="sl-SI"/>
        </w:rPr>
        <w:t>_________</w:t>
      </w:r>
      <w:r w:rsidR="00786153" w:rsidRPr="003B42F9">
        <w:rPr>
          <w:rFonts w:ascii="Arial" w:eastAsia="Times New Roman" w:hAnsi="Arial" w:cs="Arial"/>
          <w:lang w:eastAsia="sl-SI"/>
        </w:rPr>
        <w:t>.</w:t>
      </w:r>
    </w:p>
    <w:p w14:paraId="58441AB5" w14:textId="77777777" w:rsidR="0030262F" w:rsidRPr="003B42F9" w:rsidRDefault="0030262F" w:rsidP="00314920">
      <w:pPr>
        <w:spacing w:after="0"/>
        <w:jc w:val="both"/>
        <w:rPr>
          <w:rFonts w:ascii="Arial" w:eastAsia="Times New Roman" w:hAnsi="Arial" w:cs="Arial"/>
          <w:lang w:eastAsia="sl-SI"/>
        </w:rPr>
      </w:pPr>
    </w:p>
    <w:p w14:paraId="47C176FB" w14:textId="77777777" w:rsidR="0030262F" w:rsidRPr="003B42F9" w:rsidRDefault="0030262F" w:rsidP="009566D7">
      <w:pPr>
        <w:numPr>
          <w:ilvl w:val="0"/>
          <w:numId w:val="1"/>
        </w:numPr>
        <w:spacing w:after="0"/>
        <w:jc w:val="center"/>
        <w:rPr>
          <w:rFonts w:ascii="Arial" w:eastAsia="Times New Roman" w:hAnsi="Arial" w:cs="Arial"/>
          <w:b/>
          <w:lang w:eastAsia="sl-SI"/>
        </w:rPr>
      </w:pPr>
      <w:r w:rsidRPr="003B42F9">
        <w:rPr>
          <w:rFonts w:ascii="Arial" w:eastAsia="Times New Roman" w:hAnsi="Arial" w:cs="Arial"/>
          <w:b/>
          <w:lang w:eastAsia="sl-SI"/>
        </w:rPr>
        <w:t>člen</w:t>
      </w:r>
    </w:p>
    <w:p w14:paraId="63FE643B" w14:textId="77777777" w:rsidR="0030262F" w:rsidRPr="003B42F9" w:rsidRDefault="00A112FF" w:rsidP="00314920">
      <w:pPr>
        <w:spacing w:after="0"/>
        <w:jc w:val="both"/>
        <w:rPr>
          <w:rFonts w:ascii="Arial" w:eastAsia="Times New Roman" w:hAnsi="Arial" w:cs="Arial"/>
          <w:bCs/>
          <w:iCs/>
          <w:lang w:eastAsia="sl-SI"/>
        </w:rPr>
      </w:pPr>
      <w:r w:rsidRPr="003B42F9">
        <w:rPr>
          <w:rFonts w:ascii="Arial" w:eastAsia="Times New Roman" w:hAnsi="Arial" w:cs="Arial"/>
          <w:bCs/>
          <w:iCs/>
          <w:lang w:eastAsia="sl-SI"/>
        </w:rPr>
        <w:t>Izvajalec</w:t>
      </w:r>
      <w:r w:rsidR="0030262F" w:rsidRPr="003B42F9">
        <w:rPr>
          <w:rFonts w:ascii="Arial" w:eastAsia="Times New Roman" w:hAnsi="Arial" w:cs="Arial"/>
          <w:bCs/>
          <w:iCs/>
          <w:lang w:eastAsia="sl-SI"/>
        </w:rPr>
        <w:t xml:space="preserve"> se obvezuje, da bo izvedel javno naročilo v skladu s pogoji in zahtevami, ki so določeni v dokumentaciji v zvezi z oddajo javnega naročila </w:t>
      </w:r>
      <w:r w:rsidR="00DD3ABC" w:rsidRPr="003B42F9">
        <w:rPr>
          <w:rFonts w:ascii="Arial" w:eastAsia="Times New Roman" w:hAnsi="Arial" w:cs="Arial"/>
          <w:bCs/>
          <w:iCs/>
          <w:lang w:eastAsia="sl-SI"/>
        </w:rPr>
        <w:t>naročnik</w:t>
      </w:r>
      <w:r w:rsidR="0030262F" w:rsidRPr="003B42F9">
        <w:rPr>
          <w:rFonts w:ascii="Arial" w:eastAsia="Times New Roman" w:hAnsi="Arial" w:cs="Arial"/>
          <w:bCs/>
          <w:iCs/>
          <w:lang w:eastAsia="sl-SI"/>
        </w:rPr>
        <w:t>a in da bo upošteval svojo ponudbo št. ____________ z dne _______________ n</w:t>
      </w:r>
      <w:r w:rsidR="00DA4FAD" w:rsidRPr="003B42F9">
        <w:rPr>
          <w:rFonts w:ascii="Arial" w:eastAsia="Times New Roman" w:hAnsi="Arial" w:cs="Arial"/>
          <w:bCs/>
          <w:iCs/>
          <w:lang w:eastAsia="sl-SI"/>
        </w:rPr>
        <w:t>a podlagi katere je bil izbran.</w:t>
      </w:r>
    </w:p>
    <w:p w14:paraId="31581E99" w14:textId="77777777" w:rsidR="0030262F" w:rsidRDefault="0030262F" w:rsidP="00314920">
      <w:pPr>
        <w:spacing w:after="0"/>
        <w:jc w:val="both"/>
        <w:rPr>
          <w:rFonts w:ascii="Arial" w:eastAsia="Times New Roman" w:hAnsi="Arial" w:cs="Arial"/>
          <w:bCs/>
          <w:iCs/>
          <w:lang w:eastAsia="sl-SI"/>
        </w:rPr>
      </w:pPr>
    </w:p>
    <w:p w14:paraId="1C9AB464" w14:textId="77777777" w:rsidR="00A24681" w:rsidRPr="00A259A0" w:rsidRDefault="00A24681" w:rsidP="009566D7">
      <w:pPr>
        <w:numPr>
          <w:ilvl w:val="0"/>
          <w:numId w:val="1"/>
        </w:numPr>
        <w:spacing w:after="0"/>
        <w:jc w:val="center"/>
        <w:rPr>
          <w:rFonts w:ascii="Arial" w:eastAsia="Times New Roman" w:hAnsi="Arial" w:cs="Arial"/>
          <w:b/>
          <w:bCs/>
          <w:iCs/>
          <w:lang w:eastAsia="sl-SI"/>
        </w:rPr>
      </w:pPr>
      <w:r w:rsidRPr="00A259A0">
        <w:rPr>
          <w:rFonts w:ascii="Arial" w:eastAsia="Times New Roman" w:hAnsi="Arial" w:cs="Arial"/>
          <w:b/>
          <w:bCs/>
          <w:iCs/>
          <w:lang w:eastAsia="sl-SI"/>
        </w:rPr>
        <w:t>člen</w:t>
      </w:r>
    </w:p>
    <w:p w14:paraId="76072DE0" w14:textId="77777777" w:rsidR="00A24681" w:rsidRDefault="00A24681" w:rsidP="00A24681">
      <w:pPr>
        <w:spacing w:after="0"/>
        <w:jc w:val="both"/>
        <w:rPr>
          <w:rFonts w:ascii="Arial" w:eastAsia="Times New Roman" w:hAnsi="Arial" w:cs="Arial"/>
          <w:bCs/>
          <w:iCs/>
          <w:lang w:eastAsia="sl-SI"/>
        </w:rPr>
      </w:pPr>
      <w:r>
        <w:rPr>
          <w:rFonts w:ascii="Arial" w:eastAsia="Times New Roman" w:hAnsi="Arial" w:cs="Arial"/>
          <w:bCs/>
          <w:iCs/>
          <w:lang w:eastAsia="sl-SI"/>
        </w:rPr>
        <w:t>Ponudba št. ______ z dne ________, ki jo je izvajalec predložil v postopku javnega razpisa iz prvega člena te pogodbe je sestavni del te pogodbe. Sestavni del te pogodbe je tudi razpisna dokumentacija.</w:t>
      </w:r>
    </w:p>
    <w:p w14:paraId="0C77EA82" w14:textId="77777777" w:rsidR="00A24681" w:rsidRDefault="00A24681" w:rsidP="00A24681">
      <w:pPr>
        <w:spacing w:after="0"/>
        <w:jc w:val="both"/>
        <w:rPr>
          <w:rFonts w:ascii="Arial" w:eastAsia="Times New Roman" w:hAnsi="Arial" w:cs="Arial"/>
          <w:bCs/>
          <w:iCs/>
          <w:lang w:eastAsia="sl-SI"/>
        </w:rPr>
      </w:pPr>
    </w:p>
    <w:p w14:paraId="6F6C21B7" w14:textId="77777777" w:rsidR="0030262F" w:rsidRPr="003B42F9" w:rsidRDefault="0030262F" w:rsidP="00314920">
      <w:pPr>
        <w:spacing w:after="0"/>
        <w:jc w:val="both"/>
        <w:rPr>
          <w:rFonts w:ascii="Arial" w:eastAsia="Times New Roman" w:hAnsi="Arial" w:cs="Arial"/>
          <w:u w:val="single"/>
          <w:lang w:eastAsia="sl-SI"/>
        </w:rPr>
      </w:pPr>
      <w:r w:rsidRPr="003B42F9">
        <w:rPr>
          <w:rFonts w:ascii="Arial" w:eastAsia="Times New Roman" w:hAnsi="Arial" w:cs="Arial"/>
          <w:u w:val="single"/>
          <w:lang w:eastAsia="sl-SI"/>
        </w:rPr>
        <w:t>PREDMET POGODBE</w:t>
      </w:r>
    </w:p>
    <w:p w14:paraId="225654EE" w14:textId="77777777" w:rsidR="0030262F" w:rsidRPr="003B42F9" w:rsidRDefault="0030262F" w:rsidP="008342D6">
      <w:pPr>
        <w:numPr>
          <w:ilvl w:val="0"/>
          <w:numId w:val="1"/>
        </w:numPr>
        <w:spacing w:before="120" w:after="0"/>
        <w:jc w:val="center"/>
        <w:rPr>
          <w:rFonts w:ascii="Arial" w:eastAsia="Times New Roman" w:hAnsi="Arial" w:cs="Arial"/>
          <w:b/>
          <w:lang w:eastAsia="sl-SI"/>
        </w:rPr>
      </w:pPr>
      <w:r w:rsidRPr="003B42F9">
        <w:rPr>
          <w:rFonts w:ascii="Arial" w:eastAsia="Times New Roman" w:hAnsi="Arial" w:cs="Arial"/>
          <w:b/>
          <w:lang w:eastAsia="sl-SI"/>
        </w:rPr>
        <w:t>člen</w:t>
      </w:r>
    </w:p>
    <w:p w14:paraId="6504F438" w14:textId="67FAE325" w:rsidR="00786153" w:rsidRPr="00D939D4" w:rsidRDefault="002342AD" w:rsidP="00314920">
      <w:pPr>
        <w:spacing w:after="0"/>
        <w:jc w:val="both"/>
        <w:rPr>
          <w:rFonts w:ascii="Arial" w:eastAsia="Times New Roman" w:hAnsi="Arial" w:cs="Arial"/>
          <w:lang w:eastAsia="sl-SI"/>
        </w:rPr>
      </w:pPr>
      <w:r w:rsidRPr="00D939D4">
        <w:rPr>
          <w:rFonts w:ascii="Arial" w:eastAsia="Times New Roman" w:hAnsi="Arial" w:cs="Arial"/>
          <w:lang w:eastAsia="sl-SI"/>
        </w:rPr>
        <w:t xml:space="preserve">Predmet te pogodbe </w:t>
      </w:r>
      <w:r w:rsidR="000F6DC1" w:rsidRPr="00D939D4">
        <w:rPr>
          <w:rFonts w:ascii="Arial" w:eastAsia="Times New Roman" w:hAnsi="Arial" w:cs="Arial"/>
          <w:lang w:eastAsia="sl-SI"/>
        </w:rPr>
        <w:t xml:space="preserve">je </w:t>
      </w:r>
      <w:r w:rsidR="00A112FF" w:rsidRPr="00D939D4">
        <w:rPr>
          <w:rFonts w:ascii="Arial" w:eastAsia="Times New Roman" w:hAnsi="Arial" w:cs="Arial"/>
          <w:lang w:eastAsia="sl-SI"/>
        </w:rPr>
        <w:t>izvajanje storitev priprave gotovih obrokov, ki se izvajajo na okolju prijazen način</w:t>
      </w:r>
      <w:r w:rsidR="00EE31A3" w:rsidRPr="00D939D4">
        <w:rPr>
          <w:rFonts w:ascii="Arial" w:eastAsia="Times New Roman" w:hAnsi="Arial" w:cs="Arial"/>
          <w:lang w:eastAsia="sl-SI"/>
        </w:rPr>
        <w:t xml:space="preserve"> ter dnevno dostavijo</w:t>
      </w:r>
      <w:r w:rsidR="00A112FF" w:rsidRPr="00D939D4">
        <w:rPr>
          <w:rFonts w:ascii="Arial" w:eastAsia="Times New Roman" w:hAnsi="Arial" w:cs="Arial"/>
          <w:lang w:eastAsia="sl-SI"/>
        </w:rPr>
        <w:t xml:space="preserve"> na naslov naročnika</w:t>
      </w:r>
      <w:r w:rsidR="00133902" w:rsidRPr="00D939D4">
        <w:rPr>
          <w:rFonts w:ascii="Arial" w:eastAsia="Times New Roman" w:hAnsi="Arial" w:cs="Arial"/>
          <w:lang w:eastAsia="sl-SI"/>
        </w:rPr>
        <w:t xml:space="preserve"> ter razdelijo med u</w:t>
      </w:r>
      <w:r w:rsidR="00D15F72" w:rsidRPr="00D939D4">
        <w:rPr>
          <w:rFonts w:ascii="Arial" w:eastAsia="Times New Roman" w:hAnsi="Arial" w:cs="Arial"/>
          <w:lang w:eastAsia="sl-SI"/>
        </w:rPr>
        <w:t>čence in zaposlene</w:t>
      </w:r>
      <w:r w:rsidR="00A112FF" w:rsidRPr="00D939D4">
        <w:rPr>
          <w:rFonts w:ascii="Arial" w:eastAsia="Times New Roman" w:hAnsi="Arial" w:cs="Arial"/>
          <w:lang w:eastAsia="sl-SI"/>
        </w:rPr>
        <w:t>.</w:t>
      </w:r>
    </w:p>
    <w:p w14:paraId="0A19E64F" w14:textId="50DE4446" w:rsidR="007C2879" w:rsidRPr="00D939D4" w:rsidRDefault="007C2879" w:rsidP="00314920">
      <w:pPr>
        <w:spacing w:after="0"/>
        <w:jc w:val="both"/>
        <w:rPr>
          <w:rFonts w:ascii="Arial" w:eastAsia="Times New Roman" w:hAnsi="Arial" w:cs="Arial"/>
          <w:lang w:eastAsia="sl-SI"/>
        </w:rPr>
      </w:pPr>
    </w:p>
    <w:p w14:paraId="1EA50FA3" w14:textId="77777777" w:rsidR="00CC489E" w:rsidRPr="00D939D4" w:rsidRDefault="00CC489E" w:rsidP="009566D7">
      <w:pPr>
        <w:numPr>
          <w:ilvl w:val="0"/>
          <w:numId w:val="1"/>
        </w:numPr>
        <w:spacing w:after="0"/>
        <w:jc w:val="center"/>
        <w:rPr>
          <w:rFonts w:ascii="Arial" w:eastAsia="Times New Roman" w:hAnsi="Arial" w:cs="Arial"/>
          <w:b/>
          <w:lang w:eastAsia="sl-SI"/>
        </w:rPr>
      </w:pPr>
      <w:r w:rsidRPr="00D939D4">
        <w:rPr>
          <w:rFonts w:ascii="Arial" w:eastAsia="Times New Roman" w:hAnsi="Arial" w:cs="Arial"/>
          <w:b/>
          <w:lang w:eastAsia="sl-SI"/>
        </w:rPr>
        <w:t>člen</w:t>
      </w:r>
    </w:p>
    <w:p w14:paraId="3D5596C3" w14:textId="024671B3" w:rsidR="000F6DC1" w:rsidRPr="00D939D4" w:rsidRDefault="000F6DC1" w:rsidP="00314920">
      <w:pPr>
        <w:autoSpaceDE w:val="0"/>
        <w:autoSpaceDN w:val="0"/>
        <w:spacing w:after="0"/>
        <w:jc w:val="both"/>
        <w:rPr>
          <w:rFonts w:ascii="Arial" w:eastAsia="Times New Roman" w:hAnsi="Arial" w:cs="Arial"/>
          <w:bCs/>
          <w:iCs/>
          <w:lang w:eastAsia="sl-SI"/>
        </w:rPr>
      </w:pPr>
      <w:r w:rsidRPr="00D939D4">
        <w:rPr>
          <w:rFonts w:ascii="Arial" w:eastAsia="Times New Roman" w:hAnsi="Arial" w:cs="Arial"/>
          <w:bCs/>
          <w:iCs/>
          <w:lang w:eastAsia="sl-SI"/>
        </w:rPr>
        <w:t xml:space="preserve">S to pogodbo se pogodbeni stranki dogovorita o splošnih in posebnih pogojih s področja celotne preskrbe s hrano za </w:t>
      </w:r>
      <w:r w:rsidR="00B44FA4" w:rsidRPr="00D939D4">
        <w:rPr>
          <w:rFonts w:ascii="Arial" w:eastAsia="Times New Roman" w:hAnsi="Arial" w:cs="Arial"/>
          <w:bCs/>
          <w:iCs/>
          <w:lang w:eastAsia="sl-SI"/>
        </w:rPr>
        <w:t xml:space="preserve">učence Osnovne šole Franceta Prešerna Kranj. </w:t>
      </w:r>
      <w:r w:rsidRPr="00D939D4">
        <w:rPr>
          <w:rFonts w:ascii="Arial" w:eastAsia="Times New Roman" w:hAnsi="Arial" w:cs="Arial"/>
          <w:bCs/>
          <w:iCs/>
          <w:lang w:eastAsia="sl-SI"/>
        </w:rPr>
        <w:t>Izvajalec se obvezuje, da bo za naročnika v dogovorjenem obdobju opravljal naslednje storitve in dejavnosti:</w:t>
      </w:r>
    </w:p>
    <w:p w14:paraId="178599AC" w14:textId="139ECC17" w:rsidR="000F6DC1" w:rsidRPr="00D939D4" w:rsidRDefault="000F6DC1" w:rsidP="00B23910">
      <w:pPr>
        <w:numPr>
          <w:ilvl w:val="0"/>
          <w:numId w:val="20"/>
        </w:numPr>
        <w:autoSpaceDE w:val="0"/>
        <w:autoSpaceDN w:val="0"/>
        <w:spacing w:after="0"/>
        <w:jc w:val="both"/>
        <w:rPr>
          <w:rFonts w:ascii="Arial" w:eastAsia="Times New Roman" w:hAnsi="Arial" w:cs="Arial"/>
          <w:bCs/>
          <w:iCs/>
          <w:lang w:eastAsia="sl-SI"/>
        </w:rPr>
      </w:pPr>
      <w:r w:rsidRPr="00D939D4">
        <w:rPr>
          <w:rFonts w:ascii="Arial" w:eastAsia="Times New Roman" w:hAnsi="Arial" w:cs="Arial"/>
          <w:bCs/>
          <w:iCs/>
          <w:lang w:eastAsia="sl-SI"/>
        </w:rPr>
        <w:t>pripravljal naročene obroke hrane po zahtevah naročnika, standardu HACCP ter veljavni zakonodaji ob upoštevanju dobrih poslovnih navad;</w:t>
      </w:r>
    </w:p>
    <w:p w14:paraId="1CA034DA" w14:textId="53B9D9FE" w:rsidR="008342D6" w:rsidRPr="00D939D4" w:rsidRDefault="008342D6" w:rsidP="00B23910">
      <w:pPr>
        <w:numPr>
          <w:ilvl w:val="0"/>
          <w:numId w:val="20"/>
        </w:numPr>
        <w:autoSpaceDE w:val="0"/>
        <w:autoSpaceDN w:val="0"/>
        <w:spacing w:after="0"/>
        <w:jc w:val="both"/>
        <w:rPr>
          <w:rFonts w:ascii="Arial" w:eastAsia="Times New Roman" w:hAnsi="Arial" w:cs="Arial"/>
          <w:bCs/>
          <w:iCs/>
          <w:lang w:eastAsia="sl-SI"/>
        </w:rPr>
      </w:pPr>
      <w:r w:rsidRPr="00D939D4">
        <w:rPr>
          <w:rFonts w:ascii="Arial" w:eastAsia="Times New Roman" w:hAnsi="Arial" w:cs="Arial"/>
          <w:bCs/>
          <w:iCs/>
          <w:lang w:eastAsia="sl-SI"/>
        </w:rPr>
        <w:t xml:space="preserve">dostavljal obroke na lokacije naročnika, v ustreznih </w:t>
      </w:r>
      <w:r w:rsidR="002B3F2B" w:rsidRPr="00D939D4">
        <w:rPr>
          <w:rFonts w:ascii="Arial" w:eastAsia="Times New Roman" w:hAnsi="Arial" w:cs="Arial"/>
          <w:bCs/>
          <w:iCs/>
          <w:lang w:eastAsia="sl-SI"/>
        </w:rPr>
        <w:t xml:space="preserve">posodah in </w:t>
      </w:r>
      <w:r w:rsidRPr="00D939D4">
        <w:rPr>
          <w:rFonts w:ascii="Arial" w:eastAsia="Times New Roman" w:hAnsi="Arial" w:cs="Arial"/>
          <w:bCs/>
          <w:iCs/>
          <w:lang w:eastAsia="sl-SI"/>
        </w:rPr>
        <w:t>vozilih, prirejenih za prevoz hrane ter standardom HACCP;</w:t>
      </w:r>
    </w:p>
    <w:p w14:paraId="26FB9FE2" w14:textId="7A9076D2" w:rsidR="008342D6" w:rsidRPr="00D939D4" w:rsidRDefault="008342D6" w:rsidP="00B23910">
      <w:pPr>
        <w:numPr>
          <w:ilvl w:val="0"/>
          <w:numId w:val="20"/>
        </w:numPr>
        <w:autoSpaceDE w:val="0"/>
        <w:autoSpaceDN w:val="0"/>
        <w:spacing w:after="0"/>
        <w:jc w:val="both"/>
        <w:rPr>
          <w:rFonts w:ascii="Arial" w:eastAsia="Times New Roman" w:hAnsi="Arial" w:cs="Arial"/>
          <w:bCs/>
          <w:iCs/>
          <w:lang w:eastAsia="sl-SI"/>
        </w:rPr>
      </w:pPr>
      <w:r w:rsidRPr="00D939D4">
        <w:rPr>
          <w:rFonts w:ascii="Arial" w:eastAsia="Times New Roman" w:hAnsi="Arial" w:cs="Arial"/>
          <w:bCs/>
          <w:iCs/>
          <w:lang w:eastAsia="sl-SI"/>
        </w:rPr>
        <w:t>razdeljeval obroke učencem in zaposlenim z lastnim osebjem na enoti Kranj in Kokrica;</w:t>
      </w:r>
    </w:p>
    <w:p w14:paraId="69BD42FA" w14:textId="77777777" w:rsidR="000F6DC1" w:rsidRPr="00D939D4" w:rsidRDefault="000F6DC1" w:rsidP="00B23910">
      <w:pPr>
        <w:numPr>
          <w:ilvl w:val="0"/>
          <w:numId w:val="20"/>
        </w:numPr>
        <w:autoSpaceDE w:val="0"/>
        <w:autoSpaceDN w:val="0"/>
        <w:spacing w:after="0"/>
        <w:jc w:val="both"/>
        <w:rPr>
          <w:rFonts w:ascii="Arial" w:eastAsia="Times New Roman" w:hAnsi="Arial" w:cs="Arial"/>
          <w:bCs/>
          <w:iCs/>
          <w:lang w:eastAsia="sl-SI"/>
        </w:rPr>
      </w:pPr>
      <w:r w:rsidRPr="00D939D4">
        <w:rPr>
          <w:rFonts w:ascii="Arial" w:eastAsia="Times New Roman" w:hAnsi="Arial" w:cs="Arial"/>
          <w:bCs/>
          <w:iCs/>
          <w:lang w:eastAsia="sl-SI"/>
        </w:rPr>
        <w:t>urejal in vzdrževal evidence in poročila ter s tem evidentiral in poročal naročniku dogovorjene podatke.</w:t>
      </w:r>
    </w:p>
    <w:p w14:paraId="1CBF54A1" w14:textId="77777777" w:rsidR="00D75D08" w:rsidRPr="003B42F9" w:rsidRDefault="00D75D08" w:rsidP="00D75D08">
      <w:pPr>
        <w:autoSpaceDE w:val="0"/>
        <w:autoSpaceDN w:val="0"/>
        <w:spacing w:after="0"/>
        <w:ind w:left="720"/>
        <w:jc w:val="both"/>
        <w:rPr>
          <w:rFonts w:ascii="Arial" w:eastAsia="Times New Roman" w:hAnsi="Arial" w:cs="Arial"/>
          <w:bCs/>
          <w:iCs/>
          <w:lang w:eastAsia="sl-SI"/>
        </w:rPr>
      </w:pPr>
    </w:p>
    <w:p w14:paraId="731E55DD" w14:textId="77777777" w:rsidR="00361237" w:rsidRPr="003B42F9" w:rsidRDefault="00361237" w:rsidP="009566D7">
      <w:pPr>
        <w:numPr>
          <w:ilvl w:val="0"/>
          <w:numId w:val="1"/>
        </w:numPr>
        <w:spacing w:after="0"/>
        <w:jc w:val="center"/>
        <w:rPr>
          <w:rFonts w:ascii="Arial" w:eastAsia="Times New Roman" w:hAnsi="Arial" w:cs="Arial"/>
          <w:b/>
          <w:lang w:eastAsia="sl-SI"/>
        </w:rPr>
      </w:pPr>
      <w:r w:rsidRPr="003B42F9">
        <w:rPr>
          <w:rFonts w:ascii="Arial" w:eastAsia="Times New Roman" w:hAnsi="Arial" w:cs="Arial"/>
          <w:b/>
          <w:lang w:eastAsia="sl-SI"/>
        </w:rPr>
        <w:t>člen</w:t>
      </w:r>
    </w:p>
    <w:p w14:paraId="6DD0F405" w14:textId="77777777" w:rsidR="00361237" w:rsidRPr="00D939D4" w:rsidRDefault="00361237" w:rsidP="00314920">
      <w:pPr>
        <w:autoSpaceDE w:val="0"/>
        <w:autoSpaceDN w:val="0"/>
        <w:adjustRightInd w:val="0"/>
        <w:spacing w:after="0"/>
        <w:jc w:val="both"/>
        <w:rPr>
          <w:rFonts w:ascii="Arial" w:hAnsi="Arial" w:cs="Arial"/>
          <w:lang w:eastAsia="sl-SI"/>
        </w:rPr>
      </w:pPr>
      <w:r w:rsidRPr="00D939D4">
        <w:rPr>
          <w:rFonts w:ascii="Arial" w:hAnsi="Arial" w:cs="Arial"/>
          <w:lang w:eastAsia="sl-SI"/>
        </w:rPr>
        <w:t>Pojmi po tej pogodbi imajo naslednji pomen:</w:t>
      </w:r>
    </w:p>
    <w:p w14:paraId="042E6406" w14:textId="428446F2" w:rsidR="00361237" w:rsidRPr="00D939D4" w:rsidRDefault="005C2CFA" w:rsidP="00B23910">
      <w:pPr>
        <w:numPr>
          <w:ilvl w:val="0"/>
          <w:numId w:val="21"/>
        </w:numPr>
        <w:autoSpaceDE w:val="0"/>
        <w:autoSpaceDN w:val="0"/>
        <w:adjustRightInd w:val="0"/>
        <w:spacing w:after="0"/>
        <w:jc w:val="both"/>
        <w:rPr>
          <w:rFonts w:ascii="Arial" w:hAnsi="Arial" w:cs="Arial"/>
          <w:lang w:eastAsia="sl-SI"/>
        </w:rPr>
      </w:pPr>
      <w:r w:rsidRPr="00D939D4">
        <w:rPr>
          <w:rFonts w:ascii="Arial" w:hAnsi="Arial" w:cs="Arial"/>
          <w:lang w:eastAsia="sl-SI"/>
        </w:rPr>
        <w:t>priprava</w:t>
      </w:r>
      <w:r w:rsidR="00361237" w:rsidRPr="00D939D4">
        <w:rPr>
          <w:rFonts w:ascii="Arial" w:hAnsi="Arial" w:cs="Arial"/>
          <w:lang w:eastAsia="sl-SI"/>
        </w:rPr>
        <w:t xml:space="preserve"> in razdeljevanja gotovih obrokov hrane pomeni izvajanje postopkov potrebnih za dobavo in shranjevanje živil, celotno pripravo živil za termično obdelavo in druge postopke priprave hrane in </w:t>
      </w:r>
      <w:r w:rsidR="00D75D08" w:rsidRPr="00D939D4">
        <w:rPr>
          <w:rFonts w:ascii="Arial" w:hAnsi="Arial" w:cs="Arial"/>
          <w:lang w:eastAsia="sl-SI"/>
        </w:rPr>
        <w:t xml:space="preserve">pripravo </w:t>
      </w:r>
      <w:r w:rsidR="00361237" w:rsidRPr="00D939D4">
        <w:rPr>
          <w:rFonts w:ascii="Arial" w:hAnsi="Arial" w:cs="Arial"/>
          <w:lang w:eastAsia="sl-SI"/>
        </w:rPr>
        <w:t>hrane</w:t>
      </w:r>
      <w:r w:rsidR="00D75D08" w:rsidRPr="00D939D4">
        <w:rPr>
          <w:rFonts w:ascii="Arial" w:hAnsi="Arial" w:cs="Arial"/>
          <w:lang w:eastAsia="sl-SI"/>
        </w:rPr>
        <w:t xml:space="preserve"> za transport</w:t>
      </w:r>
      <w:r w:rsidR="00361237" w:rsidRPr="00D939D4">
        <w:rPr>
          <w:rFonts w:ascii="Arial" w:hAnsi="Arial" w:cs="Arial"/>
          <w:lang w:eastAsia="sl-SI"/>
        </w:rPr>
        <w:t xml:space="preserve"> ter zahtevano evidentiranje podatkov (v nadaljnjem besedilu: priprava hrane);</w:t>
      </w:r>
    </w:p>
    <w:p w14:paraId="41B4DB38" w14:textId="77777777" w:rsidR="000F6DC1" w:rsidRPr="00D939D4" w:rsidRDefault="000F6DC1" w:rsidP="00314920">
      <w:pPr>
        <w:spacing w:after="0"/>
        <w:jc w:val="both"/>
        <w:rPr>
          <w:rFonts w:ascii="Arial Narrow" w:eastAsia="Times New Roman" w:hAnsi="Arial Narrow" w:cs="Arial"/>
          <w:lang w:eastAsia="sl-SI"/>
        </w:rPr>
      </w:pPr>
    </w:p>
    <w:p w14:paraId="524AD6C6" w14:textId="4D843D72" w:rsidR="007C2879" w:rsidRPr="00D939D4" w:rsidRDefault="007C2879" w:rsidP="00314920">
      <w:pPr>
        <w:spacing w:after="0"/>
        <w:jc w:val="both"/>
        <w:rPr>
          <w:rFonts w:ascii="Arial" w:eastAsia="Times New Roman" w:hAnsi="Arial" w:cs="Arial"/>
          <w:lang w:eastAsia="sl-SI"/>
        </w:rPr>
      </w:pPr>
      <w:r w:rsidRPr="00D939D4">
        <w:rPr>
          <w:rFonts w:ascii="Arial" w:eastAsia="Times New Roman" w:hAnsi="Arial" w:cs="Arial"/>
          <w:lang w:eastAsia="sl-SI"/>
        </w:rPr>
        <w:t>Vse storitve se opravijo v kuhinji</w:t>
      </w:r>
      <w:r w:rsidR="008878D0" w:rsidRPr="00D939D4">
        <w:rPr>
          <w:rFonts w:ascii="Arial" w:eastAsia="Times New Roman" w:hAnsi="Arial" w:cs="Arial"/>
          <w:lang w:eastAsia="sl-SI"/>
        </w:rPr>
        <w:t xml:space="preserve"> </w:t>
      </w:r>
      <w:r w:rsidR="00F650F9" w:rsidRPr="00D939D4">
        <w:rPr>
          <w:rFonts w:ascii="Arial" w:eastAsia="Times New Roman" w:hAnsi="Arial" w:cs="Arial"/>
          <w:lang w:eastAsia="sl-SI"/>
        </w:rPr>
        <w:t>ponudnika.</w:t>
      </w:r>
      <w:r w:rsidRPr="00D939D4">
        <w:rPr>
          <w:rFonts w:ascii="Arial" w:eastAsia="Times New Roman" w:hAnsi="Arial" w:cs="Arial"/>
          <w:lang w:eastAsia="sl-SI"/>
        </w:rPr>
        <w:t xml:space="preserve"> Gotovi obroki hrane se </w:t>
      </w:r>
      <w:r w:rsidR="00F650F9" w:rsidRPr="00D939D4">
        <w:rPr>
          <w:rFonts w:ascii="Arial" w:eastAsia="Times New Roman" w:hAnsi="Arial" w:cs="Arial"/>
          <w:lang w:eastAsia="sl-SI"/>
        </w:rPr>
        <w:t>dostavijo na sedež naročnika</w:t>
      </w:r>
      <w:r w:rsidR="00CF05DA" w:rsidRPr="00D939D4">
        <w:rPr>
          <w:rFonts w:ascii="Arial" w:eastAsia="Times New Roman" w:hAnsi="Arial" w:cs="Arial"/>
          <w:lang w:eastAsia="sl-SI"/>
        </w:rPr>
        <w:t xml:space="preserve"> in sicer na šolo, na podružnične šole ter v vrtec</w:t>
      </w:r>
      <w:r w:rsidR="00F650F9" w:rsidRPr="00D939D4">
        <w:rPr>
          <w:rFonts w:ascii="Arial" w:eastAsia="Times New Roman" w:hAnsi="Arial" w:cs="Arial"/>
          <w:lang w:eastAsia="sl-SI"/>
        </w:rPr>
        <w:t xml:space="preserve"> ob dogovorjeni uri in primerno transportirani</w:t>
      </w:r>
      <w:r w:rsidR="00CF05DA" w:rsidRPr="00D939D4">
        <w:rPr>
          <w:rFonts w:ascii="Arial" w:eastAsia="Times New Roman" w:hAnsi="Arial" w:cs="Arial"/>
          <w:lang w:eastAsia="sl-SI"/>
        </w:rPr>
        <w:t>, na podlagi navodil naročnika</w:t>
      </w:r>
      <w:r w:rsidR="008342D6" w:rsidRPr="00D939D4">
        <w:rPr>
          <w:rFonts w:ascii="Arial" w:eastAsia="Times New Roman" w:hAnsi="Arial" w:cs="Arial"/>
          <w:lang w:eastAsia="sl-SI"/>
        </w:rPr>
        <w:t>, kjer jih osebje izvajalca tudi razdeli med učence in zaposlene ter poskrbi za pomivanje posode ter odvoz organskih odpadkov.</w:t>
      </w:r>
    </w:p>
    <w:p w14:paraId="1C1E4532" w14:textId="77777777" w:rsidR="007C2879" w:rsidRPr="00D939D4" w:rsidRDefault="007C2879" w:rsidP="00314920">
      <w:pPr>
        <w:spacing w:after="0"/>
        <w:jc w:val="both"/>
        <w:rPr>
          <w:rFonts w:ascii="Arial Narrow" w:eastAsia="Times New Roman" w:hAnsi="Arial Narrow" w:cs="Arial"/>
          <w:lang w:eastAsia="sl-SI"/>
        </w:rPr>
      </w:pPr>
    </w:p>
    <w:p w14:paraId="50514BC8" w14:textId="07AAFE3C" w:rsidR="00ED35A0" w:rsidRPr="00D939D4" w:rsidRDefault="00E3627B" w:rsidP="009566D7">
      <w:pPr>
        <w:numPr>
          <w:ilvl w:val="0"/>
          <w:numId w:val="1"/>
        </w:numPr>
        <w:spacing w:after="0"/>
        <w:jc w:val="center"/>
        <w:rPr>
          <w:rFonts w:ascii="Arial" w:eastAsia="Times New Roman" w:hAnsi="Arial" w:cs="Arial"/>
          <w:b/>
          <w:lang w:eastAsia="sl-SI"/>
        </w:rPr>
      </w:pPr>
      <w:r w:rsidRPr="00D939D4">
        <w:rPr>
          <w:rFonts w:ascii="Arial" w:eastAsia="Times New Roman" w:hAnsi="Arial" w:cs="Arial"/>
          <w:b/>
          <w:lang w:eastAsia="sl-SI"/>
        </w:rPr>
        <w:t>č</w:t>
      </w:r>
      <w:r w:rsidR="00ED35A0" w:rsidRPr="00D939D4">
        <w:rPr>
          <w:rFonts w:ascii="Arial" w:eastAsia="Times New Roman" w:hAnsi="Arial" w:cs="Arial"/>
          <w:b/>
          <w:lang w:eastAsia="sl-SI"/>
        </w:rPr>
        <w:t>len</w:t>
      </w:r>
    </w:p>
    <w:p w14:paraId="485174E8" w14:textId="4F344A0E" w:rsidR="003A5CCD" w:rsidRPr="00D939D4" w:rsidRDefault="003A5CCD" w:rsidP="003A5CCD">
      <w:pPr>
        <w:spacing w:after="0"/>
        <w:jc w:val="center"/>
        <w:rPr>
          <w:rFonts w:ascii="Arial" w:eastAsia="Times New Roman" w:hAnsi="Arial" w:cs="Arial"/>
          <w:b/>
          <w:lang w:eastAsia="sl-SI"/>
        </w:rPr>
      </w:pPr>
    </w:p>
    <w:p w14:paraId="2409CD5C" w14:textId="3949E65B" w:rsidR="003A5CCD" w:rsidRPr="00D939D4" w:rsidRDefault="003A5CCD" w:rsidP="003A5CCD">
      <w:pPr>
        <w:spacing w:after="0"/>
        <w:jc w:val="both"/>
        <w:rPr>
          <w:rFonts w:ascii="Arial" w:eastAsia="Times New Roman" w:hAnsi="Arial" w:cs="Arial"/>
          <w:lang w:eastAsia="sl-SI"/>
        </w:rPr>
      </w:pPr>
      <w:r w:rsidRPr="00D939D4">
        <w:rPr>
          <w:rFonts w:ascii="Arial" w:eastAsia="Times New Roman" w:hAnsi="Arial" w:cs="Arial"/>
          <w:lang w:eastAsia="sl-SI"/>
        </w:rPr>
        <w:t xml:space="preserve">Vsak delovni dan bo v povprečju naročenih </w:t>
      </w:r>
      <w:r w:rsidR="007B6ECD" w:rsidRPr="00D939D4">
        <w:rPr>
          <w:rFonts w:ascii="Arial" w:eastAsia="Times New Roman" w:hAnsi="Arial" w:cs="Arial"/>
          <w:lang w:eastAsia="sl-SI"/>
        </w:rPr>
        <w:t>700</w:t>
      </w:r>
      <w:r w:rsidRPr="00D939D4">
        <w:rPr>
          <w:rFonts w:ascii="Arial" w:eastAsia="Times New Roman" w:hAnsi="Arial" w:cs="Arial"/>
          <w:lang w:eastAsia="sl-SI"/>
        </w:rPr>
        <w:t xml:space="preserve"> malic, </w:t>
      </w:r>
      <w:r w:rsidR="00AD3BCF" w:rsidRPr="00D939D4">
        <w:rPr>
          <w:rFonts w:ascii="Arial" w:eastAsia="Times New Roman" w:hAnsi="Arial" w:cs="Arial"/>
          <w:lang w:eastAsia="sl-SI"/>
        </w:rPr>
        <w:t>4</w:t>
      </w:r>
      <w:r w:rsidR="00D15F72" w:rsidRPr="00D939D4">
        <w:rPr>
          <w:rFonts w:ascii="Arial" w:eastAsia="Times New Roman" w:hAnsi="Arial" w:cs="Arial"/>
          <w:lang w:eastAsia="sl-SI"/>
        </w:rPr>
        <w:t>8</w:t>
      </w:r>
      <w:r w:rsidR="007B6ECD" w:rsidRPr="00D939D4">
        <w:rPr>
          <w:rFonts w:ascii="Arial" w:eastAsia="Times New Roman" w:hAnsi="Arial" w:cs="Arial"/>
          <w:lang w:eastAsia="sl-SI"/>
        </w:rPr>
        <w:t>0</w:t>
      </w:r>
      <w:r w:rsidRPr="00D939D4">
        <w:rPr>
          <w:rFonts w:ascii="Arial" w:eastAsia="Times New Roman" w:hAnsi="Arial" w:cs="Arial"/>
          <w:lang w:eastAsia="sl-SI"/>
        </w:rPr>
        <w:t xml:space="preserve"> otroških kosil in </w:t>
      </w:r>
      <w:r w:rsidR="007B6ECD" w:rsidRPr="00D939D4">
        <w:rPr>
          <w:rFonts w:ascii="Arial" w:eastAsia="Times New Roman" w:hAnsi="Arial" w:cs="Arial"/>
          <w:lang w:eastAsia="sl-SI"/>
        </w:rPr>
        <w:t>2</w:t>
      </w:r>
      <w:r w:rsidR="00D15F72" w:rsidRPr="00D939D4">
        <w:rPr>
          <w:rFonts w:ascii="Arial" w:eastAsia="Times New Roman" w:hAnsi="Arial" w:cs="Arial"/>
          <w:lang w:eastAsia="sl-SI"/>
        </w:rPr>
        <w:t>5</w:t>
      </w:r>
      <w:r w:rsidR="007B6ECD" w:rsidRPr="00D939D4">
        <w:rPr>
          <w:rFonts w:ascii="Arial" w:eastAsia="Times New Roman" w:hAnsi="Arial" w:cs="Arial"/>
          <w:lang w:eastAsia="sl-SI"/>
        </w:rPr>
        <w:t>0</w:t>
      </w:r>
      <w:r w:rsidRPr="00D939D4">
        <w:rPr>
          <w:rFonts w:ascii="Arial" w:eastAsia="Times New Roman" w:hAnsi="Arial" w:cs="Arial"/>
          <w:lang w:eastAsia="sl-SI"/>
        </w:rPr>
        <w:t xml:space="preserve"> popoldanskih malic. Ceno posameznega obroka je izvajalec ponudil v ponudbeni dokumentaciji št.:____ z dne ___, kot izhaja iz 3. člena te pogodbe.</w:t>
      </w:r>
    </w:p>
    <w:p w14:paraId="135DE18B" w14:textId="77777777" w:rsidR="00A24681" w:rsidRPr="00D939D4" w:rsidRDefault="00A24681" w:rsidP="00314920">
      <w:pPr>
        <w:spacing w:after="0"/>
        <w:jc w:val="both"/>
        <w:rPr>
          <w:rFonts w:ascii="Arial" w:eastAsia="Times New Roman" w:hAnsi="Arial" w:cs="Arial"/>
          <w:lang w:eastAsia="sl-SI"/>
        </w:rPr>
      </w:pPr>
    </w:p>
    <w:p w14:paraId="13A2559C" w14:textId="6FEBFFC1" w:rsidR="00A24681" w:rsidRPr="00D939D4" w:rsidRDefault="00E3627B" w:rsidP="009566D7">
      <w:pPr>
        <w:numPr>
          <w:ilvl w:val="0"/>
          <w:numId w:val="1"/>
        </w:numPr>
        <w:spacing w:after="0"/>
        <w:jc w:val="center"/>
        <w:rPr>
          <w:rFonts w:ascii="Arial" w:eastAsia="Times New Roman" w:hAnsi="Arial" w:cs="Arial"/>
          <w:b/>
          <w:lang w:eastAsia="sl-SI"/>
        </w:rPr>
      </w:pPr>
      <w:r w:rsidRPr="00D939D4">
        <w:rPr>
          <w:rFonts w:ascii="Arial" w:eastAsia="Times New Roman" w:hAnsi="Arial" w:cs="Arial"/>
          <w:b/>
          <w:lang w:eastAsia="sl-SI"/>
        </w:rPr>
        <w:t>č</w:t>
      </w:r>
      <w:r w:rsidR="00A24681" w:rsidRPr="00D939D4">
        <w:rPr>
          <w:rFonts w:ascii="Arial" w:eastAsia="Times New Roman" w:hAnsi="Arial" w:cs="Arial"/>
          <w:b/>
          <w:lang w:eastAsia="sl-SI"/>
        </w:rPr>
        <w:t>len</w:t>
      </w:r>
    </w:p>
    <w:p w14:paraId="30028170" w14:textId="14B938D0" w:rsidR="00DB1385" w:rsidRPr="0045307A" w:rsidRDefault="00DB1385" w:rsidP="00DB1385">
      <w:pPr>
        <w:spacing w:after="0"/>
        <w:jc w:val="both"/>
        <w:rPr>
          <w:rFonts w:ascii="Arial" w:eastAsia="Times New Roman" w:hAnsi="Arial" w:cs="Arial"/>
          <w:lang w:eastAsia="sl-SI"/>
        </w:rPr>
      </w:pPr>
      <w:r w:rsidRPr="00D939D4">
        <w:rPr>
          <w:rFonts w:ascii="Arial" w:eastAsia="Times New Roman" w:hAnsi="Arial" w:cs="Arial"/>
          <w:lang w:eastAsia="sl-SI"/>
        </w:rPr>
        <w:t xml:space="preserve">Izvajalec bo med trajanjem pogodbe kril stroške za nabavo živil, </w:t>
      </w:r>
      <w:proofErr w:type="spellStart"/>
      <w:r w:rsidRPr="00D939D4">
        <w:rPr>
          <w:rFonts w:ascii="Arial" w:eastAsia="Times New Roman" w:hAnsi="Arial" w:cs="Arial"/>
          <w:lang w:eastAsia="sl-SI"/>
        </w:rPr>
        <w:t>prehrambene</w:t>
      </w:r>
      <w:proofErr w:type="spellEnd"/>
      <w:r w:rsidRPr="00D939D4">
        <w:rPr>
          <w:rFonts w:ascii="Arial" w:eastAsia="Times New Roman" w:hAnsi="Arial" w:cs="Arial"/>
          <w:lang w:eastAsia="sl-SI"/>
        </w:rPr>
        <w:t xml:space="preserve"> artikle, pripravo dnevnih obrokov, </w:t>
      </w:r>
      <w:r w:rsidR="00820248" w:rsidRPr="00D939D4">
        <w:rPr>
          <w:rFonts w:ascii="Arial" w:eastAsia="Times New Roman" w:hAnsi="Arial" w:cs="Arial"/>
          <w:lang w:eastAsia="sl-SI"/>
        </w:rPr>
        <w:t xml:space="preserve">razdeljevanje obrokov, </w:t>
      </w:r>
      <w:r w:rsidRPr="00D939D4">
        <w:rPr>
          <w:rFonts w:ascii="Arial" w:eastAsia="Times New Roman" w:hAnsi="Arial" w:cs="Arial"/>
          <w:lang w:eastAsia="sl-SI"/>
        </w:rPr>
        <w:t>za čistila in potrošni material, za delovna in zaščitna sredstva, za mikrobiološke analize, za administrativna opravila in telefon, za nadzor kvalitete in higieno, za pranje, za pripravo obratovalnega dovoljenja, za strokovno usposabljanje in preglede s področja varstva pri delu, tekoče vzdrževanje (ki presegajo možnosti šolskega hišnika), odvoz organskih odpadkov in ostale stroške, ki jih bo imel izvajalec pri</w:t>
      </w:r>
      <w:r w:rsidRPr="0045307A">
        <w:rPr>
          <w:rFonts w:ascii="Arial" w:eastAsia="Times New Roman" w:hAnsi="Arial" w:cs="Arial"/>
          <w:lang w:eastAsia="sl-SI"/>
        </w:rPr>
        <w:t xml:space="preserve"> opravljanju gostinskih storitev.</w:t>
      </w:r>
    </w:p>
    <w:p w14:paraId="4E7FC320" w14:textId="77777777" w:rsidR="007B5B12" w:rsidRPr="00855348" w:rsidRDefault="007B5B12" w:rsidP="007B5B12">
      <w:pPr>
        <w:spacing w:after="0"/>
        <w:jc w:val="both"/>
        <w:rPr>
          <w:rFonts w:ascii="Arial" w:eastAsia="Times New Roman" w:hAnsi="Arial" w:cs="Arial"/>
          <w:color w:val="ED7D31"/>
          <w:lang w:eastAsia="sl-SI"/>
        </w:rPr>
      </w:pPr>
    </w:p>
    <w:p w14:paraId="19AD1351" w14:textId="77777777" w:rsidR="00CC27F2" w:rsidRPr="00BA54D2" w:rsidRDefault="00CC27F2" w:rsidP="00314920">
      <w:pPr>
        <w:spacing w:after="0"/>
        <w:jc w:val="both"/>
        <w:rPr>
          <w:rFonts w:ascii="Arial" w:eastAsia="Times New Roman" w:hAnsi="Arial" w:cs="Arial"/>
          <w:u w:val="single"/>
          <w:lang w:eastAsia="sl-SI"/>
        </w:rPr>
      </w:pPr>
    </w:p>
    <w:p w14:paraId="1FCABBE2" w14:textId="77777777" w:rsidR="00DD3ABC" w:rsidRPr="00BA54D2" w:rsidRDefault="00786153" w:rsidP="00314920">
      <w:pPr>
        <w:spacing w:after="0"/>
        <w:jc w:val="both"/>
        <w:rPr>
          <w:rFonts w:ascii="Arial" w:eastAsia="Times New Roman" w:hAnsi="Arial" w:cs="Arial"/>
          <w:u w:val="single"/>
          <w:lang w:eastAsia="sl-SI"/>
        </w:rPr>
      </w:pPr>
      <w:r w:rsidRPr="00BA54D2">
        <w:rPr>
          <w:rFonts w:ascii="Arial" w:eastAsia="Times New Roman" w:hAnsi="Arial" w:cs="Arial"/>
          <w:u w:val="single"/>
          <w:lang w:eastAsia="sl-SI"/>
        </w:rPr>
        <w:t xml:space="preserve">OBVEZNOSTI </w:t>
      </w:r>
      <w:r w:rsidR="00D34F9C" w:rsidRPr="00BA54D2">
        <w:rPr>
          <w:rFonts w:ascii="Arial" w:eastAsia="Times New Roman" w:hAnsi="Arial" w:cs="Arial"/>
          <w:u w:val="single"/>
          <w:lang w:eastAsia="sl-SI"/>
        </w:rPr>
        <w:t>IZVAJALCA</w:t>
      </w:r>
    </w:p>
    <w:p w14:paraId="3F969316" w14:textId="77777777" w:rsidR="00DD3ABC" w:rsidRPr="00BA54D2" w:rsidRDefault="00DD3ABC" w:rsidP="009566D7">
      <w:pPr>
        <w:numPr>
          <w:ilvl w:val="0"/>
          <w:numId w:val="1"/>
        </w:numPr>
        <w:spacing w:after="0"/>
        <w:jc w:val="center"/>
        <w:rPr>
          <w:rFonts w:ascii="Arial" w:eastAsia="Times New Roman" w:hAnsi="Arial" w:cs="Arial"/>
          <w:b/>
          <w:lang w:eastAsia="sl-SI"/>
        </w:rPr>
      </w:pPr>
      <w:r w:rsidRPr="00BA54D2">
        <w:rPr>
          <w:rFonts w:ascii="Arial" w:eastAsia="Times New Roman" w:hAnsi="Arial" w:cs="Arial"/>
          <w:b/>
          <w:lang w:eastAsia="sl-SI"/>
        </w:rPr>
        <w:t>člen</w:t>
      </w:r>
    </w:p>
    <w:p w14:paraId="0E957F7F" w14:textId="77777777" w:rsidR="00F05BF5" w:rsidRPr="00AC2F26" w:rsidRDefault="00F05BF5" w:rsidP="00B23910">
      <w:pPr>
        <w:pStyle w:val="Odstavekseznama"/>
        <w:numPr>
          <w:ilvl w:val="0"/>
          <w:numId w:val="27"/>
        </w:numPr>
        <w:autoSpaceDE w:val="0"/>
        <w:autoSpaceDN w:val="0"/>
        <w:adjustRightInd w:val="0"/>
        <w:spacing w:after="0"/>
        <w:jc w:val="both"/>
        <w:rPr>
          <w:rFonts w:ascii="Arial" w:eastAsia="Times New Roman" w:hAnsi="Arial" w:cs="Arial"/>
          <w:lang w:eastAsia="sl-SI"/>
        </w:rPr>
      </w:pPr>
      <w:r w:rsidRPr="00AC2F26">
        <w:rPr>
          <w:rFonts w:ascii="Arial" w:eastAsia="Times New Roman" w:hAnsi="Arial" w:cs="Arial"/>
          <w:lang w:eastAsia="sl-SI"/>
        </w:rPr>
        <w:t>Izvajalec se obvezuje:</w:t>
      </w:r>
    </w:p>
    <w:p w14:paraId="1848F013" w14:textId="02C08E0A" w:rsidR="00277498" w:rsidRDefault="00277498" w:rsidP="00B23910">
      <w:pPr>
        <w:numPr>
          <w:ilvl w:val="0"/>
          <w:numId w:val="27"/>
        </w:numPr>
        <w:autoSpaceDE w:val="0"/>
        <w:autoSpaceDN w:val="0"/>
        <w:adjustRightInd w:val="0"/>
        <w:spacing w:after="0"/>
        <w:jc w:val="both"/>
        <w:rPr>
          <w:rFonts w:ascii="Arial" w:eastAsia="Times New Roman" w:hAnsi="Arial" w:cs="Arial"/>
          <w:lang w:eastAsia="sl-SI"/>
        </w:rPr>
      </w:pPr>
      <w:r w:rsidRPr="003D7CE2">
        <w:rPr>
          <w:rFonts w:ascii="Arial" w:eastAsia="Times New Roman" w:hAnsi="Arial" w:cs="Arial"/>
          <w:lang w:eastAsia="sl-SI"/>
        </w:rPr>
        <w:t xml:space="preserve">upoštevati vse veljavne higienske in sanitarne predpise, pravilnike in navodila. Za izpolnjevanje higiensko sanitarnih zahtev s podpisom te pogodbe prevzema polno odškodninsko, materialno in moralno odgovornost in je v razmerju do pristojnih nadzorstvenih organov in inšpekcijskih služb odgovorna oseba, naročniku pa odgovarja moralno, materialno in odškodninsko za vso </w:t>
      </w:r>
      <w:r w:rsidRPr="00D939D4">
        <w:rPr>
          <w:rFonts w:ascii="Arial" w:eastAsia="Times New Roman" w:hAnsi="Arial" w:cs="Arial"/>
          <w:lang w:eastAsia="sl-SI"/>
        </w:rPr>
        <w:t xml:space="preserve">škodo, ki bi zaradi morebitne odločbe nadzorstvenih organov ali inšpekcijskih služb nastala njemu ali njegovim </w:t>
      </w:r>
      <w:r w:rsidR="00820248" w:rsidRPr="00D939D4">
        <w:rPr>
          <w:rFonts w:ascii="Arial" w:eastAsia="Times New Roman" w:hAnsi="Arial" w:cs="Arial"/>
          <w:lang w:eastAsia="sl-SI"/>
        </w:rPr>
        <w:t>učencem</w:t>
      </w:r>
      <w:r w:rsidR="00D75D08" w:rsidRPr="00D939D4">
        <w:rPr>
          <w:rFonts w:ascii="Arial" w:eastAsia="Times New Roman" w:hAnsi="Arial" w:cs="Arial"/>
          <w:lang w:eastAsia="sl-SI"/>
        </w:rPr>
        <w:t xml:space="preserve"> </w:t>
      </w:r>
      <w:r w:rsidRPr="00D939D4">
        <w:rPr>
          <w:rFonts w:ascii="Arial" w:eastAsia="Times New Roman" w:hAnsi="Arial" w:cs="Arial"/>
          <w:lang w:eastAsia="sl-SI"/>
        </w:rPr>
        <w:t>ali</w:t>
      </w:r>
      <w:r w:rsidRPr="003D7CE2">
        <w:rPr>
          <w:rFonts w:ascii="Arial" w:eastAsia="Times New Roman" w:hAnsi="Arial" w:cs="Arial"/>
          <w:lang w:eastAsia="sl-SI"/>
        </w:rPr>
        <w:t xml:space="preserve"> zaposlen</w:t>
      </w:r>
      <w:r w:rsidR="007C2879" w:rsidRPr="003D7CE2">
        <w:rPr>
          <w:rFonts w:ascii="Arial" w:eastAsia="Times New Roman" w:hAnsi="Arial" w:cs="Arial"/>
          <w:lang w:eastAsia="sl-SI"/>
        </w:rPr>
        <w:t xml:space="preserve">im delavcem. Posebno pozornost </w:t>
      </w:r>
      <w:r w:rsidRPr="003D7CE2">
        <w:rPr>
          <w:rFonts w:ascii="Arial" w:eastAsia="Times New Roman" w:hAnsi="Arial" w:cs="Arial"/>
          <w:lang w:eastAsia="sl-SI"/>
        </w:rPr>
        <w:t>mora izvajalec nameniti tudi uva</w:t>
      </w:r>
      <w:r w:rsidR="007C2879" w:rsidRPr="003D7CE2">
        <w:rPr>
          <w:rFonts w:ascii="Arial" w:eastAsia="Times New Roman" w:hAnsi="Arial" w:cs="Arial"/>
          <w:lang w:eastAsia="sl-SI"/>
        </w:rPr>
        <w:t>janju pravilnikov in standardov</w:t>
      </w:r>
      <w:r w:rsidR="00820248">
        <w:rPr>
          <w:rFonts w:ascii="Arial" w:eastAsia="Times New Roman" w:hAnsi="Arial" w:cs="Arial"/>
          <w:lang w:eastAsia="sl-SI"/>
        </w:rPr>
        <w:t>;</w:t>
      </w:r>
    </w:p>
    <w:p w14:paraId="7578B02C" w14:textId="4D6C98E2" w:rsidR="00AF16B1" w:rsidRDefault="00AF16B1" w:rsidP="00B23910">
      <w:pPr>
        <w:numPr>
          <w:ilvl w:val="0"/>
          <w:numId w:val="27"/>
        </w:numPr>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da bo gostinske storitve opravil strokovno, kvalitetno in skrbno, v skladu z zahtevami naročnika, v dogovorjenem obsegu, ter pri tem upošteval vse veljavne predpise s področja živil, ravnanja z njimi, priprave in dostave hrane, ter higiene in zdravja</w:t>
      </w:r>
      <w:r w:rsidR="00820248">
        <w:rPr>
          <w:rFonts w:ascii="Arial" w:eastAsia="Times New Roman" w:hAnsi="Arial" w:cs="Arial"/>
          <w:lang w:eastAsia="sl-SI"/>
        </w:rPr>
        <w:t>;</w:t>
      </w:r>
    </w:p>
    <w:p w14:paraId="1D14C6BA" w14:textId="1B9074D0" w:rsidR="002B3F2B" w:rsidRPr="002B3F2B" w:rsidRDefault="002B3F2B" w:rsidP="002B3F2B">
      <w:pPr>
        <w:pStyle w:val="Navadensplet"/>
        <w:numPr>
          <w:ilvl w:val="0"/>
          <w:numId w:val="27"/>
        </w:numPr>
        <w:jc w:val="both"/>
        <w:rPr>
          <w:rFonts w:ascii="Arial" w:hAnsi="Arial" w:cs="Arial"/>
          <w:sz w:val="22"/>
          <w:szCs w:val="22"/>
        </w:rPr>
      </w:pPr>
      <w:r w:rsidRPr="002B3F2B">
        <w:rPr>
          <w:rFonts w:ascii="Arial" w:hAnsi="Arial" w:cs="Arial"/>
          <w:sz w:val="22"/>
          <w:szCs w:val="22"/>
        </w:rPr>
        <w:t xml:space="preserve">da bo upošteval </w:t>
      </w:r>
      <w:proofErr w:type="spellStart"/>
      <w:r w:rsidRPr="002B3F2B">
        <w:rPr>
          <w:rFonts w:ascii="Arial" w:hAnsi="Arial" w:cs="Arial"/>
          <w:sz w:val="22"/>
          <w:szCs w:val="22"/>
        </w:rPr>
        <w:t>okoljske</w:t>
      </w:r>
      <w:proofErr w:type="spellEnd"/>
      <w:r w:rsidRPr="002B3F2B">
        <w:rPr>
          <w:rFonts w:ascii="Arial" w:hAnsi="Arial" w:cs="Arial"/>
          <w:sz w:val="22"/>
          <w:szCs w:val="22"/>
        </w:rPr>
        <w:t xml:space="preserve"> zahteve iz Uredbe o zelenem javnem naročanju (Uradni list RS, št. 51/17 s spremembami in dopolnitvami), ki se nanašajo na predmet javnega naročila</w:t>
      </w:r>
      <w:r>
        <w:rPr>
          <w:rFonts w:ascii="Arial" w:hAnsi="Arial" w:cs="Arial"/>
          <w:sz w:val="22"/>
          <w:szCs w:val="22"/>
        </w:rPr>
        <w:t>;</w:t>
      </w:r>
    </w:p>
    <w:p w14:paraId="2F0A4C0D" w14:textId="2C9A7D01" w:rsidR="002B3F2B" w:rsidRDefault="002B3F2B" w:rsidP="002B3F2B">
      <w:pPr>
        <w:numPr>
          <w:ilvl w:val="0"/>
          <w:numId w:val="27"/>
        </w:numPr>
        <w:autoSpaceDE w:val="0"/>
        <w:autoSpaceDN w:val="0"/>
        <w:adjustRightInd w:val="0"/>
        <w:spacing w:after="0"/>
        <w:jc w:val="both"/>
        <w:rPr>
          <w:rFonts w:ascii="Arial" w:eastAsia="Times New Roman" w:hAnsi="Arial" w:cs="Arial"/>
          <w:lang w:eastAsia="sl-SI"/>
        </w:rPr>
      </w:pPr>
      <w:r w:rsidRPr="002B3F2B">
        <w:rPr>
          <w:rFonts w:ascii="Arial" w:eastAsia="Times New Roman" w:hAnsi="Arial" w:cs="Arial"/>
          <w:lang w:eastAsia="sl-SI"/>
        </w:rPr>
        <w:t>Ponudnik zagotavlja, da bo gostinske storitve izvajal na okolju prijazen način ter da bo del dobave živil pridelan na ekološki način, in sicer:</w:t>
      </w:r>
      <w:r w:rsidR="00AD2CA1">
        <w:rPr>
          <w:rFonts w:ascii="Arial" w:eastAsia="Times New Roman" w:hAnsi="Arial" w:cs="Arial"/>
          <w:lang w:eastAsia="sl-SI"/>
        </w:rPr>
        <w:t xml:space="preserve"> </w:t>
      </w:r>
    </w:p>
    <w:p w14:paraId="3CA248A4" w14:textId="77777777" w:rsidR="002B3F2B" w:rsidRDefault="002B3F2B" w:rsidP="00AD2CA1">
      <w:pPr>
        <w:pStyle w:val="Odstavekseznama"/>
        <w:numPr>
          <w:ilvl w:val="1"/>
          <w:numId w:val="27"/>
        </w:numPr>
        <w:autoSpaceDE w:val="0"/>
        <w:autoSpaceDN w:val="0"/>
        <w:adjustRightInd w:val="0"/>
        <w:spacing w:after="0"/>
        <w:ind w:left="1134" w:hanging="305"/>
        <w:jc w:val="both"/>
        <w:rPr>
          <w:rFonts w:ascii="Arial" w:eastAsia="Times New Roman" w:hAnsi="Arial" w:cs="Arial"/>
          <w:lang w:eastAsia="sl-SI"/>
        </w:rPr>
      </w:pPr>
      <w:r w:rsidRPr="002B3F2B">
        <w:rPr>
          <w:rFonts w:ascii="Arial" w:eastAsia="Times New Roman" w:hAnsi="Arial" w:cs="Arial"/>
          <w:lang w:eastAsia="sl-SI"/>
        </w:rPr>
        <w:t>najmanj 15 % vseh živil, uporabljenih pri izvajanju gostinskih storitev, bo pridelanih na ekološki način v skladu z Uredbo (EU) 2018/848 o ekološki pridelavi in označevanju ekoloških proizvodov oziroma drugim veljavnim predpisom, ki ureja to področje;</w:t>
      </w:r>
    </w:p>
    <w:p w14:paraId="573DB3D0" w14:textId="77777777" w:rsidR="00AD2CA1" w:rsidRPr="00773C38" w:rsidRDefault="00AD2CA1" w:rsidP="00AD2CA1">
      <w:pPr>
        <w:pStyle w:val="Navadensplet"/>
        <w:numPr>
          <w:ilvl w:val="1"/>
          <w:numId w:val="27"/>
        </w:numPr>
        <w:spacing w:line="264" w:lineRule="auto"/>
        <w:ind w:left="1134" w:hanging="283"/>
        <w:jc w:val="both"/>
        <w:rPr>
          <w:rFonts w:ascii="Arial" w:hAnsi="Arial" w:cs="Arial"/>
          <w:sz w:val="22"/>
          <w:szCs w:val="22"/>
        </w:rPr>
      </w:pPr>
      <w:r w:rsidRPr="00773C38">
        <w:rPr>
          <w:rFonts w:ascii="Arial" w:hAnsi="Arial" w:cs="Arial"/>
          <w:sz w:val="22"/>
          <w:szCs w:val="22"/>
        </w:rPr>
        <w:t>najmanj 20 % živil mora biti pridelanih oziroma proizvedenih v okviru shem kakovosti, opredeljenih v Zakonu o kmetijstvu (ZKme-1) oziroma v predpisih, ki urejajo sheme kakovosti;</w:t>
      </w:r>
    </w:p>
    <w:p w14:paraId="41189EF1" w14:textId="292273C9" w:rsidR="002B3F2B" w:rsidRPr="002B3F2B" w:rsidRDefault="002B3F2B" w:rsidP="00AD2CA1">
      <w:pPr>
        <w:pStyle w:val="Odstavekseznama"/>
        <w:numPr>
          <w:ilvl w:val="1"/>
          <w:numId w:val="27"/>
        </w:numPr>
        <w:autoSpaceDE w:val="0"/>
        <w:autoSpaceDN w:val="0"/>
        <w:adjustRightInd w:val="0"/>
        <w:spacing w:after="0"/>
        <w:ind w:left="1134" w:hanging="305"/>
        <w:jc w:val="both"/>
        <w:rPr>
          <w:rFonts w:ascii="Arial" w:eastAsia="Times New Roman" w:hAnsi="Arial" w:cs="Arial"/>
          <w:lang w:eastAsia="sl-SI"/>
        </w:rPr>
      </w:pPr>
      <w:r w:rsidRPr="002B3F2B">
        <w:rPr>
          <w:rFonts w:ascii="Arial" w:eastAsia="Times New Roman" w:hAnsi="Arial" w:cs="Arial"/>
          <w:lang w:eastAsia="sl-SI"/>
        </w:rPr>
        <w:t>najmanj 35 % sadja, zelenjave ter proizvodov iz lova ali ribolova bo izbranih glede na letni čas, pri čemer bo ponudnik zagotavljal sezonske proizvode skladno s sezonskim koledarjem za sadje in zelenjavo ter sezonskim koledarjem za jabolka, kot je določeno v Prilogi št. 2 Uredbe o zelenem javnem naročanju (Živila in gostinske storitve, verzija 1.4., januar 2026).</w:t>
      </w:r>
    </w:p>
    <w:p w14:paraId="2A2566AA" w14:textId="72CACF4E" w:rsidR="00AC2F26" w:rsidRDefault="002346CC" w:rsidP="00B23910">
      <w:pPr>
        <w:numPr>
          <w:ilvl w:val="0"/>
          <w:numId w:val="27"/>
        </w:numPr>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da bo pri oblikovanju jedilnikov za posamezno šolsko polletje naročniku zagotovil možnost izbire kateregakoli od jedilnikov, ki so priloga te pogodbe ter drugih enakovrednih jedilnikov, sestavljenih na podlagi dogovora skupaj z naročnikom,</w:t>
      </w:r>
    </w:p>
    <w:p w14:paraId="697FE389" w14:textId="538A83FF" w:rsidR="002346CC" w:rsidRDefault="002346CC" w:rsidP="00B23910">
      <w:pPr>
        <w:numPr>
          <w:ilvl w:val="0"/>
          <w:numId w:val="27"/>
        </w:numPr>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vsak prvi ponedeljek v mesecu skupaj z učenci razreda, določenega s strani nar</w:t>
      </w:r>
      <w:r w:rsidR="002B66DC">
        <w:rPr>
          <w:rFonts w:ascii="Arial" w:eastAsia="Times New Roman" w:hAnsi="Arial" w:cs="Arial"/>
          <w:lang w:eastAsia="sl-SI"/>
        </w:rPr>
        <w:t>o</w:t>
      </w:r>
      <w:r>
        <w:rPr>
          <w:rFonts w:ascii="Arial" w:eastAsia="Times New Roman" w:hAnsi="Arial" w:cs="Arial"/>
          <w:lang w:eastAsia="sl-SI"/>
        </w:rPr>
        <w:t>čnika, pripravil zdrav zajtrk</w:t>
      </w:r>
      <w:r w:rsidR="002B66DC">
        <w:rPr>
          <w:rFonts w:ascii="Arial" w:eastAsia="Times New Roman" w:hAnsi="Arial" w:cs="Arial"/>
          <w:lang w:eastAsia="sl-SI"/>
        </w:rPr>
        <w:t>, ceno izvedbe katerega predstavlja vrednost obroka malice glede na število učencev v konkretnem razredu in zajema vse stroške, ki bodo izvajalcu pri tem nastali,</w:t>
      </w:r>
    </w:p>
    <w:p w14:paraId="47EC54D1" w14:textId="487A0317" w:rsidR="002B66DC" w:rsidRDefault="002B66DC" w:rsidP="00B23910">
      <w:pPr>
        <w:numPr>
          <w:ilvl w:val="0"/>
          <w:numId w:val="27"/>
        </w:numPr>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sodelova</w:t>
      </w:r>
      <w:r w:rsidR="00C0429B">
        <w:rPr>
          <w:rFonts w:ascii="Arial" w:eastAsia="Times New Roman" w:hAnsi="Arial" w:cs="Arial"/>
          <w:lang w:eastAsia="sl-SI"/>
        </w:rPr>
        <w:t>ti</w:t>
      </w:r>
      <w:r>
        <w:rPr>
          <w:rFonts w:ascii="Arial" w:eastAsia="Times New Roman" w:hAnsi="Arial" w:cs="Arial"/>
          <w:lang w:eastAsia="sl-SI"/>
        </w:rPr>
        <w:t xml:space="preserve"> pri vsaj enem naravoslovnem dnevu v šolskem letu, izvedenem za določeno paralelko in pri tem na teoretični način predstavil pravilno oziroma ustrezno pripravo in servisiranje hrane (npr. izbira hrane, izdelava jedilnika, priprava pogrinjkov, pravilna raba jedilnega pribora itd.) ter zagotovil živila za zdrav slovenski zajtrk,</w:t>
      </w:r>
    </w:p>
    <w:p w14:paraId="2D5E530B" w14:textId="130AA4BF" w:rsidR="002B66DC" w:rsidRDefault="002B66DC" w:rsidP="00B23910">
      <w:pPr>
        <w:numPr>
          <w:ilvl w:val="0"/>
          <w:numId w:val="27"/>
        </w:numPr>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zagotovi</w:t>
      </w:r>
      <w:r w:rsidR="00C0429B">
        <w:rPr>
          <w:rFonts w:ascii="Arial" w:eastAsia="Times New Roman" w:hAnsi="Arial" w:cs="Arial"/>
          <w:lang w:eastAsia="sl-SI"/>
        </w:rPr>
        <w:t>ti</w:t>
      </w:r>
      <w:r>
        <w:rPr>
          <w:rFonts w:ascii="Arial" w:eastAsia="Times New Roman" w:hAnsi="Arial" w:cs="Arial"/>
          <w:lang w:eastAsia="sl-SI"/>
        </w:rPr>
        <w:t xml:space="preserve"> dietno prehrano za učence z izkazanim zdravniškim potrdilom,</w:t>
      </w:r>
    </w:p>
    <w:p w14:paraId="40F0B47D" w14:textId="6EFD261B" w:rsidR="002B66DC" w:rsidRPr="0037293E" w:rsidRDefault="002B66DC" w:rsidP="0037293E">
      <w:pPr>
        <w:numPr>
          <w:ilvl w:val="0"/>
          <w:numId w:val="27"/>
        </w:numPr>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na zahtevo naročnika in na svoje stroške organiziral usposabljanje oz. izobraževanje zaposlenih na šoli o osnovnih načelih higiene pri delu z živili, osebni higieni, snažnosti delovnih oblek, priprav, naprav in opreme ter posod za delo in opravljanje storitve ter ustrezni delitvi dnevnih obrokov,</w:t>
      </w:r>
    </w:p>
    <w:p w14:paraId="19614685" w14:textId="49635493" w:rsidR="00F05BF5" w:rsidRDefault="00C76BAF" w:rsidP="00B23910">
      <w:pPr>
        <w:numPr>
          <w:ilvl w:val="0"/>
          <w:numId w:val="27"/>
        </w:numPr>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 xml:space="preserve">mesečno </w:t>
      </w:r>
      <w:r w:rsidR="00F05BF5" w:rsidRPr="003D7CE2">
        <w:rPr>
          <w:rFonts w:ascii="Arial" w:eastAsia="Times New Roman" w:hAnsi="Arial" w:cs="Arial"/>
          <w:lang w:eastAsia="sl-SI"/>
        </w:rPr>
        <w:t>vodi</w:t>
      </w:r>
      <w:r w:rsidR="00C0429B">
        <w:rPr>
          <w:rFonts w:ascii="Arial" w:eastAsia="Times New Roman" w:hAnsi="Arial" w:cs="Arial"/>
          <w:lang w:eastAsia="sl-SI"/>
        </w:rPr>
        <w:t>ti</w:t>
      </w:r>
      <w:r w:rsidR="00F05BF5" w:rsidRPr="003D7CE2">
        <w:rPr>
          <w:rFonts w:ascii="Arial" w:eastAsia="Times New Roman" w:hAnsi="Arial" w:cs="Arial"/>
          <w:lang w:eastAsia="sl-SI"/>
        </w:rPr>
        <w:t xml:space="preserve"> prehrambno statistiko;</w:t>
      </w:r>
    </w:p>
    <w:p w14:paraId="48F92DE3" w14:textId="349F1340" w:rsidR="00F05BF5" w:rsidRPr="003D7CE2" w:rsidRDefault="00F05BF5" w:rsidP="00B23910">
      <w:pPr>
        <w:numPr>
          <w:ilvl w:val="0"/>
          <w:numId w:val="27"/>
        </w:numPr>
        <w:autoSpaceDE w:val="0"/>
        <w:autoSpaceDN w:val="0"/>
        <w:adjustRightInd w:val="0"/>
        <w:spacing w:after="0"/>
        <w:jc w:val="both"/>
        <w:rPr>
          <w:rFonts w:ascii="Arial" w:eastAsia="Times New Roman" w:hAnsi="Arial" w:cs="Arial"/>
          <w:lang w:eastAsia="sl-SI"/>
        </w:rPr>
      </w:pPr>
      <w:r w:rsidRPr="003D7CE2">
        <w:rPr>
          <w:rFonts w:ascii="Arial" w:eastAsia="Times New Roman" w:hAnsi="Arial" w:cs="Arial"/>
          <w:lang w:eastAsia="sl-SI"/>
        </w:rPr>
        <w:t>v primeru reklamacij zagotoviti kontaktno osebo</w:t>
      </w:r>
      <w:r w:rsidR="00AF16B1">
        <w:rPr>
          <w:rFonts w:ascii="Arial" w:eastAsia="Times New Roman" w:hAnsi="Arial" w:cs="Arial"/>
          <w:lang w:eastAsia="sl-SI"/>
        </w:rPr>
        <w:t xml:space="preserve"> </w:t>
      </w:r>
      <w:r w:rsidRPr="003D7CE2">
        <w:rPr>
          <w:rFonts w:ascii="Arial" w:eastAsia="Times New Roman" w:hAnsi="Arial" w:cs="Arial"/>
          <w:lang w:eastAsia="sl-SI"/>
        </w:rPr>
        <w:t>in dostavi</w:t>
      </w:r>
      <w:r w:rsidR="00C0429B">
        <w:rPr>
          <w:rFonts w:ascii="Arial" w:eastAsia="Times New Roman" w:hAnsi="Arial" w:cs="Arial"/>
          <w:lang w:eastAsia="sl-SI"/>
        </w:rPr>
        <w:t>l</w:t>
      </w:r>
      <w:r w:rsidRPr="003D7CE2">
        <w:rPr>
          <w:rFonts w:ascii="Arial" w:eastAsia="Times New Roman" w:hAnsi="Arial" w:cs="Arial"/>
          <w:lang w:eastAsia="sl-SI"/>
        </w:rPr>
        <w:t xml:space="preserve"> v primeru neustreznega obroka v roku ene ure drug ustrezen nadomestni obrok;</w:t>
      </w:r>
    </w:p>
    <w:p w14:paraId="1A624312" w14:textId="44DECD8D" w:rsidR="00F05BF5" w:rsidRPr="003D7CE2" w:rsidRDefault="00F05BF5" w:rsidP="00B23910">
      <w:pPr>
        <w:numPr>
          <w:ilvl w:val="0"/>
          <w:numId w:val="27"/>
        </w:numPr>
        <w:autoSpaceDE w:val="0"/>
        <w:autoSpaceDN w:val="0"/>
        <w:adjustRightInd w:val="0"/>
        <w:spacing w:after="0"/>
        <w:jc w:val="both"/>
        <w:rPr>
          <w:rFonts w:ascii="Arial" w:eastAsia="Times New Roman" w:hAnsi="Arial" w:cs="Arial"/>
          <w:lang w:eastAsia="sl-SI"/>
        </w:rPr>
      </w:pPr>
      <w:r w:rsidRPr="003D7CE2">
        <w:rPr>
          <w:rFonts w:ascii="Arial" w:eastAsia="Times New Roman" w:hAnsi="Arial" w:cs="Arial"/>
          <w:lang w:eastAsia="sl-SI"/>
        </w:rPr>
        <w:t>opravi</w:t>
      </w:r>
      <w:r w:rsidR="00C0429B">
        <w:rPr>
          <w:rFonts w:ascii="Arial" w:eastAsia="Times New Roman" w:hAnsi="Arial" w:cs="Arial"/>
          <w:lang w:eastAsia="sl-SI"/>
        </w:rPr>
        <w:t>ti</w:t>
      </w:r>
      <w:r w:rsidRPr="003D7CE2">
        <w:rPr>
          <w:rFonts w:ascii="Arial" w:eastAsia="Times New Roman" w:hAnsi="Arial" w:cs="Arial"/>
          <w:lang w:eastAsia="sl-SI"/>
        </w:rPr>
        <w:t xml:space="preserve"> preračune, ki jih bo zahteval naročnik;</w:t>
      </w:r>
    </w:p>
    <w:p w14:paraId="58646FF5" w14:textId="04FCDAF9" w:rsidR="00277498" w:rsidRPr="003D7CE2" w:rsidRDefault="00277498" w:rsidP="00B23910">
      <w:pPr>
        <w:numPr>
          <w:ilvl w:val="0"/>
          <w:numId w:val="27"/>
        </w:numPr>
        <w:autoSpaceDE w:val="0"/>
        <w:autoSpaceDN w:val="0"/>
        <w:adjustRightInd w:val="0"/>
        <w:spacing w:after="0"/>
        <w:jc w:val="both"/>
        <w:rPr>
          <w:rFonts w:ascii="Arial" w:eastAsia="Times New Roman" w:hAnsi="Arial" w:cs="Arial"/>
          <w:lang w:eastAsia="sl-SI"/>
        </w:rPr>
      </w:pPr>
      <w:r w:rsidRPr="003D7CE2">
        <w:rPr>
          <w:rFonts w:ascii="Arial" w:eastAsia="Times New Roman" w:hAnsi="Arial" w:cs="Arial"/>
          <w:lang w:eastAsia="sl-SI"/>
        </w:rPr>
        <w:t>po predhodnem dogovoru z naročnikom pripraviti jedi za posebne priložnosti kot so jubileji, seminarji, pogostitve in podobno. Naročnik je dolžan izvajalcu pravočasno sporočiti vrsto jedi, ter čas in kraj pogostitve. Izvajalec naročniku te storitve obračuna po potrjenem ceniku in račun izstavi ločeno od računa za redne storitve</w:t>
      </w:r>
      <w:r w:rsidR="00C0429B">
        <w:rPr>
          <w:rFonts w:ascii="Arial" w:eastAsia="Times New Roman" w:hAnsi="Arial" w:cs="Arial"/>
          <w:lang w:eastAsia="sl-SI"/>
        </w:rPr>
        <w:t>;</w:t>
      </w:r>
    </w:p>
    <w:p w14:paraId="1E9799D9" w14:textId="23BD40BA" w:rsidR="00A10048" w:rsidRDefault="00277498" w:rsidP="00B23910">
      <w:pPr>
        <w:numPr>
          <w:ilvl w:val="0"/>
          <w:numId w:val="27"/>
        </w:numPr>
        <w:autoSpaceDE w:val="0"/>
        <w:autoSpaceDN w:val="0"/>
        <w:adjustRightInd w:val="0"/>
        <w:spacing w:after="0"/>
        <w:jc w:val="both"/>
        <w:rPr>
          <w:rFonts w:ascii="Arial" w:eastAsia="Times New Roman" w:hAnsi="Arial" w:cs="Arial"/>
          <w:lang w:eastAsia="sl-SI"/>
        </w:rPr>
      </w:pPr>
      <w:r w:rsidRPr="003D7CE2">
        <w:rPr>
          <w:rFonts w:ascii="Arial" w:eastAsia="Times New Roman" w:hAnsi="Arial" w:cs="Arial"/>
          <w:lang w:eastAsia="sl-SI"/>
        </w:rPr>
        <w:t>imeti urejeno zavarovanje za dejavnost, osebje, opremo</w:t>
      </w:r>
      <w:r w:rsidR="00C0429B">
        <w:rPr>
          <w:rFonts w:ascii="Arial" w:eastAsia="Times New Roman" w:hAnsi="Arial" w:cs="Arial"/>
          <w:lang w:eastAsia="sl-SI"/>
        </w:rPr>
        <w:t>;</w:t>
      </w:r>
    </w:p>
    <w:p w14:paraId="0831221C" w14:textId="146125F9" w:rsidR="00A24681" w:rsidRPr="00D939D4" w:rsidRDefault="00290A3E" w:rsidP="00290A3E">
      <w:pPr>
        <w:pStyle w:val="Odstavekseznama"/>
        <w:numPr>
          <w:ilvl w:val="0"/>
          <w:numId w:val="27"/>
        </w:numPr>
        <w:autoSpaceDE w:val="0"/>
        <w:autoSpaceDN w:val="0"/>
        <w:adjustRightInd w:val="0"/>
        <w:spacing w:after="0"/>
        <w:jc w:val="both"/>
        <w:rPr>
          <w:rFonts w:ascii="Arial" w:eastAsia="Times New Roman" w:hAnsi="Arial" w:cs="Arial"/>
          <w:lang w:eastAsia="sl-SI"/>
        </w:rPr>
      </w:pPr>
      <w:r w:rsidRPr="00D939D4">
        <w:rPr>
          <w:rFonts w:ascii="Arial" w:eastAsia="Times New Roman" w:hAnsi="Arial" w:cs="Arial"/>
          <w:lang w:eastAsia="sl-SI"/>
        </w:rPr>
        <w:t>da bodo vsa vozila, ki bodo uporabljena za izvajanje storitve, izpolnjevala najmanj emisijski standard EURO 6 ali enakovreden oziroma višji standard, kar izvajalec izkaže z ustreznimi dokazili (npr. prometno dovoljenje, homologacijski dokument).</w:t>
      </w:r>
    </w:p>
    <w:p w14:paraId="3F72A352" w14:textId="77777777" w:rsidR="00290A3E" w:rsidRPr="00D939D4" w:rsidRDefault="00290A3E" w:rsidP="00290A3E">
      <w:pPr>
        <w:pStyle w:val="Odstavekseznama"/>
        <w:autoSpaceDE w:val="0"/>
        <w:autoSpaceDN w:val="0"/>
        <w:adjustRightInd w:val="0"/>
        <w:spacing w:after="0"/>
        <w:ind w:left="720"/>
        <w:jc w:val="both"/>
        <w:rPr>
          <w:rFonts w:ascii="Arial" w:eastAsia="Times New Roman" w:hAnsi="Arial" w:cs="Arial"/>
          <w:lang w:eastAsia="sl-SI"/>
        </w:rPr>
      </w:pPr>
    </w:p>
    <w:p w14:paraId="5FF64F4E" w14:textId="65D95BD1" w:rsidR="007212E6" w:rsidRPr="00C76BAF" w:rsidRDefault="00A24681" w:rsidP="007212E6">
      <w:pPr>
        <w:autoSpaceDE w:val="0"/>
        <w:autoSpaceDN w:val="0"/>
        <w:adjustRightInd w:val="0"/>
        <w:spacing w:after="0"/>
        <w:jc w:val="both"/>
        <w:rPr>
          <w:rFonts w:ascii="Arial" w:eastAsia="Times New Roman" w:hAnsi="Arial" w:cs="Arial"/>
          <w:lang w:eastAsia="sl-SI"/>
        </w:rPr>
      </w:pPr>
      <w:r w:rsidRPr="00D939D4">
        <w:rPr>
          <w:rFonts w:ascii="Arial" w:eastAsia="Times New Roman" w:hAnsi="Arial" w:cs="Arial"/>
          <w:lang w:eastAsia="sl-SI"/>
        </w:rPr>
        <w:t>V primeru sprememb doktrine na področju</w:t>
      </w:r>
      <w:r w:rsidR="004A30AA" w:rsidRPr="00D939D4">
        <w:rPr>
          <w:rFonts w:ascii="Arial" w:eastAsia="Times New Roman" w:hAnsi="Arial" w:cs="Arial"/>
          <w:lang w:eastAsia="sl-SI"/>
        </w:rPr>
        <w:t xml:space="preserve"> prehrane </w:t>
      </w:r>
      <w:r w:rsidR="00334DA8" w:rsidRPr="00D939D4">
        <w:rPr>
          <w:rFonts w:ascii="Arial" w:eastAsia="Times New Roman" w:hAnsi="Arial" w:cs="Arial"/>
          <w:lang w:eastAsia="sl-SI"/>
        </w:rPr>
        <w:t>učencev</w:t>
      </w:r>
      <w:r w:rsidR="004A30AA" w:rsidRPr="00D939D4">
        <w:rPr>
          <w:rFonts w:ascii="Arial" w:eastAsia="Times New Roman" w:hAnsi="Arial" w:cs="Arial"/>
          <w:lang w:eastAsia="sl-SI"/>
        </w:rPr>
        <w:t xml:space="preserve"> lahko naročnik</w:t>
      </w:r>
      <w:r w:rsidR="004A30AA" w:rsidRPr="00C76BAF">
        <w:rPr>
          <w:rFonts w:ascii="Arial" w:eastAsia="Times New Roman" w:hAnsi="Arial" w:cs="Arial"/>
          <w:lang w:eastAsia="sl-SI"/>
        </w:rPr>
        <w:t xml:space="preserve"> spremeni vsebino </w:t>
      </w:r>
      <w:r w:rsidR="00334DA8">
        <w:rPr>
          <w:rFonts w:ascii="Arial" w:eastAsia="Times New Roman" w:hAnsi="Arial" w:cs="Arial"/>
          <w:lang w:eastAsia="sl-SI"/>
        </w:rPr>
        <w:t xml:space="preserve">običajne ali </w:t>
      </w:r>
      <w:r w:rsidR="004A30AA" w:rsidRPr="00C76BAF">
        <w:rPr>
          <w:rFonts w:ascii="Arial" w:eastAsia="Times New Roman" w:hAnsi="Arial" w:cs="Arial"/>
          <w:lang w:eastAsia="sl-SI"/>
        </w:rPr>
        <w:t>dietne prehrane</w:t>
      </w:r>
      <w:r w:rsidR="008D2E06" w:rsidRPr="00C76BAF">
        <w:rPr>
          <w:rFonts w:ascii="Arial" w:eastAsia="Times New Roman" w:hAnsi="Arial" w:cs="Arial"/>
          <w:lang w:eastAsia="sl-SI"/>
        </w:rPr>
        <w:t xml:space="preserve"> ali doda novo dieto</w:t>
      </w:r>
      <w:r w:rsidR="004A30AA" w:rsidRPr="00C76BAF">
        <w:rPr>
          <w:rFonts w:ascii="Arial" w:eastAsia="Times New Roman" w:hAnsi="Arial" w:cs="Arial"/>
          <w:lang w:eastAsia="sl-SI"/>
        </w:rPr>
        <w:t>, kar mora izvajalec sprejeti. Če navedena sprememba povzroči dodatne stroške, jih je naročnik dolžan na podlagi aneksa k tej pogodbi pokriti.</w:t>
      </w:r>
      <w:r w:rsidR="007212E6" w:rsidRPr="00C76BAF">
        <w:rPr>
          <w:rFonts w:ascii="Arial" w:eastAsia="Times New Roman" w:hAnsi="Arial" w:cs="Arial"/>
          <w:lang w:eastAsia="sl-SI"/>
        </w:rPr>
        <w:t xml:space="preserve"> Aneks se sklene skladno s 1. točko prvega odstavka 95. člena ZJN-3. </w:t>
      </w:r>
    </w:p>
    <w:p w14:paraId="6168D518" w14:textId="77777777" w:rsidR="00334DA8" w:rsidRDefault="00334DA8" w:rsidP="00314920">
      <w:pPr>
        <w:autoSpaceDE w:val="0"/>
        <w:autoSpaceDN w:val="0"/>
        <w:adjustRightInd w:val="0"/>
        <w:spacing w:after="0"/>
        <w:jc w:val="both"/>
        <w:rPr>
          <w:rFonts w:ascii="Arial" w:eastAsia="Times New Roman" w:hAnsi="Arial" w:cs="Arial"/>
          <w:u w:val="single"/>
          <w:lang w:eastAsia="sl-SI"/>
        </w:rPr>
      </w:pPr>
    </w:p>
    <w:p w14:paraId="0F636922" w14:textId="77777777" w:rsidR="004A30AA" w:rsidRPr="00A259A0" w:rsidRDefault="004A30AA" w:rsidP="00314920">
      <w:pPr>
        <w:autoSpaceDE w:val="0"/>
        <w:autoSpaceDN w:val="0"/>
        <w:adjustRightInd w:val="0"/>
        <w:spacing w:after="0"/>
        <w:jc w:val="both"/>
        <w:rPr>
          <w:rFonts w:ascii="Arial" w:eastAsia="Times New Roman" w:hAnsi="Arial" w:cs="Arial"/>
          <w:u w:val="single"/>
          <w:lang w:eastAsia="sl-SI"/>
        </w:rPr>
      </w:pPr>
    </w:p>
    <w:p w14:paraId="73C4FFBC" w14:textId="77777777" w:rsidR="00786153" w:rsidRPr="00BA54D2" w:rsidRDefault="00786153" w:rsidP="00314920">
      <w:pPr>
        <w:autoSpaceDE w:val="0"/>
        <w:autoSpaceDN w:val="0"/>
        <w:adjustRightInd w:val="0"/>
        <w:spacing w:after="0"/>
        <w:ind w:left="284" w:hanging="284"/>
        <w:jc w:val="both"/>
        <w:rPr>
          <w:rFonts w:ascii="Arial" w:eastAsia="Times New Roman" w:hAnsi="Arial" w:cs="Arial"/>
          <w:u w:val="single"/>
          <w:lang w:eastAsia="sl-SI"/>
        </w:rPr>
      </w:pPr>
      <w:r w:rsidRPr="00BA54D2">
        <w:rPr>
          <w:rFonts w:ascii="Arial" w:eastAsia="Times New Roman" w:hAnsi="Arial" w:cs="Arial"/>
          <w:u w:val="single"/>
          <w:lang w:eastAsia="sl-SI"/>
        </w:rPr>
        <w:t>OBVEZNOSTI NAROČNIKA</w:t>
      </w:r>
    </w:p>
    <w:p w14:paraId="6793CCF3" w14:textId="77777777" w:rsidR="00786153" w:rsidRPr="00BA54D2" w:rsidRDefault="00786153" w:rsidP="009566D7">
      <w:pPr>
        <w:numPr>
          <w:ilvl w:val="0"/>
          <w:numId w:val="1"/>
        </w:numPr>
        <w:spacing w:after="0"/>
        <w:jc w:val="center"/>
        <w:rPr>
          <w:rFonts w:ascii="Arial" w:eastAsia="Times New Roman" w:hAnsi="Arial" w:cs="Arial"/>
          <w:b/>
          <w:lang w:eastAsia="sl-SI"/>
        </w:rPr>
      </w:pPr>
      <w:r w:rsidRPr="00BA54D2">
        <w:rPr>
          <w:rFonts w:ascii="Arial" w:eastAsia="Times New Roman" w:hAnsi="Arial" w:cs="Arial"/>
          <w:b/>
          <w:lang w:eastAsia="sl-SI"/>
        </w:rPr>
        <w:t>člen</w:t>
      </w:r>
    </w:p>
    <w:p w14:paraId="2C2A77A5" w14:textId="77777777" w:rsidR="002342AD" w:rsidRPr="00BA54D2" w:rsidRDefault="00D34F9C" w:rsidP="00314920">
      <w:pPr>
        <w:spacing w:after="0"/>
        <w:jc w:val="both"/>
        <w:rPr>
          <w:rFonts w:ascii="Arial" w:eastAsia="Times New Roman" w:hAnsi="Arial" w:cs="Arial"/>
          <w:lang w:eastAsia="sl-SI"/>
        </w:rPr>
      </w:pPr>
      <w:r w:rsidRPr="00BA54D2">
        <w:rPr>
          <w:rFonts w:ascii="Arial" w:eastAsia="Times New Roman" w:hAnsi="Arial" w:cs="Arial"/>
          <w:lang w:eastAsia="sl-SI"/>
        </w:rPr>
        <w:t>Naročnik se obvezuje, da bo:</w:t>
      </w:r>
    </w:p>
    <w:p w14:paraId="743CC7F6" w14:textId="5C4379DD" w:rsidR="002342AD" w:rsidRDefault="002342AD" w:rsidP="009566D7">
      <w:pPr>
        <w:numPr>
          <w:ilvl w:val="0"/>
          <w:numId w:val="15"/>
        </w:numPr>
        <w:spacing w:after="0"/>
        <w:jc w:val="both"/>
        <w:rPr>
          <w:rFonts w:ascii="Arial" w:eastAsia="Times New Roman" w:hAnsi="Arial" w:cs="Arial"/>
          <w:lang w:eastAsia="sl-SI"/>
        </w:rPr>
      </w:pPr>
      <w:r w:rsidRPr="00BA54D2">
        <w:rPr>
          <w:rFonts w:ascii="Arial" w:eastAsia="Times New Roman" w:hAnsi="Arial" w:cs="Arial"/>
          <w:lang w:eastAsia="sl-SI"/>
        </w:rPr>
        <w:t xml:space="preserve">obveščal </w:t>
      </w:r>
      <w:r w:rsidR="005C2CFA" w:rsidRPr="00BA54D2">
        <w:rPr>
          <w:rFonts w:ascii="Arial" w:eastAsia="Times New Roman" w:hAnsi="Arial" w:cs="Arial"/>
          <w:lang w:eastAsia="sl-SI"/>
        </w:rPr>
        <w:t>izvajalca</w:t>
      </w:r>
      <w:r w:rsidRPr="00BA54D2">
        <w:rPr>
          <w:rFonts w:ascii="Arial" w:eastAsia="Times New Roman" w:hAnsi="Arial" w:cs="Arial"/>
          <w:lang w:eastAsia="sl-SI"/>
        </w:rPr>
        <w:t xml:space="preserve"> o vseh morebitnih spremembah in novo nastalih situacijah, ki bi lahko vplivale na izvršitev pogodbenih obveznosti;</w:t>
      </w:r>
    </w:p>
    <w:p w14:paraId="38197EAD" w14:textId="78AAC158" w:rsidR="00A10048" w:rsidRPr="00BA54D2" w:rsidRDefault="00A10048" w:rsidP="009566D7">
      <w:pPr>
        <w:numPr>
          <w:ilvl w:val="0"/>
          <w:numId w:val="15"/>
        </w:numPr>
        <w:spacing w:after="0"/>
        <w:jc w:val="both"/>
        <w:rPr>
          <w:rFonts w:ascii="Arial" w:eastAsia="Times New Roman" w:hAnsi="Arial" w:cs="Arial"/>
          <w:lang w:eastAsia="sl-SI"/>
        </w:rPr>
      </w:pPr>
      <w:r>
        <w:rPr>
          <w:rFonts w:ascii="Arial" w:eastAsia="Times New Roman" w:hAnsi="Arial" w:cs="Arial"/>
          <w:lang w:eastAsia="sl-SI"/>
        </w:rPr>
        <w:t>skupaj z izvajalcem oblikoval jedilnike za dnevne obroke pred posameznim šolskim polletjem</w:t>
      </w:r>
      <w:r w:rsidR="00290A3E">
        <w:rPr>
          <w:rFonts w:ascii="Arial" w:eastAsia="Times New Roman" w:hAnsi="Arial" w:cs="Arial"/>
          <w:lang w:eastAsia="sl-SI"/>
        </w:rPr>
        <w:t>;</w:t>
      </w:r>
    </w:p>
    <w:p w14:paraId="5AD00C18" w14:textId="77777777" w:rsidR="002342AD" w:rsidRPr="00BA54D2" w:rsidRDefault="002342AD" w:rsidP="009566D7">
      <w:pPr>
        <w:numPr>
          <w:ilvl w:val="0"/>
          <w:numId w:val="15"/>
        </w:numPr>
        <w:autoSpaceDE w:val="0"/>
        <w:autoSpaceDN w:val="0"/>
        <w:adjustRightInd w:val="0"/>
        <w:spacing w:after="0"/>
        <w:contextualSpacing/>
        <w:jc w:val="both"/>
        <w:rPr>
          <w:rFonts w:ascii="Arial" w:eastAsia="Times New Roman" w:hAnsi="Arial" w:cs="Arial"/>
          <w:lang w:eastAsia="sl-SI"/>
        </w:rPr>
      </w:pPr>
      <w:r w:rsidRPr="00BA54D2">
        <w:rPr>
          <w:rFonts w:ascii="Arial" w:eastAsia="Times New Roman" w:hAnsi="Arial" w:cs="Arial"/>
          <w:lang w:eastAsia="sl-SI"/>
        </w:rPr>
        <w:t xml:space="preserve">plačeval pogodbeno </w:t>
      </w:r>
      <w:r w:rsidR="00D34F9C" w:rsidRPr="00BA54D2">
        <w:rPr>
          <w:rFonts w:ascii="Arial" w:eastAsia="Times New Roman" w:hAnsi="Arial" w:cs="Arial"/>
          <w:lang w:eastAsia="sl-SI"/>
        </w:rPr>
        <w:t>opravljene storitve</w:t>
      </w:r>
      <w:r w:rsidRPr="00BA54D2">
        <w:rPr>
          <w:rFonts w:ascii="Arial" w:eastAsia="Times New Roman" w:hAnsi="Arial" w:cs="Arial"/>
          <w:lang w:eastAsia="sl-SI"/>
        </w:rPr>
        <w:t xml:space="preserve"> v dogovorjenih rokih;</w:t>
      </w:r>
    </w:p>
    <w:p w14:paraId="7A6CEBED" w14:textId="77777777" w:rsidR="002342AD" w:rsidRPr="00BA54D2" w:rsidRDefault="002342AD" w:rsidP="009566D7">
      <w:pPr>
        <w:numPr>
          <w:ilvl w:val="0"/>
          <w:numId w:val="15"/>
        </w:numPr>
        <w:autoSpaceDE w:val="0"/>
        <w:autoSpaceDN w:val="0"/>
        <w:adjustRightInd w:val="0"/>
        <w:spacing w:after="0"/>
        <w:contextualSpacing/>
        <w:jc w:val="both"/>
        <w:rPr>
          <w:rFonts w:ascii="Arial" w:eastAsia="Times New Roman" w:hAnsi="Arial" w:cs="Arial"/>
          <w:lang w:eastAsia="sl-SI"/>
        </w:rPr>
      </w:pPr>
      <w:r w:rsidRPr="00BA54D2">
        <w:rPr>
          <w:rFonts w:ascii="Arial" w:eastAsia="Times New Roman" w:hAnsi="Arial" w:cs="Arial"/>
          <w:lang w:eastAsia="sl-SI"/>
        </w:rPr>
        <w:t>sodeloval s skrbnikom pog</w:t>
      </w:r>
      <w:r w:rsidR="005C2CFA" w:rsidRPr="00BA54D2">
        <w:rPr>
          <w:rFonts w:ascii="Arial" w:eastAsia="Times New Roman" w:hAnsi="Arial" w:cs="Arial"/>
          <w:lang w:eastAsia="sl-SI"/>
        </w:rPr>
        <w:t>odbe izvajalca</w:t>
      </w:r>
      <w:r w:rsidRPr="00BA54D2">
        <w:rPr>
          <w:rFonts w:ascii="Arial" w:eastAsia="Times New Roman" w:hAnsi="Arial" w:cs="Arial"/>
          <w:lang w:eastAsia="sl-SI"/>
        </w:rPr>
        <w:t>.</w:t>
      </w:r>
    </w:p>
    <w:p w14:paraId="3FA3E2ED" w14:textId="77777777" w:rsidR="0030262F" w:rsidRDefault="0030262F" w:rsidP="00314920">
      <w:pPr>
        <w:spacing w:after="0"/>
        <w:jc w:val="both"/>
        <w:rPr>
          <w:rFonts w:ascii="Arial" w:eastAsia="Times New Roman" w:hAnsi="Arial" w:cs="Arial"/>
          <w:lang w:eastAsia="sl-SI"/>
        </w:rPr>
      </w:pPr>
    </w:p>
    <w:p w14:paraId="04E337C1" w14:textId="6E616422" w:rsidR="00FD2B41" w:rsidRPr="009E2FCA" w:rsidRDefault="00FD2B41" w:rsidP="00FD2B41">
      <w:pPr>
        <w:autoSpaceDE w:val="0"/>
        <w:autoSpaceDN w:val="0"/>
        <w:adjustRightInd w:val="0"/>
        <w:spacing w:after="0"/>
        <w:ind w:left="284" w:hanging="284"/>
        <w:jc w:val="both"/>
        <w:rPr>
          <w:rFonts w:ascii="Arial" w:eastAsia="Times New Roman" w:hAnsi="Arial" w:cs="Arial"/>
          <w:u w:val="single"/>
          <w:lang w:eastAsia="sl-SI"/>
        </w:rPr>
      </w:pPr>
      <w:r w:rsidRPr="009E2FCA">
        <w:rPr>
          <w:rFonts w:ascii="Arial" w:eastAsia="Times New Roman" w:hAnsi="Arial" w:cs="Arial"/>
          <w:u w:val="single"/>
          <w:lang w:eastAsia="sl-SI"/>
        </w:rPr>
        <w:t>ZAPOSLENO OSEBJE</w:t>
      </w:r>
    </w:p>
    <w:p w14:paraId="4DAF4D0E" w14:textId="77777777" w:rsidR="00FD2B41" w:rsidRPr="009E2FCA" w:rsidRDefault="00FD2B41" w:rsidP="00314920">
      <w:pPr>
        <w:spacing w:after="0"/>
        <w:jc w:val="both"/>
        <w:rPr>
          <w:rFonts w:ascii="Arial" w:eastAsia="Times New Roman" w:hAnsi="Arial" w:cs="Arial"/>
          <w:lang w:eastAsia="sl-SI"/>
        </w:rPr>
      </w:pPr>
    </w:p>
    <w:p w14:paraId="11EE0876" w14:textId="294B509B" w:rsidR="00FD2B41" w:rsidRPr="009E2FCA" w:rsidRDefault="00FD2B41" w:rsidP="00FD2B41">
      <w:pPr>
        <w:spacing w:after="0"/>
        <w:jc w:val="both"/>
        <w:rPr>
          <w:rFonts w:ascii="Arial" w:eastAsia="Times New Roman" w:hAnsi="Arial" w:cs="Arial"/>
          <w:lang w:eastAsia="sl-SI"/>
        </w:rPr>
      </w:pPr>
      <w:r w:rsidRPr="009E2FCA">
        <w:rPr>
          <w:rFonts w:ascii="Arial" w:eastAsia="Times New Roman" w:hAnsi="Arial" w:cs="Arial"/>
          <w:lang w:eastAsia="sl-SI"/>
        </w:rPr>
        <w:t>Izvajalec bo med trajanjem pogodbe kril:</w:t>
      </w:r>
    </w:p>
    <w:p w14:paraId="103460FD" w14:textId="3E30F987" w:rsidR="00FD2B41" w:rsidRPr="009E2FCA" w:rsidRDefault="00FD2B41" w:rsidP="00953BA9">
      <w:pPr>
        <w:pStyle w:val="Odstavekseznama"/>
        <w:numPr>
          <w:ilvl w:val="0"/>
          <w:numId w:val="15"/>
        </w:numPr>
        <w:spacing w:after="0"/>
        <w:ind w:left="426" w:hanging="284"/>
        <w:jc w:val="both"/>
        <w:rPr>
          <w:rFonts w:ascii="Arial" w:eastAsia="Times New Roman" w:hAnsi="Arial" w:cs="Arial"/>
          <w:lang w:eastAsia="sl-SI"/>
        </w:rPr>
      </w:pPr>
      <w:r w:rsidRPr="009E2FCA">
        <w:rPr>
          <w:rFonts w:ascii="Arial" w:eastAsia="Times New Roman" w:hAnsi="Arial" w:cs="Arial"/>
          <w:lang w:eastAsia="sl-SI"/>
        </w:rPr>
        <w:t>stroške dela prevzetih zaposlenih delavcev pri pripravi malic in kosil (ob upoštevanju določil pogodbe o začasnem prevzemu delavcev</w:t>
      </w:r>
      <w:r w:rsidR="009E2FCA">
        <w:rPr>
          <w:rFonts w:ascii="Arial" w:eastAsia="Times New Roman" w:hAnsi="Arial" w:cs="Arial"/>
          <w:lang w:eastAsia="sl-SI"/>
        </w:rPr>
        <w:t xml:space="preserve"> za čas trajanja veljavnosti te pogodbe</w:t>
      </w:r>
      <w:r w:rsidRPr="009E2FCA">
        <w:rPr>
          <w:rFonts w:ascii="Arial" w:eastAsia="Times New Roman" w:hAnsi="Arial" w:cs="Arial"/>
          <w:lang w:eastAsia="sl-SI"/>
        </w:rPr>
        <w:t>);</w:t>
      </w:r>
    </w:p>
    <w:p w14:paraId="5710B8B5" w14:textId="4F0D5AD3" w:rsidR="00FD2B41" w:rsidRPr="009E2FCA" w:rsidRDefault="00FD2B41" w:rsidP="00953BA9">
      <w:pPr>
        <w:pStyle w:val="Odstavekseznama"/>
        <w:numPr>
          <w:ilvl w:val="0"/>
          <w:numId w:val="15"/>
        </w:numPr>
        <w:spacing w:after="0"/>
        <w:ind w:left="426" w:hanging="284"/>
        <w:jc w:val="both"/>
        <w:rPr>
          <w:rFonts w:ascii="Arial" w:eastAsia="Times New Roman" w:hAnsi="Arial" w:cs="Arial"/>
          <w:lang w:eastAsia="sl-SI"/>
        </w:rPr>
      </w:pPr>
      <w:r w:rsidRPr="009E2FCA">
        <w:rPr>
          <w:rFonts w:ascii="Arial" w:eastAsia="Times New Roman" w:hAnsi="Arial" w:cs="Arial"/>
          <w:lang w:eastAsia="sl-SI"/>
        </w:rPr>
        <w:t>stroške dela za zaposlene, ki jih bo izvajalec dodatno zaposlil za nemoteno opravljanje storitev.</w:t>
      </w:r>
    </w:p>
    <w:p w14:paraId="6546B27D" w14:textId="77777777" w:rsidR="00FD2B41" w:rsidRPr="009E2FCA" w:rsidRDefault="00FD2B41" w:rsidP="00FD2B41">
      <w:pPr>
        <w:spacing w:after="0"/>
        <w:jc w:val="both"/>
        <w:rPr>
          <w:rFonts w:ascii="Arial" w:eastAsia="Times New Roman" w:hAnsi="Arial" w:cs="Arial"/>
          <w:lang w:eastAsia="sl-SI"/>
        </w:rPr>
      </w:pPr>
    </w:p>
    <w:p w14:paraId="25B7CC57" w14:textId="77777777" w:rsidR="00FD2B41" w:rsidRPr="009E2FCA" w:rsidRDefault="00FD2B41" w:rsidP="00FD2B41">
      <w:pPr>
        <w:spacing w:after="0"/>
        <w:jc w:val="both"/>
        <w:rPr>
          <w:rFonts w:ascii="Arial" w:eastAsia="Times New Roman" w:hAnsi="Arial" w:cs="Arial"/>
          <w:lang w:eastAsia="sl-SI"/>
        </w:rPr>
      </w:pPr>
      <w:r w:rsidRPr="009E2FCA">
        <w:rPr>
          <w:rFonts w:ascii="Arial" w:eastAsia="Times New Roman" w:hAnsi="Arial" w:cs="Arial"/>
          <w:lang w:eastAsia="sl-SI"/>
        </w:rPr>
        <w:t>Naročnik bo ves čas trajanja pogodbenega razmerja:</w:t>
      </w:r>
    </w:p>
    <w:p w14:paraId="03B943C6" w14:textId="28F71784" w:rsidR="00FD2B41" w:rsidRPr="009E2FCA" w:rsidRDefault="00FD2B41" w:rsidP="00953BA9">
      <w:pPr>
        <w:pStyle w:val="Odstavekseznama"/>
        <w:numPr>
          <w:ilvl w:val="0"/>
          <w:numId w:val="15"/>
        </w:numPr>
        <w:spacing w:after="0"/>
        <w:ind w:left="426" w:hanging="284"/>
        <w:jc w:val="both"/>
        <w:rPr>
          <w:rFonts w:ascii="Arial" w:eastAsia="Times New Roman" w:hAnsi="Arial" w:cs="Arial"/>
          <w:lang w:eastAsia="sl-SI"/>
        </w:rPr>
      </w:pPr>
      <w:r w:rsidRPr="009E2FCA">
        <w:rPr>
          <w:rFonts w:ascii="Arial" w:eastAsia="Times New Roman" w:hAnsi="Arial" w:cs="Arial"/>
          <w:lang w:eastAsia="sl-SI"/>
        </w:rPr>
        <w:t xml:space="preserve">izvajalcu na podlagi predmetne pogodbe nakazoval sredstva </w:t>
      </w:r>
      <w:r w:rsidR="009E2FCA">
        <w:rPr>
          <w:rFonts w:ascii="Arial" w:eastAsia="Times New Roman" w:hAnsi="Arial" w:cs="Arial"/>
          <w:lang w:eastAsia="sl-SI"/>
        </w:rPr>
        <w:t>pridobljena s strani M</w:t>
      </w:r>
      <w:r w:rsidRPr="009E2FCA">
        <w:rPr>
          <w:rFonts w:ascii="Arial" w:eastAsia="Times New Roman" w:hAnsi="Arial" w:cs="Arial"/>
          <w:lang w:eastAsia="sl-SI"/>
        </w:rPr>
        <w:t xml:space="preserve">inistrstva za </w:t>
      </w:r>
      <w:r w:rsidR="009E2FCA">
        <w:rPr>
          <w:rFonts w:ascii="Arial" w:eastAsia="Times New Roman" w:hAnsi="Arial" w:cs="Arial"/>
          <w:lang w:eastAsia="sl-SI"/>
        </w:rPr>
        <w:t xml:space="preserve">šolstvo za 3 </w:t>
      </w:r>
      <w:r w:rsidRPr="009E2FCA">
        <w:rPr>
          <w:rFonts w:ascii="Arial" w:eastAsia="Times New Roman" w:hAnsi="Arial" w:cs="Arial"/>
          <w:lang w:eastAsia="sl-SI"/>
        </w:rPr>
        <w:t>delavc</w:t>
      </w:r>
      <w:r w:rsidR="009E2FCA">
        <w:rPr>
          <w:rFonts w:ascii="Arial" w:eastAsia="Times New Roman" w:hAnsi="Arial" w:cs="Arial"/>
          <w:lang w:eastAsia="sl-SI"/>
        </w:rPr>
        <w:t>e</w:t>
      </w:r>
      <w:r w:rsidRPr="009E2FCA">
        <w:rPr>
          <w:rFonts w:ascii="Arial" w:eastAsia="Times New Roman" w:hAnsi="Arial" w:cs="Arial"/>
          <w:lang w:eastAsia="sl-SI"/>
        </w:rPr>
        <w:t xml:space="preserve"> za pripravo šolskih malic. Višina </w:t>
      </w:r>
      <w:proofErr w:type="spellStart"/>
      <w:r w:rsidRPr="009E2FCA">
        <w:rPr>
          <w:rFonts w:ascii="Arial" w:eastAsia="Times New Roman" w:hAnsi="Arial" w:cs="Arial"/>
          <w:lang w:eastAsia="sl-SI"/>
        </w:rPr>
        <w:t>refundiranih</w:t>
      </w:r>
      <w:proofErr w:type="spellEnd"/>
      <w:r w:rsidRPr="009E2FCA">
        <w:rPr>
          <w:rFonts w:ascii="Arial" w:eastAsia="Times New Roman" w:hAnsi="Arial" w:cs="Arial"/>
          <w:lang w:eastAsia="sl-SI"/>
        </w:rPr>
        <w:t xml:space="preserve"> sredstev </w:t>
      </w:r>
      <w:r w:rsidR="009E2FCA">
        <w:rPr>
          <w:rFonts w:ascii="Arial" w:eastAsia="Times New Roman" w:hAnsi="Arial" w:cs="Arial"/>
          <w:lang w:eastAsia="sl-SI"/>
        </w:rPr>
        <w:t>M</w:t>
      </w:r>
      <w:r w:rsidRPr="009E2FCA">
        <w:rPr>
          <w:rFonts w:ascii="Arial" w:eastAsia="Times New Roman" w:hAnsi="Arial" w:cs="Arial"/>
          <w:lang w:eastAsia="sl-SI"/>
        </w:rPr>
        <w:t>inistrstva se lahko spreminja, saj je odvisna od števila pripravljenih malic</w:t>
      </w:r>
      <w:r w:rsidR="00953BA9" w:rsidRPr="009E2FCA">
        <w:rPr>
          <w:rFonts w:ascii="Arial" w:eastAsia="Times New Roman" w:hAnsi="Arial" w:cs="Arial"/>
          <w:lang w:eastAsia="sl-SI"/>
        </w:rPr>
        <w:t>.</w:t>
      </w:r>
    </w:p>
    <w:p w14:paraId="15E54FDC" w14:textId="77777777" w:rsidR="00FD2B41" w:rsidRDefault="00FD2B41" w:rsidP="00FD2B41">
      <w:pPr>
        <w:spacing w:after="0"/>
        <w:jc w:val="both"/>
        <w:rPr>
          <w:rFonts w:ascii="Arial" w:eastAsia="Times New Roman" w:hAnsi="Arial" w:cs="Arial"/>
          <w:lang w:eastAsia="sl-SI"/>
        </w:rPr>
      </w:pPr>
    </w:p>
    <w:p w14:paraId="0D457372" w14:textId="77777777" w:rsidR="002342AD" w:rsidRPr="00696E25" w:rsidRDefault="002342AD" w:rsidP="00AD2CA1">
      <w:pPr>
        <w:spacing w:before="120" w:after="0"/>
        <w:jc w:val="both"/>
        <w:outlineLvl w:val="0"/>
        <w:rPr>
          <w:rFonts w:ascii="Arial" w:eastAsia="Times New Roman" w:hAnsi="Arial" w:cs="Arial"/>
          <w:u w:val="single"/>
          <w:lang w:eastAsia="sl-SI"/>
        </w:rPr>
      </w:pPr>
      <w:r w:rsidRPr="00696E25">
        <w:rPr>
          <w:rFonts w:ascii="Arial" w:eastAsia="Times New Roman" w:hAnsi="Arial" w:cs="Arial"/>
          <w:u w:val="single"/>
          <w:lang w:eastAsia="sl-SI"/>
        </w:rPr>
        <w:t>PRIPOMBE Z IZVRŠEVANJEM POGODBE</w:t>
      </w:r>
    </w:p>
    <w:p w14:paraId="3C6A8B9F" w14:textId="77777777" w:rsidR="002342AD" w:rsidRPr="00696E25" w:rsidRDefault="002342AD" w:rsidP="00290A3E">
      <w:pPr>
        <w:numPr>
          <w:ilvl w:val="0"/>
          <w:numId w:val="1"/>
        </w:numPr>
        <w:spacing w:before="120" w:after="0"/>
        <w:jc w:val="center"/>
        <w:rPr>
          <w:rFonts w:ascii="Arial" w:eastAsia="Times New Roman" w:hAnsi="Arial" w:cs="Arial"/>
          <w:b/>
          <w:lang w:eastAsia="sl-SI"/>
        </w:rPr>
      </w:pPr>
      <w:r w:rsidRPr="00696E25">
        <w:rPr>
          <w:rFonts w:ascii="Arial" w:eastAsia="Times New Roman" w:hAnsi="Arial" w:cs="Arial"/>
          <w:b/>
          <w:lang w:eastAsia="sl-SI"/>
        </w:rPr>
        <w:t>člen</w:t>
      </w:r>
    </w:p>
    <w:p w14:paraId="5E7B16DF" w14:textId="1F1C0193" w:rsidR="004A30AA" w:rsidRPr="00696E25" w:rsidRDefault="00CB697E" w:rsidP="004A30AA">
      <w:pPr>
        <w:spacing w:after="0"/>
        <w:jc w:val="both"/>
        <w:rPr>
          <w:rFonts w:ascii="Arial" w:eastAsia="Times New Roman" w:hAnsi="Arial" w:cs="Arial"/>
          <w:lang w:eastAsia="sl-SI"/>
        </w:rPr>
      </w:pPr>
      <w:r w:rsidRPr="00696E25">
        <w:rPr>
          <w:rFonts w:ascii="Arial" w:eastAsia="Times New Roman" w:hAnsi="Arial" w:cs="Arial"/>
          <w:lang w:eastAsia="sl-SI"/>
        </w:rPr>
        <w:t xml:space="preserve">Naročnik bo vsako odstopanje od normativov in strokovnih zahtev razumel kot posledico nepravilnega postopka priprave pripravljenih obrokov hrane in ga štel kot razlog za reklamacijo. </w:t>
      </w:r>
      <w:r w:rsidR="004A30AA">
        <w:rPr>
          <w:rFonts w:ascii="Arial" w:eastAsia="Times New Roman" w:hAnsi="Arial" w:cs="Arial"/>
          <w:lang w:eastAsia="sl-SI"/>
        </w:rPr>
        <w:t xml:space="preserve">Naročnik je upravičen zaradi nekvalitetno pripravljenih obrokov zmanjšati plačilo mesečnega zneska v sorazmernem delu v koliko izvajalec pravočasno in skrbno ne odpravi pomanjkljivosti. </w:t>
      </w:r>
    </w:p>
    <w:p w14:paraId="3329471F" w14:textId="77777777" w:rsidR="004A30AA" w:rsidRDefault="004A30AA" w:rsidP="00314920">
      <w:pPr>
        <w:spacing w:after="0"/>
        <w:jc w:val="both"/>
        <w:rPr>
          <w:rFonts w:ascii="Arial" w:eastAsia="Times New Roman" w:hAnsi="Arial" w:cs="Arial"/>
          <w:lang w:eastAsia="sl-SI"/>
        </w:rPr>
      </w:pPr>
    </w:p>
    <w:p w14:paraId="519A4F7F" w14:textId="77777777" w:rsidR="00CB697E" w:rsidRPr="00696E25" w:rsidRDefault="00CB697E" w:rsidP="00314920">
      <w:pPr>
        <w:spacing w:after="0"/>
        <w:jc w:val="both"/>
        <w:rPr>
          <w:rFonts w:ascii="Arial" w:eastAsia="Times New Roman" w:hAnsi="Arial" w:cs="Arial"/>
          <w:lang w:eastAsia="sl-SI"/>
        </w:rPr>
      </w:pPr>
      <w:r w:rsidRPr="00696E25">
        <w:rPr>
          <w:rFonts w:ascii="Arial" w:eastAsia="Times New Roman" w:hAnsi="Arial" w:cs="Arial"/>
          <w:lang w:eastAsia="sl-SI"/>
        </w:rPr>
        <w:t xml:space="preserve">Naročnik bo vse pripombe v zvezi z izvrševanjem te pogodbe sporočal izvajalcu v pisni elektronski obliki na naslov: ________________________. </w:t>
      </w:r>
    </w:p>
    <w:p w14:paraId="27E88FCF" w14:textId="77777777" w:rsidR="00CB697E" w:rsidRPr="00696E25" w:rsidRDefault="00CB697E" w:rsidP="00314920">
      <w:pPr>
        <w:spacing w:after="0"/>
        <w:jc w:val="both"/>
        <w:rPr>
          <w:rFonts w:ascii="Arial" w:eastAsia="Times New Roman" w:hAnsi="Arial" w:cs="Arial"/>
          <w:lang w:eastAsia="sl-SI"/>
        </w:rPr>
      </w:pPr>
    </w:p>
    <w:p w14:paraId="1FE1B56B" w14:textId="27AE3374" w:rsidR="002342AD" w:rsidRDefault="00CB697E" w:rsidP="00314920">
      <w:pPr>
        <w:spacing w:after="0"/>
        <w:jc w:val="both"/>
        <w:rPr>
          <w:rFonts w:ascii="Arial" w:eastAsia="Times New Roman" w:hAnsi="Arial" w:cs="Arial"/>
          <w:lang w:eastAsia="sl-SI"/>
        </w:rPr>
      </w:pPr>
      <w:r w:rsidRPr="00696E25">
        <w:rPr>
          <w:rFonts w:ascii="Arial" w:eastAsia="Times New Roman" w:hAnsi="Arial" w:cs="Arial"/>
          <w:lang w:eastAsia="sl-SI"/>
        </w:rPr>
        <w:t>Za zapis reklamacij je odgovorna pooblaščena oseba naročnika, kjer je reklamacija nastala (ustno ali po telefonu in obvezen pisni zapis na obrazec za reklamacije ali po elektronski pošti). Izvajalec zapiše ukrepe oziramo aktivnosti za odstranitev ali rešitev reklamacije z navedbo dogovorjenega roka za izvedbo le teh.</w:t>
      </w:r>
    </w:p>
    <w:p w14:paraId="7097D67D" w14:textId="77777777" w:rsidR="00CB697E" w:rsidRPr="00696E25" w:rsidRDefault="00CB697E" w:rsidP="00314920">
      <w:pPr>
        <w:spacing w:after="0"/>
        <w:jc w:val="both"/>
        <w:rPr>
          <w:rFonts w:ascii="Arial" w:eastAsia="Times New Roman" w:hAnsi="Arial" w:cs="Arial"/>
          <w:lang w:eastAsia="sl-SI"/>
        </w:rPr>
      </w:pPr>
    </w:p>
    <w:p w14:paraId="0C0C7858" w14:textId="77777777" w:rsidR="00DA4FAD" w:rsidRPr="00696E25" w:rsidRDefault="00A53795" w:rsidP="00AD2CA1">
      <w:pPr>
        <w:autoSpaceDE w:val="0"/>
        <w:autoSpaceDN w:val="0"/>
        <w:adjustRightInd w:val="0"/>
        <w:spacing w:before="120" w:after="0"/>
        <w:ind w:left="284" w:hanging="284"/>
        <w:jc w:val="both"/>
        <w:rPr>
          <w:rFonts w:ascii="Arial" w:eastAsia="Times New Roman" w:hAnsi="Arial" w:cs="Arial"/>
          <w:u w:val="single"/>
          <w:lang w:eastAsia="sl-SI"/>
        </w:rPr>
      </w:pPr>
      <w:r w:rsidRPr="00696E25">
        <w:rPr>
          <w:rFonts w:ascii="Arial" w:eastAsia="Times New Roman" w:hAnsi="Arial" w:cs="Arial"/>
          <w:u w:val="single"/>
          <w:lang w:eastAsia="sl-SI"/>
        </w:rPr>
        <w:t xml:space="preserve">OCENJENA </w:t>
      </w:r>
      <w:r w:rsidR="00DA4FAD" w:rsidRPr="00696E25">
        <w:rPr>
          <w:rFonts w:ascii="Arial" w:eastAsia="Times New Roman" w:hAnsi="Arial" w:cs="Arial"/>
          <w:u w:val="single"/>
          <w:lang w:eastAsia="sl-SI"/>
        </w:rPr>
        <w:t>POGODBENA VREDNOST</w:t>
      </w:r>
    </w:p>
    <w:p w14:paraId="5571700E" w14:textId="77777777" w:rsidR="00DA4FAD" w:rsidRPr="00696E25" w:rsidRDefault="00DA4FAD" w:rsidP="00D77689">
      <w:pPr>
        <w:numPr>
          <w:ilvl w:val="0"/>
          <w:numId w:val="1"/>
        </w:numPr>
        <w:spacing w:before="120" w:after="0"/>
        <w:jc w:val="center"/>
        <w:rPr>
          <w:rFonts w:ascii="Arial" w:eastAsia="Times New Roman" w:hAnsi="Arial" w:cs="Arial"/>
          <w:b/>
          <w:lang w:eastAsia="sl-SI"/>
        </w:rPr>
      </w:pPr>
      <w:r w:rsidRPr="00696E25">
        <w:rPr>
          <w:rFonts w:ascii="Arial" w:eastAsia="Times New Roman" w:hAnsi="Arial" w:cs="Arial"/>
          <w:b/>
          <w:lang w:eastAsia="sl-SI"/>
        </w:rPr>
        <w:t>člen</w:t>
      </w:r>
    </w:p>
    <w:p w14:paraId="7BE4A9BD" w14:textId="42DD171B" w:rsidR="00D34F9C" w:rsidRPr="00696E25" w:rsidRDefault="00A53795" w:rsidP="00314920">
      <w:pPr>
        <w:autoSpaceDE w:val="0"/>
        <w:autoSpaceDN w:val="0"/>
        <w:adjustRightInd w:val="0"/>
        <w:spacing w:after="0"/>
        <w:jc w:val="both"/>
        <w:rPr>
          <w:rFonts w:ascii="Arial" w:eastAsia="Times New Roman" w:hAnsi="Arial" w:cs="Arial"/>
          <w:lang w:eastAsia="sl-SI"/>
        </w:rPr>
      </w:pPr>
      <w:r w:rsidRPr="00696E25">
        <w:rPr>
          <w:rFonts w:ascii="Arial" w:eastAsia="Times New Roman" w:hAnsi="Arial" w:cs="Arial"/>
          <w:lang w:eastAsia="sl-SI"/>
        </w:rPr>
        <w:t>Ocenjena p</w:t>
      </w:r>
      <w:r w:rsidR="002342AD" w:rsidRPr="00696E25">
        <w:rPr>
          <w:rFonts w:ascii="Arial" w:eastAsia="Times New Roman" w:hAnsi="Arial" w:cs="Arial"/>
          <w:lang w:eastAsia="sl-SI"/>
        </w:rPr>
        <w:t xml:space="preserve">ogodbena vrednost za </w:t>
      </w:r>
      <w:r w:rsidR="00D34F9C" w:rsidRPr="00696E25">
        <w:rPr>
          <w:rFonts w:ascii="Arial" w:eastAsia="Times New Roman" w:hAnsi="Arial" w:cs="Arial"/>
          <w:lang w:eastAsia="sl-SI"/>
        </w:rPr>
        <w:t>storit</w:t>
      </w:r>
      <w:r w:rsidRPr="00696E25">
        <w:rPr>
          <w:rFonts w:ascii="Arial" w:eastAsia="Times New Roman" w:hAnsi="Arial" w:cs="Arial"/>
          <w:lang w:eastAsia="sl-SI"/>
        </w:rPr>
        <w:t>v</w:t>
      </w:r>
      <w:r w:rsidR="00D34F9C" w:rsidRPr="00696E25">
        <w:rPr>
          <w:rFonts w:ascii="Arial" w:eastAsia="Times New Roman" w:hAnsi="Arial" w:cs="Arial"/>
          <w:lang w:eastAsia="sl-SI"/>
        </w:rPr>
        <w:t>e</w:t>
      </w:r>
      <w:r w:rsidR="002342AD" w:rsidRPr="00696E25">
        <w:rPr>
          <w:rFonts w:ascii="Arial" w:eastAsia="Times New Roman" w:hAnsi="Arial" w:cs="Arial"/>
          <w:lang w:eastAsia="sl-SI"/>
        </w:rPr>
        <w:t xml:space="preserve"> za katerega naročnik sklepa to pogodbo je …………………… EUR </w:t>
      </w:r>
      <w:r w:rsidRPr="00696E25">
        <w:rPr>
          <w:rFonts w:ascii="Arial" w:eastAsia="Times New Roman" w:hAnsi="Arial" w:cs="Arial"/>
          <w:lang w:eastAsia="sl-SI"/>
        </w:rPr>
        <w:t>bre</w:t>
      </w:r>
      <w:r w:rsidR="002342AD" w:rsidRPr="00696E25">
        <w:rPr>
          <w:rFonts w:ascii="Arial" w:eastAsia="Times New Roman" w:hAnsi="Arial" w:cs="Arial"/>
          <w:lang w:eastAsia="sl-SI"/>
        </w:rPr>
        <w:t xml:space="preserve">z </w:t>
      </w:r>
      <w:r w:rsidR="00DA4FAD" w:rsidRPr="00696E25">
        <w:rPr>
          <w:rFonts w:ascii="Arial" w:eastAsia="Times New Roman" w:hAnsi="Arial" w:cs="Arial"/>
          <w:lang w:eastAsia="sl-SI"/>
        </w:rPr>
        <w:t>DDV</w:t>
      </w:r>
      <w:r w:rsidRPr="00696E25">
        <w:rPr>
          <w:rFonts w:ascii="Arial" w:eastAsia="Times New Roman" w:hAnsi="Arial" w:cs="Arial"/>
          <w:lang w:eastAsia="sl-SI"/>
        </w:rPr>
        <w:t xml:space="preserve"> oz. …………………… EUR z DDV</w:t>
      </w:r>
      <w:r w:rsidR="00DA4FAD" w:rsidRPr="00696E25">
        <w:rPr>
          <w:rFonts w:ascii="Arial" w:eastAsia="Times New Roman" w:hAnsi="Arial" w:cs="Arial"/>
          <w:lang w:eastAsia="sl-SI"/>
        </w:rPr>
        <w:t>.</w:t>
      </w:r>
      <w:r w:rsidR="00866A23" w:rsidRPr="00696E25">
        <w:rPr>
          <w:rFonts w:ascii="Arial" w:eastAsia="Times New Roman" w:hAnsi="Arial" w:cs="Arial"/>
          <w:lang w:eastAsia="sl-SI"/>
        </w:rPr>
        <w:t xml:space="preserve"> </w:t>
      </w:r>
      <w:r w:rsidR="00D34F9C" w:rsidRPr="00696E25">
        <w:rPr>
          <w:rFonts w:ascii="Arial" w:eastAsia="Times New Roman" w:hAnsi="Arial" w:cs="Arial"/>
          <w:lang w:eastAsia="sl-SI"/>
        </w:rPr>
        <w:t>Okvirne</w:t>
      </w:r>
      <w:r w:rsidRPr="00696E25">
        <w:rPr>
          <w:rFonts w:ascii="Arial" w:eastAsia="Times New Roman" w:hAnsi="Arial" w:cs="Arial"/>
          <w:lang w:eastAsia="sl-SI"/>
        </w:rPr>
        <w:t xml:space="preserve"> količine storitev so izražene glede na izvedene storitve v preteklih letih ter upoštevajoč </w:t>
      </w:r>
      <w:r w:rsidR="00D75D08" w:rsidRPr="00696E25">
        <w:rPr>
          <w:rFonts w:ascii="Arial" w:eastAsia="Times New Roman" w:hAnsi="Arial" w:cs="Arial"/>
          <w:lang w:eastAsia="sl-SI"/>
        </w:rPr>
        <w:t>predviden</w:t>
      </w:r>
      <w:r w:rsidR="00D75D08">
        <w:rPr>
          <w:rFonts w:ascii="Arial" w:eastAsia="Times New Roman" w:hAnsi="Arial" w:cs="Arial"/>
          <w:lang w:eastAsia="sl-SI"/>
        </w:rPr>
        <w:t>e</w:t>
      </w:r>
      <w:r w:rsidR="00D75D08" w:rsidRPr="00696E25">
        <w:rPr>
          <w:rFonts w:ascii="Arial" w:eastAsia="Times New Roman" w:hAnsi="Arial" w:cs="Arial"/>
          <w:lang w:eastAsia="sl-SI"/>
        </w:rPr>
        <w:t xml:space="preserve"> </w:t>
      </w:r>
      <w:r w:rsidRPr="00696E25">
        <w:rPr>
          <w:rFonts w:ascii="Arial" w:eastAsia="Times New Roman" w:hAnsi="Arial" w:cs="Arial"/>
          <w:lang w:eastAsia="sl-SI"/>
        </w:rPr>
        <w:t xml:space="preserve">potrebe naročnika v prihajajočih </w:t>
      </w:r>
      <w:r w:rsidR="00D34F9C" w:rsidRPr="00696E25">
        <w:rPr>
          <w:rFonts w:ascii="Arial" w:eastAsia="Times New Roman" w:hAnsi="Arial" w:cs="Arial"/>
          <w:lang w:eastAsia="sl-SI"/>
        </w:rPr>
        <w:t xml:space="preserve">se </w:t>
      </w:r>
      <w:r w:rsidRPr="00696E25">
        <w:rPr>
          <w:rFonts w:ascii="Arial" w:eastAsia="Times New Roman" w:hAnsi="Arial" w:cs="Arial"/>
          <w:lang w:eastAsia="sl-SI"/>
        </w:rPr>
        <w:t>letih. Izvajalec bo v pogodbenem obdobju, izvajal storitve, ki jih bo naročnik v tem obdobju dejansko potreboval.</w:t>
      </w:r>
    </w:p>
    <w:p w14:paraId="0E50C401" w14:textId="77777777" w:rsidR="00D34F9C" w:rsidRPr="00696E25" w:rsidRDefault="00D34F9C" w:rsidP="00314920">
      <w:pPr>
        <w:autoSpaceDE w:val="0"/>
        <w:autoSpaceDN w:val="0"/>
        <w:adjustRightInd w:val="0"/>
        <w:spacing w:after="0"/>
        <w:jc w:val="both"/>
        <w:rPr>
          <w:rFonts w:ascii="Arial" w:eastAsia="Times New Roman" w:hAnsi="Arial" w:cs="Arial"/>
          <w:lang w:eastAsia="sl-SI"/>
        </w:rPr>
      </w:pPr>
    </w:p>
    <w:p w14:paraId="4B7C1615" w14:textId="551C5783" w:rsidR="00666C3F" w:rsidRPr="00A259A0" w:rsidRDefault="00A53795" w:rsidP="00314920">
      <w:pPr>
        <w:autoSpaceDE w:val="0"/>
        <w:autoSpaceDN w:val="0"/>
        <w:adjustRightInd w:val="0"/>
        <w:spacing w:after="0"/>
        <w:jc w:val="both"/>
        <w:rPr>
          <w:rFonts w:ascii="Arial" w:eastAsia="Times New Roman" w:hAnsi="Arial" w:cs="Arial"/>
          <w:lang w:eastAsia="sl-SI"/>
        </w:rPr>
      </w:pPr>
      <w:r w:rsidRPr="00D939D4">
        <w:rPr>
          <w:rFonts w:ascii="Arial" w:eastAsia="Times New Roman" w:hAnsi="Arial" w:cs="Arial"/>
          <w:lang w:eastAsia="sl-SI"/>
        </w:rPr>
        <w:t xml:space="preserve">V času sklepanja te pogodbe so naročnikove potrebe </w:t>
      </w:r>
      <w:r w:rsidR="00866A23" w:rsidRPr="00D939D4">
        <w:rPr>
          <w:rFonts w:ascii="Arial" w:eastAsia="Times New Roman" w:hAnsi="Arial" w:cs="Arial"/>
          <w:lang w:eastAsia="sl-SI"/>
        </w:rPr>
        <w:t xml:space="preserve">sledeče: </w:t>
      </w:r>
      <w:r w:rsidR="00C278E3" w:rsidRPr="00D939D4">
        <w:rPr>
          <w:rFonts w:ascii="Arial" w:eastAsia="Times New Roman" w:hAnsi="Arial" w:cs="Arial"/>
          <w:lang w:eastAsia="sl-SI"/>
        </w:rPr>
        <w:t>700</w:t>
      </w:r>
      <w:r w:rsidR="003E0134" w:rsidRPr="00D939D4">
        <w:rPr>
          <w:rFonts w:ascii="Arial" w:eastAsia="Times New Roman" w:hAnsi="Arial" w:cs="Arial"/>
          <w:lang w:eastAsia="sl-SI"/>
        </w:rPr>
        <w:t xml:space="preserve"> malic, </w:t>
      </w:r>
      <w:r w:rsidR="00C278E3" w:rsidRPr="00D939D4">
        <w:rPr>
          <w:rFonts w:ascii="Arial" w:eastAsia="Times New Roman" w:hAnsi="Arial" w:cs="Arial"/>
          <w:lang w:eastAsia="sl-SI"/>
        </w:rPr>
        <w:t>4</w:t>
      </w:r>
      <w:r w:rsidR="00D15F72" w:rsidRPr="00D939D4">
        <w:rPr>
          <w:rFonts w:ascii="Arial" w:eastAsia="Times New Roman" w:hAnsi="Arial" w:cs="Arial"/>
          <w:lang w:eastAsia="sl-SI"/>
        </w:rPr>
        <w:t>8</w:t>
      </w:r>
      <w:r w:rsidR="00C278E3" w:rsidRPr="00D939D4">
        <w:rPr>
          <w:rFonts w:ascii="Arial" w:eastAsia="Times New Roman" w:hAnsi="Arial" w:cs="Arial"/>
          <w:lang w:eastAsia="sl-SI"/>
        </w:rPr>
        <w:t>0</w:t>
      </w:r>
      <w:r w:rsidR="003E0134" w:rsidRPr="00D939D4">
        <w:rPr>
          <w:rFonts w:ascii="Arial" w:eastAsia="Times New Roman" w:hAnsi="Arial" w:cs="Arial"/>
          <w:lang w:eastAsia="sl-SI"/>
        </w:rPr>
        <w:t xml:space="preserve"> otroških kosil in </w:t>
      </w:r>
      <w:r w:rsidR="00C278E3" w:rsidRPr="00D939D4">
        <w:rPr>
          <w:rFonts w:ascii="Arial" w:eastAsia="Times New Roman" w:hAnsi="Arial" w:cs="Arial"/>
          <w:lang w:eastAsia="sl-SI"/>
        </w:rPr>
        <w:t>2</w:t>
      </w:r>
      <w:r w:rsidR="00D15F72" w:rsidRPr="00D939D4">
        <w:rPr>
          <w:rFonts w:ascii="Arial" w:eastAsia="Times New Roman" w:hAnsi="Arial" w:cs="Arial"/>
          <w:lang w:eastAsia="sl-SI"/>
        </w:rPr>
        <w:t>5</w:t>
      </w:r>
      <w:r w:rsidR="00C278E3" w:rsidRPr="00D939D4">
        <w:rPr>
          <w:rFonts w:ascii="Arial" w:eastAsia="Times New Roman" w:hAnsi="Arial" w:cs="Arial"/>
          <w:lang w:eastAsia="sl-SI"/>
        </w:rPr>
        <w:t>0</w:t>
      </w:r>
      <w:r w:rsidR="003E0134" w:rsidRPr="00D939D4">
        <w:rPr>
          <w:rFonts w:ascii="Arial" w:eastAsia="Times New Roman" w:hAnsi="Arial" w:cs="Arial"/>
          <w:lang w:eastAsia="sl-SI"/>
        </w:rPr>
        <w:t xml:space="preserve"> popoldanskih malic</w:t>
      </w:r>
      <w:r w:rsidRPr="00D939D4">
        <w:rPr>
          <w:rFonts w:ascii="Arial" w:eastAsia="Times New Roman" w:hAnsi="Arial" w:cs="Arial"/>
          <w:lang w:eastAsia="sl-SI"/>
        </w:rPr>
        <w:t>. Naročnik si pridržuje</w:t>
      </w:r>
      <w:r w:rsidRPr="00A259A0">
        <w:rPr>
          <w:rFonts w:ascii="Arial" w:eastAsia="Times New Roman" w:hAnsi="Arial" w:cs="Arial"/>
          <w:lang w:eastAsia="sl-SI"/>
        </w:rPr>
        <w:t xml:space="preserve"> pravico do izrabe kapacitet priprave hrane v obsegu do 1</w:t>
      </w:r>
      <w:r w:rsidR="00696E25" w:rsidRPr="00A259A0">
        <w:rPr>
          <w:rFonts w:ascii="Arial" w:eastAsia="Times New Roman" w:hAnsi="Arial" w:cs="Arial"/>
          <w:lang w:eastAsia="sl-SI"/>
        </w:rPr>
        <w:t>0</w:t>
      </w:r>
      <w:r w:rsidRPr="00A259A0">
        <w:rPr>
          <w:rFonts w:ascii="Arial" w:eastAsia="Times New Roman" w:hAnsi="Arial" w:cs="Arial"/>
          <w:lang w:eastAsia="sl-SI"/>
        </w:rPr>
        <w:t xml:space="preserve">0 dodatnih dnevnih obrokov v primeru širjenja kapacitet na obstoječih ali novih lokacijah. Prav tako si naročnik pridržuje pravico do manjše količine obrokov v primeru krčenja kapacitet. </w:t>
      </w:r>
    </w:p>
    <w:p w14:paraId="7267F48C" w14:textId="77777777" w:rsidR="005F7ACC" w:rsidRDefault="005F7ACC" w:rsidP="00314920">
      <w:pPr>
        <w:autoSpaceDE w:val="0"/>
        <w:autoSpaceDN w:val="0"/>
        <w:adjustRightInd w:val="0"/>
        <w:spacing w:after="0"/>
        <w:jc w:val="both"/>
        <w:rPr>
          <w:rFonts w:ascii="Arial Narrow" w:eastAsia="Times New Roman" w:hAnsi="Arial Narrow" w:cs="Times-Roman"/>
          <w:lang w:eastAsia="sl-SI"/>
        </w:rPr>
      </w:pPr>
    </w:p>
    <w:p w14:paraId="191DA5A8" w14:textId="77777777" w:rsidR="005F7ACC" w:rsidRPr="00696E25" w:rsidRDefault="005F7ACC" w:rsidP="00314920">
      <w:pPr>
        <w:autoSpaceDE w:val="0"/>
        <w:autoSpaceDN w:val="0"/>
        <w:adjustRightInd w:val="0"/>
        <w:spacing w:after="0"/>
        <w:jc w:val="both"/>
        <w:rPr>
          <w:rFonts w:ascii="Arial" w:eastAsia="Times New Roman" w:hAnsi="Arial" w:cs="Arial"/>
          <w:u w:val="single"/>
          <w:lang w:eastAsia="sl-SI"/>
        </w:rPr>
      </w:pPr>
      <w:r w:rsidRPr="00696E25">
        <w:rPr>
          <w:rFonts w:ascii="Arial" w:eastAsia="Times New Roman" w:hAnsi="Arial" w:cs="Arial"/>
          <w:u w:val="single"/>
          <w:lang w:eastAsia="sl-SI"/>
        </w:rPr>
        <w:t>POGODBENE CENE OBROKOV</w:t>
      </w:r>
    </w:p>
    <w:p w14:paraId="2168EF2E" w14:textId="77777777" w:rsidR="005F7ACC" w:rsidRPr="00696E25" w:rsidRDefault="005F7ACC" w:rsidP="00D77689">
      <w:pPr>
        <w:numPr>
          <w:ilvl w:val="0"/>
          <w:numId w:val="1"/>
        </w:numPr>
        <w:spacing w:before="120" w:after="0"/>
        <w:jc w:val="center"/>
        <w:rPr>
          <w:rFonts w:ascii="Arial" w:eastAsia="Times New Roman" w:hAnsi="Arial" w:cs="Arial"/>
          <w:b/>
          <w:lang w:eastAsia="sl-SI"/>
        </w:rPr>
      </w:pPr>
      <w:r w:rsidRPr="00696E25">
        <w:rPr>
          <w:rFonts w:ascii="Arial" w:eastAsia="Times New Roman" w:hAnsi="Arial" w:cs="Arial"/>
          <w:b/>
          <w:lang w:eastAsia="sl-SI"/>
        </w:rPr>
        <w:t>člen</w:t>
      </w:r>
    </w:p>
    <w:p w14:paraId="51AC86AF" w14:textId="77777777" w:rsidR="005F7ACC" w:rsidRPr="00696E25" w:rsidRDefault="005F7ACC" w:rsidP="00D77689">
      <w:pPr>
        <w:spacing w:before="120" w:after="0" w:line="264" w:lineRule="auto"/>
        <w:jc w:val="both"/>
        <w:rPr>
          <w:rFonts w:ascii="Arial" w:eastAsia="Times New Roman" w:hAnsi="Arial" w:cs="Arial"/>
          <w:lang w:eastAsia="sl-SI"/>
        </w:rPr>
      </w:pPr>
      <w:r w:rsidRPr="00696E25">
        <w:rPr>
          <w:rFonts w:ascii="Arial" w:eastAsia="Times New Roman" w:hAnsi="Arial" w:cs="Arial"/>
          <w:lang w:eastAsia="sl-SI"/>
        </w:rPr>
        <w:t>Pogodbeno dogovorjene cene obrokov znašajo:</w:t>
      </w:r>
    </w:p>
    <w:p w14:paraId="62B7D2A5" w14:textId="7BB5C45C" w:rsidR="005F7ACC" w:rsidRPr="00696E25" w:rsidRDefault="003E0134" w:rsidP="009566D7">
      <w:pPr>
        <w:numPr>
          <w:ilvl w:val="0"/>
          <w:numId w:val="15"/>
        </w:numPr>
        <w:spacing w:after="0"/>
        <w:jc w:val="both"/>
        <w:rPr>
          <w:rFonts w:ascii="Arial" w:eastAsia="Times New Roman" w:hAnsi="Arial" w:cs="Arial"/>
          <w:lang w:eastAsia="sl-SI"/>
        </w:rPr>
      </w:pPr>
      <w:r>
        <w:rPr>
          <w:rFonts w:ascii="Arial" w:eastAsia="Times New Roman" w:hAnsi="Arial" w:cs="Arial"/>
          <w:lang w:eastAsia="sl-SI"/>
        </w:rPr>
        <w:t>malica</w:t>
      </w:r>
      <w:r w:rsidR="005F7ACC" w:rsidRPr="00696E25">
        <w:rPr>
          <w:rFonts w:ascii="Arial" w:eastAsia="Times New Roman" w:hAnsi="Arial" w:cs="Arial"/>
          <w:lang w:eastAsia="sl-SI"/>
        </w:rPr>
        <w:t xml:space="preserve">: </w:t>
      </w:r>
      <w:r w:rsidR="0091458D" w:rsidRPr="00696E25">
        <w:rPr>
          <w:rFonts w:ascii="Arial" w:eastAsia="Times New Roman" w:hAnsi="Arial" w:cs="Arial"/>
          <w:lang w:eastAsia="sl-SI"/>
        </w:rPr>
        <w:tab/>
      </w:r>
      <w:r>
        <w:rPr>
          <w:rFonts w:ascii="Arial" w:eastAsia="Times New Roman" w:hAnsi="Arial" w:cs="Arial"/>
          <w:lang w:eastAsia="sl-SI"/>
        </w:rPr>
        <w:t xml:space="preserve">            </w:t>
      </w:r>
      <w:r w:rsidR="005F7ACC" w:rsidRPr="00696E25">
        <w:rPr>
          <w:rFonts w:ascii="Arial" w:eastAsia="Times New Roman" w:hAnsi="Arial" w:cs="Arial"/>
          <w:lang w:eastAsia="sl-SI"/>
        </w:rPr>
        <w:t>………….</w:t>
      </w:r>
      <w:r w:rsidR="00D77689">
        <w:rPr>
          <w:rFonts w:ascii="Arial" w:eastAsia="Times New Roman" w:hAnsi="Arial" w:cs="Arial"/>
          <w:lang w:eastAsia="sl-SI"/>
        </w:rPr>
        <w:t xml:space="preserve"> </w:t>
      </w:r>
      <w:r w:rsidR="005F7ACC" w:rsidRPr="00696E25">
        <w:rPr>
          <w:rFonts w:ascii="Arial" w:eastAsia="Times New Roman" w:hAnsi="Arial" w:cs="Arial"/>
          <w:lang w:eastAsia="sl-SI"/>
        </w:rPr>
        <w:t>EUR brez DDV oz. …………. EUR z DDV</w:t>
      </w:r>
      <w:r>
        <w:rPr>
          <w:rFonts w:ascii="Arial" w:eastAsia="Times New Roman" w:hAnsi="Arial" w:cs="Arial"/>
          <w:lang w:eastAsia="sl-SI"/>
        </w:rPr>
        <w:t>,</w:t>
      </w:r>
    </w:p>
    <w:p w14:paraId="20C7879D" w14:textId="77777777" w:rsidR="003E0134" w:rsidRDefault="003E0134" w:rsidP="009566D7">
      <w:pPr>
        <w:numPr>
          <w:ilvl w:val="0"/>
          <w:numId w:val="15"/>
        </w:numPr>
        <w:spacing w:after="0"/>
        <w:jc w:val="both"/>
        <w:rPr>
          <w:rFonts w:ascii="Arial" w:eastAsia="Times New Roman" w:hAnsi="Arial" w:cs="Arial"/>
          <w:lang w:eastAsia="sl-SI"/>
        </w:rPr>
      </w:pPr>
      <w:r>
        <w:rPr>
          <w:rFonts w:ascii="Arial" w:eastAsia="Times New Roman" w:hAnsi="Arial" w:cs="Arial"/>
          <w:lang w:eastAsia="sl-SI"/>
        </w:rPr>
        <w:t>otroško kosilo</w:t>
      </w:r>
      <w:r w:rsidR="005F7ACC" w:rsidRPr="00696E25">
        <w:rPr>
          <w:rFonts w:ascii="Arial" w:eastAsia="Times New Roman" w:hAnsi="Arial" w:cs="Arial"/>
          <w:lang w:eastAsia="sl-SI"/>
        </w:rPr>
        <w:t xml:space="preserve">: </w:t>
      </w:r>
      <w:r w:rsidR="0091458D" w:rsidRPr="00696E25">
        <w:rPr>
          <w:rFonts w:ascii="Arial" w:eastAsia="Times New Roman" w:hAnsi="Arial" w:cs="Arial"/>
          <w:lang w:eastAsia="sl-SI"/>
        </w:rPr>
        <w:tab/>
      </w:r>
      <w:r w:rsidR="005F7ACC" w:rsidRPr="00696E25">
        <w:rPr>
          <w:rFonts w:ascii="Arial" w:eastAsia="Times New Roman" w:hAnsi="Arial" w:cs="Arial"/>
          <w:lang w:eastAsia="sl-SI"/>
        </w:rPr>
        <w:t>…………. EUR brez DDV oz. …………. EUR z DDV</w:t>
      </w:r>
      <w:r>
        <w:rPr>
          <w:rFonts w:ascii="Arial" w:eastAsia="Times New Roman" w:hAnsi="Arial" w:cs="Arial"/>
          <w:lang w:eastAsia="sl-SI"/>
        </w:rPr>
        <w:t xml:space="preserve"> in</w:t>
      </w:r>
    </w:p>
    <w:p w14:paraId="4118F36F" w14:textId="286D4D2C" w:rsidR="005F7ACC" w:rsidRDefault="003E0134" w:rsidP="009566D7">
      <w:pPr>
        <w:numPr>
          <w:ilvl w:val="0"/>
          <w:numId w:val="15"/>
        </w:numPr>
        <w:spacing w:after="0"/>
        <w:jc w:val="both"/>
        <w:rPr>
          <w:rFonts w:ascii="Arial" w:eastAsia="Times New Roman" w:hAnsi="Arial" w:cs="Arial"/>
          <w:lang w:eastAsia="sl-SI"/>
        </w:rPr>
      </w:pPr>
      <w:r>
        <w:rPr>
          <w:rFonts w:ascii="Arial" w:eastAsia="Times New Roman" w:hAnsi="Arial" w:cs="Arial"/>
          <w:lang w:eastAsia="sl-SI"/>
        </w:rPr>
        <w:t>popoldanska malica</w:t>
      </w:r>
      <w:r w:rsidRPr="00696E25">
        <w:rPr>
          <w:rFonts w:ascii="Arial" w:eastAsia="Times New Roman" w:hAnsi="Arial" w:cs="Arial"/>
          <w:lang w:eastAsia="sl-SI"/>
        </w:rPr>
        <w:t xml:space="preserve">: </w:t>
      </w:r>
      <w:r w:rsidRPr="00696E25">
        <w:rPr>
          <w:rFonts w:ascii="Arial" w:eastAsia="Times New Roman" w:hAnsi="Arial" w:cs="Arial"/>
          <w:lang w:eastAsia="sl-SI"/>
        </w:rPr>
        <w:tab/>
        <w:t>…………. EUR brez DDV oz. …………. EUR z DDV</w:t>
      </w:r>
      <w:r>
        <w:rPr>
          <w:rFonts w:ascii="Arial" w:eastAsia="Times New Roman" w:hAnsi="Arial" w:cs="Arial"/>
          <w:lang w:eastAsia="sl-SI"/>
        </w:rPr>
        <w:t>.</w:t>
      </w:r>
    </w:p>
    <w:p w14:paraId="04365EB0" w14:textId="34DB4747" w:rsidR="007735E4" w:rsidRDefault="007735E4" w:rsidP="007735E4">
      <w:pPr>
        <w:spacing w:after="0"/>
        <w:jc w:val="both"/>
        <w:rPr>
          <w:rFonts w:ascii="Arial" w:eastAsia="Times New Roman" w:hAnsi="Arial" w:cs="Arial"/>
          <w:lang w:eastAsia="sl-SI"/>
        </w:rPr>
      </w:pPr>
    </w:p>
    <w:p w14:paraId="2BCCE14F" w14:textId="1355A5E4" w:rsidR="004A30AA" w:rsidRDefault="005F7ACC" w:rsidP="00314920">
      <w:pPr>
        <w:spacing w:after="0"/>
        <w:jc w:val="both"/>
        <w:rPr>
          <w:rFonts w:ascii="Arial" w:eastAsia="Times New Roman" w:hAnsi="Arial" w:cs="Arial"/>
          <w:lang w:eastAsia="sl-SI"/>
        </w:rPr>
      </w:pPr>
      <w:r w:rsidRPr="00696E25">
        <w:rPr>
          <w:rFonts w:ascii="Arial" w:eastAsia="Times New Roman" w:hAnsi="Arial" w:cs="Arial"/>
          <w:lang w:eastAsia="sl-SI"/>
        </w:rPr>
        <w:t xml:space="preserve">Cena </w:t>
      </w:r>
      <w:r w:rsidR="004A30AA">
        <w:rPr>
          <w:rFonts w:ascii="Arial" w:eastAsia="Times New Roman" w:hAnsi="Arial" w:cs="Arial"/>
          <w:lang w:eastAsia="sl-SI"/>
        </w:rPr>
        <w:t xml:space="preserve">iz prvega odstavka tega člena se lahko enkrat letno oziroma po potrebi in na podlagi obrazložitve uskladijo na naslednji način: </w:t>
      </w:r>
    </w:p>
    <w:p w14:paraId="357EFA0F" w14:textId="77777777" w:rsidR="00A24A2C" w:rsidRDefault="004A30AA" w:rsidP="00D77689">
      <w:pPr>
        <w:numPr>
          <w:ilvl w:val="0"/>
          <w:numId w:val="15"/>
        </w:numPr>
        <w:spacing w:after="0"/>
        <w:ind w:left="567" w:hanging="283"/>
        <w:jc w:val="both"/>
        <w:rPr>
          <w:rFonts w:ascii="Arial" w:eastAsia="Times New Roman" w:hAnsi="Arial" w:cs="Arial"/>
          <w:lang w:eastAsia="sl-SI"/>
        </w:rPr>
      </w:pPr>
      <w:r>
        <w:rPr>
          <w:rFonts w:ascii="Arial" w:eastAsia="Times New Roman" w:hAnsi="Arial" w:cs="Arial"/>
          <w:lang w:eastAsia="sl-SI"/>
        </w:rPr>
        <w:t>v skladu s rastjo cen življenjskih potrebščin preteklih 12 mesecev</w:t>
      </w:r>
      <w:r w:rsidRPr="00696E25">
        <w:rPr>
          <w:rFonts w:ascii="Arial" w:eastAsia="Times New Roman" w:hAnsi="Arial" w:cs="Arial"/>
          <w:lang w:eastAsia="sl-SI"/>
        </w:rPr>
        <w:t xml:space="preserve"> </w:t>
      </w:r>
      <w:r w:rsidR="005F7ACC" w:rsidRPr="00696E25">
        <w:rPr>
          <w:rFonts w:ascii="Arial" w:eastAsia="Times New Roman" w:hAnsi="Arial" w:cs="Arial"/>
          <w:lang w:eastAsia="sl-SI"/>
        </w:rPr>
        <w:t>z vsakokrat veljavnim Pravilnikom o načinu valorizacije denarnih obveznosti, ki jih v večletnih pogodbah dogovarjajo pravne osebe javnega sektorja.</w:t>
      </w:r>
      <w:r>
        <w:rPr>
          <w:rFonts w:ascii="Arial" w:eastAsia="Times New Roman" w:hAnsi="Arial" w:cs="Arial"/>
          <w:lang w:eastAsia="sl-SI"/>
        </w:rPr>
        <w:t xml:space="preserve"> Pogodbeni stranki za valorizacijo uporabita indeks cen življenjskih potrebščin na področju držav Evropske Unije po podatkih poročila Eurostata, pri čemer je prva uskladitev cen možna po poteku enega leta od podpisa pogodbe</w:t>
      </w:r>
      <w:r w:rsidR="00A24A2C">
        <w:rPr>
          <w:rFonts w:ascii="Arial" w:eastAsia="Times New Roman" w:hAnsi="Arial" w:cs="Arial"/>
          <w:lang w:eastAsia="sl-SI"/>
        </w:rPr>
        <w:t>, ko se indeks cen življenjskih potrebščin poveča za več kot 5% na podlagi uradnega podatka Statističnega urada Republike Slovenije in sicer lahko izvajalec predlaga spremembo cen največ 80% rasti indeksa cen življenjskih potrebščin.</w:t>
      </w:r>
    </w:p>
    <w:p w14:paraId="6DEC5B41" w14:textId="14540FAF" w:rsidR="005F7ACC" w:rsidRPr="00696E25" w:rsidRDefault="00A24A2C" w:rsidP="00D77689">
      <w:pPr>
        <w:numPr>
          <w:ilvl w:val="0"/>
          <w:numId w:val="15"/>
        </w:numPr>
        <w:spacing w:after="0"/>
        <w:ind w:left="567" w:hanging="283"/>
        <w:jc w:val="both"/>
        <w:rPr>
          <w:rFonts w:ascii="Arial" w:eastAsia="Times New Roman" w:hAnsi="Arial" w:cs="Arial"/>
          <w:lang w:eastAsia="sl-SI"/>
        </w:rPr>
      </w:pPr>
      <w:r>
        <w:rPr>
          <w:rFonts w:ascii="Arial" w:eastAsia="Times New Roman" w:hAnsi="Arial" w:cs="Arial"/>
          <w:lang w:eastAsia="sl-SI"/>
        </w:rPr>
        <w:t xml:space="preserve">Izvajalec lahko po enem letu veljavnosti te pogodbe predlaga spremembo cene, vendar le ko je izpolnjen pogoj iz preteklega odstavka. Naslednja sprememba cene se lahko ponovno predlaga šele, v kolikor bi se indeks cen življenjskih potrebščin ponovno povečal za več kot </w:t>
      </w:r>
      <w:r w:rsidR="00D77689" w:rsidRPr="00D77689">
        <w:rPr>
          <w:rFonts w:ascii="Arial" w:eastAsia="Times New Roman" w:hAnsi="Arial" w:cs="Arial"/>
          <w:lang w:eastAsia="sl-SI"/>
        </w:rPr>
        <w:t>5</w:t>
      </w:r>
      <w:r w:rsidRPr="00D77689">
        <w:rPr>
          <w:rFonts w:ascii="Arial" w:eastAsia="Times New Roman" w:hAnsi="Arial" w:cs="Arial"/>
          <w:lang w:eastAsia="sl-SI"/>
        </w:rPr>
        <w:t>%</w:t>
      </w:r>
      <w:r>
        <w:rPr>
          <w:rFonts w:ascii="Arial" w:eastAsia="Times New Roman" w:hAnsi="Arial" w:cs="Arial"/>
          <w:lang w:eastAsia="sl-SI"/>
        </w:rPr>
        <w:t xml:space="preserve"> na podlagi uradnega podatka Statističnega urada Republike Slovenije, glede na višino zadevnega indeksa v trenutku podaje prejšnjega predloga za spremembo cene.</w:t>
      </w:r>
      <w:r w:rsidR="004A30AA">
        <w:rPr>
          <w:rFonts w:ascii="Arial" w:eastAsia="Times New Roman" w:hAnsi="Arial" w:cs="Arial"/>
          <w:lang w:eastAsia="sl-SI"/>
        </w:rPr>
        <w:t xml:space="preserve"> </w:t>
      </w:r>
    </w:p>
    <w:p w14:paraId="1B0C6B09" w14:textId="77777777" w:rsidR="000A53DE" w:rsidRPr="00696E25" w:rsidRDefault="000A53DE" w:rsidP="00314920">
      <w:pPr>
        <w:spacing w:after="0"/>
        <w:jc w:val="both"/>
        <w:rPr>
          <w:rFonts w:ascii="Arial" w:eastAsia="Times New Roman" w:hAnsi="Arial" w:cs="Arial"/>
          <w:u w:val="single"/>
          <w:lang w:eastAsia="sl-SI"/>
        </w:rPr>
      </w:pPr>
    </w:p>
    <w:p w14:paraId="4673012D" w14:textId="77777777" w:rsidR="00520968" w:rsidRPr="005B6A29" w:rsidRDefault="00520968" w:rsidP="009566D7">
      <w:pPr>
        <w:numPr>
          <w:ilvl w:val="0"/>
          <w:numId w:val="1"/>
        </w:numPr>
        <w:spacing w:after="0"/>
        <w:jc w:val="center"/>
        <w:rPr>
          <w:rFonts w:ascii="Arial" w:eastAsia="Times New Roman" w:hAnsi="Arial" w:cs="Arial"/>
          <w:b/>
          <w:lang w:eastAsia="sl-SI"/>
        </w:rPr>
      </w:pPr>
      <w:r w:rsidRPr="005B6A29">
        <w:rPr>
          <w:rFonts w:ascii="Arial" w:eastAsia="Times New Roman" w:hAnsi="Arial" w:cs="Arial"/>
          <w:b/>
          <w:lang w:eastAsia="sl-SI"/>
        </w:rPr>
        <w:t>člen</w:t>
      </w:r>
    </w:p>
    <w:p w14:paraId="4500EB12" w14:textId="77777777" w:rsidR="00520968" w:rsidRPr="00C62C94" w:rsidRDefault="00520968" w:rsidP="00314920">
      <w:pPr>
        <w:autoSpaceDE w:val="0"/>
        <w:autoSpaceDN w:val="0"/>
        <w:adjustRightInd w:val="0"/>
        <w:spacing w:after="0"/>
        <w:contextualSpacing/>
        <w:jc w:val="both"/>
        <w:rPr>
          <w:rFonts w:ascii="Arial" w:eastAsia="Times New Roman" w:hAnsi="Arial" w:cs="Arial"/>
          <w:lang w:eastAsia="sl-SI"/>
        </w:rPr>
      </w:pPr>
      <w:r w:rsidRPr="00C62C94">
        <w:rPr>
          <w:rFonts w:ascii="Arial" w:eastAsia="Times New Roman" w:hAnsi="Arial" w:cs="Arial"/>
          <w:lang w:eastAsia="sl-SI"/>
        </w:rPr>
        <w:t>V primeru zakonske spremembe davčne stopnje za storitve iz te pogodbe, lahko izvajalec spremeni cene iz svoje ponudbe izključno v višini nastale davčne spremembe.</w:t>
      </w:r>
    </w:p>
    <w:p w14:paraId="4F46F591" w14:textId="77777777" w:rsidR="00ED35A0" w:rsidRPr="00C62C94" w:rsidRDefault="00ED35A0" w:rsidP="00314920">
      <w:pPr>
        <w:spacing w:after="0"/>
        <w:jc w:val="both"/>
        <w:rPr>
          <w:rFonts w:ascii="Arial" w:eastAsia="Times New Roman" w:hAnsi="Arial" w:cs="Arial"/>
          <w:u w:val="single"/>
          <w:lang w:eastAsia="sl-SI"/>
        </w:rPr>
      </w:pPr>
    </w:p>
    <w:p w14:paraId="7047A852" w14:textId="77777777" w:rsidR="0030262F" w:rsidRPr="00C62C94" w:rsidRDefault="0030262F" w:rsidP="00314920">
      <w:pPr>
        <w:spacing w:after="0"/>
        <w:jc w:val="both"/>
        <w:rPr>
          <w:rFonts w:ascii="Arial" w:eastAsia="Times New Roman" w:hAnsi="Arial" w:cs="Arial"/>
          <w:u w:val="single"/>
          <w:lang w:eastAsia="sl-SI"/>
        </w:rPr>
      </w:pPr>
      <w:r w:rsidRPr="00C62C94">
        <w:rPr>
          <w:rFonts w:ascii="Arial" w:eastAsia="Times New Roman" w:hAnsi="Arial" w:cs="Arial"/>
          <w:u w:val="single"/>
          <w:lang w:eastAsia="sl-SI"/>
        </w:rPr>
        <w:t>PLAČILNI POGOJI</w:t>
      </w:r>
    </w:p>
    <w:p w14:paraId="08113A2B" w14:textId="77777777" w:rsidR="00666C3F" w:rsidRPr="00C62C94" w:rsidRDefault="00666C3F" w:rsidP="009566D7">
      <w:pPr>
        <w:numPr>
          <w:ilvl w:val="0"/>
          <w:numId w:val="1"/>
        </w:numPr>
        <w:spacing w:after="0"/>
        <w:jc w:val="center"/>
        <w:rPr>
          <w:rFonts w:ascii="Arial" w:eastAsia="Times New Roman" w:hAnsi="Arial" w:cs="Arial"/>
          <w:b/>
          <w:lang w:eastAsia="sl-SI"/>
        </w:rPr>
      </w:pPr>
      <w:r w:rsidRPr="00C62C94">
        <w:rPr>
          <w:rFonts w:ascii="Arial" w:eastAsia="Times New Roman" w:hAnsi="Arial" w:cs="Arial"/>
          <w:b/>
          <w:lang w:eastAsia="sl-SI"/>
        </w:rPr>
        <w:t>člen</w:t>
      </w:r>
    </w:p>
    <w:p w14:paraId="17F13826" w14:textId="0A7D76C3" w:rsidR="00666C3F" w:rsidRPr="00C62C94" w:rsidRDefault="00666C3F" w:rsidP="00314920">
      <w:pPr>
        <w:autoSpaceDE w:val="0"/>
        <w:autoSpaceDN w:val="0"/>
        <w:adjustRightInd w:val="0"/>
        <w:spacing w:after="0"/>
        <w:jc w:val="both"/>
        <w:rPr>
          <w:rFonts w:ascii="Arial" w:eastAsia="Times New Roman" w:hAnsi="Arial" w:cs="Arial"/>
          <w:lang w:eastAsia="sl-SI"/>
        </w:rPr>
      </w:pPr>
      <w:r w:rsidRPr="00C62C94">
        <w:rPr>
          <w:rFonts w:ascii="Arial" w:eastAsia="Times New Roman" w:hAnsi="Arial" w:cs="Arial"/>
          <w:lang w:eastAsia="sl-SI"/>
        </w:rPr>
        <w:t xml:space="preserve">Naročnik se zavezuje </w:t>
      </w:r>
      <w:r w:rsidR="00B121E6" w:rsidRPr="00C62C94">
        <w:rPr>
          <w:rFonts w:ascii="Arial" w:eastAsia="Times New Roman" w:hAnsi="Arial" w:cs="Arial"/>
          <w:lang w:eastAsia="sl-SI"/>
        </w:rPr>
        <w:t>opravljene storitve</w:t>
      </w:r>
      <w:r w:rsidRPr="00C62C94">
        <w:rPr>
          <w:rFonts w:ascii="Arial" w:eastAsia="Times New Roman" w:hAnsi="Arial" w:cs="Arial"/>
          <w:lang w:eastAsia="sl-SI"/>
        </w:rPr>
        <w:t xml:space="preserve"> plačati v roku </w:t>
      </w:r>
      <w:r w:rsidR="003E0134">
        <w:rPr>
          <w:rFonts w:ascii="Arial" w:eastAsia="Times New Roman" w:hAnsi="Arial" w:cs="Arial"/>
          <w:lang w:eastAsia="sl-SI"/>
        </w:rPr>
        <w:t>3</w:t>
      </w:r>
      <w:r w:rsidRPr="00C62C94">
        <w:rPr>
          <w:rFonts w:ascii="Arial" w:eastAsia="Times New Roman" w:hAnsi="Arial" w:cs="Arial"/>
          <w:lang w:eastAsia="sl-SI"/>
        </w:rPr>
        <w:t xml:space="preserve">0 dni od datuma uradnega prejema pravilno izstavljenega </w:t>
      </w:r>
      <w:r w:rsidRPr="00E312F6">
        <w:rPr>
          <w:rFonts w:ascii="Arial" w:eastAsia="Times New Roman" w:hAnsi="Arial" w:cs="Arial"/>
          <w:lang w:eastAsia="sl-SI"/>
        </w:rPr>
        <w:t>zbirnega računa</w:t>
      </w:r>
      <w:r w:rsidR="00B121E6" w:rsidRPr="00C62C94">
        <w:rPr>
          <w:rFonts w:ascii="Arial" w:eastAsia="Times New Roman" w:hAnsi="Arial" w:cs="Arial"/>
          <w:lang w:eastAsia="sl-SI"/>
        </w:rPr>
        <w:t>, na transakcijski račun izvajalca</w:t>
      </w:r>
      <w:r w:rsidRPr="00C62C94">
        <w:rPr>
          <w:rFonts w:ascii="Arial" w:eastAsia="Times New Roman" w:hAnsi="Arial" w:cs="Arial"/>
          <w:lang w:eastAsia="sl-SI"/>
        </w:rPr>
        <w:t xml:space="preserve"> št.:……………………., odprt pri banki ……………………………. .</w:t>
      </w:r>
      <w:r w:rsidRPr="00C62C94">
        <w:rPr>
          <w:rFonts w:ascii="Arial" w:hAnsi="Arial" w:cs="Arial"/>
        </w:rPr>
        <w:t xml:space="preserve"> </w:t>
      </w:r>
      <w:r w:rsidR="003E0134">
        <w:rPr>
          <w:rFonts w:ascii="Arial" w:hAnsi="Arial" w:cs="Arial"/>
        </w:rPr>
        <w:t>Izvajalec bo opravljene storitve naročniku obračunaval dvakrat mesečno, in sicer 5. in 25. v mesecu za dejansko število pripravljenih in dostavljenih obrokov ter za dejansko število dni zagotavljanja nadomestnega delavca za razdeljevanje hrane, v posameznem obračunskem obdobju.</w:t>
      </w:r>
    </w:p>
    <w:p w14:paraId="58670EF9" w14:textId="67A2B820" w:rsidR="00666C3F" w:rsidRDefault="00666C3F" w:rsidP="00314920">
      <w:pPr>
        <w:autoSpaceDE w:val="0"/>
        <w:autoSpaceDN w:val="0"/>
        <w:adjustRightInd w:val="0"/>
        <w:spacing w:after="0"/>
        <w:jc w:val="both"/>
        <w:rPr>
          <w:rFonts w:ascii="Arial" w:eastAsia="Times New Roman" w:hAnsi="Arial" w:cs="Arial"/>
          <w:lang w:eastAsia="sl-SI"/>
        </w:rPr>
      </w:pPr>
      <w:r w:rsidRPr="00C62C94">
        <w:rPr>
          <w:rFonts w:ascii="Arial" w:eastAsia="Times New Roman" w:hAnsi="Arial" w:cs="Arial"/>
          <w:lang w:eastAsia="sl-SI"/>
        </w:rPr>
        <w:t>Vsak izstavljen račun bo vseb</w:t>
      </w:r>
      <w:r w:rsidR="00B121E6" w:rsidRPr="00C62C94">
        <w:rPr>
          <w:rFonts w:ascii="Arial" w:eastAsia="Times New Roman" w:hAnsi="Arial" w:cs="Arial"/>
          <w:lang w:eastAsia="sl-SI"/>
        </w:rPr>
        <w:t>oval podatke o številki pogodbe</w:t>
      </w:r>
      <w:r w:rsidR="000630C7" w:rsidRPr="00C62C94">
        <w:rPr>
          <w:rFonts w:ascii="Arial" w:eastAsia="Times New Roman" w:hAnsi="Arial" w:cs="Arial"/>
          <w:lang w:eastAsia="sl-SI"/>
        </w:rPr>
        <w:t xml:space="preserve"> ter specifikacijo izdanih obrokov po naročnikovih stroškovnih mestih</w:t>
      </w:r>
      <w:r w:rsidRPr="00C62C94">
        <w:rPr>
          <w:rFonts w:ascii="Arial" w:eastAsia="Times New Roman" w:hAnsi="Arial" w:cs="Arial"/>
          <w:lang w:eastAsia="sl-SI"/>
        </w:rPr>
        <w:t xml:space="preserve">. Če naročnik zamudi s plačilom, je </w:t>
      </w:r>
      <w:r w:rsidR="00B121E6" w:rsidRPr="00C62C94">
        <w:rPr>
          <w:rFonts w:ascii="Arial" w:eastAsia="Times New Roman" w:hAnsi="Arial" w:cs="Arial"/>
          <w:lang w:eastAsia="sl-SI"/>
        </w:rPr>
        <w:t>izvajalec</w:t>
      </w:r>
      <w:r w:rsidRPr="00C62C94">
        <w:rPr>
          <w:rFonts w:ascii="Arial" w:eastAsia="Times New Roman" w:hAnsi="Arial" w:cs="Arial"/>
          <w:lang w:eastAsia="sl-SI"/>
        </w:rPr>
        <w:t xml:space="preserve"> upravičen zahtevati zakonite zamudne obresti od dneva zapadlosti računa v plačilo do dneva plačila.</w:t>
      </w:r>
    </w:p>
    <w:p w14:paraId="5DD92046" w14:textId="77777777" w:rsidR="0020306F" w:rsidRPr="00C62C94" w:rsidRDefault="0020306F" w:rsidP="00314920">
      <w:pPr>
        <w:autoSpaceDE w:val="0"/>
        <w:autoSpaceDN w:val="0"/>
        <w:adjustRightInd w:val="0"/>
        <w:spacing w:after="0"/>
        <w:jc w:val="both"/>
        <w:rPr>
          <w:rFonts w:ascii="Arial" w:eastAsia="Times New Roman" w:hAnsi="Arial" w:cs="Arial"/>
          <w:lang w:eastAsia="sl-SI"/>
        </w:rPr>
      </w:pPr>
    </w:p>
    <w:p w14:paraId="6DB7FBD6" w14:textId="77777777" w:rsidR="0030262F" w:rsidRPr="004B6897" w:rsidRDefault="0030262F" w:rsidP="009566D7">
      <w:pPr>
        <w:numPr>
          <w:ilvl w:val="0"/>
          <w:numId w:val="1"/>
        </w:numPr>
        <w:spacing w:after="0"/>
        <w:jc w:val="center"/>
        <w:rPr>
          <w:rFonts w:ascii="Arial" w:eastAsia="Times New Roman" w:hAnsi="Arial" w:cs="Arial"/>
          <w:b/>
          <w:lang w:eastAsia="sl-SI"/>
        </w:rPr>
      </w:pPr>
      <w:r w:rsidRPr="004B6897">
        <w:rPr>
          <w:rFonts w:ascii="Arial" w:eastAsia="Times New Roman" w:hAnsi="Arial" w:cs="Arial"/>
          <w:b/>
          <w:lang w:eastAsia="sl-SI"/>
        </w:rPr>
        <w:t>člen</w:t>
      </w:r>
    </w:p>
    <w:p w14:paraId="46453BD9" w14:textId="77777777" w:rsidR="0030262F" w:rsidRPr="00C62C94" w:rsidRDefault="0030262F" w:rsidP="00314920">
      <w:pPr>
        <w:spacing w:after="0"/>
        <w:jc w:val="both"/>
        <w:rPr>
          <w:rFonts w:ascii="Arial" w:eastAsia="Times New Roman" w:hAnsi="Arial" w:cs="Arial"/>
          <w:lang w:eastAsia="sl-SI"/>
        </w:rPr>
      </w:pPr>
      <w:r w:rsidRPr="00C62C94">
        <w:rPr>
          <w:rFonts w:ascii="Arial" w:eastAsia="Times New Roman" w:hAnsi="Arial" w:cs="Arial"/>
          <w:lang w:eastAsia="sl-SI"/>
        </w:rPr>
        <w:t xml:space="preserve">V skladu s 26. členom Zakona o spremembah in dopolnitvah Zakona o opravljanju plačilnih storitev za proračunske uporabnike (Ur. l. RS, št. 111/2013) </w:t>
      </w:r>
      <w:r w:rsidR="00DD3ABC" w:rsidRPr="00C62C94">
        <w:rPr>
          <w:rFonts w:ascii="Arial" w:eastAsia="Times New Roman" w:hAnsi="Arial" w:cs="Arial"/>
          <w:lang w:eastAsia="sl-SI"/>
        </w:rPr>
        <w:t>naročnik</w:t>
      </w:r>
      <w:r w:rsidRPr="00C62C94">
        <w:rPr>
          <w:rFonts w:ascii="Arial" w:eastAsia="Times New Roman" w:hAnsi="Arial" w:cs="Arial"/>
          <w:lang w:eastAsia="sl-SI"/>
        </w:rPr>
        <w:t xml:space="preserve"> lahko prejema račune in spremljajočo dokumentacijo izključno v elektronski obliki.</w:t>
      </w:r>
    </w:p>
    <w:p w14:paraId="21DF360C" w14:textId="77777777" w:rsidR="00DC7023" w:rsidRPr="00C62C94" w:rsidRDefault="00DC7023" w:rsidP="00314920">
      <w:pPr>
        <w:autoSpaceDE w:val="0"/>
        <w:autoSpaceDN w:val="0"/>
        <w:adjustRightInd w:val="0"/>
        <w:spacing w:after="0"/>
        <w:jc w:val="both"/>
        <w:rPr>
          <w:rFonts w:ascii="Arial" w:hAnsi="Arial" w:cs="Arial"/>
          <w:u w:val="single"/>
          <w:lang w:eastAsia="sl-SI"/>
        </w:rPr>
      </w:pPr>
    </w:p>
    <w:p w14:paraId="056918D6" w14:textId="30C036FB" w:rsidR="000A7098" w:rsidRPr="00047443" w:rsidRDefault="000A7098" w:rsidP="009566D7">
      <w:pPr>
        <w:numPr>
          <w:ilvl w:val="0"/>
          <w:numId w:val="1"/>
        </w:numPr>
        <w:spacing w:after="0"/>
        <w:jc w:val="center"/>
        <w:rPr>
          <w:rFonts w:ascii="Arial" w:eastAsia="Times New Roman" w:hAnsi="Arial" w:cs="Arial"/>
          <w:b/>
          <w:lang w:eastAsia="sl-SI"/>
        </w:rPr>
      </w:pPr>
      <w:r w:rsidRPr="009629ED">
        <w:rPr>
          <w:rFonts w:ascii="Arial" w:eastAsia="Times New Roman" w:hAnsi="Arial" w:cs="Arial"/>
          <w:b/>
          <w:lang w:eastAsia="sl-SI"/>
        </w:rPr>
        <w:t>čle</w:t>
      </w:r>
      <w:r w:rsidR="00047443">
        <w:rPr>
          <w:rFonts w:ascii="Arial" w:eastAsia="Times New Roman" w:hAnsi="Arial" w:cs="Arial"/>
          <w:b/>
          <w:lang w:eastAsia="sl-SI"/>
        </w:rPr>
        <w:t>n</w:t>
      </w:r>
    </w:p>
    <w:p w14:paraId="3112A589" w14:textId="0FFC81B4" w:rsidR="004F26F7" w:rsidRPr="00A259A0" w:rsidRDefault="004F26F7" w:rsidP="00314920">
      <w:pPr>
        <w:autoSpaceDE w:val="0"/>
        <w:autoSpaceDN w:val="0"/>
        <w:adjustRightInd w:val="0"/>
        <w:spacing w:after="0"/>
        <w:jc w:val="both"/>
        <w:rPr>
          <w:rFonts w:ascii="Arial" w:hAnsi="Arial" w:cs="Arial"/>
          <w:lang w:eastAsia="sl-SI"/>
        </w:rPr>
      </w:pPr>
      <w:r w:rsidRPr="00A259A0">
        <w:rPr>
          <w:rFonts w:ascii="Arial" w:hAnsi="Arial" w:cs="Arial"/>
          <w:lang w:eastAsia="sl-SI"/>
        </w:rPr>
        <w:t>Izvajalec je med opravljanjem storitev v skladu z veljavnimi predpisi o varstvu pri delu dolžan zagotoviti vse potrebne varnostne ukrepe, ki so potrebni za varovanje življenja in zdravja delavcev izvajalca.</w:t>
      </w:r>
    </w:p>
    <w:p w14:paraId="33653D1B" w14:textId="77777777" w:rsidR="004F26F7" w:rsidRPr="00A259A0" w:rsidRDefault="004F26F7" w:rsidP="00314920">
      <w:pPr>
        <w:autoSpaceDE w:val="0"/>
        <w:autoSpaceDN w:val="0"/>
        <w:adjustRightInd w:val="0"/>
        <w:spacing w:after="0"/>
        <w:jc w:val="both"/>
        <w:rPr>
          <w:rFonts w:ascii="Arial" w:hAnsi="Arial" w:cs="Arial"/>
          <w:lang w:eastAsia="sl-SI"/>
        </w:rPr>
      </w:pPr>
    </w:p>
    <w:p w14:paraId="4349D835" w14:textId="77777777" w:rsidR="004B6897" w:rsidRPr="009629ED" w:rsidRDefault="004B6897" w:rsidP="00314920">
      <w:pPr>
        <w:autoSpaceDE w:val="0"/>
        <w:autoSpaceDN w:val="0"/>
        <w:adjustRightInd w:val="0"/>
        <w:spacing w:after="0"/>
        <w:jc w:val="both"/>
        <w:rPr>
          <w:rFonts w:ascii="Arial" w:hAnsi="Arial" w:cs="Arial"/>
          <w:u w:val="single"/>
          <w:lang w:eastAsia="sl-SI"/>
        </w:rPr>
      </w:pPr>
    </w:p>
    <w:p w14:paraId="02F8305D" w14:textId="77777777" w:rsidR="0030262F" w:rsidRPr="009629ED" w:rsidRDefault="0008125D" w:rsidP="00314920">
      <w:pPr>
        <w:autoSpaceDE w:val="0"/>
        <w:autoSpaceDN w:val="0"/>
        <w:adjustRightInd w:val="0"/>
        <w:spacing w:after="0"/>
        <w:jc w:val="both"/>
        <w:rPr>
          <w:rFonts w:ascii="Arial" w:hAnsi="Arial" w:cs="Arial"/>
          <w:u w:val="single"/>
          <w:lang w:eastAsia="sl-SI"/>
        </w:rPr>
      </w:pPr>
      <w:r w:rsidRPr="009629ED">
        <w:rPr>
          <w:rFonts w:ascii="Arial" w:hAnsi="Arial" w:cs="Arial"/>
          <w:u w:val="single"/>
          <w:lang w:eastAsia="sl-SI"/>
        </w:rPr>
        <w:t>FINANČNO ZAVAROVANJE</w:t>
      </w:r>
    </w:p>
    <w:p w14:paraId="066421BA" w14:textId="77777777" w:rsidR="0030262F" w:rsidRPr="009629ED" w:rsidRDefault="0030262F" w:rsidP="00D77689">
      <w:pPr>
        <w:numPr>
          <w:ilvl w:val="0"/>
          <w:numId w:val="1"/>
        </w:numPr>
        <w:spacing w:before="120" w:after="0"/>
        <w:jc w:val="center"/>
        <w:rPr>
          <w:rFonts w:ascii="Arial" w:eastAsia="Times New Roman" w:hAnsi="Arial" w:cs="Arial"/>
          <w:b/>
          <w:lang w:eastAsia="sl-SI"/>
        </w:rPr>
      </w:pPr>
      <w:r w:rsidRPr="009629ED">
        <w:rPr>
          <w:rFonts w:ascii="Arial" w:eastAsia="Times New Roman" w:hAnsi="Arial" w:cs="Arial"/>
          <w:b/>
          <w:lang w:eastAsia="sl-SI"/>
        </w:rPr>
        <w:t>člen</w:t>
      </w:r>
    </w:p>
    <w:p w14:paraId="12A3DA95" w14:textId="77777777" w:rsidR="00096748" w:rsidRPr="00E82A0C" w:rsidRDefault="004C4231" w:rsidP="0009674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9629ED">
        <w:rPr>
          <w:rFonts w:ascii="Arial" w:eastAsia="Times New Roman" w:hAnsi="Arial" w:cs="Arial"/>
          <w:lang w:eastAsia="sl-SI"/>
        </w:rPr>
        <w:t>Izvajalec</w:t>
      </w:r>
      <w:r w:rsidR="00564A36" w:rsidRPr="009629ED">
        <w:rPr>
          <w:rFonts w:ascii="Arial" w:eastAsia="Times New Roman" w:hAnsi="Arial" w:cs="Arial"/>
          <w:lang w:eastAsia="sl-SI"/>
        </w:rPr>
        <w:t xml:space="preserve"> mora</w:t>
      </w:r>
      <w:r w:rsidR="0030262F" w:rsidRPr="009629ED">
        <w:rPr>
          <w:rFonts w:ascii="Arial" w:eastAsia="Times New Roman" w:hAnsi="Arial" w:cs="Arial"/>
          <w:lang w:eastAsia="sl-SI"/>
        </w:rPr>
        <w:t xml:space="preserve"> v roku osmih (8) koledarskih dni po podpisu te pogodbe </w:t>
      </w:r>
      <w:r w:rsidR="00DD3ABC" w:rsidRPr="009629ED">
        <w:rPr>
          <w:rFonts w:ascii="Arial" w:eastAsia="Times New Roman" w:hAnsi="Arial" w:cs="Arial"/>
          <w:lang w:eastAsia="sl-SI"/>
        </w:rPr>
        <w:t>naročnik</w:t>
      </w:r>
      <w:r w:rsidR="00564A36" w:rsidRPr="009629ED">
        <w:rPr>
          <w:rFonts w:ascii="Arial" w:eastAsia="Times New Roman" w:hAnsi="Arial" w:cs="Arial"/>
          <w:lang w:eastAsia="sl-SI"/>
        </w:rPr>
        <w:t>u izročiti</w:t>
      </w:r>
      <w:r w:rsidR="0030262F" w:rsidRPr="009629ED">
        <w:rPr>
          <w:rFonts w:ascii="Arial" w:eastAsia="Times New Roman" w:hAnsi="Arial" w:cs="Arial"/>
          <w:lang w:eastAsia="sl-SI"/>
        </w:rPr>
        <w:t xml:space="preserve"> finančno zavarovanje - </w:t>
      </w:r>
      <w:r w:rsidR="00096748" w:rsidRPr="00E82A0C">
        <w:rPr>
          <w:rFonts w:ascii="Arial" w:hAnsi="Arial" w:cs="Arial"/>
        </w:rPr>
        <w:t xml:space="preserve">predložili  tri (3) bianco menice z menično izjavo za dobro izvedbo pogodbenih obveznosti v višini </w:t>
      </w:r>
      <w:r w:rsidR="00096748">
        <w:rPr>
          <w:rFonts w:ascii="Arial" w:hAnsi="Arial" w:cs="Arial"/>
        </w:rPr>
        <w:t xml:space="preserve">pet </w:t>
      </w:r>
      <w:r w:rsidR="00096748" w:rsidRPr="00E82A0C">
        <w:rPr>
          <w:rFonts w:ascii="Arial" w:hAnsi="Arial" w:cs="Arial"/>
        </w:rPr>
        <w:t>(</w:t>
      </w:r>
      <w:r w:rsidR="00096748">
        <w:rPr>
          <w:rFonts w:ascii="Arial" w:hAnsi="Arial" w:cs="Arial"/>
        </w:rPr>
        <w:t>5</w:t>
      </w:r>
      <w:r w:rsidR="00096748" w:rsidRPr="00E82A0C">
        <w:rPr>
          <w:rFonts w:ascii="Arial" w:hAnsi="Arial" w:cs="Arial"/>
        </w:rPr>
        <w:t xml:space="preserve">) % bruto pogodbene cene in z veljavnostjo </w:t>
      </w:r>
      <w:r w:rsidR="00096748">
        <w:rPr>
          <w:rFonts w:ascii="Arial" w:hAnsi="Arial" w:cs="Arial"/>
        </w:rPr>
        <w:t>trideset</w:t>
      </w:r>
      <w:r w:rsidR="00096748" w:rsidRPr="00E82A0C">
        <w:rPr>
          <w:rFonts w:ascii="Arial" w:hAnsi="Arial" w:cs="Arial"/>
        </w:rPr>
        <w:t xml:space="preserve"> (</w:t>
      </w:r>
      <w:r w:rsidR="00096748">
        <w:rPr>
          <w:rFonts w:ascii="Arial" w:hAnsi="Arial" w:cs="Arial"/>
        </w:rPr>
        <w:t>30</w:t>
      </w:r>
      <w:r w:rsidR="00096748" w:rsidRPr="00E82A0C">
        <w:rPr>
          <w:rFonts w:ascii="Arial" w:hAnsi="Arial" w:cs="Arial"/>
        </w:rPr>
        <w:t xml:space="preserve">) dni po izteku veljavnosti pogodbe. </w:t>
      </w:r>
    </w:p>
    <w:p w14:paraId="4A6E8A0E" w14:textId="69604DE9" w:rsidR="0030262F" w:rsidRPr="009629ED" w:rsidRDefault="0030262F" w:rsidP="00314920">
      <w:pPr>
        <w:autoSpaceDE w:val="0"/>
        <w:autoSpaceDN w:val="0"/>
        <w:adjustRightInd w:val="0"/>
        <w:spacing w:after="0"/>
        <w:jc w:val="both"/>
        <w:rPr>
          <w:rFonts w:ascii="Arial" w:eastAsia="Times New Roman" w:hAnsi="Arial" w:cs="Arial"/>
          <w:lang w:eastAsia="sl-SI"/>
        </w:rPr>
      </w:pPr>
      <w:r w:rsidRPr="009629ED">
        <w:rPr>
          <w:rFonts w:ascii="Arial" w:eastAsia="Times New Roman" w:hAnsi="Arial" w:cs="Arial"/>
          <w:lang w:eastAsia="sl-SI"/>
        </w:rPr>
        <w:t xml:space="preserve">Predložitev </w:t>
      </w:r>
      <w:r w:rsidR="004C0F64" w:rsidRPr="009629ED">
        <w:rPr>
          <w:rFonts w:ascii="Arial" w:eastAsia="Times New Roman" w:hAnsi="Arial" w:cs="Arial"/>
          <w:lang w:eastAsia="sl-SI"/>
        </w:rPr>
        <w:t>finančnega zavarovanja</w:t>
      </w:r>
      <w:r w:rsidRPr="009629ED">
        <w:rPr>
          <w:rFonts w:ascii="Arial" w:eastAsia="Times New Roman" w:hAnsi="Arial" w:cs="Arial"/>
          <w:lang w:eastAsia="sl-SI"/>
        </w:rPr>
        <w:t xml:space="preserve"> za dobro izvedbo pogodbenih obveznosti je pogoj za veljavnost pogodbe.</w:t>
      </w:r>
    </w:p>
    <w:p w14:paraId="0DB30F60" w14:textId="77777777" w:rsidR="004F38D7" w:rsidRPr="009629ED" w:rsidRDefault="004F38D7" w:rsidP="00314920">
      <w:pPr>
        <w:spacing w:after="0"/>
        <w:jc w:val="both"/>
        <w:rPr>
          <w:rFonts w:ascii="Arial" w:eastAsia="Times New Roman" w:hAnsi="Arial" w:cs="Arial"/>
          <w:lang w:eastAsia="sl-SI"/>
        </w:rPr>
      </w:pPr>
    </w:p>
    <w:p w14:paraId="29618754" w14:textId="77777777" w:rsidR="00D34F9C" w:rsidRPr="009629ED" w:rsidRDefault="00D34F9C" w:rsidP="00314920">
      <w:pPr>
        <w:autoSpaceDE w:val="0"/>
        <w:autoSpaceDN w:val="0"/>
        <w:adjustRightInd w:val="0"/>
        <w:spacing w:after="0"/>
        <w:jc w:val="both"/>
        <w:rPr>
          <w:rFonts w:ascii="Arial" w:eastAsia="Times New Roman" w:hAnsi="Arial" w:cs="Arial"/>
          <w:lang w:eastAsia="sl-SI"/>
        </w:rPr>
      </w:pPr>
      <w:r w:rsidRPr="009629ED">
        <w:rPr>
          <w:rFonts w:ascii="Arial" w:eastAsia="Times New Roman" w:hAnsi="Arial" w:cs="Arial"/>
          <w:lang w:eastAsia="sl-SI"/>
        </w:rPr>
        <w:t>Finančno zavarovanje služi naročniku kot jamstvo za vestno izpolnjevanje izvajalčevih obveznosti do naročnika v času izvajanja te pogodbe. Naročnik je upravičen do unovčenja tega finančnega zavarovanja brez predhodnega opomina v naslednjih primerih:</w:t>
      </w:r>
    </w:p>
    <w:p w14:paraId="1D9176DD" w14:textId="77777777" w:rsidR="00D34F9C" w:rsidRPr="009629ED" w:rsidRDefault="00D34F9C" w:rsidP="00B23910">
      <w:pPr>
        <w:numPr>
          <w:ilvl w:val="0"/>
          <w:numId w:val="22"/>
        </w:numPr>
        <w:autoSpaceDE w:val="0"/>
        <w:autoSpaceDN w:val="0"/>
        <w:adjustRightInd w:val="0"/>
        <w:spacing w:after="0"/>
        <w:jc w:val="both"/>
        <w:rPr>
          <w:rFonts w:ascii="Arial" w:eastAsia="Times New Roman" w:hAnsi="Arial" w:cs="Arial"/>
          <w:lang w:eastAsia="sl-SI"/>
        </w:rPr>
      </w:pPr>
      <w:r w:rsidRPr="009629ED">
        <w:rPr>
          <w:rFonts w:ascii="Arial" w:eastAsia="Times New Roman" w:hAnsi="Arial" w:cs="Arial"/>
          <w:lang w:eastAsia="sl-SI"/>
        </w:rPr>
        <w:t>izvajalec ni pričel izvajati svojih pogodbenih obveznosti v skladu z določili te pogodbe; ali</w:t>
      </w:r>
    </w:p>
    <w:p w14:paraId="7089AB7D" w14:textId="042E1A4B" w:rsidR="00D34F9C" w:rsidRPr="009629ED" w:rsidRDefault="00D34F9C" w:rsidP="00B23910">
      <w:pPr>
        <w:numPr>
          <w:ilvl w:val="0"/>
          <w:numId w:val="22"/>
        </w:numPr>
        <w:autoSpaceDE w:val="0"/>
        <w:autoSpaceDN w:val="0"/>
        <w:adjustRightInd w:val="0"/>
        <w:spacing w:after="0"/>
        <w:jc w:val="both"/>
        <w:rPr>
          <w:rFonts w:ascii="Arial" w:eastAsia="Times New Roman" w:hAnsi="Arial" w:cs="Arial"/>
          <w:lang w:eastAsia="sl-SI"/>
        </w:rPr>
      </w:pPr>
      <w:r w:rsidRPr="009629ED">
        <w:rPr>
          <w:rFonts w:ascii="Arial" w:eastAsia="Times New Roman" w:hAnsi="Arial" w:cs="Arial"/>
          <w:lang w:eastAsia="sl-SI"/>
        </w:rPr>
        <w:t>izvajalec n</w:t>
      </w:r>
      <w:r w:rsidR="004B6897">
        <w:rPr>
          <w:rFonts w:ascii="Arial" w:eastAsia="Times New Roman" w:hAnsi="Arial" w:cs="Arial"/>
          <w:lang w:eastAsia="sl-SI"/>
        </w:rPr>
        <w:t>e</w:t>
      </w:r>
      <w:r w:rsidRPr="009629ED">
        <w:rPr>
          <w:rFonts w:ascii="Arial" w:eastAsia="Times New Roman" w:hAnsi="Arial" w:cs="Arial"/>
          <w:lang w:eastAsia="sl-SI"/>
        </w:rPr>
        <w:t xml:space="preserve"> izpoln</w:t>
      </w:r>
      <w:r w:rsidR="004B6897">
        <w:rPr>
          <w:rFonts w:ascii="Arial" w:eastAsia="Times New Roman" w:hAnsi="Arial" w:cs="Arial"/>
          <w:lang w:eastAsia="sl-SI"/>
        </w:rPr>
        <w:t>juje</w:t>
      </w:r>
      <w:r w:rsidRPr="009629ED">
        <w:rPr>
          <w:rFonts w:ascii="Arial" w:eastAsia="Times New Roman" w:hAnsi="Arial" w:cs="Arial"/>
          <w:lang w:eastAsia="sl-SI"/>
        </w:rPr>
        <w:t xml:space="preserve"> svojih pogodbenih obveznosti v skladu z določili te pogodbe</w:t>
      </w:r>
      <w:r w:rsidR="004B6897">
        <w:rPr>
          <w:rFonts w:ascii="Arial" w:eastAsia="Times New Roman" w:hAnsi="Arial" w:cs="Arial"/>
          <w:lang w:eastAsia="sl-SI"/>
        </w:rPr>
        <w:t xml:space="preserve"> in razpisne dokumentacije</w:t>
      </w:r>
      <w:r w:rsidRPr="009629ED">
        <w:rPr>
          <w:rFonts w:ascii="Arial" w:eastAsia="Times New Roman" w:hAnsi="Arial" w:cs="Arial"/>
          <w:lang w:eastAsia="sl-SI"/>
        </w:rPr>
        <w:t>; ali</w:t>
      </w:r>
    </w:p>
    <w:p w14:paraId="6C84C4E2" w14:textId="7334ABA2" w:rsidR="00D34F9C" w:rsidRPr="009629ED" w:rsidRDefault="00D34F9C" w:rsidP="00B23910">
      <w:pPr>
        <w:numPr>
          <w:ilvl w:val="0"/>
          <w:numId w:val="22"/>
        </w:numPr>
        <w:autoSpaceDE w:val="0"/>
        <w:autoSpaceDN w:val="0"/>
        <w:adjustRightInd w:val="0"/>
        <w:spacing w:after="0"/>
        <w:jc w:val="both"/>
        <w:rPr>
          <w:rFonts w:ascii="Arial" w:eastAsia="Times New Roman" w:hAnsi="Arial" w:cs="Arial"/>
          <w:lang w:eastAsia="sl-SI"/>
        </w:rPr>
      </w:pPr>
      <w:r w:rsidRPr="009629ED">
        <w:rPr>
          <w:rFonts w:ascii="Arial" w:eastAsia="Times New Roman" w:hAnsi="Arial" w:cs="Arial"/>
          <w:lang w:eastAsia="sl-SI"/>
        </w:rPr>
        <w:t xml:space="preserve">izvajalec pravočasno </w:t>
      </w:r>
      <w:r w:rsidR="004B6897">
        <w:rPr>
          <w:rFonts w:ascii="Arial" w:eastAsia="Times New Roman" w:hAnsi="Arial" w:cs="Arial"/>
          <w:lang w:eastAsia="sl-SI"/>
        </w:rPr>
        <w:t xml:space="preserve">ne </w:t>
      </w:r>
      <w:r w:rsidRPr="009629ED">
        <w:rPr>
          <w:rFonts w:ascii="Arial" w:eastAsia="Times New Roman" w:hAnsi="Arial" w:cs="Arial"/>
          <w:lang w:eastAsia="sl-SI"/>
        </w:rPr>
        <w:t>izpoln</w:t>
      </w:r>
      <w:r w:rsidR="004B6897">
        <w:rPr>
          <w:rFonts w:ascii="Arial" w:eastAsia="Times New Roman" w:hAnsi="Arial" w:cs="Arial"/>
          <w:lang w:eastAsia="sl-SI"/>
        </w:rPr>
        <w:t>juje</w:t>
      </w:r>
      <w:r w:rsidRPr="009629ED">
        <w:rPr>
          <w:rFonts w:ascii="Arial" w:eastAsia="Times New Roman" w:hAnsi="Arial" w:cs="Arial"/>
          <w:lang w:eastAsia="sl-SI"/>
        </w:rPr>
        <w:t xml:space="preserve"> svojih pogodbenih obveznosti v skladu z določili te pogodbe</w:t>
      </w:r>
      <w:r w:rsidR="004B6897">
        <w:rPr>
          <w:rFonts w:ascii="Arial" w:eastAsia="Times New Roman" w:hAnsi="Arial" w:cs="Arial"/>
          <w:lang w:eastAsia="sl-SI"/>
        </w:rPr>
        <w:t xml:space="preserve"> in razpisne dokumentacije</w:t>
      </w:r>
      <w:r w:rsidRPr="009629ED">
        <w:rPr>
          <w:rFonts w:ascii="Arial" w:eastAsia="Times New Roman" w:hAnsi="Arial" w:cs="Arial"/>
          <w:lang w:eastAsia="sl-SI"/>
        </w:rPr>
        <w:t>; ali</w:t>
      </w:r>
    </w:p>
    <w:p w14:paraId="7CCD979F" w14:textId="77777777" w:rsidR="00D34F9C" w:rsidRPr="009629ED" w:rsidRDefault="00DF6A49" w:rsidP="00B23910">
      <w:pPr>
        <w:numPr>
          <w:ilvl w:val="0"/>
          <w:numId w:val="22"/>
        </w:numPr>
        <w:autoSpaceDE w:val="0"/>
        <w:autoSpaceDN w:val="0"/>
        <w:adjustRightInd w:val="0"/>
        <w:spacing w:after="0"/>
        <w:jc w:val="both"/>
        <w:rPr>
          <w:rFonts w:ascii="Arial" w:eastAsia="Times New Roman" w:hAnsi="Arial" w:cs="Arial"/>
          <w:lang w:eastAsia="sl-SI"/>
        </w:rPr>
      </w:pPr>
      <w:r w:rsidRPr="009629ED">
        <w:rPr>
          <w:rFonts w:ascii="Arial" w:eastAsia="Times New Roman" w:hAnsi="Arial" w:cs="Arial"/>
          <w:lang w:eastAsia="sl-SI"/>
        </w:rPr>
        <w:t>izvajalec n</w:t>
      </w:r>
      <w:r>
        <w:rPr>
          <w:rFonts w:ascii="Arial" w:eastAsia="Times New Roman" w:hAnsi="Arial" w:cs="Arial"/>
          <w:lang w:eastAsia="sl-SI"/>
        </w:rPr>
        <w:t>e</w:t>
      </w:r>
      <w:r w:rsidRPr="009629ED">
        <w:rPr>
          <w:rFonts w:ascii="Arial" w:eastAsia="Times New Roman" w:hAnsi="Arial" w:cs="Arial"/>
          <w:lang w:eastAsia="sl-SI"/>
        </w:rPr>
        <w:t xml:space="preserve"> izpoln</w:t>
      </w:r>
      <w:r>
        <w:rPr>
          <w:rFonts w:ascii="Arial" w:eastAsia="Times New Roman" w:hAnsi="Arial" w:cs="Arial"/>
          <w:lang w:eastAsia="sl-SI"/>
        </w:rPr>
        <w:t>juje</w:t>
      </w:r>
      <w:r w:rsidRPr="009629ED">
        <w:rPr>
          <w:rFonts w:ascii="Arial" w:eastAsia="Times New Roman" w:hAnsi="Arial" w:cs="Arial"/>
          <w:lang w:eastAsia="sl-SI"/>
        </w:rPr>
        <w:t xml:space="preserve"> svojih pogodbenih obveznosti v skladu z določili pogodb</w:t>
      </w:r>
      <w:r>
        <w:rPr>
          <w:rFonts w:ascii="Arial" w:eastAsia="Times New Roman" w:hAnsi="Arial" w:cs="Arial"/>
          <w:lang w:eastAsia="sl-SI"/>
        </w:rPr>
        <w:t>, ki so priloga te pogodbe (pogodba o obdelavi osebnih podatkov, pogodba o prevzemu delavcev, pogodba o najemu)</w:t>
      </w:r>
      <w:r w:rsidR="00D34F9C" w:rsidRPr="009629ED">
        <w:rPr>
          <w:rFonts w:ascii="Arial" w:eastAsia="Times New Roman" w:hAnsi="Arial" w:cs="Arial"/>
          <w:lang w:eastAsia="sl-SI"/>
        </w:rPr>
        <w:t>.</w:t>
      </w:r>
    </w:p>
    <w:p w14:paraId="763EB4F5" w14:textId="77777777" w:rsidR="00D34F9C" w:rsidRPr="009629ED" w:rsidRDefault="00D34F9C" w:rsidP="00314920">
      <w:pPr>
        <w:autoSpaceDE w:val="0"/>
        <w:autoSpaceDN w:val="0"/>
        <w:adjustRightInd w:val="0"/>
        <w:spacing w:after="0"/>
        <w:jc w:val="both"/>
        <w:rPr>
          <w:rFonts w:ascii="Arial" w:eastAsia="Times New Roman" w:hAnsi="Arial" w:cs="Arial"/>
          <w:lang w:eastAsia="sl-SI"/>
        </w:rPr>
      </w:pPr>
    </w:p>
    <w:p w14:paraId="5EB10121" w14:textId="17C878D8" w:rsidR="00326763" w:rsidRDefault="00326763" w:rsidP="00314920">
      <w:pPr>
        <w:autoSpaceDE w:val="0"/>
        <w:autoSpaceDN w:val="0"/>
        <w:adjustRightInd w:val="0"/>
        <w:spacing w:after="0"/>
        <w:jc w:val="both"/>
        <w:rPr>
          <w:rFonts w:ascii="Arial" w:eastAsia="Times New Roman" w:hAnsi="Arial" w:cs="Arial"/>
          <w:lang w:eastAsia="sl-SI"/>
        </w:rPr>
      </w:pPr>
      <w:r w:rsidRPr="009629ED">
        <w:rPr>
          <w:rFonts w:ascii="Arial" w:eastAsia="Times New Roman" w:hAnsi="Arial" w:cs="Arial"/>
          <w:lang w:eastAsia="sl-SI"/>
        </w:rPr>
        <w:t xml:space="preserve">Naročnik bo </w:t>
      </w:r>
      <w:r w:rsidR="004C4231" w:rsidRPr="009629ED">
        <w:rPr>
          <w:rFonts w:ascii="Arial" w:eastAsia="Times New Roman" w:hAnsi="Arial" w:cs="Arial"/>
          <w:lang w:eastAsia="sl-SI"/>
        </w:rPr>
        <w:t>izvajalca</w:t>
      </w:r>
      <w:r w:rsidRPr="009629ED">
        <w:rPr>
          <w:rFonts w:ascii="Arial" w:eastAsia="Times New Roman" w:hAnsi="Arial" w:cs="Arial"/>
          <w:lang w:eastAsia="sl-SI"/>
        </w:rPr>
        <w:t xml:space="preserve"> pisno obvestil o tem, da </w:t>
      </w:r>
      <w:r w:rsidR="004B6897">
        <w:rPr>
          <w:rFonts w:ascii="Arial" w:eastAsia="Times New Roman" w:hAnsi="Arial" w:cs="Arial"/>
          <w:lang w:eastAsia="sl-SI"/>
        </w:rPr>
        <w:t>bo</w:t>
      </w:r>
      <w:r w:rsidR="004B6897" w:rsidRPr="009629ED">
        <w:rPr>
          <w:rFonts w:ascii="Arial" w:eastAsia="Times New Roman" w:hAnsi="Arial" w:cs="Arial"/>
          <w:lang w:eastAsia="sl-SI"/>
        </w:rPr>
        <w:t xml:space="preserve"> </w:t>
      </w:r>
      <w:r w:rsidRPr="009629ED">
        <w:rPr>
          <w:rFonts w:ascii="Arial" w:eastAsia="Times New Roman" w:hAnsi="Arial" w:cs="Arial"/>
          <w:lang w:eastAsia="sl-SI"/>
        </w:rPr>
        <w:t xml:space="preserve">unovčil </w:t>
      </w:r>
      <w:r w:rsidR="00D34F9C" w:rsidRPr="009629ED">
        <w:rPr>
          <w:rFonts w:ascii="Arial" w:eastAsia="Times New Roman" w:hAnsi="Arial" w:cs="Arial"/>
          <w:lang w:eastAsia="sl-SI"/>
        </w:rPr>
        <w:t xml:space="preserve">finančno zavarovanje </w:t>
      </w:r>
      <w:r w:rsidRPr="009629ED">
        <w:rPr>
          <w:rFonts w:ascii="Arial" w:eastAsia="Times New Roman" w:hAnsi="Arial" w:cs="Arial"/>
          <w:lang w:eastAsia="sl-SI"/>
        </w:rPr>
        <w:t xml:space="preserve">najkasneje tri delovne dni po dnevu, ko ga je predložil v </w:t>
      </w:r>
      <w:r w:rsidR="008048A4" w:rsidRPr="009629ED">
        <w:rPr>
          <w:rFonts w:ascii="Arial" w:eastAsia="Times New Roman" w:hAnsi="Arial" w:cs="Arial"/>
          <w:lang w:eastAsia="sl-SI"/>
        </w:rPr>
        <w:t>izplačilo.</w:t>
      </w:r>
    </w:p>
    <w:p w14:paraId="47853F02" w14:textId="77777777" w:rsidR="004B6897" w:rsidRPr="009629ED" w:rsidRDefault="004B6897" w:rsidP="00314920">
      <w:pPr>
        <w:autoSpaceDE w:val="0"/>
        <w:autoSpaceDN w:val="0"/>
        <w:adjustRightInd w:val="0"/>
        <w:spacing w:after="0"/>
        <w:jc w:val="both"/>
        <w:rPr>
          <w:rFonts w:ascii="Arial" w:eastAsia="Times New Roman" w:hAnsi="Arial" w:cs="Arial"/>
          <w:lang w:eastAsia="sl-SI"/>
        </w:rPr>
      </w:pPr>
    </w:p>
    <w:p w14:paraId="5DCEF868" w14:textId="77777777" w:rsidR="001B53CC" w:rsidRPr="009629ED" w:rsidRDefault="001B53CC" w:rsidP="00314920">
      <w:pPr>
        <w:autoSpaceDE w:val="0"/>
        <w:autoSpaceDN w:val="0"/>
        <w:adjustRightInd w:val="0"/>
        <w:spacing w:after="0"/>
        <w:jc w:val="both"/>
        <w:rPr>
          <w:rFonts w:ascii="Arial" w:hAnsi="Arial" w:cs="Arial"/>
          <w:u w:val="single"/>
          <w:lang w:eastAsia="sl-SI"/>
        </w:rPr>
      </w:pPr>
      <w:r w:rsidRPr="009629ED">
        <w:rPr>
          <w:rFonts w:ascii="Arial" w:hAnsi="Arial" w:cs="Arial"/>
          <w:u w:val="single"/>
          <w:lang w:eastAsia="sl-SI"/>
        </w:rPr>
        <w:t>POOBLAŠČENI PREDSTAVNIKI STRANK</w:t>
      </w:r>
    </w:p>
    <w:p w14:paraId="681C8EF6" w14:textId="77777777" w:rsidR="00141E46" w:rsidRPr="009629ED" w:rsidRDefault="00141E46" w:rsidP="00D77689">
      <w:pPr>
        <w:numPr>
          <w:ilvl w:val="0"/>
          <w:numId w:val="1"/>
        </w:numPr>
        <w:spacing w:before="120" w:after="0"/>
        <w:jc w:val="center"/>
        <w:rPr>
          <w:rFonts w:ascii="Arial" w:eastAsia="Times New Roman" w:hAnsi="Arial" w:cs="Arial"/>
          <w:b/>
          <w:lang w:eastAsia="sl-SI"/>
        </w:rPr>
      </w:pPr>
      <w:r w:rsidRPr="009629ED">
        <w:rPr>
          <w:rFonts w:ascii="Arial" w:eastAsia="Times New Roman" w:hAnsi="Arial" w:cs="Arial"/>
          <w:b/>
          <w:lang w:eastAsia="sl-SI"/>
        </w:rPr>
        <w:t>člen</w:t>
      </w:r>
    </w:p>
    <w:p w14:paraId="2AA563C3" w14:textId="77777777" w:rsidR="002A327A" w:rsidRPr="00583E19" w:rsidRDefault="002A327A" w:rsidP="00314920">
      <w:pPr>
        <w:autoSpaceDE w:val="0"/>
        <w:autoSpaceDN w:val="0"/>
        <w:adjustRightInd w:val="0"/>
        <w:spacing w:after="0"/>
        <w:jc w:val="both"/>
        <w:rPr>
          <w:rFonts w:ascii="Arial" w:hAnsi="Arial" w:cs="Arial"/>
          <w:lang w:eastAsia="sl-SI"/>
        </w:rPr>
      </w:pPr>
      <w:r w:rsidRPr="00583E19">
        <w:rPr>
          <w:rFonts w:ascii="Arial" w:hAnsi="Arial" w:cs="Arial"/>
          <w:lang w:eastAsia="sl-SI"/>
        </w:rPr>
        <w:t>Pooblaščeni predstavnik naročnika, ki je hkrati tudi skrbnik pogodbe naročnika je:</w:t>
      </w:r>
    </w:p>
    <w:p w14:paraId="25F0F500" w14:textId="77777777" w:rsidR="002A327A" w:rsidRPr="00583E19" w:rsidRDefault="002A327A" w:rsidP="009566D7">
      <w:pPr>
        <w:numPr>
          <w:ilvl w:val="0"/>
          <w:numId w:val="18"/>
        </w:numPr>
        <w:spacing w:after="0"/>
        <w:jc w:val="both"/>
        <w:outlineLvl w:val="0"/>
        <w:rPr>
          <w:rFonts w:ascii="Arial" w:eastAsia="Times New Roman" w:hAnsi="Arial" w:cs="Arial"/>
          <w:lang w:eastAsia="sl-SI"/>
        </w:rPr>
      </w:pPr>
      <w:r w:rsidRPr="00583E19">
        <w:rPr>
          <w:rFonts w:ascii="Arial" w:eastAsia="Times New Roman" w:hAnsi="Arial" w:cs="Arial"/>
          <w:lang w:eastAsia="sl-SI"/>
        </w:rPr>
        <w:t>Ime in priimek:</w:t>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p>
    <w:p w14:paraId="27F3CD94" w14:textId="77777777" w:rsidR="002A327A" w:rsidRPr="00583E19" w:rsidRDefault="002A327A" w:rsidP="009566D7">
      <w:pPr>
        <w:numPr>
          <w:ilvl w:val="0"/>
          <w:numId w:val="18"/>
        </w:numPr>
        <w:spacing w:after="0"/>
        <w:jc w:val="both"/>
        <w:outlineLvl w:val="0"/>
        <w:rPr>
          <w:rFonts w:ascii="Arial" w:eastAsia="Times New Roman" w:hAnsi="Arial" w:cs="Arial"/>
          <w:u w:val="single"/>
          <w:lang w:eastAsia="sl-SI"/>
        </w:rPr>
      </w:pPr>
      <w:r w:rsidRPr="00583E19">
        <w:rPr>
          <w:rFonts w:ascii="Arial" w:eastAsia="Times New Roman" w:hAnsi="Arial" w:cs="Arial"/>
          <w:lang w:eastAsia="sl-SI"/>
        </w:rPr>
        <w:t>Telefon:</w:t>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p>
    <w:p w14:paraId="4F2272AB" w14:textId="77777777" w:rsidR="002A327A" w:rsidRPr="00583E19" w:rsidRDefault="002A327A" w:rsidP="009566D7">
      <w:pPr>
        <w:numPr>
          <w:ilvl w:val="0"/>
          <w:numId w:val="18"/>
        </w:numPr>
        <w:spacing w:after="0"/>
        <w:jc w:val="both"/>
        <w:outlineLvl w:val="0"/>
        <w:rPr>
          <w:rFonts w:ascii="Arial" w:eastAsia="Times New Roman" w:hAnsi="Arial" w:cs="Arial"/>
          <w:lang w:eastAsia="sl-SI"/>
        </w:rPr>
      </w:pPr>
      <w:r w:rsidRPr="00583E19">
        <w:rPr>
          <w:rFonts w:ascii="Arial" w:eastAsia="Times New Roman" w:hAnsi="Arial" w:cs="Arial"/>
          <w:lang w:eastAsia="sl-SI"/>
        </w:rPr>
        <w:t xml:space="preserve">e-naslov: </w:t>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p>
    <w:p w14:paraId="7795E408" w14:textId="77777777" w:rsidR="002A327A" w:rsidRPr="00583E19" w:rsidRDefault="002A327A" w:rsidP="00314920">
      <w:pPr>
        <w:autoSpaceDE w:val="0"/>
        <w:autoSpaceDN w:val="0"/>
        <w:adjustRightInd w:val="0"/>
        <w:spacing w:after="0"/>
        <w:jc w:val="both"/>
        <w:rPr>
          <w:rFonts w:ascii="Arial" w:hAnsi="Arial" w:cs="Arial"/>
          <w:lang w:eastAsia="sl-SI"/>
        </w:rPr>
      </w:pPr>
    </w:p>
    <w:p w14:paraId="4C5A05E9" w14:textId="77777777" w:rsidR="002A327A" w:rsidRPr="00583E19" w:rsidRDefault="002A327A" w:rsidP="00314920">
      <w:pPr>
        <w:autoSpaceDE w:val="0"/>
        <w:autoSpaceDN w:val="0"/>
        <w:adjustRightInd w:val="0"/>
        <w:spacing w:after="0"/>
        <w:jc w:val="both"/>
        <w:rPr>
          <w:rFonts w:ascii="Arial" w:hAnsi="Arial" w:cs="Arial"/>
          <w:lang w:eastAsia="sl-SI"/>
        </w:rPr>
      </w:pPr>
      <w:r w:rsidRPr="00583E19">
        <w:rPr>
          <w:rFonts w:ascii="Arial" w:hAnsi="Arial" w:cs="Arial"/>
          <w:lang w:eastAsia="sl-SI"/>
        </w:rPr>
        <w:t xml:space="preserve">Pooblaščeni predstavnik </w:t>
      </w:r>
      <w:r w:rsidR="00D66EE0" w:rsidRPr="00583E19">
        <w:rPr>
          <w:rFonts w:ascii="Arial" w:hAnsi="Arial" w:cs="Arial"/>
          <w:lang w:eastAsia="sl-SI"/>
        </w:rPr>
        <w:t>izvajalca</w:t>
      </w:r>
      <w:r w:rsidRPr="00583E19">
        <w:rPr>
          <w:rFonts w:ascii="Arial" w:hAnsi="Arial" w:cs="Arial"/>
          <w:lang w:eastAsia="sl-SI"/>
        </w:rPr>
        <w:t xml:space="preserve">, ki </w:t>
      </w:r>
      <w:r w:rsidR="00D66EE0" w:rsidRPr="00583E19">
        <w:rPr>
          <w:rFonts w:ascii="Arial" w:hAnsi="Arial" w:cs="Arial"/>
          <w:lang w:eastAsia="sl-SI"/>
        </w:rPr>
        <w:t>je hkrati tudi skrbnik pogodbe izvajalc</w:t>
      </w:r>
      <w:r w:rsidRPr="00583E19">
        <w:rPr>
          <w:rFonts w:ascii="Arial" w:hAnsi="Arial" w:cs="Arial"/>
          <w:lang w:eastAsia="sl-SI"/>
        </w:rPr>
        <w:t>a je:</w:t>
      </w:r>
    </w:p>
    <w:p w14:paraId="34A190FD" w14:textId="77777777" w:rsidR="002A327A" w:rsidRPr="00583E19" w:rsidRDefault="002A327A" w:rsidP="009566D7">
      <w:pPr>
        <w:numPr>
          <w:ilvl w:val="0"/>
          <w:numId w:val="18"/>
        </w:numPr>
        <w:spacing w:after="0"/>
        <w:jc w:val="both"/>
        <w:outlineLvl w:val="0"/>
        <w:rPr>
          <w:rFonts w:ascii="Arial" w:eastAsia="Times New Roman" w:hAnsi="Arial" w:cs="Arial"/>
          <w:lang w:eastAsia="sl-SI"/>
        </w:rPr>
      </w:pPr>
      <w:r w:rsidRPr="00583E19">
        <w:rPr>
          <w:rFonts w:ascii="Arial" w:eastAsia="Times New Roman" w:hAnsi="Arial" w:cs="Arial"/>
          <w:lang w:eastAsia="sl-SI"/>
        </w:rPr>
        <w:t>Ime in priimek:</w:t>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p>
    <w:p w14:paraId="35440F7B" w14:textId="77777777" w:rsidR="002A327A" w:rsidRPr="00583E19" w:rsidRDefault="002A327A" w:rsidP="009566D7">
      <w:pPr>
        <w:numPr>
          <w:ilvl w:val="0"/>
          <w:numId w:val="18"/>
        </w:numPr>
        <w:spacing w:after="0"/>
        <w:jc w:val="both"/>
        <w:outlineLvl w:val="0"/>
        <w:rPr>
          <w:rFonts w:ascii="Arial" w:eastAsia="Times New Roman" w:hAnsi="Arial" w:cs="Arial"/>
          <w:u w:val="single"/>
          <w:lang w:eastAsia="sl-SI"/>
        </w:rPr>
      </w:pPr>
      <w:r w:rsidRPr="00583E19">
        <w:rPr>
          <w:rFonts w:ascii="Arial" w:eastAsia="Times New Roman" w:hAnsi="Arial" w:cs="Arial"/>
          <w:lang w:eastAsia="sl-SI"/>
        </w:rPr>
        <w:t>Telefon:</w:t>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p>
    <w:p w14:paraId="0F12A5CC" w14:textId="77777777" w:rsidR="002A327A" w:rsidRPr="00583E19" w:rsidRDefault="002A327A" w:rsidP="009566D7">
      <w:pPr>
        <w:numPr>
          <w:ilvl w:val="0"/>
          <w:numId w:val="18"/>
        </w:numPr>
        <w:spacing w:after="0"/>
        <w:jc w:val="both"/>
        <w:outlineLvl w:val="0"/>
        <w:rPr>
          <w:rFonts w:ascii="Arial" w:eastAsia="Times New Roman" w:hAnsi="Arial" w:cs="Arial"/>
          <w:lang w:eastAsia="sl-SI"/>
        </w:rPr>
      </w:pPr>
      <w:r w:rsidRPr="00583E19">
        <w:rPr>
          <w:rFonts w:ascii="Arial" w:eastAsia="Times New Roman" w:hAnsi="Arial" w:cs="Arial"/>
          <w:lang w:eastAsia="sl-SI"/>
        </w:rPr>
        <w:t xml:space="preserve">e-naslov: </w:t>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r w:rsidRPr="00583E19">
        <w:rPr>
          <w:rFonts w:ascii="Arial" w:eastAsia="Times New Roman" w:hAnsi="Arial" w:cs="Arial"/>
          <w:u w:val="single"/>
          <w:lang w:eastAsia="sl-SI"/>
        </w:rPr>
        <w:tab/>
      </w:r>
    </w:p>
    <w:p w14:paraId="596F3ADB" w14:textId="77777777" w:rsidR="002A327A" w:rsidRDefault="002A327A" w:rsidP="00314920">
      <w:pPr>
        <w:spacing w:after="0"/>
        <w:jc w:val="both"/>
        <w:rPr>
          <w:rFonts w:ascii="Arial" w:eastAsia="Times New Roman" w:hAnsi="Arial" w:cs="Arial"/>
          <w:lang w:eastAsia="sl-SI"/>
        </w:rPr>
      </w:pPr>
    </w:p>
    <w:p w14:paraId="1B31C2CC" w14:textId="77777777" w:rsidR="009B45A8" w:rsidRPr="005B6A29" w:rsidRDefault="009B45A8" w:rsidP="00047443">
      <w:pPr>
        <w:autoSpaceDE w:val="0"/>
        <w:autoSpaceDN w:val="0"/>
        <w:adjustRightInd w:val="0"/>
        <w:spacing w:after="0"/>
        <w:jc w:val="both"/>
        <w:rPr>
          <w:rFonts w:ascii="Arial" w:hAnsi="Arial" w:cs="Arial"/>
          <w:lang w:eastAsia="sl-SI"/>
        </w:rPr>
      </w:pPr>
      <w:r w:rsidRPr="005B6A29">
        <w:rPr>
          <w:rFonts w:ascii="Arial" w:hAnsi="Arial" w:cs="Arial"/>
          <w:lang w:eastAsia="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0AA62D32" w14:textId="0F51FBF1" w:rsidR="009B45A8" w:rsidRDefault="009B45A8" w:rsidP="00314920">
      <w:pPr>
        <w:spacing w:after="0"/>
        <w:jc w:val="both"/>
        <w:rPr>
          <w:rFonts w:ascii="Arial" w:eastAsia="Times New Roman" w:hAnsi="Arial" w:cs="Arial"/>
          <w:lang w:eastAsia="sl-SI"/>
        </w:rPr>
      </w:pPr>
    </w:p>
    <w:p w14:paraId="24208B8A" w14:textId="77777777" w:rsidR="0030262F" w:rsidRPr="00583E19" w:rsidRDefault="0030262F" w:rsidP="00314920">
      <w:pPr>
        <w:spacing w:after="0"/>
        <w:rPr>
          <w:rFonts w:ascii="Arial" w:eastAsia="Times New Roman" w:hAnsi="Arial" w:cs="Arial"/>
          <w:u w:val="single"/>
          <w:lang w:eastAsia="sl-SI"/>
        </w:rPr>
      </w:pPr>
      <w:r w:rsidRPr="00583E19">
        <w:rPr>
          <w:rFonts w:ascii="Arial" w:eastAsia="Times New Roman" w:hAnsi="Arial" w:cs="Arial"/>
          <w:u w:val="single"/>
          <w:lang w:eastAsia="sl-SI"/>
        </w:rPr>
        <w:t>PODIZVAJALCI</w:t>
      </w:r>
    </w:p>
    <w:p w14:paraId="0F9605B4" w14:textId="77777777" w:rsidR="0030262F" w:rsidRPr="00583E19" w:rsidRDefault="0030262F" w:rsidP="009566D7">
      <w:pPr>
        <w:numPr>
          <w:ilvl w:val="0"/>
          <w:numId w:val="1"/>
        </w:numPr>
        <w:spacing w:after="0"/>
        <w:jc w:val="center"/>
        <w:rPr>
          <w:rFonts w:ascii="Arial" w:eastAsia="Times New Roman" w:hAnsi="Arial" w:cs="Arial"/>
          <w:b/>
          <w:lang w:eastAsia="sl-SI"/>
        </w:rPr>
      </w:pPr>
      <w:r w:rsidRPr="00583E19">
        <w:rPr>
          <w:rFonts w:ascii="Arial" w:eastAsia="Times New Roman" w:hAnsi="Arial" w:cs="Arial"/>
          <w:b/>
          <w:lang w:eastAsia="sl-SI"/>
        </w:rPr>
        <w:t>člen</w:t>
      </w:r>
    </w:p>
    <w:p w14:paraId="357AE8C0" w14:textId="77777777" w:rsidR="00C72E28" w:rsidRPr="00583E19" w:rsidRDefault="00C72E28" w:rsidP="00314920">
      <w:pPr>
        <w:autoSpaceDE w:val="0"/>
        <w:autoSpaceDN w:val="0"/>
        <w:adjustRightInd w:val="0"/>
        <w:spacing w:after="0"/>
        <w:rPr>
          <w:rFonts w:ascii="Arial" w:hAnsi="Arial" w:cs="Arial"/>
          <w:lang w:eastAsia="sl-SI"/>
        </w:rPr>
      </w:pPr>
    </w:p>
    <w:p w14:paraId="275D40B1" w14:textId="77777777" w:rsidR="000E07FC" w:rsidRPr="007720F9" w:rsidRDefault="00FD7975" w:rsidP="00314920">
      <w:pPr>
        <w:spacing w:after="0"/>
        <w:jc w:val="both"/>
        <w:outlineLvl w:val="0"/>
        <w:rPr>
          <w:rFonts w:ascii="Arial" w:hAnsi="Arial" w:cs="Arial"/>
        </w:rPr>
      </w:pPr>
      <w:r w:rsidRPr="007720F9">
        <w:rPr>
          <w:rFonts w:ascii="Arial" w:hAnsi="Arial" w:cs="Arial"/>
        </w:rPr>
        <w:t>Izvajalec</w:t>
      </w:r>
      <w:r w:rsidR="001A2B41" w:rsidRPr="007720F9">
        <w:rPr>
          <w:rFonts w:ascii="Arial" w:hAnsi="Arial" w:cs="Arial"/>
        </w:rPr>
        <w:t xml:space="preserve"> mora med izvajanjem javnega naročila </w:t>
      </w:r>
      <w:r w:rsidR="00DD3ABC" w:rsidRPr="007720F9">
        <w:rPr>
          <w:rFonts w:ascii="Arial" w:hAnsi="Arial" w:cs="Arial"/>
        </w:rPr>
        <w:t>naročnik</w:t>
      </w:r>
      <w:r w:rsidR="001A2B41" w:rsidRPr="007720F9">
        <w:rPr>
          <w:rFonts w:ascii="Arial" w:hAnsi="Arial" w:cs="Arial"/>
        </w:rPr>
        <w:t xml:space="preserve">a obvestiti o morebitnih spremembah informacij iz 2. odstavka 94. člena ZJN-3 in poslati informacije o novih podizvajalcih, ki jih namerava naknadno vključiti v izvajanje, in sicer najkasneje v petih dneh po spremembi. V primeru vključitve novih podizvajalcev mora </w:t>
      </w:r>
      <w:r w:rsidRPr="007720F9">
        <w:rPr>
          <w:rFonts w:ascii="Arial" w:hAnsi="Arial" w:cs="Arial"/>
        </w:rPr>
        <w:t xml:space="preserve">izvajalec </w:t>
      </w:r>
      <w:r w:rsidR="001A2B41" w:rsidRPr="007720F9">
        <w:rPr>
          <w:rFonts w:ascii="Arial" w:hAnsi="Arial" w:cs="Arial"/>
        </w:rPr>
        <w:t>skupaj z obvestilom posredovati tudi podatke in dokumente iz druge, tretje in četrte alineje 2. odstavka 94. člena ZJN-3.</w:t>
      </w:r>
    </w:p>
    <w:p w14:paraId="3F879BDF" w14:textId="77777777" w:rsidR="00A51264" w:rsidRPr="007720F9" w:rsidRDefault="00A51264" w:rsidP="00314920">
      <w:pPr>
        <w:spacing w:after="0"/>
        <w:jc w:val="both"/>
        <w:outlineLvl w:val="0"/>
        <w:rPr>
          <w:rFonts w:ascii="Arial" w:hAnsi="Arial" w:cs="Arial"/>
        </w:rPr>
      </w:pPr>
    </w:p>
    <w:p w14:paraId="7B8D6CB7" w14:textId="77777777" w:rsidR="0030262F" w:rsidRPr="007720F9" w:rsidRDefault="00FD7975" w:rsidP="00314920">
      <w:pPr>
        <w:spacing w:after="0"/>
        <w:jc w:val="both"/>
        <w:outlineLvl w:val="0"/>
        <w:rPr>
          <w:rFonts w:ascii="Arial" w:hAnsi="Arial" w:cs="Arial"/>
        </w:rPr>
      </w:pPr>
      <w:r w:rsidRPr="007720F9">
        <w:rPr>
          <w:rFonts w:ascii="Arial" w:hAnsi="Arial" w:cs="Arial"/>
          <w:lang w:eastAsia="sl-SI"/>
        </w:rPr>
        <w:t>Izvajalec</w:t>
      </w:r>
      <w:r w:rsidR="0030262F" w:rsidRPr="007720F9">
        <w:rPr>
          <w:rFonts w:ascii="Arial" w:hAnsi="Arial" w:cs="Arial"/>
          <w:lang w:eastAsia="sl-SI"/>
        </w:rPr>
        <w:t xml:space="preserve"> v razmerju do </w:t>
      </w:r>
      <w:r w:rsidR="00DD3ABC" w:rsidRPr="007720F9">
        <w:rPr>
          <w:rFonts w:ascii="Arial" w:hAnsi="Arial" w:cs="Arial"/>
          <w:lang w:eastAsia="sl-SI"/>
        </w:rPr>
        <w:t>naročnik</w:t>
      </w:r>
      <w:r w:rsidR="0030262F" w:rsidRPr="007720F9">
        <w:rPr>
          <w:rFonts w:ascii="Arial" w:hAnsi="Arial" w:cs="Arial"/>
          <w:lang w:eastAsia="sl-SI"/>
        </w:rPr>
        <w:t>a v celoti odgovarja za izvedbo prejetega naročila.</w:t>
      </w:r>
    </w:p>
    <w:p w14:paraId="7B90A5D5" w14:textId="77777777" w:rsidR="00D8024A" w:rsidRPr="007720F9" w:rsidRDefault="00D8024A" w:rsidP="00314920">
      <w:pPr>
        <w:spacing w:after="0"/>
        <w:jc w:val="both"/>
        <w:rPr>
          <w:rFonts w:ascii="Arial" w:eastAsia="Times New Roman" w:hAnsi="Arial" w:cs="Arial"/>
          <w:u w:val="single"/>
          <w:lang w:eastAsia="sl-SI"/>
        </w:rPr>
      </w:pPr>
    </w:p>
    <w:p w14:paraId="7736D83B" w14:textId="77777777" w:rsidR="000A7098" w:rsidRPr="007720F9" w:rsidRDefault="000A7098" w:rsidP="00314920">
      <w:pPr>
        <w:spacing w:after="0"/>
        <w:rPr>
          <w:rFonts w:ascii="Arial" w:eastAsia="Times New Roman" w:hAnsi="Arial" w:cs="Arial"/>
          <w:u w:val="single"/>
          <w:lang w:eastAsia="sl-SI"/>
        </w:rPr>
      </w:pPr>
      <w:r w:rsidRPr="007720F9">
        <w:rPr>
          <w:rFonts w:ascii="Arial" w:eastAsia="Times New Roman" w:hAnsi="Arial" w:cs="Arial"/>
          <w:u w:val="single"/>
          <w:lang w:eastAsia="sl-SI"/>
        </w:rPr>
        <w:t>ZAŠČITA OKOLJA IN OKOLJSKE ZAHTEVE</w:t>
      </w:r>
    </w:p>
    <w:p w14:paraId="0E125961" w14:textId="77777777" w:rsidR="000A7098" w:rsidRPr="007720F9" w:rsidRDefault="000A7098" w:rsidP="00D77689">
      <w:pPr>
        <w:numPr>
          <w:ilvl w:val="0"/>
          <w:numId w:val="1"/>
        </w:numPr>
        <w:spacing w:before="120" w:after="0"/>
        <w:jc w:val="center"/>
        <w:rPr>
          <w:rFonts w:ascii="Arial" w:eastAsia="Times New Roman" w:hAnsi="Arial" w:cs="Arial"/>
          <w:b/>
          <w:lang w:eastAsia="sl-SI"/>
        </w:rPr>
      </w:pPr>
      <w:r w:rsidRPr="007720F9">
        <w:rPr>
          <w:rFonts w:ascii="Arial" w:eastAsia="Times New Roman" w:hAnsi="Arial" w:cs="Arial"/>
          <w:b/>
          <w:lang w:eastAsia="sl-SI"/>
        </w:rPr>
        <w:t>člen</w:t>
      </w:r>
    </w:p>
    <w:p w14:paraId="1247CAB7" w14:textId="77777777" w:rsidR="00047443" w:rsidRDefault="00047443" w:rsidP="00A51264">
      <w:pPr>
        <w:spacing w:after="0"/>
        <w:jc w:val="both"/>
        <w:rPr>
          <w:rFonts w:ascii="Arial" w:eastAsia="Times New Roman" w:hAnsi="Arial" w:cs="Arial"/>
          <w:lang w:eastAsia="sl-SI"/>
        </w:rPr>
      </w:pPr>
    </w:p>
    <w:p w14:paraId="7B17FD51" w14:textId="7C8E14CE" w:rsidR="000A7098" w:rsidRDefault="000A7098" w:rsidP="00047443">
      <w:pPr>
        <w:spacing w:after="0"/>
        <w:jc w:val="both"/>
        <w:rPr>
          <w:rFonts w:ascii="Arial" w:eastAsia="Times New Roman" w:hAnsi="Arial" w:cs="Arial"/>
          <w:lang w:eastAsia="sl-SI"/>
        </w:rPr>
      </w:pPr>
      <w:r w:rsidRPr="007720F9">
        <w:rPr>
          <w:rFonts w:ascii="Arial" w:eastAsia="Times New Roman" w:hAnsi="Arial" w:cs="Arial"/>
          <w:lang w:eastAsia="sl-SI"/>
        </w:rPr>
        <w:t>Odpadki, ki nastajajo pri izvajanju gostinskih storitev, morajo biti zbrani ločeno, v skladu s predpisi, ki ur</w:t>
      </w:r>
      <w:r w:rsidR="00A51264" w:rsidRPr="007720F9">
        <w:rPr>
          <w:rFonts w:ascii="Arial" w:eastAsia="Times New Roman" w:hAnsi="Arial" w:cs="Arial"/>
          <w:lang w:eastAsia="sl-SI"/>
        </w:rPr>
        <w:t xml:space="preserve">ejajo ločeno zbiranje odpadkov. </w:t>
      </w:r>
      <w:r w:rsidRPr="007720F9">
        <w:rPr>
          <w:rFonts w:ascii="Arial" w:eastAsia="Times New Roman" w:hAnsi="Arial" w:cs="Arial"/>
          <w:lang w:eastAsia="sl-SI"/>
        </w:rPr>
        <w:t xml:space="preserve">Naročnik bo med izvajanjem te pogodbe preverjal, ali izvajalec izpolnjuje zahteve iz tega člena. </w:t>
      </w:r>
    </w:p>
    <w:p w14:paraId="71C11207" w14:textId="77777777" w:rsidR="00047443" w:rsidRPr="007720F9" w:rsidRDefault="00047443" w:rsidP="00047443">
      <w:pPr>
        <w:spacing w:after="0"/>
        <w:jc w:val="both"/>
        <w:rPr>
          <w:rFonts w:ascii="Arial" w:eastAsia="Times New Roman" w:hAnsi="Arial" w:cs="Arial"/>
          <w:u w:val="single"/>
          <w:lang w:eastAsia="sl-SI"/>
        </w:rPr>
      </w:pPr>
    </w:p>
    <w:p w14:paraId="625DFDF1" w14:textId="77777777" w:rsidR="0030262F" w:rsidRPr="00665A22" w:rsidRDefault="0030262F" w:rsidP="00314920">
      <w:pPr>
        <w:spacing w:after="0"/>
        <w:rPr>
          <w:rFonts w:ascii="Arial" w:eastAsia="Times New Roman" w:hAnsi="Arial" w:cs="Arial"/>
          <w:u w:val="single"/>
          <w:lang w:eastAsia="sl-SI"/>
        </w:rPr>
      </w:pPr>
      <w:r w:rsidRPr="00665A22">
        <w:rPr>
          <w:rFonts w:ascii="Arial" w:eastAsia="Times New Roman" w:hAnsi="Arial" w:cs="Arial"/>
          <w:u w:val="single"/>
          <w:lang w:eastAsia="sl-SI"/>
        </w:rPr>
        <w:t>ODSTOP OD POGODBE</w:t>
      </w:r>
    </w:p>
    <w:p w14:paraId="4AE3E795" w14:textId="77777777" w:rsidR="0030262F" w:rsidRPr="00665A22" w:rsidRDefault="0030262F" w:rsidP="00D77689">
      <w:pPr>
        <w:numPr>
          <w:ilvl w:val="0"/>
          <w:numId w:val="1"/>
        </w:numPr>
        <w:spacing w:before="120" w:after="0"/>
        <w:jc w:val="center"/>
        <w:rPr>
          <w:rFonts w:ascii="Arial" w:eastAsia="Times New Roman" w:hAnsi="Arial" w:cs="Arial"/>
          <w:b/>
          <w:lang w:eastAsia="sl-SI"/>
        </w:rPr>
      </w:pPr>
      <w:r w:rsidRPr="00665A22">
        <w:rPr>
          <w:rFonts w:ascii="Arial" w:eastAsia="Times New Roman" w:hAnsi="Arial" w:cs="Arial"/>
          <w:b/>
          <w:lang w:eastAsia="sl-SI"/>
        </w:rPr>
        <w:t>člen</w:t>
      </w:r>
    </w:p>
    <w:p w14:paraId="24382196" w14:textId="5EE87CA3" w:rsidR="00BE6605" w:rsidRPr="00665A22" w:rsidRDefault="0008125D" w:rsidP="00314920">
      <w:pPr>
        <w:spacing w:after="0"/>
        <w:jc w:val="both"/>
        <w:rPr>
          <w:rFonts w:ascii="Arial" w:eastAsia="Times New Roman" w:hAnsi="Arial" w:cs="Arial"/>
          <w:lang w:eastAsia="sl-SI"/>
        </w:rPr>
      </w:pPr>
      <w:r w:rsidRPr="00665A22">
        <w:rPr>
          <w:rFonts w:ascii="Arial" w:eastAsia="Times New Roman" w:hAnsi="Arial" w:cs="Arial"/>
          <w:lang w:eastAsia="sl-SI"/>
        </w:rPr>
        <w:t xml:space="preserve">Obe pogodbeni stranki imata pravico predčasno odstopi od pogodbe. </w:t>
      </w:r>
      <w:r w:rsidR="0030262F" w:rsidRPr="00665A22">
        <w:rPr>
          <w:rFonts w:ascii="Arial" w:eastAsia="Times New Roman" w:hAnsi="Arial" w:cs="Arial"/>
          <w:lang w:eastAsia="sl-SI"/>
        </w:rPr>
        <w:t>Odstop od pogodbe se najavi pisno s priporočeno pošto s povratni</w:t>
      </w:r>
      <w:r w:rsidR="00D66EE0" w:rsidRPr="00665A22">
        <w:rPr>
          <w:rFonts w:ascii="Arial" w:eastAsia="Times New Roman" w:hAnsi="Arial" w:cs="Arial"/>
          <w:lang w:eastAsia="sl-SI"/>
        </w:rPr>
        <w:t xml:space="preserve">co. Odstop je možen po preteku </w:t>
      </w:r>
      <w:r w:rsidR="00047443">
        <w:rPr>
          <w:rFonts w:ascii="Arial" w:eastAsia="Times New Roman" w:hAnsi="Arial" w:cs="Arial"/>
          <w:lang w:eastAsia="sl-SI"/>
        </w:rPr>
        <w:t>9</w:t>
      </w:r>
      <w:r w:rsidR="00C72E28">
        <w:rPr>
          <w:rFonts w:ascii="Arial" w:eastAsia="Times New Roman" w:hAnsi="Arial" w:cs="Arial"/>
          <w:lang w:eastAsia="sl-SI"/>
        </w:rPr>
        <w:t>0</w:t>
      </w:r>
      <w:r w:rsidR="0030262F" w:rsidRPr="00665A22">
        <w:rPr>
          <w:rFonts w:ascii="Arial" w:eastAsia="Times New Roman" w:hAnsi="Arial" w:cs="Arial"/>
          <w:lang w:eastAsia="sl-SI"/>
        </w:rPr>
        <w:t xml:space="preserve">-ih dni po prejemu obvestila o </w:t>
      </w:r>
      <w:r w:rsidR="00526EA3">
        <w:rPr>
          <w:rFonts w:ascii="Arial" w:eastAsia="Times New Roman" w:hAnsi="Arial" w:cs="Arial"/>
          <w:lang w:eastAsia="sl-SI"/>
        </w:rPr>
        <w:t>o</w:t>
      </w:r>
      <w:r w:rsidR="0030262F" w:rsidRPr="00665A22">
        <w:rPr>
          <w:rFonts w:ascii="Arial" w:eastAsia="Times New Roman" w:hAnsi="Arial" w:cs="Arial"/>
          <w:lang w:eastAsia="sl-SI"/>
        </w:rPr>
        <w:t>dstopu od pogodbe. V primeru odstopa sta pogodbeni stranki dolžni poravnati medsebojne dot</w:t>
      </w:r>
      <w:r w:rsidR="00402DE9" w:rsidRPr="00665A22">
        <w:rPr>
          <w:rFonts w:ascii="Arial" w:eastAsia="Times New Roman" w:hAnsi="Arial" w:cs="Arial"/>
          <w:lang w:eastAsia="sl-SI"/>
        </w:rPr>
        <w:t>edanje obveznosti iz te pogodbe in morebitno nastalo škodo.</w:t>
      </w:r>
      <w:r w:rsidR="008D2A32" w:rsidRPr="00665A22">
        <w:rPr>
          <w:rFonts w:ascii="Arial" w:eastAsia="Times New Roman" w:hAnsi="Arial" w:cs="Arial"/>
          <w:lang w:eastAsia="sl-SI"/>
        </w:rPr>
        <w:t xml:space="preserve"> </w:t>
      </w:r>
      <w:r w:rsidR="00DD3ABC" w:rsidRPr="00665A22">
        <w:rPr>
          <w:rFonts w:ascii="Arial" w:eastAsia="Times New Roman" w:hAnsi="Arial" w:cs="Arial"/>
          <w:lang w:eastAsia="sl-SI"/>
        </w:rPr>
        <w:t>Naročnik</w:t>
      </w:r>
      <w:r w:rsidR="004F38D7" w:rsidRPr="00665A22">
        <w:rPr>
          <w:rFonts w:ascii="Arial" w:eastAsia="Times New Roman" w:hAnsi="Arial" w:cs="Arial"/>
          <w:lang w:eastAsia="sl-SI"/>
        </w:rPr>
        <w:t xml:space="preserve"> si pridržuje pravico, da lahko predčasno odpove pogodbo brez kakršnekoli odškodninske odgovornosti do </w:t>
      </w:r>
      <w:r w:rsidRPr="00665A22">
        <w:rPr>
          <w:rFonts w:ascii="Arial" w:eastAsia="Times New Roman" w:hAnsi="Arial" w:cs="Arial"/>
          <w:lang w:eastAsia="sl-SI"/>
        </w:rPr>
        <w:t>i</w:t>
      </w:r>
      <w:r w:rsidR="00FD7975" w:rsidRPr="00665A22">
        <w:rPr>
          <w:rFonts w:ascii="Arial" w:eastAsia="Times New Roman" w:hAnsi="Arial" w:cs="Arial"/>
          <w:lang w:eastAsia="sl-SI"/>
        </w:rPr>
        <w:t>zvajalca</w:t>
      </w:r>
      <w:r w:rsidR="004F38D7" w:rsidRPr="00665A22">
        <w:rPr>
          <w:rFonts w:ascii="Arial" w:eastAsia="Times New Roman" w:hAnsi="Arial" w:cs="Arial"/>
          <w:lang w:eastAsia="sl-SI"/>
        </w:rPr>
        <w:t>, če ne bo imel zagotovljenih sredstev, namenjenih za izvajanje predmeta te pogodb</w:t>
      </w:r>
      <w:r w:rsidR="00CC001E" w:rsidRPr="00665A22">
        <w:rPr>
          <w:rFonts w:ascii="Arial" w:eastAsia="Times New Roman" w:hAnsi="Arial" w:cs="Arial"/>
          <w:lang w:eastAsia="sl-SI"/>
        </w:rPr>
        <w:t>e</w:t>
      </w:r>
      <w:r w:rsidR="004F38D7" w:rsidRPr="00665A22">
        <w:rPr>
          <w:rFonts w:ascii="Arial" w:eastAsia="Times New Roman" w:hAnsi="Arial" w:cs="Arial"/>
          <w:lang w:eastAsia="sl-SI"/>
        </w:rPr>
        <w:t>.</w:t>
      </w:r>
    </w:p>
    <w:p w14:paraId="186D44E5" w14:textId="77777777" w:rsidR="0008125D" w:rsidRDefault="0008125D" w:rsidP="00314920">
      <w:pPr>
        <w:spacing w:after="0"/>
        <w:jc w:val="both"/>
        <w:rPr>
          <w:rFonts w:ascii="Arial" w:eastAsia="Times New Roman" w:hAnsi="Arial" w:cs="Arial"/>
          <w:lang w:eastAsia="sl-SI"/>
        </w:rPr>
      </w:pPr>
    </w:p>
    <w:p w14:paraId="32F8D105" w14:textId="77777777" w:rsidR="00526EA3" w:rsidRDefault="00526EA3" w:rsidP="00314920">
      <w:pPr>
        <w:spacing w:after="0"/>
        <w:jc w:val="both"/>
        <w:rPr>
          <w:rFonts w:ascii="Arial" w:eastAsia="Times New Roman" w:hAnsi="Arial" w:cs="Arial"/>
          <w:lang w:eastAsia="sl-SI"/>
        </w:rPr>
      </w:pPr>
      <w:r>
        <w:rPr>
          <w:rFonts w:ascii="Arial" w:eastAsia="Times New Roman" w:hAnsi="Arial" w:cs="Arial"/>
          <w:lang w:eastAsia="sl-SI"/>
        </w:rPr>
        <w:t>Naročnik lahko s takojšnim učinkom od pogodbe enostransko odstopi s pisno izjavo izvajalcu v naslednjih primerih (izredna odpoved):</w:t>
      </w:r>
    </w:p>
    <w:p w14:paraId="0E777FC4" w14:textId="77777777" w:rsidR="00526EA3" w:rsidRDefault="00526EA3" w:rsidP="009566D7">
      <w:pPr>
        <w:numPr>
          <w:ilvl w:val="0"/>
          <w:numId w:val="16"/>
        </w:numPr>
        <w:spacing w:after="0"/>
        <w:jc w:val="both"/>
        <w:rPr>
          <w:rFonts w:ascii="Arial" w:eastAsia="Times New Roman" w:hAnsi="Arial" w:cs="Arial"/>
          <w:lang w:eastAsia="sl-SI"/>
        </w:rPr>
      </w:pPr>
      <w:r>
        <w:rPr>
          <w:rFonts w:ascii="Arial" w:eastAsia="Times New Roman" w:hAnsi="Arial" w:cs="Arial"/>
          <w:lang w:eastAsia="sl-SI"/>
        </w:rPr>
        <w:t xml:space="preserve">stečaj ali prenehanje opravljanja dejavnosti pogodbene stranke, s </w:t>
      </w:r>
      <w:r w:rsidR="00C56224">
        <w:rPr>
          <w:rFonts w:ascii="Arial" w:eastAsia="Times New Roman" w:hAnsi="Arial" w:cs="Arial"/>
          <w:lang w:eastAsia="sl-SI"/>
        </w:rPr>
        <w:t>t</w:t>
      </w:r>
      <w:r>
        <w:rPr>
          <w:rFonts w:ascii="Arial" w:eastAsia="Times New Roman" w:hAnsi="Arial" w:cs="Arial"/>
          <w:lang w:eastAsia="sl-SI"/>
        </w:rPr>
        <w:t>em, da lahko v primeru stečaja izvajalca prevzame opravljanje storitev iz te pogodbe njegov pravni naslednik,</w:t>
      </w:r>
    </w:p>
    <w:p w14:paraId="196D389B" w14:textId="77777777" w:rsidR="00526EA3" w:rsidRDefault="00526EA3" w:rsidP="009566D7">
      <w:pPr>
        <w:numPr>
          <w:ilvl w:val="0"/>
          <w:numId w:val="16"/>
        </w:numPr>
        <w:spacing w:after="0"/>
        <w:jc w:val="both"/>
        <w:rPr>
          <w:rFonts w:ascii="Arial" w:eastAsia="Times New Roman" w:hAnsi="Arial" w:cs="Arial"/>
          <w:lang w:eastAsia="sl-SI"/>
        </w:rPr>
      </w:pPr>
      <w:r>
        <w:rPr>
          <w:rFonts w:ascii="Arial" w:eastAsia="Times New Roman" w:hAnsi="Arial" w:cs="Arial"/>
          <w:lang w:eastAsia="sl-SI"/>
        </w:rPr>
        <w:t xml:space="preserve">v primeru neizpolnjevanja obveznosti iz pogodbe s strani izvajalca ali v primeru hujših kršitev pogodbenih zahtev in zahtev iz razpisne dokumentacije na strani izvajalca glede kvalitete in načina opravljanja storitev. </w:t>
      </w:r>
    </w:p>
    <w:p w14:paraId="47D99EAE" w14:textId="77777777" w:rsidR="007E23F3" w:rsidRPr="007E23F3" w:rsidRDefault="007E23F3" w:rsidP="007E23F3">
      <w:pPr>
        <w:spacing w:after="0"/>
        <w:ind w:left="709" w:hanging="294"/>
        <w:jc w:val="both"/>
        <w:rPr>
          <w:rFonts w:ascii="Arial" w:eastAsia="Times New Roman" w:hAnsi="Arial" w:cs="Arial"/>
          <w:lang w:eastAsia="sl-SI"/>
        </w:rPr>
      </w:pPr>
    </w:p>
    <w:p w14:paraId="02A958F9" w14:textId="77777777" w:rsidR="00526EA3" w:rsidRPr="00665A22" w:rsidRDefault="007E23F3" w:rsidP="007E23F3">
      <w:pPr>
        <w:spacing w:after="0"/>
        <w:jc w:val="both"/>
        <w:rPr>
          <w:rFonts w:ascii="Arial" w:eastAsia="Times New Roman" w:hAnsi="Arial" w:cs="Arial"/>
          <w:lang w:eastAsia="sl-SI"/>
        </w:rPr>
      </w:pPr>
      <w:r>
        <w:rPr>
          <w:rFonts w:ascii="Arial" w:eastAsia="Times New Roman" w:hAnsi="Arial" w:cs="Arial"/>
          <w:lang w:eastAsia="sl-SI"/>
        </w:rPr>
        <w:t>Naročnik</w:t>
      </w:r>
      <w:r w:rsidRPr="007E23F3">
        <w:rPr>
          <w:rFonts w:ascii="Arial" w:eastAsia="Times New Roman" w:hAnsi="Arial" w:cs="Arial"/>
          <w:lang w:eastAsia="sl-SI"/>
        </w:rPr>
        <w:t xml:space="preserve"> najprej opomni </w:t>
      </w:r>
      <w:r>
        <w:rPr>
          <w:rFonts w:ascii="Arial" w:eastAsia="Times New Roman" w:hAnsi="Arial" w:cs="Arial"/>
          <w:lang w:eastAsia="sl-SI"/>
        </w:rPr>
        <w:t>izvajalca</w:t>
      </w:r>
      <w:r w:rsidRPr="007E23F3">
        <w:rPr>
          <w:rFonts w:ascii="Arial" w:eastAsia="Times New Roman" w:hAnsi="Arial" w:cs="Arial"/>
          <w:lang w:eastAsia="sl-SI"/>
        </w:rPr>
        <w:t xml:space="preserve"> na kršitev iz prejšnjega odstavka tega člena in če ta nadaljuje s kršitvami, </w:t>
      </w:r>
      <w:r>
        <w:rPr>
          <w:rFonts w:ascii="Arial" w:eastAsia="Times New Roman" w:hAnsi="Arial" w:cs="Arial"/>
          <w:lang w:eastAsia="sl-SI"/>
        </w:rPr>
        <w:t>naročnik</w:t>
      </w:r>
      <w:r w:rsidRPr="007E23F3">
        <w:rPr>
          <w:rFonts w:ascii="Arial" w:eastAsia="Times New Roman" w:hAnsi="Arial" w:cs="Arial"/>
          <w:lang w:eastAsia="sl-SI"/>
        </w:rPr>
        <w:t xml:space="preserve"> odstopi od pogodbe brez odpovednega roka.</w:t>
      </w:r>
    </w:p>
    <w:p w14:paraId="2E850872" w14:textId="77777777" w:rsidR="0008125D" w:rsidRPr="00665A22" w:rsidRDefault="0008125D" w:rsidP="00314920">
      <w:pPr>
        <w:spacing w:after="0"/>
        <w:jc w:val="both"/>
        <w:rPr>
          <w:rFonts w:ascii="Arial" w:eastAsia="Times New Roman" w:hAnsi="Arial" w:cs="Arial"/>
          <w:lang w:eastAsia="sl-SI"/>
        </w:rPr>
      </w:pPr>
    </w:p>
    <w:p w14:paraId="40A1D9E0" w14:textId="77777777" w:rsidR="00AF077A" w:rsidRPr="00665A22" w:rsidRDefault="00AF077A" w:rsidP="00314920">
      <w:pPr>
        <w:spacing w:after="0"/>
        <w:jc w:val="both"/>
        <w:rPr>
          <w:rFonts w:ascii="Arial" w:eastAsia="Times New Roman" w:hAnsi="Arial" w:cs="Arial"/>
          <w:u w:val="single"/>
          <w:lang w:eastAsia="sl-SI"/>
        </w:rPr>
      </w:pPr>
      <w:r w:rsidRPr="00665A22">
        <w:rPr>
          <w:rFonts w:ascii="Arial" w:eastAsia="Times New Roman" w:hAnsi="Arial" w:cs="Arial"/>
          <w:u w:val="single"/>
          <w:lang w:eastAsia="sl-SI"/>
        </w:rPr>
        <w:t>SPREMEMBA POGODBE</w:t>
      </w:r>
    </w:p>
    <w:p w14:paraId="1C3045C3" w14:textId="77777777" w:rsidR="00AF077A" w:rsidRPr="00665A22" w:rsidRDefault="00AF077A" w:rsidP="00D77689">
      <w:pPr>
        <w:numPr>
          <w:ilvl w:val="0"/>
          <w:numId w:val="1"/>
        </w:numPr>
        <w:spacing w:before="120" w:after="0"/>
        <w:jc w:val="center"/>
        <w:rPr>
          <w:rFonts w:ascii="Arial" w:eastAsia="Times New Roman" w:hAnsi="Arial" w:cs="Arial"/>
          <w:b/>
          <w:lang w:eastAsia="sl-SI"/>
        </w:rPr>
      </w:pPr>
      <w:r w:rsidRPr="00665A22">
        <w:rPr>
          <w:rFonts w:ascii="Arial" w:eastAsia="Times New Roman" w:hAnsi="Arial" w:cs="Arial"/>
          <w:b/>
          <w:lang w:eastAsia="sl-SI"/>
        </w:rPr>
        <w:t>člen</w:t>
      </w:r>
    </w:p>
    <w:p w14:paraId="02F10616" w14:textId="77777777" w:rsidR="00AF077A" w:rsidRPr="00665A22" w:rsidRDefault="0008125D" w:rsidP="00314920">
      <w:pPr>
        <w:spacing w:after="0"/>
        <w:jc w:val="both"/>
        <w:rPr>
          <w:rFonts w:ascii="Arial" w:eastAsia="Times New Roman" w:hAnsi="Arial" w:cs="Arial"/>
          <w:lang w:eastAsia="sl-SI"/>
        </w:rPr>
      </w:pPr>
      <w:r w:rsidRPr="00665A22">
        <w:rPr>
          <w:rFonts w:ascii="Arial" w:eastAsia="Times New Roman" w:hAnsi="Arial" w:cs="Arial"/>
          <w:lang w:eastAsia="sl-SI"/>
        </w:rPr>
        <w:t>Pogodba se lahko spremeni ali dopolni s pisnim aneksom, ki ga sprejmeta in podpišeta obe pogodbeni stranki. Če katerakoli od določb pogodbe je ali postane neveljavna, to ne vpliva na ostale določbe pogodbe. Neveljavna določba se nadomesti z veljavno, ki mora čimbolj ustrezati namenu, ki ga je želela doseči neveljavna določba.</w:t>
      </w:r>
    </w:p>
    <w:p w14:paraId="73832EF7" w14:textId="77777777" w:rsidR="00ED35A0" w:rsidRDefault="00ED35A0" w:rsidP="00314920">
      <w:pPr>
        <w:spacing w:after="0"/>
        <w:jc w:val="both"/>
        <w:rPr>
          <w:rFonts w:ascii="Arial" w:eastAsia="Times New Roman" w:hAnsi="Arial" w:cs="Arial"/>
          <w:lang w:eastAsia="sl-SI"/>
        </w:rPr>
      </w:pPr>
    </w:p>
    <w:p w14:paraId="1A5902E7" w14:textId="77777777" w:rsidR="00D77689" w:rsidRPr="00665A22" w:rsidRDefault="00D77689" w:rsidP="00314920">
      <w:pPr>
        <w:spacing w:after="0"/>
        <w:jc w:val="both"/>
        <w:rPr>
          <w:rFonts w:ascii="Arial" w:eastAsia="Times New Roman" w:hAnsi="Arial" w:cs="Arial"/>
          <w:lang w:eastAsia="sl-SI"/>
        </w:rPr>
      </w:pPr>
    </w:p>
    <w:p w14:paraId="0AADA3AF" w14:textId="77777777" w:rsidR="0030262F" w:rsidRPr="00665A22" w:rsidRDefault="0030262F" w:rsidP="00314920">
      <w:pPr>
        <w:spacing w:after="0"/>
        <w:rPr>
          <w:rFonts w:ascii="Arial" w:eastAsia="Times New Roman" w:hAnsi="Arial" w:cs="Arial"/>
          <w:u w:val="single"/>
          <w:lang w:eastAsia="sl-SI"/>
        </w:rPr>
      </w:pPr>
      <w:r w:rsidRPr="00665A22">
        <w:rPr>
          <w:rFonts w:ascii="Arial" w:eastAsia="Times New Roman" w:hAnsi="Arial" w:cs="Arial"/>
          <w:u w:val="single"/>
          <w:lang w:eastAsia="sl-SI"/>
        </w:rPr>
        <w:t>REŠEVANJE SPOROV</w:t>
      </w:r>
    </w:p>
    <w:p w14:paraId="426D34FC" w14:textId="77777777" w:rsidR="0030262F" w:rsidRPr="00665A22" w:rsidRDefault="0030262F" w:rsidP="00D77689">
      <w:pPr>
        <w:numPr>
          <w:ilvl w:val="0"/>
          <w:numId w:val="1"/>
        </w:numPr>
        <w:spacing w:before="120" w:after="0"/>
        <w:jc w:val="center"/>
        <w:rPr>
          <w:rFonts w:ascii="Arial" w:eastAsia="Times New Roman" w:hAnsi="Arial" w:cs="Arial"/>
          <w:b/>
          <w:lang w:eastAsia="sl-SI"/>
        </w:rPr>
      </w:pPr>
      <w:r w:rsidRPr="00665A22">
        <w:rPr>
          <w:rFonts w:ascii="Arial" w:eastAsia="Times New Roman" w:hAnsi="Arial" w:cs="Arial"/>
          <w:b/>
          <w:lang w:eastAsia="sl-SI"/>
        </w:rPr>
        <w:t>člen</w:t>
      </w:r>
    </w:p>
    <w:p w14:paraId="72967B2A" w14:textId="38CB4F7E" w:rsidR="0030262F" w:rsidRPr="00665A22" w:rsidRDefault="00402DE9" w:rsidP="00314920">
      <w:pPr>
        <w:spacing w:after="0"/>
        <w:jc w:val="both"/>
        <w:rPr>
          <w:rFonts w:ascii="Arial" w:eastAsia="Times New Roman" w:hAnsi="Arial" w:cs="Arial"/>
          <w:lang w:eastAsia="sl-SI"/>
        </w:rPr>
      </w:pPr>
      <w:r w:rsidRPr="00665A22">
        <w:rPr>
          <w:rFonts w:ascii="Arial" w:eastAsia="Times New Roman" w:hAnsi="Arial" w:cs="Arial"/>
          <w:lang w:eastAsia="sl-SI"/>
        </w:rPr>
        <w:t xml:space="preserve">Morebitne spore, k bi nastali v zvezi z izvajanjem te pogodbe, bosta pogodbeni stranki skušali rešiti sporazumno. Morebitne spore iz te pogodbe, ki jih pogodbeni stranki ne bi mogli rešiti sporazumno, rešuje stvarno pristojno sodišče </w:t>
      </w:r>
      <w:r w:rsidR="00C56224">
        <w:rPr>
          <w:rFonts w:ascii="Arial" w:eastAsia="Times New Roman" w:hAnsi="Arial" w:cs="Arial"/>
          <w:lang w:eastAsia="sl-SI"/>
        </w:rPr>
        <w:t>po sedežu naročnika.</w:t>
      </w:r>
    </w:p>
    <w:p w14:paraId="11FFEF60" w14:textId="77777777" w:rsidR="00526EA3" w:rsidRDefault="00526EA3" w:rsidP="00314920">
      <w:pPr>
        <w:spacing w:after="0"/>
        <w:jc w:val="both"/>
        <w:rPr>
          <w:rFonts w:ascii="Arial" w:eastAsia="Times New Roman" w:hAnsi="Arial" w:cs="Arial"/>
          <w:u w:val="single"/>
          <w:lang w:eastAsia="sl-SI"/>
        </w:rPr>
      </w:pPr>
    </w:p>
    <w:p w14:paraId="228EE5C2" w14:textId="77777777" w:rsidR="00526EA3" w:rsidRPr="005B6A29" w:rsidRDefault="00526EA3" w:rsidP="00314920">
      <w:pPr>
        <w:spacing w:after="0"/>
        <w:jc w:val="both"/>
        <w:rPr>
          <w:rFonts w:ascii="Arial" w:eastAsia="Times New Roman" w:hAnsi="Arial" w:cs="Arial"/>
          <w:lang w:eastAsia="sl-SI"/>
        </w:rPr>
      </w:pPr>
      <w:r w:rsidRPr="005B6A29">
        <w:rPr>
          <w:rFonts w:ascii="Arial" w:eastAsia="Times New Roman" w:hAnsi="Arial" w:cs="Arial"/>
          <w:lang w:eastAsia="sl-SI"/>
        </w:rPr>
        <w:t>Pri tolmačenju te pogodbe in reševanju sporov se poleg pogodbe in Obligacijskega zakonika, Zakona o delovnih razmerjih ter drugih predpisov upošteva kot sestavni del te pogodbe še:</w:t>
      </w:r>
    </w:p>
    <w:p w14:paraId="5F10F993" w14:textId="77777777" w:rsidR="00526EA3" w:rsidRPr="005B6A29" w:rsidRDefault="00526EA3" w:rsidP="009566D7">
      <w:pPr>
        <w:numPr>
          <w:ilvl w:val="0"/>
          <w:numId w:val="16"/>
        </w:numPr>
        <w:spacing w:after="0"/>
        <w:jc w:val="both"/>
        <w:rPr>
          <w:rFonts w:ascii="Arial" w:eastAsia="Times New Roman" w:hAnsi="Arial" w:cs="Arial"/>
          <w:lang w:eastAsia="sl-SI"/>
        </w:rPr>
      </w:pPr>
      <w:r w:rsidRPr="005B6A29">
        <w:rPr>
          <w:rFonts w:ascii="Arial" w:eastAsia="Times New Roman" w:hAnsi="Arial" w:cs="Arial"/>
          <w:lang w:eastAsia="sl-SI"/>
        </w:rPr>
        <w:t>razpisna dokumentacija,</w:t>
      </w:r>
    </w:p>
    <w:p w14:paraId="29435BCA" w14:textId="77777777" w:rsidR="00526EA3" w:rsidRPr="005B6A29" w:rsidRDefault="00526EA3" w:rsidP="009566D7">
      <w:pPr>
        <w:numPr>
          <w:ilvl w:val="0"/>
          <w:numId w:val="16"/>
        </w:numPr>
        <w:spacing w:after="0"/>
        <w:jc w:val="both"/>
        <w:rPr>
          <w:rFonts w:ascii="Arial" w:eastAsia="Times New Roman" w:hAnsi="Arial" w:cs="Arial"/>
          <w:lang w:eastAsia="sl-SI"/>
        </w:rPr>
      </w:pPr>
      <w:r w:rsidRPr="005B6A29">
        <w:rPr>
          <w:rFonts w:ascii="Arial" w:eastAsia="Times New Roman" w:hAnsi="Arial" w:cs="Arial"/>
          <w:lang w:eastAsia="sl-SI"/>
        </w:rPr>
        <w:t>ponudba izvajalca,</w:t>
      </w:r>
    </w:p>
    <w:p w14:paraId="182510A1" w14:textId="77777777" w:rsidR="00526EA3" w:rsidRPr="005B6A29" w:rsidRDefault="00526EA3" w:rsidP="009566D7">
      <w:pPr>
        <w:numPr>
          <w:ilvl w:val="0"/>
          <w:numId w:val="16"/>
        </w:numPr>
        <w:spacing w:after="0"/>
        <w:jc w:val="both"/>
        <w:rPr>
          <w:rFonts w:ascii="Arial" w:eastAsia="Times New Roman" w:hAnsi="Arial" w:cs="Arial"/>
          <w:lang w:eastAsia="sl-SI"/>
        </w:rPr>
      </w:pPr>
      <w:r w:rsidRPr="005B6A29">
        <w:rPr>
          <w:rFonts w:ascii="Arial" w:eastAsia="Times New Roman" w:hAnsi="Arial" w:cs="Arial"/>
          <w:lang w:eastAsia="sl-SI"/>
        </w:rPr>
        <w:t>druga dokumentacija v zvezi s to pogodbo.</w:t>
      </w:r>
    </w:p>
    <w:p w14:paraId="60FBA576" w14:textId="77777777" w:rsidR="00526EA3" w:rsidRPr="005B6A29" w:rsidRDefault="00526EA3" w:rsidP="00314920">
      <w:pPr>
        <w:spacing w:after="0"/>
        <w:jc w:val="both"/>
        <w:rPr>
          <w:rFonts w:ascii="Arial" w:eastAsia="Times New Roman" w:hAnsi="Arial" w:cs="Arial"/>
          <w:lang w:eastAsia="sl-SI"/>
        </w:rPr>
      </w:pPr>
    </w:p>
    <w:p w14:paraId="310789D1" w14:textId="77777777" w:rsidR="00526EA3" w:rsidRPr="005B6A29" w:rsidRDefault="00526EA3" w:rsidP="00314920">
      <w:pPr>
        <w:spacing w:after="0"/>
        <w:jc w:val="both"/>
        <w:rPr>
          <w:rFonts w:ascii="Arial" w:eastAsia="Times New Roman" w:hAnsi="Arial" w:cs="Arial"/>
          <w:lang w:eastAsia="sl-SI"/>
        </w:rPr>
      </w:pPr>
      <w:r w:rsidRPr="005B6A29">
        <w:rPr>
          <w:rFonts w:ascii="Arial" w:eastAsia="Times New Roman" w:hAnsi="Arial" w:cs="Arial"/>
          <w:lang w:eastAsia="sl-SI"/>
        </w:rPr>
        <w:t>V kolikor se naknadno ugotovi, da so posamezna določila izvajalčeve ponudbe v nasprotju z razpisno dokumentacijo, veljajo določila razpisne dokumentacije.</w:t>
      </w:r>
    </w:p>
    <w:p w14:paraId="093EEAA0" w14:textId="77777777" w:rsidR="00526EA3" w:rsidRDefault="00526EA3" w:rsidP="00314920">
      <w:pPr>
        <w:spacing w:after="0"/>
        <w:jc w:val="both"/>
        <w:rPr>
          <w:rFonts w:ascii="Arial" w:eastAsia="Times New Roman" w:hAnsi="Arial" w:cs="Arial"/>
          <w:lang w:eastAsia="sl-SI"/>
        </w:rPr>
      </w:pPr>
    </w:p>
    <w:p w14:paraId="4DBBAB7B" w14:textId="77777777" w:rsidR="0030262F" w:rsidRPr="00665A22" w:rsidRDefault="0030262F" w:rsidP="00314920">
      <w:pPr>
        <w:spacing w:after="0"/>
        <w:jc w:val="both"/>
        <w:rPr>
          <w:rFonts w:ascii="Arial" w:eastAsia="Times New Roman" w:hAnsi="Arial" w:cs="Arial"/>
          <w:u w:val="single"/>
          <w:lang w:eastAsia="sl-SI"/>
        </w:rPr>
      </w:pPr>
      <w:r w:rsidRPr="00665A22">
        <w:rPr>
          <w:rFonts w:ascii="Arial" w:eastAsia="Times New Roman" w:hAnsi="Arial" w:cs="Arial"/>
          <w:u w:val="single"/>
          <w:lang w:eastAsia="sl-SI"/>
        </w:rPr>
        <w:t>VAROVANJE IN ZAŠČITA PODATKOV</w:t>
      </w:r>
    </w:p>
    <w:p w14:paraId="33AE5FBB" w14:textId="77777777" w:rsidR="0030262F" w:rsidRPr="00665A22" w:rsidRDefault="0030262F" w:rsidP="00D77689">
      <w:pPr>
        <w:numPr>
          <w:ilvl w:val="0"/>
          <w:numId w:val="1"/>
        </w:numPr>
        <w:spacing w:before="120" w:after="0"/>
        <w:jc w:val="center"/>
        <w:rPr>
          <w:rFonts w:ascii="Arial" w:eastAsia="Times New Roman" w:hAnsi="Arial" w:cs="Arial"/>
          <w:b/>
          <w:lang w:eastAsia="sl-SI"/>
        </w:rPr>
      </w:pPr>
      <w:r w:rsidRPr="00665A22">
        <w:rPr>
          <w:rFonts w:ascii="Arial" w:eastAsia="Times New Roman" w:hAnsi="Arial" w:cs="Arial"/>
          <w:b/>
          <w:lang w:eastAsia="sl-SI"/>
        </w:rPr>
        <w:t>člen</w:t>
      </w:r>
    </w:p>
    <w:p w14:paraId="439B5ECD" w14:textId="77777777" w:rsidR="004F1744" w:rsidRPr="00665A22" w:rsidRDefault="0030262F" w:rsidP="00314920">
      <w:pPr>
        <w:spacing w:after="0"/>
        <w:jc w:val="both"/>
        <w:rPr>
          <w:rFonts w:ascii="Arial" w:eastAsia="Times New Roman" w:hAnsi="Arial" w:cs="Arial"/>
          <w:lang w:eastAsia="sl-SI"/>
        </w:rPr>
      </w:pPr>
      <w:r w:rsidRPr="00665A22">
        <w:rPr>
          <w:rFonts w:ascii="Arial" w:eastAsia="Times New Roman" w:hAnsi="Arial"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14:paraId="3A90BE75" w14:textId="77777777" w:rsidR="00D66EE0" w:rsidRDefault="00D66EE0" w:rsidP="00314920">
      <w:pPr>
        <w:spacing w:after="0"/>
        <w:jc w:val="both"/>
        <w:rPr>
          <w:rFonts w:ascii="Arial" w:eastAsia="Times New Roman" w:hAnsi="Arial" w:cs="Arial"/>
          <w:lang w:eastAsia="sl-SI"/>
        </w:rPr>
      </w:pPr>
    </w:p>
    <w:p w14:paraId="436105CA" w14:textId="4D47F70F" w:rsidR="0030262F" w:rsidRPr="00665A22" w:rsidRDefault="0030262F" w:rsidP="00314920">
      <w:pPr>
        <w:spacing w:after="0"/>
        <w:rPr>
          <w:rFonts w:ascii="Arial" w:eastAsia="Times New Roman" w:hAnsi="Arial" w:cs="Arial"/>
          <w:u w:val="single"/>
          <w:lang w:eastAsia="sl-SI"/>
        </w:rPr>
      </w:pPr>
      <w:r w:rsidRPr="00665A22">
        <w:rPr>
          <w:rFonts w:ascii="Arial" w:eastAsia="Times New Roman" w:hAnsi="Arial" w:cs="Arial"/>
          <w:u w:val="single"/>
          <w:lang w:eastAsia="sl-SI"/>
        </w:rPr>
        <w:t>PROTIKORUPCIJSKA KLAVZULA</w:t>
      </w:r>
    </w:p>
    <w:p w14:paraId="7C27F444" w14:textId="77777777" w:rsidR="0030262F" w:rsidRPr="00665A22" w:rsidRDefault="0030262F" w:rsidP="00D77689">
      <w:pPr>
        <w:numPr>
          <w:ilvl w:val="0"/>
          <w:numId w:val="1"/>
        </w:numPr>
        <w:spacing w:before="120" w:after="0"/>
        <w:jc w:val="center"/>
        <w:rPr>
          <w:rFonts w:ascii="Arial" w:eastAsia="Times New Roman" w:hAnsi="Arial" w:cs="Arial"/>
          <w:b/>
          <w:lang w:eastAsia="sl-SI"/>
        </w:rPr>
      </w:pPr>
      <w:r w:rsidRPr="00665A22">
        <w:rPr>
          <w:rFonts w:ascii="Arial" w:eastAsia="Times New Roman" w:hAnsi="Arial" w:cs="Arial"/>
          <w:b/>
          <w:lang w:eastAsia="sl-SI"/>
        </w:rPr>
        <w:t>člen</w:t>
      </w:r>
    </w:p>
    <w:p w14:paraId="23D2C566" w14:textId="77777777" w:rsidR="00C56224" w:rsidRPr="005B6A29" w:rsidRDefault="00C56224" w:rsidP="005B6A29">
      <w:pPr>
        <w:spacing w:after="0"/>
        <w:jc w:val="both"/>
        <w:rPr>
          <w:rFonts w:ascii="Arial" w:eastAsia="Times New Roman" w:hAnsi="Arial" w:cs="Arial"/>
          <w:lang w:eastAsia="sl-SI"/>
        </w:rPr>
      </w:pPr>
      <w:r w:rsidRPr="005B6A29">
        <w:rPr>
          <w:rFonts w:ascii="Arial" w:eastAsia="Times New Roman" w:hAnsi="Arial" w:cs="Arial"/>
          <w:lang w:eastAsia="sl-SI"/>
        </w:rPr>
        <w:t>Pogodba, pri kateri kdo v imenu ali na račun druge pogodbene stranke, predstavniku ali posredniku organa ali organizacije iz javnega sektorja obljubi, ponudi ali da kakšno nedovoljeno korist za:</w:t>
      </w:r>
    </w:p>
    <w:p w14:paraId="67EB94B9" w14:textId="77777777" w:rsidR="00C56224" w:rsidRPr="005B6A29" w:rsidRDefault="00C56224" w:rsidP="00B23910">
      <w:pPr>
        <w:numPr>
          <w:ilvl w:val="0"/>
          <w:numId w:val="25"/>
        </w:numPr>
        <w:spacing w:after="0"/>
        <w:jc w:val="both"/>
        <w:rPr>
          <w:rFonts w:ascii="Arial" w:eastAsia="Times New Roman" w:hAnsi="Arial" w:cs="Arial"/>
          <w:lang w:eastAsia="sl-SI"/>
        </w:rPr>
      </w:pPr>
      <w:r w:rsidRPr="005B6A29">
        <w:rPr>
          <w:rFonts w:ascii="Arial" w:eastAsia="Times New Roman" w:hAnsi="Arial" w:cs="Arial"/>
          <w:lang w:eastAsia="sl-SI"/>
        </w:rPr>
        <w:t>pridobitev posla ali</w:t>
      </w:r>
    </w:p>
    <w:p w14:paraId="53B55FA9" w14:textId="77777777" w:rsidR="00C56224" w:rsidRPr="005B6A29" w:rsidRDefault="00C56224" w:rsidP="00B23910">
      <w:pPr>
        <w:numPr>
          <w:ilvl w:val="0"/>
          <w:numId w:val="25"/>
        </w:numPr>
        <w:spacing w:after="0"/>
        <w:jc w:val="both"/>
        <w:rPr>
          <w:rFonts w:ascii="Arial" w:eastAsia="Times New Roman" w:hAnsi="Arial" w:cs="Arial"/>
          <w:lang w:eastAsia="sl-SI"/>
        </w:rPr>
      </w:pPr>
      <w:r w:rsidRPr="005B6A29">
        <w:rPr>
          <w:rFonts w:ascii="Arial" w:eastAsia="Times New Roman" w:hAnsi="Arial" w:cs="Arial"/>
          <w:lang w:eastAsia="sl-SI"/>
        </w:rPr>
        <w:t>za sklenitev posla pod ugodnejšimi pogoji ali</w:t>
      </w:r>
    </w:p>
    <w:p w14:paraId="7023CA28" w14:textId="77777777" w:rsidR="00C56224" w:rsidRPr="005B6A29" w:rsidRDefault="00C56224" w:rsidP="00B23910">
      <w:pPr>
        <w:numPr>
          <w:ilvl w:val="0"/>
          <w:numId w:val="25"/>
        </w:numPr>
        <w:spacing w:after="0"/>
        <w:jc w:val="both"/>
        <w:rPr>
          <w:rFonts w:ascii="Arial" w:eastAsia="Times New Roman" w:hAnsi="Arial" w:cs="Arial"/>
          <w:lang w:eastAsia="sl-SI"/>
        </w:rPr>
      </w:pPr>
      <w:r w:rsidRPr="005B6A29">
        <w:rPr>
          <w:rFonts w:ascii="Arial" w:eastAsia="Times New Roman" w:hAnsi="Arial" w:cs="Arial"/>
          <w:lang w:eastAsia="sl-SI"/>
        </w:rPr>
        <w:t>za opustitev dolžnega nadzora nad izvajanjem pogodbenih obveznosti ali</w:t>
      </w:r>
    </w:p>
    <w:p w14:paraId="280F52B9" w14:textId="77777777" w:rsidR="00C56224" w:rsidRPr="005B6A29" w:rsidRDefault="00C56224" w:rsidP="00B23910">
      <w:pPr>
        <w:numPr>
          <w:ilvl w:val="0"/>
          <w:numId w:val="25"/>
        </w:numPr>
        <w:spacing w:after="0"/>
        <w:jc w:val="both"/>
        <w:rPr>
          <w:rFonts w:ascii="Arial" w:eastAsia="Times New Roman" w:hAnsi="Arial" w:cs="Arial"/>
          <w:lang w:eastAsia="sl-SI"/>
        </w:rPr>
      </w:pPr>
      <w:r w:rsidRPr="005B6A29">
        <w:rPr>
          <w:rFonts w:ascii="Arial" w:eastAsia="Times New Roman" w:hAnsi="Arial" w:cs="Arial"/>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EE55626" w14:textId="77777777" w:rsidR="00C56224" w:rsidRPr="00FE795A" w:rsidRDefault="00C56224" w:rsidP="00C56224">
      <w:pPr>
        <w:widowControl w:val="0"/>
        <w:spacing w:before="120" w:after="120" w:line="240" w:lineRule="auto"/>
        <w:ind w:left="720"/>
        <w:jc w:val="both"/>
        <w:rPr>
          <w:rFonts w:ascii="Arial" w:hAnsi="Arial" w:cs="Arial"/>
        </w:rPr>
      </w:pPr>
      <w:r w:rsidRPr="00FE795A">
        <w:rPr>
          <w:rFonts w:ascii="Arial" w:hAnsi="Arial" w:cs="Arial"/>
        </w:rPr>
        <w:t>je v primeru citiranih ravnanj oziroma poskusa takšnih ravnanj nična.</w:t>
      </w:r>
    </w:p>
    <w:p w14:paraId="44426981" w14:textId="77777777" w:rsidR="00064E60" w:rsidRPr="00FE795A" w:rsidRDefault="00064E60" w:rsidP="00314920">
      <w:pPr>
        <w:spacing w:after="0"/>
        <w:jc w:val="both"/>
        <w:rPr>
          <w:rFonts w:ascii="Arial" w:eastAsia="Times New Roman" w:hAnsi="Arial" w:cs="Arial"/>
          <w:lang w:eastAsia="sl-SI"/>
        </w:rPr>
      </w:pPr>
    </w:p>
    <w:p w14:paraId="42D659FF" w14:textId="77777777" w:rsidR="0030262F" w:rsidRPr="00665A22" w:rsidRDefault="0030262F" w:rsidP="00314920">
      <w:pPr>
        <w:spacing w:after="0"/>
        <w:jc w:val="both"/>
        <w:rPr>
          <w:rFonts w:ascii="Arial" w:eastAsia="Times New Roman" w:hAnsi="Arial" w:cs="Arial"/>
          <w:u w:val="single"/>
          <w:lang w:eastAsia="sl-SI"/>
        </w:rPr>
      </w:pPr>
      <w:r w:rsidRPr="00665A22">
        <w:rPr>
          <w:rFonts w:ascii="Arial" w:eastAsia="Times New Roman" w:hAnsi="Arial" w:cs="Arial"/>
          <w:u w:val="single"/>
          <w:lang w:eastAsia="sl-SI"/>
        </w:rPr>
        <w:t>VIŠJA SILA</w:t>
      </w:r>
    </w:p>
    <w:p w14:paraId="34476733" w14:textId="77777777" w:rsidR="0030262F" w:rsidRPr="00665A22" w:rsidRDefault="0030262F" w:rsidP="00D77689">
      <w:pPr>
        <w:numPr>
          <w:ilvl w:val="0"/>
          <w:numId w:val="1"/>
        </w:numPr>
        <w:spacing w:before="120" w:after="0"/>
        <w:jc w:val="center"/>
        <w:rPr>
          <w:rFonts w:ascii="Arial" w:eastAsia="Times New Roman" w:hAnsi="Arial" w:cs="Arial"/>
          <w:b/>
          <w:lang w:eastAsia="sl-SI"/>
        </w:rPr>
      </w:pPr>
      <w:r w:rsidRPr="00665A22">
        <w:rPr>
          <w:rFonts w:ascii="Arial" w:eastAsia="Times New Roman" w:hAnsi="Arial" w:cs="Arial"/>
          <w:b/>
          <w:lang w:eastAsia="sl-SI"/>
        </w:rPr>
        <w:t>člen</w:t>
      </w:r>
    </w:p>
    <w:p w14:paraId="324EE805" w14:textId="77777777" w:rsidR="0030262F" w:rsidRPr="00665A22" w:rsidRDefault="0030262F" w:rsidP="00314920">
      <w:pPr>
        <w:autoSpaceDE w:val="0"/>
        <w:autoSpaceDN w:val="0"/>
        <w:adjustRightInd w:val="0"/>
        <w:spacing w:after="0"/>
        <w:jc w:val="both"/>
        <w:rPr>
          <w:rFonts w:ascii="Arial" w:eastAsia="Times New Roman" w:hAnsi="Arial" w:cs="Arial"/>
          <w:lang w:eastAsia="sl-SI"/>
        </w:rPr>
      </w:pPr>
      <w:r w:rsidRPr="00665A22">
        <w:rPr>
          <w:rFonts w:ascii="Arial" w:eastAsia="Times New Roman" w:hAnsi="Arial" w:cs="Arial"/>
          <w:lang w:eastAsia="sl-SI"/>
        </w:rPr>
        <w:t>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14:paraId="1827CF27" w14:textId="77777777" w:rsidR="00CD7EF0" w:rsidRDefault="00CD7EF0" w:rsidP="00314920">
      <w:pPr>
        <w:spacing w:after="0"/>
        <w:rPr>
          <w:rFonts w:ascii="Arial Narrow" w:eastAsia="Times New Roman" w:hAnsi="Arial Narrow" w:cs="Arial"/>
          <w:lang w:eastAsia="sl-SI"/>
        </w:rPr>
      </w:pPr>
    </w:p>
    <w:p w14:paraId="4A42BBA5" w14:textId="77777777" w:rsidR="0030262F" w:rsidRPr="00665A22" w:rsidRDefault="008A5E74" w:rsidP="00314920">
      <w:pPr>
        <w:spacing w:after="0"/>
        <w:rPr>
          <w:rFonts w:ascii="Arial" w:eastAsia="Times New Roman" w:hAnsi="Arial" w:cs="Arial"/>
          <w:b/>
          <w:lang w:eastAsia="sl-SI"/>
        </w:rPr>
      </w:pPr>
      <w:r w:rsidRPr="00665A22">
        <w:rPr>
          <w:rFonts w:ascii="Arial" w:eastAsia="Times New Roman" w:hAnsi="Arial" w:cs="Arial"/>
          <w:u w:val="single"/>
          <w:lang w:eastAsia="sl-SI"/>
        </w:rPr>
        <w:t>VELJAVNOST POGODBE</w:t>
      </w:r>
    </w:p>
    <w:p w14:paraId="7D2596C8" w14:textId="77777777" w:rsidR="008A5E74" w:rsidRPr="00665A22" w:rsidRDefault="008A5E74" w:rsidP="00D77689">
      <w:pPr>
        <w:numPr>
          <w:ilvl w:val="0"/>
          <w:numId w:val="1"/>
        </w:numPr>
        <w:spacing w:before="120" w:after="0"/>
        <w:jc w:val="center"/>
        <w:rPr>
          <w:rFonts w:ascii="Arial" w:eastAsia="Times New Roman" w:hAnsi="Arial" w:cs="Arial"/>
          <w:b/>
          <w:lang w:eastAsia="sl-SI"/>
        </w:rPr>
      </w:pPr>
      <w:r w:rsidRPr="00665A22">
        <w:rPr>
          <w:rFonts w:ascii="Arial" w:eastAsia="Times New Roman" w:hAnsi="Arial" w:cs="Arial"/>
          <w:b/>
          <w:lang w:eastAsia="sl-SI"/>
        </w:rPr>
        <w:t>člen</w:t>
      </w:r>
    </w:p>
    <w:p w14:paraId="261681CD" w14:textId="51DF3E91" w:rsidR="00526EA3" w:rsidRDefault="00041A18" w:rsidP="00314920">
      <w:pPr>
        <w:spacing w:after="0"/>
        <w:jc w:val="both"/>
        <w:rPr>
          <w:rFonts w:ascii="Arial" w:eastAsia="Times New Roman" w:hAnsi="Arial" w:cs="Arial"/>
          <w:lang w:eastAsia="sl-SI"/>
        </w:rPr>
      </w:pPr>
      <w:r w:rsidRPr="00665A22">
        <w:rPr>
          <w:rFonts w:ascii="Arial" w:eastAsia="Times New Roman" w:hAnsi="Arial" w:cs="Arial"/>
          <w:lang w:eastAsia="sl-SI"/>
        </w:rPr>
        <w:t>Pogo</w:t>
      </w:r>
      <w:r w:rsidR="006D49DA" w:rsidRPr="00665A22">
        <w:rPr>
          <w:rFonts w:ascii="Arial" w:eastAsia="Times New Roman" w:hAnsi="Arial" w:cs="Arial"/>
          <w:lang w:eastAsia="sl-SI"/>
        </w:rPr>
        <w:t xml:space="preserve">dba se sklepa za obdobje </w:t>
      </w:r>
      <w:r w:rsidR="00047443">
        <w:rPr>
          <w:rFonts w:ascii="Arial" w:eastAsia="Times New Roman" w:hAnsi="Arial" w:cs="Arial"/>
          <w:lang w:eastAsia="sl-SI"/>
        </w:rPr>
        <w:t>oseminštirideset</w:t>
      </w:r>
      <w:r w:rsidR="00E151F4" w:rsidRPr="00665A22">
        <w:rPr>
          <w:rFonts w:ascii="Arial" w:eastAsia="Times New Roman" w:hAnsi="Arial" w:cs="Arial"/>
          <w:lang w:eastAsia="sl-SI"/>
        </w:rPr>
        <w:t xml:space="preserve"> (</w:t>
      </w:r>
      <w:r w:rsidR="00047443">
        <w:rPr>
          <w:rFonts w:ascii="Arial" w:eastAsia="Times New Roman" w:hAnsi="Arial" w:cs="Arial"/>
          <w:lang w:eastAsia="sl-SI"/>
        </w:rPr>
        <w:t>48</w:t>
      </w:r>
      <w:r w:rsidR="00E151F4" w:rsidRPr="00665A22">
        <w:rPr>
          <w:rFonts w:ascii="Arial" w:eastAsia="Times New Roman" w:hAnsi="Arial" w:cs="Arial"/>
          <w:lang w:eastAsia="sl-SI"/>
        </w:rPr>
        <w:t>)</w:t>
      </w:r>
      <w:r w:rsidRPr="00665A22">
        <w:rPr>
          <w:rFonts w:ascii="Arial" w:eastAsia="Times New Roman" w:hAnsi="Arial" w:cs="Arial"/>
          <w:lang w:eastAsia="sl-SI"/>
        </w:rPr>
        <w:t xml:space="preserve"> mesecev</w:t>
      </w:r>
      <w:r w:rsidR="00526EA3">
        <w:rPr>
          <w:rFonts w:ascii="Arial" w:eastAsia="Times New Roman" w:hAnsi="Arial" w:cs="Arial"/>
          <w:lang w:eastAsia="sl-SI"/>
        </w:rPr>
        <w:t>,</w:t>
      </w:r>
      <w:r w:rsidRPr="00665A22">
        <w:rPr>
          <w:rFonts w:ascii="Arial" w:eastAsia="Times New Roman" w:hAnsi="Arial" w:cs="Arial"/>
          <w:lang w:eastAsia="sl-SI"/>
        </w:rPr>
        <w:t xml:space="preserve"> in sicer </w:t>
      </w:r>
      <w:r w:rsidR="00526EA3">
        <w:rPr>
          <w:rFonts w:ascii="Arial" w:eastAsia="Times New Roman" w:hAnsi="Arial" w:cs="Arial"/>
          <w:lang w:eastAsia="sl-SI"/>
        </w:rPr>
        <w:t xml:space="preserve">šteto od pričetka izvajanja storitev po tej pogodbi z dnem __________. </w:t>
      </w:r>
    </w:p>
    <w:p w14:paraId="487E54C9" w14:textId="77777777" w:rsidR="00526EA3" w:rsidRDefault="00526EA3" w:rsidP="00314920">
      <w:pPr>
        <w:spacing w:after="0"/>
        <w:jc w:val="both"/>
        <w:rPr>
          <w:rFonts w:ascii="Arial" w:eastAsia="Times New Roman" w:hAnsi="Arial" w:cs="Arial"/>
          <w:lang w:eastAsia="sl-SI"/>
        </w:rPr>
      </w:pPr>
    </w:p>
    <w:p w14:paraId="31878F84" w14:textId="30986FC1" w:rsidR="000630C7" w:rsidRPr="00665A22" w:rsidRDefault="000630C7" w:rsidP="00314920">
      <w:pPr>
        <w:spacing w:after="0"/>
        <w:jc w:val="both"/>
        <w:rPr>
          <w:rFonts w:ascii="Arial" w:eastAsia="Times New Roman" w:hAnsi="Arial" w:cs="Arial"/>
          <w:lang w:eastAsia="sl-SI"/>
        </w:rPr>
      </w:pPr>
      <w:r w:rsidRPr="00665A22">
        <w:rPr>
          <w:rFonts w:ascii="Arial" w:eastAsia="Times New Roman" w:hAnsi="Arial" w:cs="Arial"/>
          <w:lang w:eastAsia="sl-SI"/>
        </w:rPr>
        <w:t>Pogodba je sklenjena z dnem podpisa zadnje od pogodbenih strank</w:t>
      </w:r>
      <w:r w:rsidR="004F26F7">
        <w:rPr>
          <w:rFonts w:ascii="Arial" w:eastAsia="Times New Roman" w:hAnsi="Arial" w:cs="Arial"/>
          <w:lang w:eastAsia="sl-SI"/>
        </w:rPr>
        <w:t>, pod pogojem, da</w:t>
      </w:r>
      <w:r w:rsidR="005B6A29">
        <w:rPr>
          <w:rFonts w:ascii="Arial" w:eastAsia="Times New Roman" w:hAnsi="Arial" w:cs="Arial"/>
          <w:lang w:eastAsia="sl-SI"/>
        </w:rPr>
        <w:t xml:space="preserve"> </w:t>
      </w:r>
      <w:r w:rsidRPr="00665A22">
        <w:rPr>
          <w:rFonts w:ascii="Arial" w:eastAsia="Times New Roman" w:hAnsi="Arial" w:cs="Arial"/>
          <w:lang w:eastAsia="sl-SI"/>
        </w:rPr>
        <w:t>izvajalec naročniku predloži finančno zavarovanje za dobro izvedbo pogodbenih obveznosti.</w:t>
      </w:r>
    </w:p>
    <w:p w14:paraId="38999564" w14:textId="77777777" w:rsidR="000630C7" w:rsidRDefault="000630C7" w:rsidP="00314920">
      <w:pPr>
        <w:spacing w:after="0"/>
        <w:jc w:val="both"/>
        <w:rPr>
          <w:rFonts w:ascii="Arial" w:eastAsia="Times New Roman" w:hAnsi="Arial" w:cs="Arial"/>
          <w:lang w:eastAsia="sl-SI"/>
        </w:rPr>
      </w:pPr>
    </w:p>
    <w:p w14:paraId="77050061" w14:textId="163DEB40" w:rsidR="0008125D" w:rsidRPr="00665A22" w:rsidRDefault="00610157" w:rsidP="00314920">
      <w:pPr>
        <w:spacing w:after="0"/>
        <w:jc w:val="both"/>
        <w:rPr>
          <w:rFonts w:ascii="Arial" w:eastAsia="Times New Roman" w:hAnsi="Arial" w:cs="Arial"/>
          <w:u w:val="single"/>
          <w:lang w:eastAsia="sl-SI"/>
        </w:rPr>
      </w:pPr>
      <w:r>
        <w:rPr>
          <w:rFonts w:ascii="Arial" w:eastAsia="Times New Roman" w:hAnsi="Arial" w:cs="Arial"/>
          <w:u w:val="single"/>
          <w:lang w:eastAsia="sl-SI"/>
        </w:rPr>
        <w:t>RAZVEZNI POGOJ</w:t>
      </w:r>
    </w:p>
    <w:p w14:paraId="15EC8E64" w14:textId="55977BA6" w:rsidR="00041A18" w:rsidRDefault="00041A18" w:rsidP="009566D7">
      <w:pPr>
        <w:numPr>
          <w:ilvl w:val="0"/>
          <w:numId w:val="1"/>
        </w:numPr>
        <w:spacing w:after="0"/>
        <w:jc w:val="center"/>
        <w:rPr>
          <w:rFonts w:ascii="Arial" w:eastAsia="Times New Roman" w:hAnsi="Arial" w:cs="Arial"/>
          <w:b/>
          <w:lang w:eastAsia="sl-SI"/>
        </w:rPr>
      </w:pPr>
      <w:r w:rsidRPr="00665A22">
        <w:rPr>
          <w:rFonts w:ascii="Arial" w:eastAsia="Times New Roman" w:hAnsi="Arial" w:cs="Arial"/>
          <w:b/>
          <w:lang w:eastAsia="sl-SI"/>
        </w:rPr>
        <w:t>člen</w:t>
      </w:r>
    </w:p>
    <w:p w14:paraId="4285191A" w14:textId="77777777" w:rsidR="00610157" w:rsidRPr="00610157" w:rsidRDefault="00610157" w:rsidP="00610157">
      <w:pPr>
        <w:autoSpaceDE w:val="0"/>
        <w:autoSpaceDN w:val="0"/>
        <w:adjustRightInd w:val="0"/>
        <w:spacing w:after="0"/>
        <w:jc w:val="both"/>
        <w:rPr>
          <w:rFonts w:ascii="Arial" w:eastAsia="Times New Roman" w:hAnsi="Arial" w:cs="Arial"/>
          <w:bCs/>
          <w:lang w:eastAsia="ar-SA"/>
        </w:rPr>
      </w:pPr>
      <w:r w:rsidRPr="00610157">
        <w:rPr>
          <w:rFonts w:ascii="Arial" w:eastAsia="Times New Roman" w:hAnsi="Arial" w:cs="Arial"/>
          <w:bCs/>
          <w:lang w:eastAsia="ar-SA"/>
        </w:rPr>
        <w:t>Ta pogodba je sklenjena pod razveznim pogojem, ki se uresniči v primeru izpolnitve ene od naslednjih okoliščin:</w:t>
      </w:r>
    </w:p>
    <w:p w14:paraId="0720D9AF" w14:textId="77777777" w:rsidR="00610157" w:rsidRPr="00610157" w:rsidRDefault="00610157" w:rsidP="00610157">
      <w:pPr>
        <w:autoSpaceDE w:val="0"/>
        <w:autoSpaceDN w:val="0"/>
        <w:adjustRightInd w:val="0"/>
        <w:spacing w:after="0"/>
        <w:ind w:left="567"/>
        <w:jc w:val="both"/>
        <w:rPr>
          <w:rFonts w:ascii="Arial" w:eastAsia="Times New Roman" w:hAnsi="Arial" w:cs="Arial"/>
          <w:bCs/>
          <w:lang w:eastAsia="ar-SA"/>
        </w:rPr>
      </w:pPr>
      <w:r w:rsidRPr="00610157">
        <w:rPr>
          <w:rFonts w:ascii="Arial" w:eastAsia="Times New Roman" w:hAnsi="Arial" w:cs="Arial"/>
          <w:bCs/>
          <w:lang w:eastAsia="ar-SA"/>
        </w:rPr>
        <w:t>-</w:t>
      </w:r>
      <w:r w:rsidRPr="00610157">
        <w:rPr>
          <w:rFonts w:ascii="Arial" w:eastAsia="Times New Roman" w:hAnsi="Arial" w:cs="Arial"/>
          <w:bCs/>
          <w:lang w:eastAsia="ar-SA"/>
        </w:rPr>
        <w:tab/>
        <w:t xml:space="preserve">če bo naročnik seznanjen, da je sodišče s pravnomočno odločitvijo ugotovilo kršitev obveznosti delovne, </w:t>
      </w:r>
      <w:proofErr w:type="spellStart"/>
      <w:r w:rsidRPr="00610157">
        <w:rPr>
          <w:rFonts w:ascii="Arial" w:eastAsia="Times New Roman" w:hAnsi="Arial" w:cs="Arial"/>
          <w:bCs/>
          <w:lang w:eastAsia="ar-SA"/>
        </w:rPr>
        <w:t>okoljske</w:t>
      </w:r>
      <w:proofErr w:type="spellEnd"/>
      <w:r w:rsidRPr="00610157">
        <w:rPr>
          <w:rFonts w:ascii="Arial" w:eastAsia="Times New Roman" w:hAnsi="Arial" w:cs="Arial"/>
          <w:bCs/>
          <w:lang w:eastAsia="ar-SA"/>
        </w:rPr>
        <w:t xml:space="preserve"> ali socialne zakonodaje s strani dobavitelja ali podizvajalca ali </w:t>
      </w:r>
    </w:p>
    <w:p w14:paraId="124BBCE2" w14:textId="77777777" w:rsidR="00610157" w:rsidRPr="00610157" w:rsidRDefault="00610157" w:rsidP="00610157">
      <w:pPr>
        <w:autoSpaceDE w:val="0"/>
        <w:autoSpaceDN w:val="0"/>
        <w:adjustRightInd w:val="0"/>
        <w:spacing w:after="0"/>
        <w:ind w:left="567"/>
        <w:jc w:val="both"/>
        <w:rPr>
          <w:rFonts w:ascii="Arial" w:eastAsia="Times New Roman" w:hAnsi="Arial" w:cs="Arial"/>
          <w:bCs/>
          <w:lang w:eastAsia="ar-SA"/>
        </w:rPr>
      </w:pPr>
      <w:r w:rsidRPr="00610157">
        <w:rPr>
          <w:rFonts w:ascii="Arial" w:eastAsia="Times New Roman" w:hAnsi="Arial" w:cs="Arial"/>
          <w:bCs/>
          <w:lang w:eastAsia="ar-SA"/>
        </w:rPr>
        <w:t>-</w:t>
      </w:r>
      <w:r w:rsidRPr="00610157">
        <w:rPr>
          <w:rFonts w:ascii="Arial" w:eastAsia="Times New Roman" w:hAnsi="Arial" w:cs="Arial"/>
          <w:bCs/>
          <w:lang w:eastAsia="ar-SA"/>
        </w:rPr>
        <w:tab/>
        <w:t>če bo naročnik seznanjen, da je pristojni državni organ pri dobavitelju ali podizvajalcu v času izvajanja pogodbe ugotovil najmanj dve kršitvi v zvezi s:</w:t>
      </w:r>
    </w:p>
    <w:p w14:paraId="7E99E751" w14:textId="77777777" w:rsidR="00610157" w:rsidRPr="00610157" w:rsidRDefault="00610157" w:rsidP="00D77689">
      <w:pPr>
        <w:numPr>
          <w:ilvl w:val="0"/>
          <w:numId w:val="39"/>
        </w:numPr>
        <w:autoSpaceDE w:val="0"/>
        <w:autoSpaceDN w:val="0"/>
        <w:adjustRightInd w:val="0"/>
        <w:spacing w:after="0"/>
        <w:ind w:left="1276" w:hanging="283"/>
        <w:jc w:val="both"/>
        <w:rPr>
          <w:rFonts w:ascii="Arial" w:hAnsi="Arial" w:cs="Arial"/>
          <w:bCs/>
        </w:rPr>
      </w:pPr>
      <w:r w:rsidRPr="00610157">
        <w:rPr>
          <w:rFonts w:ascii="Arial" w:hAnsi="Arial" w:cs="Arial"/>
          <w:bCs/>
        </w:rPr>
        <w:t xml:space="preserve">plačilom za delo, </w:t>
      </w:r>
    </w:p>
    <w:p w14:paraId="714BF79F" w14:textId="77777777" w:rsidR="00610157" w:rsidRPr="00610157" w:rsidRDefault="00610157" w:rsidP="00D77689">
      <w:pPr>
        <w:numPr>
          <w:ilvl w:val="0"/>
          <w:numId w:val="39"/>
        </w:numPr>
        <w:autoSpaceDE w:val="0"/>
        <w:autoSpaceDN w:val="0"/>
        <w:adjustRightInd w:val="0"/>
        <w:spacing w:after="0"/>
        <w:ind w:left="1276" w:hanging="283"/>
        <w:jc w:val="both"/>
        <w:rPr>
          <w:rFonts w:ascii="Arial" w:hAnsi="Arial" w:cs="Arial"/>
          <w:bCs/>
        </w:rPr>
      </w:pPr>
      <w:r w:rsidRPr="00610157">
        <w:rPr>
          <w:rFonts w:ascii="Arial" w:hAnsi="Arial" w:cs="Arial"/>
          <w:bCs/>
        </w:rPr>
        <w:t xml:space="preserve">delovnim časom, </w:t>
      </w:r>
    </w:p>
    <w:p w14:paraId="0A678FDE" w14:textId="77777777" w:rsidR="00610157" w:rsidRPr="00610157" w:rsidRDefault="00610157" w:rsidP="00D77689">
      <w:pPr>
        <w:numPr>
          <w:ilvl w:val="0"/>
          <w:numId w:val="39"/>
        </w:numPr>
        <w:autoSpaceDE w:val="0"/>
        <w:autoSpaceDN w:val="0"/>
        <w:adjustRightInd w:val="0"/>
        <w:spacing w:after="0"/>
        <w:ind w:left="1276" w:hanging="283"/>
        <w:jc w:val="both"/>
        <w:rPr>
          <w:rFonts w:ascii="Arial" w:hAnsi="Arial" w:cs="Arial"/>
          <w:bCs/>
        </w:rPr>
      </w:pPr>
      <w:r w:rsidRPr="00610157">
        <w:rPr>
          <w:rFonts w:ascii="Arial" w:hAnsi="Arial" w:cs="Arial"/>
          <w:bCs/>
        </w:rPr>
        <w:t xml:space="preserve">počitki, </w:t>
      </w:r>
    </w:p>
    <w:p w14:paraId="4206E9ED" w14:textId="77777777" w:rsidR="00610157" w:rsidRPr="00610157" w:rsidRDefault="00610157" w:rsidP="00D77689">
      <w:pPr>
        <w:numPr>
          <w:ilvl w:val="0"/>
          <w:numId w:val="39"/>
        </w:numPr>
        <w:autoSpaceDE w:val="0"/>
        <w:autoSpaceDN w:val="0"/>
        <w:adjustRightInd w:val="0"/>
        <w:spacing w:after="0"/>
        <w:ind w:left="1276" w:hanging="283"/>
        <w:jc w:val="both"/>
        <w:rPr>
          <w:rFonts w:ascii="Arial" w:hAnsi="Arial" w:cs="Arial"/>
          <w:bCs/>
        </w:rPr>
      </w:pPr>
      <w:r w:rsidRPr="00610157">
        <w:rPr>
          <w:rFonts w:ascii="Arial" w:hAnsi="Arial" w:cs="Arial"/>
          <w:bCs/>
        </w:rPr>
        <w:t xml:space="preserve">opravljanjem dela na podlagi pogodb civilnega prava kljub obstoju elementov delovnega razmerja ali v zvezi z zaposlovanjem na črno </w:t>
      </w:r>
    </w:p>
    <w:p w14:paraId="1E48FE5E" w14:textId="77777777" w:rsidR="00610157" w:rsidRPr="00610157" w:rsidRDefault="00610157" w:rsidP="00610157">
      <w:pPr>
        <w:autoSpaceDE w:val="0"/>
        <w:autoSpaceDN w:val="0"/>
        <w:adjustRightInd w:val="0"/>
        <w:spacing w:after="0"/>
        <w:ind w:left="567"/>
        <w:jc w:val="both"/>
        <w:rPr>
          <w:rFonts w:ascii="Arial" w:eastAsia="Times New Roman" w:hAnsi="Arial" w:cs="Arial"/>
          <w:bCs/>
          <w:lang w:eastAsia="ar-SA"/>
        </w:rPr>
      </w:pPr>
      <w:r w:rsidRPr="00610157">
        <w:rPr>
          <w:rFonts w:ascii="Arial" w:eastAsia="Times New Roman" w:hAnsi="Arial" w:cs="Arial"/>
          <w:bCs/>
          <w:lang w:eastAsia="ar-SA"/>
        </w:rPr>
        <w:t>in za kateri mu je bila s pravnomočno odločitvijo ali več pravnomočnimi odločitvami izrečena globa za prekršek,</w:t>
      </w:r>
    </w:p>
    <w:p w14:paraId="71532ABF" w14:textId="77777777" w:rsidR="00610157" w:rsidRPr="00610157" w:rsidRDefault="00610157" w:rsidP="00610157">
      <w:pPr>
        <w:autoSpaceDE w:val="0"/>
        <w:autoSpaceDN w:val="0"/>
        <w:adjustRightInd w:val="0"/>
        <w:spacing w:after="0"/>
        <w:jc w:val="both"/>
        <w:rPr>
          <w:rFonts w:ascii="Arial" w:eastAsia="Times New Roman" w:hAnsi="Arial" w:cs="Arial"/>
          <w:bCs/>
          <w:lang w:eastAsia="ar-SA"/>
        </w:rPr>
      </w:pPr>
      <w:r w:rsidRPr="00610157">
        <w:rPr>
          <w:rFonts w:ascii="Arial" w:eastAsia="Times New Roman" w:hAnsi="Arial" w:cs="Arial"/>
          <w:bCs/>
          <w:lang w:eastAsia="ar-SA"/>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1E9BCFFC" w14:textId="77777777" w:rsidR="00610157" w:rsidRPr="00610157" w:rsidRDefault="00610157" w:rsidP="00610157">
      <w:pPr>
        <w:autoSpaceDE w:val="0"/>
        <w:autoSpaceDN w:val="0"/>
        <w:adjustRightInd w:val="0"/>
        <w:spacing w:after="0"/>
        <w:jc w:val="both"/>
        <w:rPr>
          <w:rFonts w:ascii="Arial" w:eastAsia="Times New Roman" w:hAnsi="Arial" w:cs="Arial"/>
          <w:bCs/>
          <w:lang w:eastAsia="ar-SA"/>
        </w:rPr>
      </w:pPr>
    </w:p>
    <w:p w14:paraId="5A86ADEB" w14:textId="77777777" w:rsidR="00610157" w:rsidRPr="00610157" w:rsidRDefault="00610157" w:rsidP="00610157">
      <w:pPr>
        <w:autoSpaceDE w:val="0"/>
        <w:autoSpaceDN w:val="0"/>
        <w:adjustRightInd w:val="0"/>
        <w:spacing w:after="0"/>
        <w:jc w:val="both"/>
        <w:rPr>
          <w:rFonts w:ascii="Arial" w:eastAsia="Times New Roman" w:hAnsi="Arial" w:cs="Arial"/>
          <w:bCs/>
          <w:lang w:eastAsia="ar-SA"/>
        </w:rPr>
      </w:pPr>
      <w:r w:rsidRPr="00610157">
        <w:rPr>
          <w:rFonts w:ascii="Arial" w:eastAsia="Times New Roman" w:hAnsi="Arial" w:cs="Arial"/>
          <w:bCs/>
          <w:lang w:eastAsia="ar-SA"/>
        </w:rPr>
        <w:t>V primeru izpolnitve okoliščine in pogojev iz prejšnjega odstavka se šteje, da je pogodba razvezana z dnem sklenitve nove pogodbe o izvedbi javnega naročila za predmetno naročilo. O datumu sklenitve nove pogodbe bo naročnik obvestil dobavitelja.</w:t>
      </w:r>
    </w:p>
    <w:p w14:paraId="7BCAF320" w14:textId="77777777" w:rsidR="00610157" w:rsidRPr="00610157" w:rsidRDefault="00610157" w:rsidP="00610157">
      <w:pPr>
        <w:autoSpaceDE w:val="0"/>
        <w:autoSpaceDN w:val="0"/>
        <w:adjustRightInd w:val="0"/>
        <w:spacing w:after="0"/>
        <w:jc w:val="both"/>
        <w:rPr>
          <w:rFonts w:ascii="Arial" w:eastAsia="Times New Roman" w:hAnsi="Arial" w:cs="Arial"/>
          <w:bCs/>
          <w:lang w:eastAsia="ar-SA"/>
        </w:rPr>
      </w:pPr>
    </w:p>
    <w:p w14:paraId="33DDFBE6" w14:textId="77777777" w:rsidR="00610157" w:rsidRPr="00610157" w:rsidRDefault="00610157" w:rsidP="00610157">
      <w:pPr>
        <w:autoSpaceDE w:val="0"/>
        <w:autoSpaceDN w:val="0"/>
        <w:adjustRightInd w:val="0"/>
        <w:spacing w:after="0"/>
        <w:jc w:val="both"/>
        <w:rPr>
          <w:rFonts w:ascii="Arial" w:eastAsia="Times New Roman" w:hAnsi="Arial" w:cs="Arial"/>
          <w:bCs/>
          <w:lang w:eastAsia="ar-SA"/>
        </w:rPr>
      </w:pPr>
      <w:r w:rsidRPr="00610157">
        <w:rPr>
          <w:rFonts w:ascii="Arial" w:eastAsia="Times New Roman" w:hAnsi="Arial" w:cs="Arial"/>
          <w:bCs/>
          <w:lang w:eastAsia="ar-SA"/>
        </w:rPr>
        <w:t>Če naročnik v roku 30 dni od seznanitve s kršitvijo ne začne novega postopka javnega naročila, se šteje, da je pogodba razvezana trideseti dan od seznanitve s kršitvijo.</w:t>
      </w:r>
    </w:p>
    <w:p w14:paraId="7DE7D937" w14:textId="77777777" w:rsidR="00610157" w:rsidRPr="00665A22" w:rsidRDefault="00610157" w:rsidP="00610157">
      <w:pPr>
        <w:spacing w:after="0"/>
        <w:jc w:val="center"/>
        <w:rPr>
          <w:rFonts w:ascii="Arial" w:eastAsia="Times New Roman" w:hAnsi="Arial" w:cs="Arial"/>
          <w:b/>
          <w:lang w:eastAsia="sl-SI"/>
        </w:rPr>
      </w:pPr>
    </w:p>
    <w:p w14:paraId="5C7E1040" w14:textId="77777777" w:rsidR="006D49DA" w:rsidRPr="00DA0766" w:rsidRDefault="006D49DA" w:rsidP="00314920">
      <w:pPr>
        <w:spacing w:after="0"/>
        <w:jc w:val="both"/>
        <w:rPr>
          <w:rFonts w:ascii="Arial Narrow" w:hAnsi="Arial Narrow" w:cs="Arial"/>
        </w:rPr>
      </w:pPr>
    </w:p>
    <w:p w14:paraId="6B424A14" w14:textId="77777777" w:rsidR="0030262F" w:rsidRPr="00665A22" w:rsidRDefault="0030262F" w:rsidP="00314920">
      <w:pPr>
        <w:spacing w:after="0"/>
        <w:jc w:val="both"/>
        <w:rPr>
          <w:rFonts w:ascii="Arial" w:eastAsia="Times New Roman" w:hAnsi="Arial" w:cs="Arial"/>
          <w:u w:val="single"/>
          <w:lang w:eastAsia="sl-SI"/>
        </w:rPr>
      </w:pPr>
      <w:r w:rsidRPr="00665A22">
        <w:rPr>
          <w:rFonts w:ascii="Arial" w:eastAsia="Times New Roman" w:hAnsi="Arial" w:cs="Arial"/>
          <w:u w:val="single"/>
          <w:lang w:eastAsia="sl-SI"/>
        </w:rPr>
        <w:t>KONČNA DOLOČILA</w:t>
      </w:r>
    </w:p>
    <w:p w14:paraId="6920D182" w14:textId="77777777" w:rsidR="0008125D" w:rsidRPr="00665A22" w:rsidRDefault="0008125D" w:rsidP="009566D7">
      <w:pPr>
        <w:numPr>
          <w:ilvl w:val="0"/>
          <w:numId w:val="1"/>
        </w:numPr>
        <w:spacing w:after="0"/>
        <w:jc w:val="center"/>
        <w:rPr>
          <w:rFonts w:ascii="Arial" w:eastAsia="Times New Roman" w:hAnsi="Arial" w:cs="Arial"/>
          <w:b/>
          <w:lang w:eastAsia="sl-SI"/>
        </w:rPr>
      </w:pPr>
      <w:r w:rsidRPr="00665A22">
        <w:rPr>
          <w:rFonts w:ascii="Arial" w:eastAsia="Times New Roman" w:hAnsi="Arial" w:cs="Arial"/>
          <w:b/>
          <w:lang w:eastAsia="sl-SI"/>
        </w:rPr>
        <w:t>člen</w:t>
      </w:r>
    </w:p>
    <w:p w14:paraId="27ED7B8A" w14:textId="71F5FB12" w:rsidR="00A51264" w:rsidRPr="008122D0" w:rsidRDefault="0008125D" w:rsidP="00314920">
      <w:pPr>
        <w:spacing w:after="0"/>
        <w:jc w:val="both"/>
        <w:rPr>
          <w:rFonts w:ascii="Arial" w:eastAsia="Times New Roman" w:hAnsi="Arial" w:cs="Arial"/>
          <w:lang w:eastAsia="sl-SI"/>
        </w:rPr>
      </w:pPr>
      <w:r w:rsidRPr="00665A22">
        <w:rPr>
          <w:rFonts w:ascii="Arial" w:eastAsia="Times New Roman" w:hAnsi="Arial" w:cs="Arial"/>
          <w:lang w:eastAsia="sl-SI"/>
        </w:rPr>
        <w:t>Za urejanje razmerij, ki niso izrecno določena s to pogodbo, se uporabljajo določila zakona, ki ureja obligacijska razmerja in drugih veljavnih predpisov, ki urejajo s to pogodbo opredeljena medsebojna razmerja.</w:t>
      </w:r>
    </w:p>
    <w:p w14:paraId="5CA9188D" w14:textId="77777777" w:rsidR="0030262F" w:rsidRPr="00665A22" w:rsidRDefault="0030262F" w:rsidP="009566D7">
      <w:pPr>
        <w:numPr>
          <w:ilvl w:val="0"/>
          <w:numId w:val="1"/>
        </w:numPr>
        <w:spacing w:after="0"/>
        <w:jc w:val="center"/>
        <w:rPr>
          <w:rFonts w:ascii="Arial" w:eastAsia="Times New Roman" w:hAnsi="Arial" w:cs="Arial"/>
          <w:b/>
          <w:lang w:eastAsia="sl-SI"/>
        </w:rPr>
      </w:pPr>
      <w:r w:rsidRPr="00665A22">
        <w:rPr>
          <w:rFonts w:ascii="Arial" w:eastAsia="Times New Roman" w:hAnsi="Arial" w:cs="Arial"/>
          <w:b/>
          <w:lang w:eastAsia="sl-SI"/>
        </w:rPr>
        <w:t>člen</w:t>
      </w:r>
    </w:p>
    <w:p w14:paraId="5E1FB4A2" w14:textId="77777777" w:rsidR="0030262F" w:rsidRPr="00665A22" w:rsidRDefault="0030262F" w:rsidP="00314920">
      <w:pPr>
        <w:spacing w:after="0"/>
        <w:jc w:val="both"/>
        <w:rPr>
          <w:rFonts w:ascii="Arial" w:eastAsia="Times New Roman" w:hAnsi="Arial" w:cs="Arial"/>
          <w:lang w:eastAsia="sl-SI"/>
        </w:rPr>
      </w:pPr>
      <w:r w:rsidRPr="00665A22">
        <w:rPr>
          <w:rFonts w:ascii="Arial" w:eastAsia="Times New Roman" w:hAnsi="Arial" w:cs="Arial"/>
          <w:lang w:eastAsia="sl-SI"/>
        </w:rPr>
        <w:t>Pogodbeni stranki se obvezujeta, da bosta uredili vse kar je potrebno za izvršitev pogodbe in da bosta ravnali kot dobra gospodarja</w:t>
      </w:r>
      <w:r w:rsidR="00526EA3">
        <w:rPr>
          <w:rFonts w:ascii="Arial" w:eastAsia="Times New Roman" w:hAnsi="Arial" w:cs="Arial"/>
          <w:lang w:eastAsia="sl-SI"/>
        </w:rPr>
        <w:t>, izvajalec tudi kot dober strokovnjak</w:t>
      </w:r>
      <w:r w:rsidRPr="00665A22">
        <w:rPr>
          <w:rFonts w:ascii="Arial" w:eastAsia="Times New Roman" w:hAnsi="Arial" w:cs="Arial"/>
          <w:lang w:eastAsia="sl-SI"/>
        </w:rPr>
        <w:t>.</w:t>
      </w:r>
    </w:p>
    <w:p w14:paraId="01619BC6" w14:textId="77777777" w:rsidR="0030262F" w:rsidRPr="00665A22" w:rsidRDefault="0030262F" w:rsidP="00314920">
      <w:pPr>
        <w:spacing w:after="0"/>
        <w:jc w:val="both"/>
        <w:rPr>
          <w:rFonts w:ascii="Arial" w:eastAsia="Times New Roman" w:hAnsi="Arial" w:cs="Arial"/>
          <w:lang w:eastAsia="sl-SI"/>
        </w:rPr>
      </w:pPr>
    </w:p>
    <w:p w14:paraId="18A1A425" w14:textId="77777777" w:rsidR="0030262F" w:rsidRPr="00665A22" w:rsidRDefault="0030262F" w:rsidP="009566D7">
      <w:pPr>
        <w:numPr>
          <w:ilvl w:val="0"/>
          <w:numId w:val="1"/>
        </w:numPr>
        <w:spacing w:after="0"/>
        <w:jc w:val="center"/>
        <w:rPr>
          <w:rFonts w:ascii="Arial" w:eastAsia="Times New Roman" w:hAnsi="Arial" w:cs="Arial"/>
          <w:b/>
          <w:lang w:eastAsia="sl-SI"/>
        </w:rPr>
      </w:pPr>
      <w:r w:rsidRPr="00665A22">
        <w:rPr>
          <w:rFonts w:ascii="Arial" w:eastAsia="Times New Roman" w:hAnsi="Arial" w:cs="Arial"/>
          <w:b/>
          <w:lang w:eastAsia="sl-SI"/>
        </w:rPr>
        <w:t>člen</w:t>
      </w:r>
    </w:p>
    <w:p w14:paraId="0C22CF2D" w14:textId="77777777" w:rsidR="0030262F" w:rsidRPr="00665A22" w:rsidRDefault="0030262F" w:rsidP="00314920">
      <w:pPr>
        <w:spacing w:after="0"/>
        <w:jc w:val="both"/>
        <w:rPr>
          <w:rFonts w:ascii="Arial" w:eastAsia="Times New Roman" w:hAnsi="Arial" w:cs="Arial"/>
          <w:lang w:eastAsia="sl-SI"/>
        </w:rPr>
      </w:pPr>
      <w:r w:rsidRPr="00665A22">
        <w:rPr>
          <w:rFonts w:ascii="Arial" w:eastAsia="Times New Roman" w:hAnsi="Arial" w:cs="Arial"/>
          <w:lang w:eastAsia="sl-SI"/>
        </w:rPr>
        <w:t xml:space="preserve">Pogodba je </w:t>
      </w:r>
      <w:r w:rsidR="0008125D" w:rsidRPr="00665A22">
        <w:rPr>
          <w:rFonts w:ascii="Arial" w:eastAsia="Times New Roman" w:hAnsi="Arial" w:cs="Arial"/>
          <w:lang w:eastAsia="sl-SI"/>
        </w:rPr>
        <w:t xml:space="preserve">sestavljena </w:t>
      </w:r>
      <w:r w:rsidRPr="00665A22">
        <w:rPr>
          <w:rFonts w:ascii="Arial" w:eastAsia="Times New Roman" w:hAnsi="Arial" w:cs="Arial"/>
          <w:lang w:eastAsia="sl-SI"/>
        </w:rPr>
        <w:t>v dveh (2) enakih izvodih, od katerih prejme vsaka od pogodbenih strank po en (1) izvod.</w:t>
      </w:r>
    </w:p>
    <w:p w14:paraId="2E72A503" w14:textId="77777777" w:rsidR="0030262F" w:rsidRPr="00665A22" w:rsidRDefault="0030262F" w:rsidP="00314920">
      <w:pPr>
        <w:spacing w:after="0"/>
        <w:rPr>
          <w:rFonts w:ascii="Arial" w:eastAsia="Times New Roman" w:hAnsi="Arial" w:cs="Arial"/>
          <w:b/>
          <w:lang w:eastAsia="sl-SI"/>
        </w:rPr>
      </w:pPr>
    </w:p>
    <w:p w14:paraId="15165C8F" w14:textId="77777777" w:rsidR="00526EA3" w:rsidRDefault="00526EA3" w:rsidP="00665A22">
      <w:pPr>
        <w:autoSpaceDE w:val="0"/>
        <w:autoSpaceDN w:val="0"/>
        <w:adjustRightInd w:val="0"/>
        <w:spacing w:after="0"/>
        <w:jc w:val="both"/>
        <w:rPr>
          <w:rFonts w:ascii="Arial" w:eastAsia="Times New Roman" w:hAnsi="Arial" w:cs="Arial"/>
          <w:lang w:eastAsia="sl-SI"/>
        </w:rPr>
      </w:pPr>
    </w:p>
    <w:p w14:paraId="15DEF18E" w14:textId="77777777" w:rsidR="0030262F" w:rsidRPr="00665A22" w:rsidRDefault="0030262F" w:rsidP="005110E1">
      <w:pPr>
        <w:spacing w:after="0"/>
        <w:rPr>
          <w:rFonts w:ascii="Arial" w:eastAsia="Times New Roman" w:hAnsi="Arial" w:cs="Arial"/>
          <w:b/>
          <w:lang w:eastAsia="sl-SI"/>
        </w:rPr>
      </w:pPr>
    </w:p>
    <w:p w14:paraId="24E58750" w14:textId="77777777" w:rsidR="00CC001E" w:rsidRPr="00665A22" w:rsidRDefault="00CC001E" w:rsidP="005110E1">
      <w:pPr>
        <w:spacing w:after="0"/>
        <w:rPr>
          <w:rFonts w:ascii="Arial" w:eastAsia="Times New Roman" w:hAnsi="Arial" w:cs="Arial"/>
          <w:b/>
          <w:lang w:eastAsia="sl-SI"/>
        </w:rPr>
      </w:pPr>
    </w:p>
    <w:p w14:paraId="1484E0C8" w14:textId="77777777" w:rsidR="0030262F" w:rsidRPr="00665A22" w:rsidRDefault="0030262F" w:rsidP="005110E1">
      <w:pPr>
        <w:autoSpaceDE w:val="0"/>
        <w:autoSpaceDN w:val="0"/>
        <w:adjustRightInd w:val="0"/>
        <w:spacing w:after="0"/>
        <w:jc w:val="both"/>
        <w:rPr>
          <w:rFonts w:ascii="Arial" w:eastAsia="Times New Roman" w:hAnsi="Arial" w:cs="Arial"/>
          <w:u w:val="single"/>
          <w:lang w:eastAsia="sl-SI"/>
        </w:rPr>
      </w:pPr>
      <w:r w:rsidRPr="00665A22">
        <w:rPr>
          <w:rFonts w:ascii="Arial" w:eastAsia="Times New Roman" w:hAnsi="Arial" w:cs="Arial"/>
          <w:lang w:eastAsia="sl-SI"/>
        </w:rPr>
        <w:t>Št. pogodbe:</w:t>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lang w:eastAsia="sl-SI"/>
        </w:rPr>
        <w:tab/>
      </w:r>
      <w:r w:rsidRPr="00665A22">
        <w:rPr>
          <w:rFonts w:ascii="Arial" w:eastAsia="Times New Roman" w:hAnsi="Arial" w:cs="Arial"/>
          <w:lang w:eastAsia="sl-SI"/>
        </w:rPr>
        <w:tab/>
        <w:t>Št. pogodbe:</w:t>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p>
    <w:p w14:paraId="48B00E88" w14:textId="6A3869DF" w:rsidR="0030262F" w:rsidRPr="00665A22" w:rsidRDefault="0030262F" w:rsidP="005110E1">
      <w:pPr>
        <w:spacing w:after="0"/>
        <w:rPr>
          <w:rFonts w:ascii="Arial" w:eastAsia="Times New Roman" w:hAnsi="Arial" w:cs="Arial"/>
          <w:lang w:eastAsia="sl-SI"/>
        </w:rPr>
      </w:pP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lang w:eastAsia="sl-SI"/>
        </w:rPr>
        <w:tab/>
      </w:r>
      <w:r w:rsidRPr="00665A22">
        <w:rPr>
          <w:rFonts w:ascii="Arial" w:eastAsia="Times New Roman" w:hAnsi="Arial" w:cs="Arial"/>
          <w:lang w:eastAsia="sl-SI"/>
        </w:rPr>
        <w:tab/>
      </w:r>
      <w:r w:rsidR="00047443">
        <w:rPr>
          <w:rFonts w:ascii="Arial" w:eastAsia="Times New Roman" w:hAnsi="Arial" w:cs="Arial"/>
          <w:lang w:eastAsia="sl-SI"/>
        </w:rPr>
        <w:t>Kranj</w:t>
      </w:r>
      <w:r w:rsidRPr="00665A22">
        <w:rPr>
          <w:rFonts w:ascii="Arial" w:eastAsia="Times New Roman" w:hAnsi="Arial" w:cs="Arial"/>
          <w:lang w:eastAsia="sl-SI"/>
        </w:rPr>
        <w:t xml:space="preserve">, dne: </w:t>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p>
    <w:p w14:paraId="252A41E3" w14:textId="77777777" w:rsidR="0030262F" w:rsidRPr="00665A22" w:rsidRDefault="0030262F" w:rsidP="005110E1">
      <w:pPr>
        <w:spacing w:after="0"/>
        <w:rPr>
          <w:rFonts w:ascii="Arial" w:eastAsia="Times New Roman" w:hAnsi="Arial" w:cs="Arial"/>
          <w:b/>
          <w:lang w:eastAsia="sl-SI"/>
        </w:rPr>
      </w:pPr>
    </w:p>
    <w:p w14:paraId="612E6A12" w14:textId="77777777" w:rsidR="00CC001E" w:rsidRPr="00665A22" w:rsidRDefault="00CC001E" w:rsidP="005110E1">
      <w:pPr>
        <w:spacing w:after="0"/>
        <w:rPr>
          <w:rFonts w:ascii="Arial" w:eastAsia="Times New Roman" w:hAnsi="Arial" w:cs="Arial"/>
          <w:b/>
          <w:lang w:eastAsia="sl-SI"/>
        </w:rPr>
      </w:pPr>
    </w:p>
    <w:p w14:paraId="4CA80EC1" w14:textId="77777777" w:rsidR="0030262F" w:rsidRPr="00665A22" w:rsidRDefault="00A044D0" w:rsidP="005110E1">
      <w:pPr>
        <w:spacing w:after="0"/>
        <w:rPr>
          <w:rFonts w:ascii="Arial" w:eastAsia="Times New Roman" w:hAnsi="Arial" w:cs="Arial"/>
          <w:b/>
          <w:lang w:eastAsia="sl-SI"/>
        </w:rPr>
      </w:pPr>
      <w:r w:rsidRPr="00665A22">
        <w:rPr>
          <w:rFonts w:ascii="Arial" w:eastAsia="Times New Roman" w:hAnsi="Arial" w:cs="Arial"/>
          <w:b/>
          <w:lang w:eastAsia="sl-SI"/>
        </w:rPr>
        <w:t>Izvajale</w:t>
      </w:r>
      <w:r w:rsidR="00E151F4" w:rsidRPr="00665A22">
        <w:rPr>
          <w:rFonts w:ascii="Arial" w:eastAsia="Times New Roman" w:hAnsi="Arial" w:cs="Arial"/>
          <w:b/>
          <w:lang w:eastAsia="sl-SI"/>
        </w:rPr>
        <w:t>c</w:t>
      </w:r>
      <w:r w:rsidR="0030262F" w:rsidRPr="00665A22">
        <w:rPr>
          <w:rFonts w:ascii="Arial" w:eastAsia="Times New Roman" w:hAnsi="Arial" w:cs="Arial"/>
          <w:b/>
          <w:lang w:eastAsia="sl-SI"/>
        </w:rPr>
        <w:t>:</w:t>
      </w:r>
      <w:r w:rsidR="0030262F" w:rsidRPr="00665A22">
        <w:rPr>
          <w:rFonts w:ascii="Arial" w:eastAsia="Times New Roman" w:hAnsi="Arial" w:cs="Arial"/>
          <w:lang w:eastAsia="sl-SI"/>
        </w:rPr>
        <w:tab/>
      </w:r>
      <w:r w:rsidR="0030262F" w:rsidRPr="00665A22">
        <w:rPr>
          <w:rFonts w:ascii="Arial" w:eastAsia="Times New Roman" w:hAnsi="Arial" w:cs="Arial"/>
          <w:lang w:eastAsia="sl-SI"/>
        </w:rPr>
        <w:tab/>
      </w:r>
      <w:r w:rsidR="0030262F" w:rsidRPr="00665A22">
        <w:rPr>
          <w:rFonts w:ascii="Arial" w:eastAsia="Times New Roman" w:hAnsi="Arial" w:cs="Arial"/>
          <w:lang w:eastAsia="sl-SI"/>
        </w:rPr>
        <w:tab/>
      </w:r>
      <w:r w:rsidR="0030262F" w:rsidRPr="00665A22">
        <w:rPr>
          <w:rFonts w:ascii="Arial" w:eastAsia="Times New Roman" w:hAnsi="Arial" w:cs="Arial"/>
          <w:lang w:eastAsia="sl-SI"/>
        </w:rPr>
        <w:tab/>
      </w:r>
      <w:r w:rsidR="0030262F" w:rsidRPr="00665A22">
        <w:rPr>
          <w:rFonts w:ascii="Arial" w:eastAsia="Times New Roman" w:hAnsi="Arial" w:cs="Arial"/>
          <w:lang w:eastAsia="sl-SI"/>
        </w:rPr>
        <w:tab/>
      </w:r>
      <w:r w:rsidR="00E151F4" w:rsidRPr="00665A22">
        <w:rPr>
          <w:rFonts w:ascii="Arial" w:eastAsia="Times New Roman" w:hAnsi="Arial" w:cs="Arial"/>
          <w:lang w:eastAsia="sl-SI"/>
        </w:rPr>
        <w:tab/>
      </w:r>
      <w:r w:rsidR="00DD3ABC" w:rsidRPr="00665A22">
        <w:rPr>
          <w:rFonts w:ascii="Arial" w:eastAsia="Times New Roman" w:hAnsi="Arial" w:cs="Arial"/>
          <w:b/>
          <w:lang w:eastAsia="sl-SI"/>
        </w:rPr>
        <w:t>Naročnik</w:t>
      </w:r>
      <w:r w:rsidR="0030262F" w:rsidRPr="00665A22">
        <w:rPr>
          <w:rFonts w:ascii="Arial" w:eastAsia="Times New Roman" w:hAnsi="Arial" w:cs="Arial"/>
          <w:b/>
          <w:lang w:eastAsia="sl-SI"/>
        </w:rPr>
        <w:t>:</w:t>
      </w:r>
    </w:p>
    <w:p w14:paraId="664AD043" w14:textId="76448EFC" w:rsidR="0030262F" w:rsidRPr="00D77689" w:rsidRDefault="0030262F" w:rsidP="005110E1">
      <w:pPr>
        <w:spacing w:after="0"/>
        <w:rPr>
          <w:rFonts w:ascii="Arial" w:eastAsia="Times New Roman" w:hAnsi="Arial" w:cs="Arial"/>
          <w:lang w:eastAsia="sl-SI"/>
        </w:rPr>
      </w:pPr>
      <w:r w:rsidRPr="00D77689">
        <w:rPr>
          <w:rFonts w:ascii="Arial" w:eastAsia="Times New Roman" w:hAnsi="Arial" w:cs="Arial"/>
          <w:u w:val="single"/>
          <w:lang w:eastAsia="sl-SI"/>
        </w:rPr>
        <w:tab/>
      </w:r>
      <w:r w:rsidRPr="00D77689">
        <w:rPr>
          <w:rFonts w:ascii="Arial" w:eastAsia="Times New Roman" w:hAnsi="Arial" w:cs="Arial"/>
          <w:u w:val="single"/>
          <w:lang w:eastAsia="sl-SI"/>
        </w:rPr>
        <w:tab/>
      </w:r>
      <w:r w:rsidRPr="00D77689">
        <w:rPr>
          <w:rFonts w:ascii="Arial" w:eastAsia="Times New Roman" w:hAnsi="Arial" w:cs="Arial"/>
          <w:u w:val="single"/>
          <w:lang w:eastAsia="sl-SI"/>
        </w:rPr>
        <w:tab/>
      </w:r>
      <w:r w:rsidRPr="00D77689">
        <w:rPr>
          <w:rFonts w:ascii="Arial" w:eastAsia="Times New Roman" w:hAnsi="Arial" w:cs="Arial"/>
          <w:u w:val="single"/>
          <w:lang w:eastAsia="sl-SI"/>
        </w:rPr>
        <w:tab/>
      </w:r>
      <w:r w:rsidRPr="00D77689">
        <w:rPr>
          <w:rFonts w:ascii="Arial" w:eastAsia="Times New Roman" w:hAnsi="Arial" w:cs="Arial"/>
          <w:u w:val="single"/>
          <w:lang w:eastAsia="sl-SI"/>
        </w:rPr>
        <w:tab/>
      </w:r>
      <w:r w:rsidRPr="00D77689">
        <w:rPr>
          <w:rFonts w:ascii="Arial" w:eastAsia="Times New Roman" w:hAnsi="Arial" w:cs="Arial"/>
          <w:i/>
          <w:lang w:eastAsia="sl-SI"/>
        </w:rPr>
        <w:tab/>
      </w:r>
      <w:r w:rsidRPr="00D77689">
        <w:rPr>
          <w:rFonts w:ascii="Arial" w:eastAsia="Times New Roman" w:hAnsi="Arial" w:cs="Arial"/>
          <w:i/>
          <w:lang w:eastAsia="sl-SI"/>
        </w:rPr>
        <w:tab/>
      </w:r>
      <w:r w:rsidR="00047443" w:rsidRPr="00D77689">
        <w:rPr>
          <w:rFonts w:ascii="Arial" w:eastAsia="Times New Roman" w:hAnsi="Arial" w:cs="Arial"/>
          <w:lang w:eastAsia="sl-SI"/>
        </w:rPr>
        <w:t>Osnovna šola Franceta Prešerna</w:t>
      </w:r>
    </w:p>
    <w:p w14:paraId="5F24857C" w14:textId="77777777" w:rsidR="00CC001E" w:rsidRPr="00665A22" w:rsidRDefault="0030262F" w:rsidP="005110E1">
      <w:pPr>
        <w:spacing w:after="0"/>
        <w:rPr>
          <w:rFonts w:ascii="Arial" w:eastAsia="Times New Roman" w:hAnsi="Arial" w:cs="Arial"/>
          <w:b/>
          <w:u w:val="single"/>
          <w:lang w:eastAsia="sl-SI"/>
        </w:rPr>
      </w:pP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lang w:eastAsia="sl-SI"/>
        </w:rPr>
        <w:tab/>
      </w:r>
      <w:r w:rsidRPr="00665A22">
        <w:rPr>
          <w:rFonts w:ascii="Arial" w:eastAsia="Times New Roman" w:hAnsi="Arial" w:cs="Arial"/>
          <w:lang w:eastAsia="sl-SI"/>
        </w:rPr>
        <w:tab/>
      </w:r>
    </w:p>
    <w:p w14:paraId="1721DC83" w14:textId="5E9B577F" w:rsidR="0030262F" w:rsidRPr="00665A22" w:rsidRDefault="0030262F" w:rsidP="005110E1">
      <w:pPr>
        <w:spacing w:after="0"/>
        <w:rPr>
          <w:rFonts w:ascii="Arial" w:eastAsia="Times New Roman" w:hAnsi="Arial" w:cs="Arial"/>
          <w:b/>
          <w:lang w:eastAsia="sl-SI"/>
        </w:rPr>
      </w:pPr>
      <w:r w:rsidRPr="00665A22">
        <w:rPr>
          <w:rFonts w:ascii="Arial" w:eastAsia="Times New Roman" w:hAnsi="Arial" w:cs="Arial"/>
          <w:b/>
          <w:lang w:eastAsia="sl-SI"/>
        </w:rPr>
        <w:t>Direktor / ica:</w:t>
      </w:r>
      <w:r w:rsidRPr="00665A22">
        <w:rPr>
          <w:rFonts w:ascii="Arial" w:eastAsia="Times New Roman" w:hAnsi="Arial" w:cs="Arial"/>
          <w:b/>
          <w:lang w:eastAsia="sl-SI"/>
        </w:rPr>
        <w:tab/>
      </w:r>
      <w:r w:rsidRPr="00665A22">
        <w:rPr>
          <w:rFonts w:ascii="Arial" w:eastAsia="Times New Roman" w:hAnsi="Arial" w:cs="Arial"/>
          <w:b/>
          <w:lang w:eastAsia="sl-SI"/>
        </w:rPr>
        <w:tab/>
      </w:r>
      <w:r w:rsidRPr="00665A22">
        <w:rPr>
          <w:rFonts w:ascii="Arial" w:eastAsia="Times New Roman" w:hAnsi="Arial" w:cs="Arial"/>
          <w:b/>
          <w:lang w:eastAsia="sl-SI"/>
        </w:rPr>
        <w:tab/>
      </w:r>
      <w:r w:rsidRPr="00665A22">
        <w:rPr>
          <w:rFonts w:ascii="Arial" w:eastAsia="Times New Roman" w:hAnsi="Arial" w:cs="Arial"/>
          <w:b/>
          <w:lang w:eastAsia="sl-SI"/>
        </w:rPr>
        <w:tab/>
      </w:r>
      <w:r w:rsidRPr="00665A22">
        <w:rPr>
          <w:rFonts w:ascii="Arial" w:eastAsia="Times New Roman" w:hAnsi="Arial" w:cs="Arial"/>
          <w:b/>
          <w:lang w:eastAsia="sl-SI"/>
        </w:rPr>
        <w:tab/>
      </w:r>
      <w:r w:rsidRPr="00665A22">
        <w:rPr>
          <w:rFonts w:ascii="Arial" w:eastAsia="Times New Roman" w:hAnsi="Arial" w:cs="Arial"/>
          <w:b/>
          <w:lang w:eastAsia="sl-SI"/>
        </w:rPr>
        <w:tab/>
      </w:r>
      <w:r w:rsidR="00047443">
        <w:rPr>
          <w:rFonts w:ascii="Arial" w:eastAsia="Times New Roman" w:hAnsi="Arial" w:cs="Arial"/>
          <w:b/>
          <w:lang w:eastAsia="sl-SI"/>
        </w:rPr>
        <w:t>Ravnatelj</w:t>
      </w:r>
      <w:r w:rsidR="00D77689">
        <w:rPr>
          <w:rFonts w:ascii="Arial" w:eastAsia="Times New Roman" w:hAnsi="Arial" w:cs="Arial"/>
          <w:b/>
          <w:lang w:eastAsia="sl-SI"/>
        </w:rPr>
        <w:t>ica</w:t>
      </w:r>
      <w:r w:rsidRPr="00665A22">
        <w:rPr>
          <w:rFonts w:ascii="Arial" w:eastAsia="Times New Roman" w:hAnsi="Arial" w:cs="Arial"/>
          <w:b/>
          <w:lang w:eastAsia="sl-SI"/>
        </w:rPr>
        <w:t>:</w:t>
      </w:r>
    </w:p>
    <w:p w14:paraId="091547BD" w14:textId="6CB2AFDD" w:rsidR="0030262F" w:rsidRDefault="0030262F" w:rsidP="005110E1">
      <w:pPr>
        <w:spacing w:after="0"/>
        <w:rPr>
          <w:rFonts w:ascii="Arial" w:eastAsia="Times New Roman" w:hAnsi="Arial" w:cs="Arial"/>
          <w:lang w:eastAsia="sl-SI"/>
        </w:rPr>
      </w:pP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u w:val="single"/>
          <w:lang w:eastAsia="sl-SI"/>
        </w:rPr>
        <w:tab/>
      </w:r>
      <w:r w:rsidRPr="00665A22">
        <w:rPr>
          <w:rFonts w:ascii="Arial" w:eastAsia="Times New Roman" w:hAnsi="Arial" w:cs="Arial"/>
          <w:lang w:eastAsia="sl-SI"/>
        </w:rPr>
        <w:tab/>
      </w:r>
      <w:r w:rsidRPr="00665A22">
        <w:rPr>
          <w:rFonts w:ascii="Arial" w:eastAsia="Times New Roman" w:hAnsi="Arial" w:cs="Arial"/>
          <w:lang w:eastAsia="sl-SI"/>
        </w:rPr>
        <w:tab/>
      </w:r>
      <w:r w:rsidR="00D77689">
        <w:rPr>
          <w:rFonts w:ascii="Arial" w:eastAsia="Times New Roman" w:hAnsi="Arial" w:cs="Arial"/>
          <w:lang w:eastAsia="sl-SI"/>
        </w:rPr>
        <w:t>Sonja Grilc</w:t>
      </w:r>
    </w:p>
    <w:p w14:paraId="07B75DE6" w14:textId="2099F21F" w:rsidR="00E82A0C" w:rsidRDefault="00E82A0C" w:rsidP="005110E1">
      <w:pPr>
        <w:spacing w:after="0"/>
        <w:rPr>
          <w:rFonts w:ascii="Arial" w:eastAsia="Times New Roman" w:hAnsi="Arial" w:cs="Arial"/>
          <w:lang w:eastAsia="sl-SI"/>
        </w:rPr>
      </w:pPr>
    </w:p>
    <w:p w14:paraId="4CEA5BE0" w14:textId="77777777" w:rsidR="00E82A0C" w:rsidRPr="00665A22" w:rsidRDefault="00E82A0C" w:rsidP="005110E1">
      <w:pPr>
        <w:spacing w:after="0"/>
        <w:rPr>
          <w:rFonts w:ascii="Arial" w:eastAsia="Times New Roman" w:hAnsi="Arial" w:cs="Arial"/>
          <w:lang w:eastAsia="sl-SI"/>
        </w:rPr>
      </w:pPr>
    </w:p>
    <w:p w14:paraId="613A7616" w14:textId="450844F8" w:rsidR="00150B18" w:rsidRDefault="00150B18" w:rsidP="000F17B1">
      <w:pPr>
        <w:spacing w:after="0"/>
        <w:rPr>
          <w:rFonts w:ascii="Arial" w:eastAsia="Times New Roman" w:hAnsi="Arial" w:cs="Arial"/>
          <w:lang w:eastAsia="sl-SI"/>
        </w:rPr>
      </w:pPr>
    </w:p>
    <w:p w14:paraId="472D483B" w14:textId="77777777" w:rsidR="001A4501" w:rsidRDefault="001A4501" w:rsidP="000F17B1">
      <w:pPr>
        <w:spacing w:after="0"/>
        <w:rPr>
          <w:rFonts w:ascii="Arial" w:eastAsia="Times New Roman" w:hAnsi="Arial" w:cs="Arial"/>
          <w:lang w:eastAsia="sl-SI"/>
        </w:rPr>
      </w:pPr>
    </w:p>
    <w:p w14:paraId="34F3CD15" w14:textId="77777777" w:rsidR="001A4501" w:rsidRDefault="001A4501" w:rsidP="000F17B1">
      <w:pPr>
        <w:spacing w:after="0"/>
        <w:rPr>
          <w:rFonts w:ascii="Arial" w:eastAsia="Times New Roman" w:hAnsi="Arial" w:cs="Arial"/>
          <w:lang w:eastAsia="sl-SI"/>
        </w:rPr>
      </w:pPr>
    </w:p>
    <w:p w14:paraId="53C9EE0F" w14:textId="77777777" w:rsidR="001A4501" w:rsidRDefault="001A4501" w:rsidP="000F17B1">
      <w:pPr>
        <w:spacing w:after="0"/>
        <w:rPr>
          <w:rFonts w:ascii="Arial" w:eastAsia="Times New Roman" w:hAnsi="Arial" w:cs="Arial"/>
          <w:lang w:eastAsia="sl-SI"/>
        </w:rPr>
      </w:pPr>
    </w:p>
    <w:p w14:paraId="1F3B0828" w14:textId="77777777" w:rsidR="001A4501" w:rsidRDefault="001A4501" w:rsidP="000F17B1">
      <w:pPr>
        <w:spacing w:after="0"/>
        <w:rPr>
          <w:rFonts w:ascii="Arial" w:eastAsia="Times New Roman" w:hAnsi="Arial" w:cs="Arial"/>
          <w:lang w:eastAsia="sl-SI"/>
        </w:rPr>
      </w:pPr>
    </w:p>
    <w:p w14:paraId="4E8CD676" w14:textId="77777777" w:rsidR="001A4501" w:rsidRDefault="001A4501" w:rsidP="000F17B1">
      <w:pPr>
        <w:spacing w:after="0"/>
        <w:rPr>
          <w:rFonts w:ascii="Arial" w:eastAsia="Times New Roman" w:hAnsi="Arial" w:cs="Arial"/>
          <w:lang w:eastAsia="sl-SI"/>
        </w:rPr>
      </w:pPr>
    </w:p>
    <w:p w14:paraId="4D38287A" w14:textId="77777777" w:rsidR="001A4501" w:rsidRDefault="001A4501" w:rsidP="000F17B1">
      <w:pPr>
        <w:spacing w:after="0"/>
        <w:rPr>
          <w:rFonts w:ascii="Arial" w:eastAsia="Times New Roman" w:hAnsi="Arial" w:cs="Arial"/>
          <w:lang w:eastAsia="sl-SI"/>
        </w:rPr>
      </w:pPr>
    </w:p>
    <w:p w14:paraId="05F916F2" w14:textId="77777777" w:rsidR="001A4501" w:rsidRDefault="001A4501" w:rsidP="000F17B1">
      <w:pPr>
        <w:spacing w:after="0"/>
        <w:rPr>
          <w:rFonts w:ascii="Arial" w:eastAsia="Times New Roman" w:hAnsi="Arial" w:cs="Arial"/>
          <w:lang w:eastAsia="sl-SI"/>
        </w:rPr>
      </w:pPr>
    </w:p>
    <w:p w14:paraId="40BBCADD" w14:textId="77777777" w:rsidR="001A4501" w:rsidRDefault="001A4501" w:rsidP="000F17B1">
      <w:pPr>
        <w:spacing w:after="0"/>
        <w:rPr>
          <w:rFonts w:ascii="Arial" w:eastAsia="Times New Roman" w:hAnsi="Arial" w:cs="Arial"/>
          <w:lang w:eastAsia="sl-SI"/>
        </w:rPr>
      </w:pPr>
    </w:p>
    <w:p w14:paraId="78932D0A" w14:textId="77777777" w:rsidR="001A4501" w:rsidRDefault="001A4501" w:rsidP="000F17B1">
      <w:pPr>
        <w:spacing w:after="0"/>
        <w:rPr>
          <w:rFonts w:ascii="Arial" w:eastAsia="Times New Roman" w:hAnsi="Arial" w:cs="Arial"/>
          <w:lang w:eastAsia="sl-SI"/>
        </w:rPr>
      </w:pPr>
    </w:p>
    <w:p w14:paraId="7B51EFA9" w14:textId="77777777" w:rsidR="001A4501" w:rsidRDefault="001A4501" w:rsidP="000F17B1">
      <w:pPr>
        <w:spacing w:after="0"/>
        <w:rPr>
          <w:rFonts w:ascii="Arial" w:eastAsia="Times New Roman" w:hAnsi="Arial" w:cs="Arial"/>
          <w:lang w:eastAsia="sl-SI"/>
        </w:rPr>
      </w:pPr>
    </w:p>
    <w:p w14:paraId="49BF3230" w14:textId="77777777" w:rsidR="001A4501" w:rsidRDefault="001A4501" w:rsidP="000F17B1">
      <w:pPr>
        <w:spacing w:after="0"/>
        <w:rPr>
          <w:rFonts w:ascii="Arial" w:eastAsia="Times New Roman" w:hAnsi="Arial" w:cs="Arial"/>
          <w:lang w:eastAsia="sl-SI"/>
        </w:rPr>
      </w:pPr>
    </w:p>
    <w:p w14:paraId="49E9C0DE" w14:textId="77777777" w:rsidR="001A4501" w:rsidRDefault="001A4501" w:rsidP="000F17B1">
      <w:pPr>
        <w:spacing w:after="0"/>
        <w:rPr>
          <w:rFonts w:ascii="Arial" w:eastAsia="Times New Roman" w:hAnsi="Arial" w:cs="Arial"/>
          <w:lang w:eastAsia="sl-SI"/>
        </w:rPr>
      </w:pPr>
    </w:p>
    <w:p w14:paraId="33683F8D" w14:textId="77777777" w:rsidR="00F2310F" w:rsidRDefault="00F2310F" w:rsidP="000F17B1">
      <w:pPr>
        <w:spacing w:after="0"/>
        <w:rPr>
          <w:rFonts w:ascii="Arial" w:eastAsia="Times New Roman" w:hAnsi="Arial" w:cs="Arial"/>
          <w:lang w:eastAsia="sl-SI"/>
        </w:rPr>
      </w:pPr>
    </w:p>
    <w:p w14:paraId="5325FE97" w14:textId="77777777" w:rsidR="00F2310F" w:rsidRDefault="00F2310F" w:rsidP="000F17B1">
      <w:pPr>
        <w:spacing w:after="0"/>
        <w:rPr>
          <w:rFonts w:ascii="Arial" w:eastAsia="Times New Roman" w:hAnsi="Arial" w:cs="Arial"/>
          <w:lang w:eastAsia="sl-SI"/>
        </w:rPr>
      </w:pPr>
    </w:p>
    <w:p w14:paraId="154FDE02" w14:textId="77777777" w:rsidR="00F2310F" w:rsidRDefault="00F2310F" w:rsidP="000F17B1">
      <w:pPr>
        <w:spacing w:after="0"/>
        <w:rPr>
          <w:rFonts w:ascii="Arial" w:eastAsia="Times New Roman" w:hAnsi="Arial" w:cs="Arial"/>
          <w:lang w:eastAsia="sl-SI"/>
        </w:rPr>
      </w:pPr>
    </w:p>
    <w:p w14:paraId="322C61C5" w14:textId="77777777" w:rsidR="00F2310F" w:rsidRDefault="00F2310F" w:rsidP="000F17B1">
      <w:pPr>
        <w:spacing w:after="0"/>
        <w:rPr>
          <w:rFonts w:ascii="Arial" w:eastAsia="Times New Roman" w:hAnsi="Arial" w:cs="Arial"/>
          <w:lang w:eastAsia="sl-SI"/>
        </w:rPr>
      </w:pPr>
    </w:p>
    <w:p w14:paraId="493E6867" w14:textId="77777777" w:rsidR="00F2310F" w:rsidRDefault="00F2310F" w:rsidP="000F17B1">
      <w:pPr>
        <w:spacing w:after="0"/>
        <w:rPr>
          <w:rFonts w:ascii="Arial" w:eastAsia="Times New Roman" w:hAnsi="Arial" w:cs="Arial"/>
          <w:lang w:eastAsia="sl-SI"/>
        </w:rPr>
      </w:pPr>
    </w:p>
    <w:p w14:paraId="5639C8C8" w14:textId="77777777" w:rsidR="00F2310F" w:rsidRDefault="00F2310F" w:rsidP="000F17B1">
      <w:pPr>
        <w:spacing w:after="0"/>
        <w:rPr>
          <w:rFonts w:ascii="Arial" w:eastAsia="Times New Roman" w:hAnsi="Arial" w:cs="Arial"/>
          <w:lang w:eastAsia="sl-SI"/>
        </w:rPr>
      </w:pPr>
    </w:p>
    <w:p w14:paraId="6BCB8A2E" w14:textId="77777777" w:rsidR="00F2310F" w:rsidRDefault="00F2310F" w:rsidP="000F17B1">
      <w:pPr>
        <w:spacing w:after="0"/>
        <w:rPr>
          <w:rFonts w:ascii="Arial" w:eastAsia="Times New Roman" w:hAnsi="Arial" w:cs="Arial"/>
          <w:lang w:eastAsia="sl-SI"/>
        </w:rPr>
      </w:pPr>
    </w:p>
    <w:p w14:paraId="434963CE" w14:textId="77777777" w:rsidR="00F2310F" w:rsidRDefault="00F2310F" w:rsidP="000F17B1">
      <w:pPr>
        <w:spacing w:after="0"/>
        <w:rPr>
          <w:rFonts w:ascii="Arial" w:eastAsia="Times New Roman" w:hAnsi="Arial" w:cs="Arial"/>
          <w:lang w:eastAsia="sl-SI"/>
        </w:rPr>
      </w:pPr>
    </w:p>
    <w:p w14:paraId="545C708F" w14:textId="77777777" w:rsidR="00F2310F" w:rsidRDefault="00F2310F" w:rsidP="000F17B1">
      <w:pPr>
        <w:spacing w:after="0"/>
        <w:rPr>
          <w:rFonts w:ascii="Arial" w:eastAsia="Times New Roman" w:hAnsi="Arial" w:cs="Arial"/>
          <w:lang w:eastAsia="sl-SI"/>
        </w:rPr>
      </w:pPr>
    </w:p>
    <w:p w14:paraId="171F610F" w14:textId="77777777" w:rsidR="00F2310F" w:rsidRDefault="00F2310F" w:rsidP="000F17B1">
      <w:pPr>
        <w:spacing w:after="0"/>
        <w:rPr>
          <w:rFonts w:ascii="Arial" w:eastAsia="Times New Roman" w:hAnsi="Arial" w:cs="Arial"/>
          <w:lang w:eastAsia="sl-SI"/>
        </w:rPr>
      </w:pPr>
    </w:p>
    <w:p w14:paraId="5B654AC4" w14:textId="77777777" w:rsidR="00F2310F" w:rsidRDefault="00F2310F" w:rsidP="000F17B1">
      <w:pPr>
        <w:spacing w:after="0"/>
        <w:rPr>
          <w:rFonts w:ascii="Arial" w:eastAsia="Times New Roman" w:hAnsi="Arial" w:cs="Arial"/>
          <w:lang w:eastAsia="sl-SI"/>
        </w:rPr>
      </w:pPr>
    </w:p>
    <w:p w14:paraId="7E660244" w14:textId="77777777" w:rsidR="00F2310F" w:rsidRDefault="00F2310F" w:rsidP="000F17B1">
      <w:pPr>
        <w:spacing w:after="0"/>
        <w:rPr>
          <w:rFonts w:ascii="Arial" w:eastAsia="Times New Roman" w:hAnsi="Arial" w:cs="Arial"/>
          <w:lang w:eastAsia="sl-SI"/>
        </w:rPr>
      </w:pPr>
    </w:p>
    <w:p w14:paraId="713C01C8" w14:textId="77777777" w:rsidR="00F2310F" w:rsidRDefault="00F2310F" w:rsidP="000F17B1">
      <w:pPr>
        <w:spacing w:after="0"/>
        <w:rPr>
          <w:rFonts w:ascii="Arial" w:eastAsia="Times New Roman" w:hAnsi="Arial" w:cs="Arial"/>
          <w:lang w:eastAsia="sl-SI"/>
        </w:rPr>
      </w:pPr>
    </w:p>
    <w:p w14:paraId="4CB05F0C" w14:textId="77777777" w:rsidR="00F2310F" w:rsidRDefault="00F2310F" w:rsidP="000F17B1">
      <w:pPr>
        <w:spacing w:after="0"/>
        <w:rPr>
          <w:rFonts w:ascii="Arial" w:eastAsia="Times New Roman" w:hAnsi="Arial" w:cs="Arial"/>
          <w:lang w:eastAsia="sl-SI"/>
        </w:rPr>
      </w:pPr>
    </w:p>
    <w:p w14:paraId="6AE76CD7" w14:textId="77777777" w:rsidR="00F2310F" w:rsidRDefault="00F2310F" w:rsidP="000F17B1">
      <w:pPr>
        <w:spacing w:after="0"/>
        <w:rPr>
          <w:rFonts w:ascii="Arial" w:eastAsia="Times New Roman" w:hAnsi="Arial" w:cs="Arial"/>
          <w:lang w:eastAsia="sl-SI"/>
        </w:rPr>
      </w:pPr>
    </w:p>
    <w:p w14:paraId="0FA4A81B" w14:textId="77777777" w:rsidR="00F2310F" w:rsidRDefault="00F2310F" w:rsidP="000F17B1">
      <w:pPr>
        <w:spacing w:after="0"/>
        <w:rPr>
          <w:rFonts w:ascii="Arial" w:eastAsia="Times New Roman" w:hAnsi="Arial" w:cs="Arial"/>
          <w:lang w:eastAsia="sl-SI"/>
        </w:rPr>
      </w:pPr>
    </w:p>
    <w:p w14:paraId="1F638FD6" w14:textId="77777777" w:rsidR="00F2310F" w:rsidRDefault="00F2310F" w:rsidP="000F17B1">
      <w:pPr>
        <w:spacing w:after="0"/>
        <w:rPr>
          <w:rFonts w:ascii="Arial" w:eastAsia="Times New Roman" w:hAnsi="Arial" w:cs="Arial"/>
          <w:lang w:eastAsia="sl-SI"/>
        </w:rPr>
      </w:pPr>
    </w:p>
    <w:p w14:paraId="79CD460D" w14:textId="77777777" w:rsidR="00F2310F" w:rsidRDefault="00F2310F" w:rsidP="000F17B1">
      <w:pPr>
        <w:spacing w:after="0"/>
        <w:rPr>
          <w:rFonts w:ascii="Arial" w:eastAsia="Times New Roman" w:hAnsi="Arial" w:cs="Arial"/>
          <w:lang w:eastAsia="sl-SI"/>
        </w:rPr>
      </w:pPr>
    </w:p>
    <w:p w14:paraId="0F366380" w14:textId="77777777" w:rsidR="00F2310F" w:rsidRDefault="00F2310F" w:rsidP="000F17B1">
      <w:pPr>
        <w:spacing w:after="0"/>
        <w:rPr>
          <w:rFonts w:ascii="Arial" w:eastAsia="Times New Roman" w:hAnsi="Arial" w:cs="Arial"/>
          <w:lang w:eastAsia="sl-SI"/>
        </w:rPr>
      </w:pPr>
    </w:p>
    <w:p w14:paraId="2A9836B9" w14:textId="77777777" w:rsidR="00F2310F" w:rsidRDefault="00F2310F" w:rsidP="000F17B1">
      <w:pPr>
        <w:spacing w:after="0"/>
        <w:rPr>
          <w:rFonts w:ascii="Arial" w:eastAsia="Times New Roman" w:hAnsi="Arial" w:cs="Arial"/>
          <w:lang w:eastAsia="sl-SI"/>
        </w:rPr>
      </w:pPr>
    </w:p>
    <w:p w14:paraId="15EAF9FB" w14:textId="77777777" w:rsidR="00F2310F" w:rsidRDefault="00F2310F" w:rsidP="000F17B1">
      <w:pPr>
        <w:spacing w:after="0"/>
        <w:rPr>
          <w:rFonts w:ascii="Arial" w:eastAsia="Times New Roman" w:hAnsi="Arial" w:cs="Arial"/>
          <w:lang w:eastAsia="sl-SI"/>
        </w:rPr>
      </w:pPr>
    </w:p>
    <w:p w14:paraId="6A85D73A" w14:textId="77777777" w:rsidR="00F2310F" w:rsidRDefault="00F2310F" w:rsidP="000F17B1">
      <w:pPr>
        <w:spacing w:after="0"/>
        <w:rPr>
          <w:rFonts w:ascii="Arial" w:eastAsia="Times New Roman" w:hAnsi="Arial" w:cs="Arial"/>
          <w:lang w:eastAsia="sl-SI"/>
        </w:rPr>
      </w:pPr>
    </w:p>
    <w:p w14:paraId="05D02DF3" w14:textId="77777777" w:rsidR="00F2310F" w:rsidRDefault="00F2310F" w:rsidP="000F17B1">
      <w:pPr>
        <w:spacing w:after="0"/>
        <w:rPr>
          <w:rFonts w:ascii="Arial" w:eastAsia="Times New Roman" w:hAnsi="Arial" w:cs="Arial"/>
          <w:lang w:eastAsia="sl-SI"/>
        </w:rPr>
      </w:pPr>
    </w:p>
    <w:p w14:paraId="1D010482" w14:textId="77777777" w:rsidR="00F2310F" w:rsidRDefault="00F2310F" w:rsidP="000F17B1">
      <w:pPr>
        <w:spacing w:after="0"/>
        <w:rPr>
          <w:rFonts w:ascii="Arial" w:eastAsia="Times New Roman" w:hAnsi="Arial" w:cs="Arial"/>
          <w:lang w:eastAsia="sl-SI"/>
        </w:rPr>
      </w:pPr>
    </w:p>
    <w:p w14:paraId="2EE40FDA" w14:textId="77777777" w:rsidR="001A4501" w:rsidRDefault="001A4501" w:rsidP="000F17B1">
      <w:pPr>
        <w:spacing w:after="0"/>
        <w:rPr>
          <w:rFonts w:ascii="Arial" w:eastAsia="Times New Roman" w:hAnsi="Arial" w:cs="Arial"/>
          <w:lang w:eastAsia="sl-SI"/>
        </w:rPr>
      </w:pPr>
    </w:p>
    <w:p w14:paraId="1976111D" w14:textId="77777777" w:rsidR="001A4501" w:rsidRDefault="001A4501" w:rsidP="000F17B1">
      <w:pPr>
        <w:spacing w:after="0"/>
        <w:rPr>
          <w:rFonts w:ascii="Arial" w:eastAsia="Times New Roman" w:hAnsi="Arial" w:cs="Arial"/>
          <w:lang w:eastAsia="sl-SI"/>
        </w:rPr>
      </w:pPr>
    </w:p>
    <w:p w14:paraId="694AB05D" w14:textId="715CCA8E" w:rsidR="003E4AB7" w:rsidRDefault="003E4AB7" w:rsidP="000F17B1">
      <w:pPr>
        <w:spacing w:after="0"/>
        <w:rPr>
          <w:rFonts w:ascii="Arial" w:eastAsia="Times New Roman" w:hAnsi="Arial" w:cs="Arial"/>
          <w:lang w:eastAsia="sl-SI"/>
        </w:rPr>
      </w:pPr>
    </w:p>
    <w:p w14:paraId="0FD3A393" w14:textId="4536E6CA" w:rsidR="003E4AB7" w:rsidRDefault="003E4AB7" w:rsidP="000F17B1">
      <w:pPr>
        <w:spacing w:after="0"/>
        <w:rPr>
          <w:rFonts w:ascii="Arial" w:eastAsia="Times New Roman" w:hAnsi="Arial" w:cs="Arial"/>
          <w:lang w:eastAsia="sl-SI"/>
        </w:rPr>
      </w:pPr>
    </w:p>
    <w:p w14:paraId="6640A98C" w14:textId="59B55BB7" w:rsidR="003E4AB7" w:rsidRDefault="003E4AB7" w:rsidP="000F17B1">
      <w:pPr>
        <w:spacing w:after="0"/>
        <w:rPr>
          <w:rFonts w:ascii="Arial" w:eastAsia="Times New Roman" w:hAnsi="Arial" w:cs="Arial"/>
          <w:lang w:eastAsia="sl-SI"/>
        </w:rPr>
      </w:pPr>
    </w:p>
    <w:p w14:paraId="22E946EB" w14:textId="2E99D982" w:rsidR="008B37B2" w:rsidRPr="00E82A0C" w:rsidRDefault="008B37B2" w:rsidP="008B37B2">
      <w:pPr>
        <w:jc w:val="right"/>
        <w:rPr>
          <w:rFonts w:ascii="Arial" w:hAnsi="Arial" w:cs="Arial"/>
          <w:bCs/>
        </w:rPr>
      </w:pPr>
      <w:r w:rsidRPr="00E82A0C">
        <w:rPr>
          <w:rFonts w:ascii="Arial" w:hAnsi="Arial" w:cs="Arial"/>
          <w:bCs/>
        </w:rPr>
        <w:t>OBRAZEC</w:t>
      </w:r>
      <w:r w:rsidR="00096748">
        <w:rPr>
          <w:rFonts w:ascii="Arial" w:hAnsi="Arial" w:cs="Arial"/>
          <w:bCs/>
        </w:rPr>
        <w:t>-</w:t>
      </w:r>
      <w:r w:rsidRPr="00E82A0C">
        <w:rPr>
          <w:rFonts w:ascii="Arial" w:hAnsi="Arial" w:cs="Arial"/>
          <w:bCs/>
        </w:rPr>
        <w:t xml:space="preserve"> </w:t>
      </w:r>
      <w:r w:rsidR="00E82A0C" w:rsidRPr="00E82A0C">
        <w:rPr>
          <w:rFonts w:ascii="Arial" w:hAnsi="Arial" w:cs="Arial"/>
          <w:bCs/>
        </w:rPr>
        <w:t>5</w:t>
      </w:r>
    </w:p>
    <w:p w14:paraId="522885F7" w14:textId="77777777" w:rsidR="00CD6876" w:rsidRDefault="00CD6876" w:rsidP="008B37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p>
    <w:p w14:paraId="0B069D98" w14:textId="77777777" w:rsidR="00CD6876" w:rsidRDefault="00CD6876" w:rsidP="008B37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p>
    <w:p w14:paraId="6FB5A5FC" w14:textId="77A83503" w:rsidR="008B37B2" w:rsidRPr="00E82A0C" w:rsidRDefault="008B37B2" w:rsidP="008B37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r w:rsidRPr="00E82A0C">
        <w:rPr>
          <w:rFonts w:ascii="Arial" w:hAnsi="Arial" w:cs="Arial"/>
          <w:b/>
        </w:rPr>
        <w:t>IZJAVA O PREDLOŽITVI BIANCO MENIC Z MENIČNO IZJAVO ZA DOBRO IZVEDBO POGODBENIH OBVEZNOSTI</w:t>
      </w:r>
    </w:p>
    <w:p w14:paraId="26ADB7C0" w14:textId="77777777" w:rsidR="008B37B2" w:rsidRPr="00E82A0C" w:rsidRDefault="008B37B2" w:rsidP="008B37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p>
    <w:p w14:paraId="716EF652" w14:textId="77777777" w:rsidR="008B37B2" w:rsidRPr="00E82A0C" w:rsidRDefault="008B37B2" w:rsidP="008B37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p>
    <w:p w14:paraId="0A916A2B" w14:textId="6FF544FA" w:rsidR="008B37B2" w:rsidRPr="00E82A0C" w:rsidRDefault="008B37B2" w:rsidP="008B37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E82A0C">
        <w:rPr>
          <w:rFonts w:ascii="Arial" w:hAnsi="Arial" w:cs="Arial"/>
        </w:rPr>
        <w:t>Ponudnik____________________________________________________________</w:t>
      </w:r>
      <w:r w:rsidR="00AD2CA1">
        <w:rPr>
          <w:rFonts w:ascii="Arial" w:hAnsi="Arial" w:cs="Arial"/>
        </w:rPr>
        <w:t>______</w:t>
      </w:r>
    </w:p>
    <w:p w14:paraId="07A2987D" w14:textId="70DA8DBA" w:rsidR="008B37B2" w:rsidRPr="00E82A0C" w:rsidRDefault="008B37B2" w:rsidP="00E82A0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82A0C">
        <w:rPr>
          <w:rFonts w:ascii="Arial" w:hAnsi="Arial" w:cs="Arial"/>
        </w:rPr>
        <w:t>izjavljamo, v kolikor bomo pozvani k podpisu pogodbe, najkasneje v 5 (petih) dneh po podpisu pogodbe po javnem razpisu »</w:t>
      </w:r>
      <w:r w:rsidR="00E82A0C">
        <w:rPr>
          <w:rFonts w:ascii="Arial" w:eastAsia="Times New Roman" w:hAnsi="Arial" w:cs="Arial"/>
          <w:b/>
          <w:bCs/>
          <w:lang w:eastAsia="sl-SI"/>
        </w:rPr>
        <w:t>PRIPRAVA IN DOSTAVA DNEVNIH OBROKOV ZA UČENCE IN ZAPOSLENE NA OSNOVNI ŠOLI FRANCETA PREŠERNA ZA DOBO 48 MESECEV</w:t>
      </w:r>
      <w:r w:rsidRPr="00E82A0C">
        <w:rPr>
          <w:rFonts w:ascii="Arial" w:hAnsi="Arial" w:cs="Arial"/>
        </w:rPr>
        <w:t>«, ki je objavljen na Portalu javnih naročil pri Uradnem listu RS, oznaka naročila JN______/202</w:t>
      </w:r>
      <w:r w:rsidR="00D77689">
        <w:rPr>
          <w:rFonts w:ascii="Arial" w:hAnsi="Arial" w:cs="Arial"/>
        </w:rPr>
        <w:t>6</w:t>
      </w:r>
      <w:r w:rsidRPr="00E82A0C">
        <w:rPr>
          <w:rFonts w:ascii="Arial" w:hAnsi="Arial" w:cs="Arial"/>
        </w:rPr>
        <w:t xml:space="preserve"> z dne __________ in v Dopolnilu k Uradnemu listu Evropske unije pod št. objave ______________ z dne ____________, predložili  tri (3) bianco menice z menično izjavo za dobro izvedbo pogodbenih obveznosti v višini </w:t>
      </w:r>
      <w:r w:rsidR="00FE795A">
        <w:rPr>
          <w:rFonts w:ascii="Arial" w:hAnsi="Arial" w:cs="Arial"/>
        </w:rPr>
        <w:t xml:space="preserve">pet </w:t>
      </w:r>
      <w:r w:rsidRPr="00E82A0C">
        <w:rPr>
          <w:rFonts w:ascii="Arial" w:hAnsi="Arial" w:cs="Arial"/>
        </w:rPr>
        <w:t>(</w:t>
      </w:r>
      <w:r w:rsidR="00E82A0C">
        <w:rPr>
          <w:rFonts w:ascii="Arial" w:hAnsi="Arial" w:cs="Arial"/>
        </w:rPr>
        <w:t>5</w:t>
      </w:r>
      <w:r w:rsidRPr="00E82A0C">
        <w:rPr>
          <w:rFonts w:ascii="Arial" w:hAnsi="Arial" w:cs="Arial"/>
        </w:rPr>
        <w:t xml:space="preserve">) % bruto pogodbene cene in z veljavnostjo </w:t>
      </w:r>
      <w:r w:rsidR="00FE795A">
        <w:rPr>
          <w:rFonts w:ascii="Arial" w:hAnsi="Arial" w:cs="Arial"/>
        </w:rPr>
        <w:t>trideset</w:t>
      </w:r>
      <w:r w:rsidRPr="00E82A0C">
        <w:rPr>
          <w:rFonts w:ascii="Arial" w:hAnsi="Arial" w:cs="Arial"/>
        </w:rPr>
        <w:t xml:space="preserve"> (</w:t>
      </w:r>
      <w:r w:rsidR="00E82A0C">
        <w:rPr>
          <w:rFonts w:ascii="Arial" w:hAnsi="Arial" w:cs="Arial"/>
        </w:rPr>
        <w:t>30</w:t>
      </w:r>
      <w:r w:rsidRPr="00E82A0C">
        <w:rPr>
          <w:rFonts w:ascii="Arial" w:hAnsi="Arial" w:cs="Arial"/>
        </w:rPr>
        <w:t xml:space="preserve">) dni po izteku veljavnosti pogodbe. </w:t>
      </w:r>
    </w:p>
    <w:p w14:paraId="03C0B4FA" w14:textId="77777777" w:rsidR="008B37B2" w:rsidRPr="00E82A0C" w:rsidRDefault="008B37B2" w:rsidP="00E82A0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46C0146C" w14:textId="77777777" w:rsidR="00AD2CA1" w:rsidRDefault="008B37B2" w:rsidP="00AD2CA1">
      <w:pPr>
        <w:jc w:val="both"/>
        <w:rPr>
          <w:rFonts w:ascii="Arial" w:hAnsi="Arial" w:cs="Arial"/>
        </w:rPr>
      </w:pPr>
      <w:r w:rsidRPr="00E82A0C">
        <w:rPr>
          <w:rFonts w:ascii="Arial" w:hAnsi="Arial" w:cs="Arial"/>
        </w:rPr>
        <w:t>Ponudnik ____________________________________________________________________</w:t>
      </w:r>
      <w:r w:rsidR="00AD2CA1">
        <w:rPr>
          <w:rFonts w:ascii="Arial" w:hAnsi="Arial" w:cs="Arial"/>
        </w:rPr>
        <w:t>______</w:t>
      </w:r>
    </w:p>
    <w:p w14:paraId="0840E893" w14:textId="51DC55EA" w:rsidR="008B37B2" w:rsidRDefault="008B37B2" w:rsidP="00AD2CA1">
      <w:pPr>
        <w:jc w:val="both"/>
        <w:rPr>
          <w:rFonts w:ascii="Arial" w:hAnsi="Arial" w:cs="Arial"/>
        </w:rPr>
      </w:pPr>
      <w:r w:rsidRPr="00E82A0C">
        <w:rPr>
          <w:rFonts w:ascii="Arial" w:hAnsi="Arial" w:cs="Arial"/>
        </w:rPr>
        <w:t>(navesti naziv in naslov) izjavljam pod kazensko in materialno odgovornostjo, da bom v primeru podpisa pogodbe v zahtevanem roku predložil finančno zavarovanje za dobro izvedbo pogodbenih obveznosti iz tega razpisnega obrazca.</w:t>
      </w:r>
    </w:p>
    <w:p w14:paraId="5AB78E12" w14:textId="77777777" w:rsidR="00D939D4" w:rsidRDefault="00D939D4" w:rsidP="00AD2CA1">
      <w:pPr>
        <w:jc w:val="both"/>
        <w:rPr>
          <w:rFonts w:ascii="Arial" w:hAnsi="Arial" w:cs="Arial"/>
        </w:rPr>
      </w:pPr>
    </w:p>
    <w:p w14:paraId="6F97683C" w14:textId="77777777" w:rsidR="00D939D4" w:rsidRDefault="00D939D4" w:rsidP="00AD2CA1">
      <w:pPr>
        <w:jc w:val="both"/>
        <w:rPr>
          <w:rFonts w:ascii="Arial" w:hAnsi="Arial" w:cs="Arial"/>
        </w:rPr>
      </w:pPr>
    </w:p>
    <w:p w14:paraId="304D6371" w14:textId="77777777" w:rsidR="00D939D4" w:rsidRDefault="00D939D4" w:rsidP="00AD2CA1">
      <w:pPr>
        <w:jc w:val="both"/>
        <w:rPr>
          <w:rFonts w:ascii="Arial" w:hAnsi="Arial" w:cs="Arial"/>
        </w:rPr>
      </w:pPr>
    </w:p>
    <w:p w14:paraId="4B7F0B87" w14:textId="77777777" w:rsidR="00D939D4" w:rsidRDefault="00D939D4" w:rsidP="00AD2CA1">
      <w:pPr>
        <w:jc w:val="both"/>
        <w:rPr>
          <w:rFonts w:ascii="Arial" w:hAnsi="Arial" w:cs="Arial"/>
        </w:rPr>
      </w:pPr>
    </w:p>
    <w:p w14:paraId="25E9F833" w14:textId="77777777" w:rsidR="00D939D4" w:rsidRDefault="00D939D4" w:rsidP="00AD2CA1">
      <w:pPr>
        <w:jc w:val="both"/>
        <w:rPr>
          <w:rFonts w:ascii="Arial" w:hAnsi="Arial" w:cs="Arial"/>
        </w:rPr>
      </w:pPr>
    </w:p>
    <w:p w14:paraId="0046BCCA" w14:textId="77777777" w:rsidR="00D939D4" w:rsidRDefault="00D939D4" w:rsidP="00AD2CA1">
      <w:pPr>
        <w:jc w:val="both"/>
        <w:rPr>
          <w:rFonts w:ascii="Arial" w:hAnsi="Arial" w:cs="Arial"/>
        </w:rPr>
      </w:pPr>
    </w:p>
    <w:p w14:paraId="0CE17544" w14:textId="77777777" w:rsidR="00D939D4" w:rsidRDefault="00D939D4" w:rsidP="00AD2CA1">
      <w:pPr>
        <w:jc w:val="both"/>
        <w:rPr>
          <w:rFonts w:ascii="Arial" w:hAnsi="Arial" w:cs="Arial"/>
        </w:rPr>
      </w:pPr>
    </w:p>
    <w:p w14:paraId="33C205F6" w14:textId="77777777" w:rsidR="00D939D4" w:rsidRDefault="00D939D4" w:rsidP="00AD2CA1">
      <w:pPr>
        <w:jc w:val="both"/>
        <w:rPr>
          <w:rFonts w:ascii="Arial" w:hAnsi="Arial" w:cs="Arial"/>
        </w:rPr>
      </w:pPr>
    </w:p>
    <w:p w14:paraId="783897BA" w14:textId="77777777" w:rsidR="00D939D4" w:rsidRDefault="00D939D4" w:rsidP="00AD2CA1">
      <w:pPr>
        <w:jc w:val="both"/>
        <w:rPr>
          <w:rFonts w:ascii="Arial" w:hAnsi="Arial" w:cs="Arial"/>
        </w:rPr>
      </w:pPr>
    </w:p>
    <w:p w14:paraId="5CDC48B6" w14:textId="77777777" w:rsidR="00D939D4" w:rsidRDefault="00D939D4" w:rsidP="00AD2CA1">
      <w:pPr>
        <w:jc w:val="both"/>
        <w:rPr>
          <w:rFonts w:ascii="Arial" w:hAnsi="Arial" w:cs="Arial"/>
        </w:rPr>
      </w:pPr>
    </w:p>
    <w:p w14:paraId="2FF6EE1E" w14:textId="77777777" w:rsidR="00D939D4" w:rsidRDefault="00D939D4" w:rsidP="00AD2CA1">
      <w:pPr>
        <w:jc w:val="both"/>
        <w:rPr>
          <w:rFonts w:ascii="Arial" w:hAnsi="Arial" w:cs="Arial"/>
        </w:rPr>
      </w:pPr>
    </w:p>
    <w:p w14:paraId="087C841C" w14:textId="77777777" w:rsidR="00D939D4" w:rsidRPr="00E82A0C" w:rsidRDefault="00D939D4" w:rsidP="00AD2CA1">
      <w:pPr>
        <w:jc w:val="both"/>
        <w:rPr>
          <w:rFonts w:ascii="Arial" w:hAnsi="Arial" w:cs="Arial"/>
        </w:rPr>
      </w:pPr>
    </w:p>
    <w:p w14:paraId="580137B6" w14:textId="77777777" w:rsidR="00EC039C" w:rsidRDefault="00EC039C" w:rsidP="007D56ED">
      <w:pPr>
        <w:spacing w:after="0"/>
        <w:rPr>
          <w:rFonts w:ascii="Arial" w:eastAsia="Times New Roman" w:hAnsi="Arial" w:cs="Arial"/>
          <w:lang w:eastAsia="sl-SI"/>
        </w:rPr>
      </w:pPr>
    </w:p>
    <w:p w14:paraId="6AA6B640" w14:textId="1B84FD97" w:rsidR="002B2187" w:rsidRDefault="002B2187" w:rsidP="002B2187">
      <w:pPr>
        <w:spacing w:after="0"/>
        <w:jc w:val="right"/>
        <w:rPr>
          <w:rFonts w:ascii="Arial" w:eastAsia="Times New Roman" w:hAnsi="Arial" w:cs="Arial"/>
          <w:lang w:eastAsia="sl-SI"/>
        </w:rPr>
      </w:pPr>
      <w:r>
        <w:rPr>
          <w:rFonts w:ascii="Arial" w:eastAsia="Times New Roman" w:hAnsi="Arial" w:cs="Arial"/>
          <w:lang w:eastAsia="sl-SI"/>
        </w:rPr>
        <w:t>OBRAZEC - 6</w:t>
      </w:r>
    </w:p>
    <w:p w14:paraId="684211D6" w14:textId="77777777" w:rsidR="002B2187" w:rsidRDefault="002B2187" w:rsidP="000F17B1">
      <w:pPr>
        <w:spacing w:after="0"/>
        <w:rPr>
          <w:rFonts w:ascii="Arial" w:eastAsia="Times New Roman" w:hAnsi="Arial" w:cs="Arial"/>
          <w:lang w:eastAsia="sl-SI"/>
        </w:rPr>
      </w:pPr>
    </w:p>
    <w:p w14:paraId="2D54AAFB" w14:textId="77777777" w:rsidR="00D77689" w:rsidRDefault="00D77689" w:rsidP="000F17B1">
      <w:pPr>
        <w:spacing w:after="0"/>
        <w:rPr>
          <w:rFonts w:ascii="Arial" w:eastAsia="Times New Roman" w:hAnsi="Arial" w:cs="Arial"/>
          <w:lang w:eastAsia="sl-SI"/>
        </w:rPr>
      </w:pPr>
    </w:p>
    <w:p w14:paraId="658A7512" w14:textId="617B460C" w:rsidR="00D77689" w:rsidRPr="001A4501" w:rsidRDefault="002B2187" w:rsidP="001A4501">
      <w:pPr>
        <w:jc w:val="center"/>
        <w:rPr>
          <w:rFonts w:ascii="Arial" w:hAnsi="Arial" w:cs="Arial"/>
          <w:b/>
          <w:szCs w:val="20"/>
          <w:u w:val="single"/>
        </w:rPr>
      </w:pPr>
      <w:r w:rsidRPr="002B2187">
        <w:rPr>
          <w:rFonts w:ascii="Arial" w:hAnsi="Arial" w:cs="Arial"/>
          <w:b/>
          <w:szCs w:val="20"/>
          <w:u w:val="single"/>
        </w:rPr>
        <w:t>REFERENCE PONUDNIKA</w:t>
      </w:r>
    </w:p>
    <w:p w14:paraId="442E585E" w14:textId="0BEAE647" w:rsidR="002B2187" w:rsidRPr="002B2187" w:rsidRDefault="002B2187" w:rsidP="00206F9C">
      <w:pPr>
        <w:jc w:val="both"/>
        <w:rPr>
          <w:rFonts w:ascii="Arial" w:hAnsi="Arial" w:cs="Arial"/>
          <w:szCs w:val="20"/>
        </w:rPr>
      </w:pPr>
      <w:r w:rsidRPr="002B2187">
        <w:rPr>
          <w:rFonts w:ascii="Arial" w:hAnsi="Arial" w:cs="Arial"/>
          <w:szCs w:val="20"/>
        </w:rPr>
        <w:t>Ponudnik  predloži reference, kot je določeno v nadaljevanju. Reference so  določene kot merilo.</w:t>
      </w:r>
      <w:r w:rsidR="007F3BFD">
        <w:rPr>
          <w:rFonts w:ascii="Arial" w:hAnsi="Arial" w:cs="Arial"/>
          <w:szCs w:val="20"/>
        </w:rPr>
        <w:t xml:space="preserve">, ponudnik ki bo priložil največje število referenc bo prejel 20 točk. </w:t>
      </w:r>
      <w:r>
        <w:rPr>
          <w:rFonts w:ascii="Arial" w:hAnsi="Arial" w:cs="Arial"/>
          <w:szCs w:val="20"/>
        </w:rPr>
        <w:t xml:space="preserve"> Obrazcu 6 ponudnik predloži referenco potrjeno s strani referenčnega naročnika na lastnem obrazcu ali kot izjavo.</w:t>
      </w:r>
      <w:r w:rsidRPr="002B2187">
        <w:rPr>
          <w:rFonts w:ascii="Arial" w:hAnsi="Arial" w:cs="Arial"/>
          <w:szCs w:val="20"/>
        </w:rPr>
        <w:t xml:space="preserve">  </w:t>
      </w:r>
    </w:p>
    <w:p w14:paraId="4100F7B9" w14:textId="2C0AFEE0" w:rsidR="002B2187" w:rsidRPr="002B2187" w:rsidRDefault="002B2187" w:rsidP="00206F9C">
      <w:pPr>
        <w:jc w:val="both"/>
        <w:rPr>
          <w:rFonts w:ascii="Arial" w:hAnsi="Arial" w:cs="Arial"/>
          <w:szCs w:val="20"/>
        </w:rPr>
      </w:pPr>
      <w:r w:rsidRPr="002B2187">
        <w:rPr>
          <w:rFonts w:ascii="Arial" w:hAnsi="Arial" w:cs="Arial"/>
          <w:szCs w:val="20"/>
        </w:rPr>
        <w:t xml:space="preserve">Reference ponudnika in njegovih </w:t>
      </w:r>
      <w:proofErr w:type="spellStart"/>
      <w:r w:rsidRPr="002B2187">
        <w:rPr>
          <w:rFonts w:ascii="Arial" w:hAnsi="Arial" w:cs="Arial"/>
          <w:szCs w:val="20"/>
        </w:rPr>
        <w:t>soponudnikov</w:t>
      </w:r>
      <w:proofErr w:type="spellEnd"/>
      <w:r w:rsidRPr="002B2187">
        <w:rPr>
          <w:rFonts w:ascii="Arial" w:hAnsi="Arial" w:cs="Arial"/>
          <w:szCs w:val="20"/>
        </w:rPr>
        <w:t>/podizvajalcev se seštevajo in mora izkazovati, da je v obdobju treh (3) let pred potekom roka za oddajo ponudb dalje kvalitetno, strokovno in v skladu s pogodbenimi določili, uspešno opravil storitve oskrbe javnega zavoda s toplimi in hladnimi obroki.</w:t>
      </w:r>
    </w:p>
    <w:p w14:paraId="16903620" w14:textId="77777777" w:rsidR="002B2187" w:rsidRPr="002B2187" w:rsidRDefault="002B2187" w:rsidP="00206F9C">
      <w:pPr>
        <w:jc w:val="both"/>
        <w:rPr>
          <w:rFonts w:ascii="Arial" w:hAnsi="Arial" w:cs="Arial"/>
          <w:b/>
          <w:szCs w:val="20"/>
        </w:rPr>
      </w:pPr>
    </w:p>
    <w:p w14:paraId="35792ABD" w14:textId="77777777" w:rsidR="002B2187" w:rsidRPr="002B2187" w:rsidRDefault="002B2187" w:rsidP="002B2187">
      <w:pPr>
        <w:rPr>
          <w:rFonts w:ascii="Arial" w:hAnsi="Arial" w:cs="Arial"/>
          <w:b/>
          <w:szCs w:val="20"/>
        </w:rPr>
      </w:pPr>
      <w:r w:rsidRPr="002B2187">
        <w:rPr>
          <w:rFonts w:ascii="Arial" w:hAnsi="Arial" w:cs="Arial"/>
          <w:b/>
          <w:szCs w:val="20"/>
        </w:rPr>
        <w:t xml:space="preserve">REFERENCE </w:t>
      </w:r>
    </w:p>
    <w:p w14:paraId="04696895" w14:textId="77777777" w:rsidR="002B2187" w:rsidRPr="002B2187" w:rsidRDefault="002B2187" w:rsidP="002B2187">
      <w:pPr>
        <w:rPr>
          <w:rFonts w:ascii="Arial" w:hAnsi="Arial" w:cs="Arial"/>
          <w:b/>
          <w:szCs w:val="20"/>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5"/>
        <w:gridCol w:w="3139"/>
        <w:gridCol w:w="2126"/>
        <w:gridCol w:w="1701"/>
        <w:gridCol w:w="2694"/>
      </w:tblGrid>
      <w:tr w:rsidR="002B2187" w:rsidRPr="002B2187" w14:paraId="0F6A58E6" w14:textId="77777777" w:rsidTr="00AD2CA1">
        <w:tc>
          <w:tcPr>
            <w:tcW w:w="405" w:type="dxa"/>
            <w:tcBorders>
              <w:top w:val="nil"/>
              <w:left w:val="nil"/>
            </w:tcBorders>
          </w:tcPr>
          <w:p w14:paraId="5ADDE063" w14:textId="77777777" w:rsidR="002B2187" w:rsidRPr="002B2187" w:rsidRDefault="002B2187" w:rsidP="009722C1">
            <w:pPr>
              <w:jc w:val="center"/>
              <w:rPr>
                <w:rFonts w:ascii="Arial" w:hAnsi="Arial" w:cs="Arial"/>
                <w:b/>
                <w:szCs w:val="20"/>
              </w:rPr>
            </w:pPr>
          </w:p>
        </w:tc>
        <w:tc>
          <w:tcPr>
            <w:tcW w:w="3139" w:type="dxa"/>
            <w:shd w:val="clear" w:color="auto" w:fill="D9D9D9"/>
            <w:vAlign w:val="center"/>
          </w:tcPr>
          <w:p w14:paraId="0CF62204" w14:textId="77777777" w:rsidR="002B2187" w:rsidRPr="002B2187" w:rsidRDefault="002B2187" w:rsidP="00AD2CA1">
            <w:pPr>
              <w:spacing w:after="0"/>
              <w:jc w:val="center"/>
              <w:rPr>
                <w:rFonts w:ascii="Arial" w:hAnsi="Arial" w:cs="Arial"/>
                <w:b/>
                <w:szCs w:val="20"/>
              </w:rPr>
            </w:pPr>
            <w:r w:rsidRPr="002B2187">
              <w:rPr>
                <w:rFonts w:ascii="Arial" w:hAnsi="Arial" w:cs="Arial"/>
                <w:b/>
                <w:szCs w:val="20"/>
              </w:rPr>
              <w:t>Naziv referenčnega naročnika in kontaktni podatki</w:t>
            </w:r>
          </w:p>
        </w:tc>
        <w:tc>
          <w:tcPr>
            <w:tcW w:w="2126" w:type="dxa"/>
            <w:shd w:val="clear" w:color="auto" w:fill="D9D9D9"/>
            <w:vAlign w:val="center"/>
          </w:tcPr>
          <w:p w14:paraId="5983A415" w14:textId="77777777" w:rsidR="002B2187" w:rsidRPr="002B2187" w:rsidRDefault="002B2187" w:rsidP="00AD2CA1">
            <w:pPr>
              <w:spacing w:after="0"/>
              <w:jc w:val="center"/>
              <w:rPr>
                <w:rFonts w:ascii="Arial" w:hAnsi="Arial" w:cs="Arial"/>
                <w:b/>
                <w:szCs w:val="20"/>
              </w:rPr>
            </w:pPr>
            <w:r w:rsidRPr="002B2187">
              <w:rPr>
                <w:rFonts w:ascii="Arial" w:hAnsi="Arial" w:cs="Arial"/>
                <w:b/>
                <w:szCs w:val="20"/>
              </w:rPr>
              <w:t>Obdobje, v katerem so bila dela izvedena</w:t>
            </w:r>
          </w:p>
        </w:tc>
        <w:tc>
          <w:tcPr>
            <w:tcW w:w="1701" w:type="dxa"/>
            <w:shd w:val="clear" w:color="auto" w:fill="D9D9D9"/>
            <w:vAlign w:val="center"/>
          </w:tcPr>
          <w:p w14:paraId="2A3A8F0C" w14:textId="77777777" w:rsidR="002B2187" w:rsidRPr="002B2187" w:rsidRDefault="002B2187" w:rsidP="00AD2CA1">
            <w:pPr>
              <w:spacing w:after="0"/>
              <w:jc w:val="center"/>
              <w:rPr>
                <w:rFonts w:ascii="Arial" w:hAnsi="Arial" w:cs="Arial"/>
                <w:b/>
                <w:szCs w:val="20"/>
              </w:rPr>
            </w:pPr>
            <w:r w:rsidRPr="002B2187">
              <w:rPr>
                <w:rFonts w:ascii="Arial" w:hAnsi="Arial" w:cs="Arial"/>
                <w:b/>
                <w:szCs w:val="20"/>
              </w:rPr>
              <w:t>Št. toplih obrokov dnevno</w:t>
            </w:r>
          </w:p>
        </w:tc>
        <w:tc>
          <w:tcPr>
            <w:tcW w:w="2694" w:type="dxa"/>
            <w:shd w:val="clear" w:color="auto" w:fill="D9D9D9"/>
            <w:vAlign w:val="center"/>
          </w:tcPr>
          <w:p w14:paraId="238E9BE6" w14:textId="2C69F52B" w:rsidR="002B2187" w:rsidRPr="002B2187" w:rsidRDefault="002B2187" w:rsidP="00AD2CA1">
            <w:pPr>
              <w:jc w:val="center"/>
              <w:rPr>
                <w:rFonts w:ascii="Arial" w:hAnsi="Arial" w:cs="Arial"/>
                <w:b/>
                <w:szCs w:val="20"/>
              </w:rPr>
            </w:pPr>
            <w:r w:rsidRPr="002B2187">
              <w:rPr>
                <w:rFonts w:ascii="Arial" w:hAnsi="Arial" w:cs="Arial"/>
                <w:b/>
                <w:szCs w:val="20"/>
              </w:rPr>
              <w:t>Vrednost</w:t>
            </w:r>
          </w:p>
          <w:p w14:paraId="30FF868B" w14:textId="77777777" w:rsidR="002B2187" w:rsidRPr="002B2187" w:rsidRDefault="002B2187" w:rsidP="00AD2CA1">
            <w:pPr>
              <w:spacing w:after="0"/>
              <w:jc w:val="center"/>
              <w:rPr>
                <w:rFonts w:ascii="Arial" w:hAnsi="Arial" w:cs="Arial"/>
                <w:b/>
                <w:szCs w:val="20"/>
              </w:rPr>
            </w:pPr>
            <w:r w:rsidRPr="002B2187">
              <w:rPr>
                <w:rFonts w:ascii="Arial" w:hAnsi="Arial" w:cs="Arial"/>
                <w:b/>
                <w:szCs w:val="20"/>
              </w:rPr>
              <w:t>brez DDV</w:t>
            </w:r>
          </w:p>
        </w:tc>
      </w:tr>
      <w:tr w:rsidR="002B2187" w:rsidRPr="002B2187" w14:paraId="464D85F5" w14:textId="77777777" w:rsidTr="00AD2CA1">
        <w:tc>
          <w:tcPr>
            <w:tcW w:w="405" w:type="dxa"/>
            <w:shd w:val="clear" w:color="auto" w:fill="D9D9D9"/>
            <w:vAlign w:val="center"/>
          </w:tcPr>
          <w:p w14:paraId="7DE12F9D" w14:textId="1815A97E" w:rsidR="002B2187" w:rsidRPr="002B2187" w:rsidRDefault="002B2187" w:rsidP="00AD2CA1">
            <w:pPr>
              <w:spacing w:after="0"/>
              <w:jc w:val="center"/>
              <w:rPr>
                <w:rFonts w:ascii="Arial" w:hAnsi="Arial" w:cs="Arial"/>
                <w:b/>
                <w:szCs w:val="20"/>
              </w:rPr>
            </w:pPr>
            <w:r w:rsidRPr="002B2187">
              <w:rPr>
                <w:rFonts w:ascii="Arial" w:hAnsi="Arial" w:cs="Arial"/>
                <w:b/>
                <w:szCs w:val="20"/>
              </w:rPr>
              <w:t>1</w:t>
            </w:r>
            <w:r w:rsidR="00AD2CA1">
              <w:rPr>
                <w:rFonts w:ascii="Arial" w:hAnsi="Arial" w:cs="Arial"/>
                <w:b/>
                <w:szCs w:val="20"/>
              </w:rPr>
              <w:t>.</w:t>
            </w:r>
          </w:p>
        </w:tc>
        <w:tc>
          <w:tcPr>
            <w:tcW w:w="3139" w:type="dxa"/>
          </w:tcPr>
          <w:p w14:paraId="42ECA5DA" w14:textId="77777777" w:rsidR="002B2187" w:rsidRPr="002B2187" w:rsidRDefault="002B2187" w:rsidP="009722C1">
            <w:pPr>
              <w:rPr>
                <w:rFonts w:ascii="Arial" w:hAnsi="Arial" w:cs="Arial"/>
                <w:b/>
                <w:szCs w:val="20"/>
              </w:rPr>
            </w:pPr>
          </w:p>
          <w:p w14:paraId="0BA373F1" w14:textId="77777777" w:rsidR="002B2187" w:rsidRPr="002B2187" w:rsidRDefault="002B2187" w:rsidP="009722C1">
            <w:pPr>
              <w:rPr>
                <w:rFonts w:ascii="Arial" w:hAnsi="Arial" w:cs="Arial"/>
                <w:b/>
                <w:szCs w:val="20"/>
              </w:rPr>
            </w:pPr>
          </w:p>
        </w:tc>
        <w:tc>
          <w:tcPr>
            <w:tcW w:w="2126" w:type="dxa"/>
          </w:tcPr>
          <w:p w14:paraId="18A38C91" w14:textId="77777777" w:rsidR="002B2187" w:rsidRPr="002B2187" w:rsidRDefault="002B2187" w:rsidP="009722C1">
            <w:pPr>
              <w:rPr>
                <w:rFonts w:ascii="Arial" w:hAnsi="Arial" w:cs="Arial"/>
                <w:b/>
                <w:szCs w:val="20"/>
              </w:rPr>
            </w:pPr>
          </w:p>
        </w:tc>
        <w:tc>
          <w:tcPr>
            <w:tcW w:w="1701" w:type="dxa"/>
          </w:tcPr>
          <w:p w14:paraId="55544A00" w14:textId="77777777" w:rsidR="002B2187" w:rsidRPr="002B2187" w:rsidRDefault="002B2187" w:rsidP="009722C1">
            <w:pPr>
              <w:rPr>
                <w:rFonts w:ascii="Arial" w:hAnsi="Arial" w:cs="Arial"/>
                <w:b/>
                <w:szCs w:val="20"/>
              </w:rPr>
            </w:pPr>
          </w:p>
        </w:tc>
        <w:tc>
          <w:tcPr>
            <w:tcW w:w="2694" w:type="dxa"/>
          </w:tcPr>
          <w:p w14:paraId="1DA7CC1A" w14:textId="77777777" w:rsidR="002B2187" w:rsidRPr="002B2187" w:rsidRDefault="002B2187" w:rsidP="009722C1">
            <w:pPr>
              <w:rPr>
                <w:rFonts w:ascii="Arial" w:hAnsi="Arial" w:cs="Arial"/>
                <w:b/>
                <w:szCs w:val="20"/>
              </w:rPr>
            </w:pPr>
          </w:p>
        </w:tc>
      </w:tr>
      <w:tr w:rsidR="002B2187" w:rsidRPr="002B2187" w14:paraId="378BB4B9" w14:textId="77777777" w:rsidTr="00AD2CA1">
        <w:tc>
          <w:tcPr>
            <w:tcW w:w="405" w:type="dxa"/>
            <w:shd w:val="clear" w:color="auto" w:fill="D9D9D9"/>
            <w:vAlign w:val="center"/>
          </w:tcPr>
          <w:p w14:paraId="2718DACD" w14:textId="176851C5" w:rsidR="002B2187" w:rsidRPr="002B2187" w:rsidRDefault="002B2187" w:rsidP="00AD2CA1">
            <w:pPr>
              <w:spacing w:after="0"/>
              <w:jc w:val="center"/>
              <w:rPr>
                <w:rFonts w:ascii="Arial" w:hAnsi="Arial" w:cs="Arial"/>
                <w:b/>
                <w:szCs w:val="20"/>
              </w:rPr>
            </w:pPr>
            <w:r w:rsidRPr="002B2187">
              <w:rPr>
                <w:rFonts w:ascii="Arial" w:hAnsi="Arial" w:cs="Arial"/>
                <w:b/>
                <w:szCs w:val="20"/>
              </w:rPr>
              <w:t>2</w:t>
            </w:r>
            <w:r w:rsidR="00AD2CA1">
              <w:rPr>
                <w:rFonts w:ascii="Arial" w:hAnsi="Arial" w:cs="Arial"/>
                <w:b/>
                <w:szCs w:val="20"/>
              </w:rPr>
              <w:t>.</w:t>
            </w:r>
          </w:p>
        </w:tc>
        <w:tc>
          <w:tcPr>
            <w:tcW w:w="3139" w:type="dxa"/>
          </w:tcPr>
          <w:p w14:paraId="7F8EB94B" w14:textId="77777777" w:rsidR="002B2187" w:rsidRPr="002B2187" w:rsidRDefault="002B2187" w:rsidP="009722C1">
            <w:pPr>
              <w:rPr>
                <w:rFonts w:ascii="Arial" w:hAnsi="Arial" w:cs="Arial"/>
                <w:b/>
                <w:szCs w:val="20"/>
              </w:rPr>
            </w:pPr>
          </w:p>
          <w:p w14:paraId="216775BF" w14:textId="77777777" w:rsidR="002B2187" w:rsidRPr="002B2187" w:rsidRDefault="002B2187" w:rsidP="009722C1">
            <w:pPr>
              <w:rPr>
                <w:rFonts w:ascii="Arial" w:hAnsi="Arial" w:cs="Arial"/>
                <w:b/>
                <w:szCs w:val="20"/>
              </w:rPr>
            </w:pPr>
          </w:p>
        </w:tc>
        <w:tc>
          <w:tcPr>
            <w:tcW w:w="2126" w:type="dxa"/>
          </w:tcPr>
          <w:p w14:paraId="191CF1D6" w14:textId="77777777" w:rsidR="002B2187" w:rsidRPr="002B2187" w:rsidRDefault="002B2187" w:rsidP="009722C1">
            <w:pPr>
              <w:rPr>
                <w:rFonts w:ascii="Arial" w:hAnsi="Arial" w:cs="Arial"/>
                <w:b/>
                <w:szCs w:val="20"/>
              </w:rPr>
            </w:pPr>
          </w:p>
        </w:tc>
        <w:tc>
          <w:tcPr>
            <w:tcW w:w="1701" w:type="dxa"/>
          </w:tcPr>
          <w:p w14:paraId="0676633B" w14:textId="77777777" w:rsidR="002B2187" w:rsidRPr="002B2187" w:rsidRDefault="002B2187" w:rsidP="009722C1">
            <w:pPr>
              <w:rPr>
                <w:rFonts w:ascii="Arial" w:hAnsi="Arial" w:cs="Arial"/>
                <w:b/>
                <w:szCs w:val="20"/>
              </w:rPr>
            </w:pPr>
          </w:p>
        </w:tc>
        <w:tc>
          <w:tcPr>
            <w:tcW w:w="2694" w:type="dxa"/>
          </w:tcPr>
          <w:p w14:paraId="06C982AA" w14:textId="77777777" w:rsidR="002B2187" w:rsidRPr="002B2187" w:rsidRDefault="002B2187" w:rsidP="009722C1">
            <w:pPr>
              <w:rPr>
                <w:rFonts w:ascii="Arial" w:hAnsi="Arial" w:cs="Arial"/>
                <w:b/>
                <w:szCs w:val="20"/>
              </w:rPr>
            </w:pPr>
          </w:p>
        </w:tc>
      </w:tr>
      <w:tr w:rsidR="002B2187" w:rsidRPr="002B2187" w14:paraId="3A26E7FF" w14:textId="77777777" w:rsidTr="00AD2CA1">
        <w:tc>
          <w:tcPr>
            <w:tcW w:w="405" w:type="dxa"/>
            <w:shd w:val="clear" w:color="auto" w:fill="D9D9D9"/>
            <w:vAlign w:val="center"/>
          </w:tcPr>
          <w:p w14:paraId="0A07667C" w14:textId="77777777" w:rsidR="002B2187" w:rsidRPr="002B2187" w:rsidRDefault="002B2187" w:rsidP="00AD2CA1">
            <w:pPr>
              <w:spacing w:after="0"/>
              <w:jc w:val="center"/>
              <w:rPr>
                <w:rFonts w:ascii="Arial" w:hAnsi="Arial" w:cs="Arial"/>
                <w:b/>
                <w:szCs w:val="20"/>
              </w:rPr>
            </w:pPr>
            <w:r w:rsidRPr="002B2187">
              <w:rPr>
                <w:rFonts w:ascii="Arial" w:hAnsi="Arial" w:cs="Arial"/>
                <w:b/>
                <w:szCs w:val="20"/>
              </w:rPr>
              <w:t>3.</w:t>
            </w:r>
          </w:p>
        </w:tc>
        <w:tc>
          <w:tcPr>
            <w:tcW w:w="3139" w:type="dxa"/>
          </w:tcPr>
          <w:p w14:paraId="58F35CAA" w14:textId="77777777" w:rsidR="002B2187" w:rsidRPr="002B2187" w:rsidRDefault="002B2187" w:rsidP="009722C1">
            <w:pPr>
              <w:rPr>
                <w:rFonts w:ascii="Arial" w:hAnsi="Arial" w:cs="Arial"/>
                <w:b/>
                <w:szCs w:val="20"/>
              </w:rPr>
            </w:pPr>
          </w:p>
          <w:p w14:paraId="0B36D9C0" w14:textId="77777777" w:rsidR="002B2187" w:rsidRPr="002B2187" w:rsidRDefault="002B2187" w:rsidP="009722C1">
            <w:pPr>
              <w:rPr>
                <w:rFonts w:ascii="Arial" w:hAnsi="Arial" w:cs="Arial"/>
                <w:b/>
                <w:szCs w:val="20"/>
              </w:rPr>
            </w:pPr>
          </w:p>
        </w:tc>
        <w:tc>
          <w:tcPr>
            <w:tcW w:w="2126" w:type="dxa"/>
          </w:tcPr>
          <w:p w14:paraId="524C551E" w14:textId="77777777" w:rsidR="002B2187" w:rsidRPr="002B2187" w:rsidRDefault="002B2187" w:rsidP="009722C1">
            <w:pPr>
              <w:rPr>
                <w:rFonts w:ascii="Arial" w:hAnsi="Arial" w:cs="Arial"/>
                <w:b/>
                <w:szCs w:val="20"/>
              </w:rPr>
            </w:pPr>
          </w:p>
        </w:tc>
        <w:tc>
          <w:tcPr>
            <w:tcW w:w="1701" w:type="dxa"/>
          </w:tcPr>
          <w:p w14:paraId="556A4CD8" w14:textId="77777777" w:rsidR="002B2187" w:rsidRPr="002B2187" w:rsidRDefault="002B2187" w:rsidP="009722C1">
            <w:pPr>
              <w:rPr>
                <w:rFonts w:ascii="Arial" w:hAnsi="Arial" w:cs="Arial"/>
                <w:b/>
                <w:szCs w:val="20"/>
              </w:rPr>
            </w:pPr>
          </w:p>
        </w:tc>
        <w:tc>
          <w:tcPr>
            <w:tcW w:w="2694" w:type="dxa"/>
          </w:tcPr>
          <w:p w14:paraId="6A12D85A" w14:textId="77777777" w:rsidR="002B2187" w:rsidRPr="002B2187" w:rsidRDefault="002B2187" w:rsidP="009722C1">
            <w:pPr>
              <w:rPr>
                <w:rFonts w:ascii="Arial" w:hAnsi="Arial" w:cs="Arial"/>
                <w:b/>
                <w:szCs w:val="20"/>
              </w:rPr>
            </w:pPr>
          </w:p>
        </w:tc>
      </w:tr>
      <w:tr w:rsidR="002B2187" w:rsidRPr="002B2187" w14:paraId="4F1CD727" w14:textId="77777777" w:rsidTr="00AD2CA1">
        <w:tc>
          <w:tcPr>
            <w:tcW w:w="405" w:type="dxa"/>
            <w:shd w:val="clear" w:color="auto" w:fill="D9D9D9"/>
            <w:vAlign w:val="center"/>
          </w:tcPr>
          <w:p w14:paraId="019F042C" w14:textId="77777777" w:rsidR="002B2187" w:rsidRPr="002B2187" w:rsidRDefault="002B2187" w:rsidP="00AD2CA1">
            <w:pPr>
              <w:spacing w:after="0"/>
              <w:jc w:val="center"/>
              <w:rPr>
                <w:rFonts w:ascii="Arial" w:hAnsi="Arial" w:cs="Arial"/>
                <w:b/>
                <w:szCs w:val="20"/>
              </w:rPr>
            </w:pPr>
            <w:r w:rsidRPr="002B2187">
              <w:rPr>
                <w:rFonts w:ascii="Arial" w:hAnsi="Arial" w:cs="Arial"/>
                <w:b/>
                <w:szCs w:val="20"/>
              </w:rPr>
              <w:t>4.</w:t>
            </w:r>
          </w:p>
        </w:tc>
        <w:tc>
          <w:tcPr>
            <w:tcW w:w="3139" w:type="dxa"/>
          </w:tcPr>
          <w:p w14:paraId="4C6FB9FD" w14:textId="77777777" w:rsidR="002B2187" w:rsidRPr="002B2187" w:rsidRDefault="002B2187" w:rsidP="009722C1">
            <w:pPr>
              <w:rPr>
                <w:rFonts w:ascii="Arial" w:hAnsi="Arial" w:cs="Arial"/>
                <w:b/>
                <w:szCs w:val="20"/>
              </w:rPr>
            </w:pPr>
          </w:p>
          <w:p w14:paraId="753F0CFA" w14:textId="77777777" w:rsidR="002B2187" w:rsidRPr="002B2187" w:rsidRDefault="002B2187" w:rsidP="009722C1">
            <w:pPr>
              <w:rPr>
                <w:rFonts w:ascii="Arial" w:hAnsi="Arial" w:cs="Arial"/>
                <w:b/>
                <w:szCs w:val="20"/>
              </w:rPr>
            </w:pPr>
          </w:p>
        </w:tc>
        <w:tc>
          <w:tcPr>
            <w:tcW w:w="2126" w:type="dxa"/>
          </w:tcPr>
          <w:p w14:paraId="0EE1D7F9" w14:textId="77777777" w:rsidR="002B2187" w:rsidRPr="002B2187" w:rsidRDefault="002B2187" w:rsidP="009722C1">
            <w:pPr>
              <w:rPr>
                <w:rFonts w:ascii="Arial" w:hAnsi="Arial" w:cs="Arial"/>
                <w:b/>
                <w:szCs w:val="20"/>
              </w:rPr>
            </w:pPr>
          </w:p>
        </w:tc>
        <w:tc>
          <w:tcPr>
            <w:tcW w:w="1701" w:type="dxa"/>
          </w:tcPr>
          <w:p w14:paraId="09271665" w14:textId="77777777" w:rsidR="002B2187" w:rsidRPr="002B2187" w:rsidRDefault="002B2187" w:rsidP="009722C1">
            <w:pPr>
              <w:rPr>
                <w:rFonts w:ascii="Arial" w:hAnsi="Arial" w:cs="Arial"/>
                <w:b/>
                <w:szCs w:val="20"/>
              </w:rPr>
            </w:pPr>
          </w:p>
        </w:tc>
        <w:tc>
          <w:tcPr>
            <w:tcW w:w="2694" w:type="dxa"/>
          </w:tcPr>
          <w:p w14:paraId="3B92D73D" w14:textId="77777777" w:rsidR="002B2187" w:rsidRPr="002B2187" w:rsidRDefault="002B2187" w:rsidP="009722C1">
            <w:pPr>
              <w:rPr>
                <w:rFonts w:ascii="Arial" w:hAnsi="Arial" w:cs="Arial"/>
                <w:b/>
                <w:szCs w:val="20"/>
              </w:rPr>
            </w:pPr>
          </w:p>
        </w:tc>
      </w:tr>
    </w:tbl>
    <w:p w14:paraId="7E3676C6" w14:textId="77777777" w:rsidR="002B2187" w:rsidRPr="002B2187" w:rsidRDefault="002B2187" w:rsidP="002B2187">
      <w:pPr>
        <w:rPr>
          <w:rFonts w:ascii="Arial" w:hAnsi="Arial" w:cs="Arial"/>
          <w:szCs w:val="20"/>
        </w:rPr>
      </w:pPr>
    </w:p>
    <w:tbl>
      <w:tblPr>
        <w:tblW w:w="9490" w:type="dxa"/>
        <w:tblLayout w:type="fixed"/>
        <w:tblLook w:val="0000" w:firstRow="0" w:lastRow="0" w:firstColumn="0" w:lastColumn="0" w:noHBand="0" w:noVBand="0"/>
      </w:tblPr>
      <w:tblGrid>
        <w:gridCol w:w="3348"/>
        <w:gridCol w:w="1818"/>
        <w:gridCol w:w="4324"/>
      </w:tblGrid>
      <w:tr w:rsidR="002B2187" w:rsidRPr="002B2187" w14:paraId="493D9917" w14:textId="77777777" w:rsidTr="009722C1">
        <w:trPr>
          <w:trHeight w:val="241"/>
        </w:trPr>
        <w:tc>
          <w:tcPr>
            <w:tcW w:w="3348" w:type="dxa"/>
          </w:tcPr>
          <w:p w14:paraId="0A778BC9" w14:textId="77777777" w:rsidR="002B2187" w:rsidRPr="002B2187" w:rsidRDefault="002B2187" w:rsidP="009722C1">
            <w:pPr>
              <w:rPr>
                <w:rFonts w:ascii="Arial" w:hAnsi="Arial" w:cs="Arial"/>
                <w:szCs w:val="20"/>
              </w:rPr>
            </w:pPr>
          </w:p>
          <w:p w14:paraId="273A4941" w14:textId="77777777" w:rsidR="002B2187" w:rsidRPr="002B2187" w:rsidRDefault="002B2187" w:rsidP="009722C1">
            <w:pPr>
              <w:rPr>
                <w:rFonts w:ascii="Arial" w:hAnsi="Arial" w:cs="Arial"/>
                <w:szCs w:val="20"/>
              </w:rPr>
            </w:pPr>
            <w:r w:rsidRPr="002B2187">
              <w:rPr>
                <w:rFonts w:ascii="Arial" w:hAnsi="Arial" w:cs="Arial"/>
                <w:szCs w:val="20"/>
              </w:rPr>
              <w:t>Kraj: ___________________</w:t>
            </w:r>
          </w:p>
        </w:tc>
        <w:tc>
          <w:tcPr>
            <w:tcW w:w="1818" w:type="dxa"/>
          </w:tcPr>
          <w:p w14:paraId="0219150A" w14:textId="77777777" w:rsidR="002B2187" w:rsidRPr="002B2187" w:rsidRDefault="002B2187" w:rsidP="009722C1">
            <w:pPr>
              <w:rPr>
                <w:rFonts w:ascii="Arial" w:hAnsi="Arial" w:cs="Arial"/>
                <w:szCs w:val="20"/>
              </w:rPr>
            </w:pPr>
          </w:p>
        </w:tc>
        <w:tc>
          <w:tcPr>
            <w:tcW w:w="4324" w:type="dxa"/>
          </w:tcPr>
          <w:p w14:paraId="1748CC9E" w14:textId="77777777" w:rsidR="002B2187" w:rsidRPr="002B2187" w:rsidRDefault="002B2187" w:rsidP="009722C1">
            <w:pPr>
              <w:rPr>
                <w:rFonts w:ascii="Arial" w:hAnsi="Arial" w:cs="Arial"/>
                <w:szCs w:val="20"/>
              </w:rPr>
            </w:pPr>
            <w:r w:rsidRPr="002B2187">
              <w:rPr>
                <w:rFonts w:ascii="Arial" w:hAnsi="Arial" w:cs="Arial"/>
                <w:szCs w:val="20"/>
              </w:rPr>
              <w:t>Ime in priimek odgovorne osebe:</w:t>
            </w:r>
          </w:p>
          <w:p w14:paraId="5EDE94C7" w14:textId="77777777" w:rsidR="002B2187" w:rsidRPr="002B2187" w:rsidRDefault="002B2187" w:rsidP="009722C1">
            <w:pPr>
              <w:rPr>
                <w:rFonts w:ascii="Arial" w:hAnsi="Arial" w:cs="Arial"/>
                <w:szCs w:val="20"/>
              </w:rPr>
            </w:pPr>
          </w:p>
          <w:p w14:paraId="1BFE7CCC" w14:textId="77777777" w:rsidR="002B2187" w:rsidRPr="002B2187" w:rsidRDefault="002B2187" w:rsidP="009722C1">
            <w:pPr>
              <w:rPr>
                <w:rFonts w:ascii="Arial" w:hAnsi="Arial" w:cs="Arial"/>
                <w:szCs w:val="20"/>
              </w:rPr>
            </w:pPr>
            <w:r w:rsidRPr="002B2187">
              <w:rPr>
                <w:rFonts w:ascii="Arial" w:hAnsi="Arial" w:cs="Arial"/>
                <w:szCs w:val="20"/>
              </w:rPr>
              <w:t>________________________</w:t>
            </w:r>
          </w:p>
          <w:p w14:paraId="0D06642C" w14:textId="77777777" w:rsidR="002B2187" w:rsidRPr="002B2187" w:rsidRDefault="002B2187" w:rsidP="009722C1">
            <w:pPr>
              <w:rPr>
                <w:rFonts w:ascii="Arial" w:hAnsi="Arial" w:cs="Arial"/>
                <w:szCs w:val="20"/>
              </w:rPr>
            </w:pPr>
          </w:p>
        </w:tc>
      </w:tr>
      <w:tr w:rsidR="002B2187" w:rsidRPr="007A133B" w14:paraId="3AC5E612" w14:textId="77777777" w:rsidTr="009722C1">
        <w:trPr>
          <w:trHeight w:val="483"/>
        </w:trPr>
        <w:tc>
          <w:tcPr>
            <w:tcW w:w="3348" w:type="dxa"/>
          </w:tcPr>
          <w:p w14:paraId="5B26EE88" w14:textId="062A6048" w:rsidR="002B2187" w:rsidRPr="007A133B" w:rsidRDefault="002B2187" w:rsidP="009722C1">
            <w:pPr>
              <w:rPr>
                <w:rFonts w:cs="Arial"/>
                <w:szCs w:val="20"/>
              </w:rPr>
            </w:pPr>
            <w:r w:rsidRPr="007A133B">
              <w:rPr>
                <w:rFonts w:cs="Arial"/>
                <w:szCs w:val="20"/>
              </w:rPr>
              <w:t>Datum</w:t>
            </w:r>
            <w:r w:rsidRPr="007A133B">
              <w:rPr>
                <w:rFonts w:cs="Arial"/>
                <w:szCs w:val="20"/>
              </w:rPr>
              <w:fldChar w:fldCharType="begin">
                <w:ffData>
                  <w:name w:val="Besedilo22"/>
                  <w:enabled/>
                  <w:calcOnExit w:val="0"/>
                  <w:textInput/>
                </w:ffData>
              </w:fldChar>
            </w:r>
            <w:r w:rsidRPr="007A133B">
              <w:rPr>
                <w:rFonts w:cs="Arial"/>
                <w:szCs w:val="20"/>
              </w:rPr>
              <w:instrText xml:space="preserve"> FORMTEXT </w:instrText>
            </w:r>
            <w:r w:rsidR="003F72DE">
              <w:rPr>
                <w:rFonts w:cs="Arial"/>
                <w:szCs w:val="20"/>
              </w:rPr>
            </w:r>
            <w:r w:rsidR="003F72DE">
              <w:rPr>
                <w:rFonts w:cs="Arial"/>
                <w:szCs w:val="20"/>
              </w:rPr>
              <w:fldChar w:fldCharType="separate"/>
            </w:r>
            <w:r w:rsidRPr="007A133B">
              <w:rPr>
                <w:rFonts w:cs="Arial"/>
                <w:szCs w:val="20"/>
              </w:rPr>
              <w:fldChar w:fldCharType="end"/>
            </w:r>
            <w:r w:rsidRPr="007A133B">
              <w:rPr>
                <w:rFonts w:cs="Arial"/>
                <w:szCs w:val="20"/>
              </w:rPr>
              <w:t>: _________________</w:t>
            </w:r>
          </w:p>
        </w:tc>
        <w:tc>
          <w:tcPr>
            <w:tcW w:w="1818" w:type="dxa"/>
          </w:tcPr>
          <w:p w14:paraId="7F99B5D0" w14:textId="77777777" w:rsidR="002B2187" w:rsidRPr="007A133B" w:rsidRDefault="002B2187" w:rsidP="009722C1">
            <w:pPr>
              <w:rPr>
                <w:rFonts w:cs="Arial"/>
                <w:szCs w:val="20"/>
              </w:rPr>
            </w:pPr>
            <w:r w:rsidRPr="007A133B">
              <w:rPr>
                <w:rFonts w:cs="Arial"/>
                <w:szCs w:val="20"/>
              </w:rPr>
              <w:t>Žig</w:t>
            </w:r>
          </w:p>
        </w:tc>
        <w:tc>
          <w:tcPr>
            <w:tcW w:w="4324" w:type="dxa"/>
          </w:tcPr>
          <w:p w14:paraId="46E0E7AB" w14:textId="77777777" w:rsidR="002B2187" w:rsidRPr="007A133B" w:rsidRDefault="002B2187" w:rsidP="009722C1">
            <w:pPr>
              <w:rPr>
                <w:rFonts w:cs="Arial"/>
                <w:szCs w:val="20"/>
              </w:rPr>
            </w:pPr>
            <w:r w:rsidRPr="007A133B">
              <w:rPr>
                <w:rFonts w:cs="Arial"/>
                <w:szCs w:val="20"/>
              </w:rPr>
              <w:t>________________________</w:t>
            </w:r>
          </w:p>
          <w:p w14:paraId="265F08E1" w14:textId="77777777" w:rsidR="002B2187" w:rsidRDefault="002B2187" w:rsidP="009722C1">
            <w:pPr>
              <w:rPr>
                <w:rFonts w:cs="Arial"/>
                <w:szCs w:val="20"/>
              </w:rPr>
            </w:pPr>
            <w:r w:rsidRPr="007A133B">
              <w:rPr>
                <w:rFonts w:cs="Arial"/>
                <w:szCs w:val="20"/>
              </w:rPr>
              <w:t>Podpis odgovorne osebe</w:t>
            </w:r>
          </w:p>
          <w:p w14:paraId="23169719" w14:textId="77777777" w:rsidR="007D56ED" w:rsidRDefault="007D56ED" w:rsidP="009722C1">
            <w:pPr>
              <w:rPr>
                <w:rFonts w:cs="Arial"/>
                <w:szCs w:val="20"/>
              </w:rPr>
            </w:pPr>
          </w:p>
          <w:p w14:paraId="2CD45EE2" w14:textId="77777777" w:rsidR="00F2310F" w:rsidRDefault="00F2310F" w:rsidP="009722C1">
            <w:pPr>
              <w:rPr>
                <w:rFonts w:cs="Arial"/>
                <w:szCs w:val="20"/>
              </w:rPr>
            </w:pPr>
          </w:p>
          <w:p w14:paraId="04DC81BD" w14:textId="77777777" w:rsidR="00F2310F" w:rsidRDefault="00F2310F" w:rsidP="009722C1">
            <w:pPr>
              <w:rPr>
                <w:rFonts w:cs="Arial"/>
                <w:szCs w:val="20"/>
              </w:rPr>
            </w:pPr>
          </w:p>
          <w:p w14:paraId="3D2475BF" w14:textId="77777777" w:rsidR="007D56ED" w:rsidRPr="007A133B" w:rsidRDefault="007D56ED" w:rsidP="009722C1">
            <w:pPr>
              <w:rPr>
                <w:rFonts w:cs="Arial"/>
                <w:szCs w:val="20"/>
              </w:rPr>
            </w:pPr>
          </w:p>
        </w:tc>
      </w:tr>
    </w:tbl>
    <w:p w14:paraId="590A1FAF" w14:textId="3949EEFD" w:rsidR="0099781B" w:rsidRDefault="0099781B" w:rsidP="0099781B">
      <w:pPr>
        <w:spacing w:after="0"/>
        <w:jc w:val="right"/>
        <w:rPr>
          <w:rFonts w:ascii="Arial" w:eastAsia="Times New Roman" w:hAnsi="Arial" w:cs="Arial"/>
          <w:lang w:eastAsia="sl-SI"/>
        </w:rPr>
      </w:pPr>
      <w:r>
        <w:rPr>
          <w:rFonts w:ascii="Arial" w:eastAsia="Times New Roman" w:hAnsi="Arial" w:cs="Arial"/>
          <w:lang w:eastAsia="sl-SI"/>
        </w:rPr>
        <w:t>OBRAZEC - 7</w:t>
      </w:r>
    </w:p>
    <w:p w14:paraId="79BC9B87" w14:textId="77777777" w:rsidR="002B2187" w:rsidRDefault="002B2187" w:rsidP="000F17B1">
      <w:pPr>
        <w:spacing w:after="0"/>
        <w:rPr>
          <w:rFonts w:ascii="Arial" w:eastAsia="Times New Roman" w:hAnsi="Arial" w:cs="Arial"/>
          <w:lang w:eastAsia="sl-SI"/>
        </w:rPr>
      </w:pPr>
    </w:p>
    <w:p w14:paraId="3A76CF46" w14:textId="77777777" w:rsidR="0099781B" w:rsidRDefault="0099781B" w:rsidP="0099781B">
      <w:pPr>
        <w:pStyle w:val="Telobesedila3"/>
        <w:rPr>
          <w:rFonts w:cs="Arial"/>
          <w:b w:val="0"/>
          <w:sz w:val="22"/>
          <w:szCs w:val="22"/>
        </w:rPr>
      </w:pPr>
    </w:p>
    <w:p w14:paraId="79685258" w14:textId="77777777" w:rsidR="0099781B" w:rsidRDefault="0099781B" w:rsidP="0099781B">
      <w:pPr>
        <w:pStyle w:val="Telobesedila3"/>
        <w:rPr>
          <w:rFonts w:cs="Arial"/>
          <w:b w:val="0"/>
          <w:sz w:val="22"/>
          <w:szCs w:val="22"/>
        </w:rPr>
      </w:pPr>
    </w:p>
    <w:p w14:paraId="2B022A5C" w14:textId="77777777" w:rsidR="00D30D3E" w:rsidRPr="00D939D4" w:rsidRDefault="00D30D3E" w:rsidP="00D30D3E">
      <w:pPr>
        <w:pStyle w:val="Telobesedila3"/>
        <w:rPr>
          <w:rFonts w:cs="Arial"/>
          <w:bCs/>
          <w:sz w:val="22"/>
          <w:szCs w:val="22"/>
          <w:lang w:eastAsia="x-none"/>
        </w:rPr>
      </w:pPr>
      <w:r w:rsidRPr="00D939D4">
        <w:rPr>
          <w:rFonts w:cs="Arial"/>
          <w:bCs/>
          <w:sz w:val="22"/>
          <w:szCs w:val="22"/>
        </w:rPr>
        <w:t>IZJAVA PONUDNIKA O IZVORU ŽIVIL ŽIVALSKEGA IZVORA</w:t>
      </w:r>
      <w:r w:rsidRPr="00D939D4">
        <w:rPr>
          <w:rFonts w:cs="Arial"/>
          <w:bCs/>
          <w:sz w:val="22"/>
          <w:szCs w:val="22"/>
          <w:lang w:eastAsia="x-none"/>
        </w:rPr>
        <w:t xml:space="preserve"> </w:t>
      </w:r>
    </w:p>
    <w:p w14:paraId="0D1FDED2" w14:textId="77777777" w:rsidR="00D30D3E" w:rsidRPr="00D939D4" w:rsidRDefault="00D30D3E" w:rsidP="00D30D3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rPr>
      </w:pPr>
    </w:p>
    <w:p w14:paraId="1AB3D823" w14:textId="77777777" w:rsidR="00D30D3E" w:rsidRPr="00D939D4" w:rsidRDefault="00D30D3E" w:rsidP="00D30D3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p>
    <w:p w14:paraId="007772E3" w14:textId="77777777" w:rsidR="00D30D3E" w:rsidRPr="00D939D4" w:rsidRDefault="00D30D3E" w:rsidP="00D30D3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p>
    <w:p w14:paraId="017F1C7A" w14:textId="77777777" w:rsidR="00D30D3E" w:rsidRPr="00D939D4" w:rsidRDefault="00D30D3E" w:rsidP="00D30D3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D939D4">
        <w:rPr>
          <w:rFonts w:ascii="Arial" w:hAnsi="Arial" w:cs="Arial"/>
        </w:rPr>
        <w:t>Ponudnik____________________________________________________________</w:t>
      </w:r>
    </w:p>
    <w:p w14:paraId="047415AB" w14:textId="77777777" w:rsidR="00D30D3E" w:rsidRPr="00D939D4" w:rsidRDefault="00D30D3E" w:rsidP="00D30D3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D939D4">
        <w:rPr>
          <w:rFonts w:ascii="Arial" w:hAnsi="Arial" w:cs="Arial"/>
          <w:u w:val="single"/>
        </w:rPr>
        <w:t>pod kazensko in materialno odgovornostjo</w:t>
      </w:r>
      <w:r w:rsidRPr="00D939D4">
        <w:rPr>
          <w:rFonts w:ascii="Arial" w:hAnsi="Arial" w:cs="Arial"/>
        </w:rPr>
        <w:t xml:space="preserve"> izjavljam, </w:t>
      </w:r>
    </w:p>
    <w:p w14:paraId="746FF993" w14:textId="77777777" w:rsidR="00D30D3E" w:rsidRPr="00D939D4" w:rsidRDefault="00D30D3E" w:rsidP="00D30D3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06C673AA" w14:textId="77777777" w:rsidR="00D30D3E" w:rsidRPr="00D939D4" w:rsidRDefault="00D30D3E" w:rsidP="00D30D3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064FF37D" w14:textId="77777777" w:rsidR="00D30D3E" w:rsidRPr="00D939D4" w:rsidRDefault="00D30D3E" w:rsidP="00D30D3E">
      <w:pPr>
        <w:jc w:val="both"/>
        <w:rPr>
          <w:rFonts w:ascii="Arial" w:hAnsi="Arial" w:cs="Arial"/>
        </w:rPr>
      </w:pPr>
      <w:r w:rsidRPr="00D939D4">
        <w:rPr>
          <w:rFonts w:ascii="Arial" w:hAnsi="Arial" w:cs="Arial"/>
        </w:rPr>
        <w:t>da so vsa živila živalskega izvora, ki bodo uporabljena pri pripravi obrokov, pridobljena iz odobrenih oziroma registriranih obratov, ki so pod uradnim veterinarskim nadzorom pristojnega organa države članice Evropske unije, skladno z veljavno zakonodajo Evropske unije in Republike Slovenije.</w:t>
      </w:r>
    </w:p>
    <w:p w14:paraId="443CB4C3" w14:textId="77777777" w:rsidR="00D30D3E" w:rsidRPr="007A6D80" w:rsidRDefault="00D30D3E" w:rsidP="00D30D3E">
      <w:pPr>
        <w:jc w:val="both"/>
        <w:rPr>
          <w:rFonts w:ascii="Arial" w:hAnsi="Arial" w:cs="Arial"/>
        </w:rPr>
      </w:pPr>
      <w:r w:rsidRPr="00D939D4">
        <w:rPr>
          <w:rFonts w:ascii="Arial" w:hAnsi="Arial" w:cs="Arial"/>
        </w:rPr>
        <w:t>V Republiki Sloveniji uradni nadzor izvaja Uprava Republike Slovenije za varno hrano, veterinarstvo in varstvo rastlin.</w:t>
      </w:r>
    </w:p>
    <w:p w14:paraId="6CAE7DCF" w14:textId="77777777" w:rsidR="0099781B" w:rsidRPr="0099781B" w:rsidRDefault="0099781B" w:rsidP="0099781B">
      <w:pPr>
        <w:rPr>
          <w:rFonts w:ascii="Arial" w:hAnsi="Arial" w:cs="Arial"/>
        </w:rPr>
      </w:pPr>
    </w:p>
    <w:p w14:paraId="7D1D669B" w14:textId="77777777" w:rsidR="0099781B" w:rsidRPr="0099781B" w:rsidRDefault="0099781B" w:rsidP="0099781B">
      <w:pPr>
        <w:rPr>
          <w:rFonts w:ascii="Arial" w:hAnsi="Arial" w:cs="Arial"/>
        </w:rPr>
      </w:pPr>
    </w:p>
    <w:p w14:paraId="6BF6449D" w14:textId="77777777" w:rsidR="0099781B" w:rsidRPr="0099781B" w:rsidRDefault="0099781B" w:rsidP="0099781B">
      <w:pPr>
        <w:rPr>
          <w:rFonts w:ascii="Arial" w:hAnsi="Arial" w:cs="Arial"/>
        </w:rPr>
      </w:pPr>
    </w:p>
    <w:p w14:paraId="61B3220F" w14:textId="77777777" w:rsidR="0099781B" w:rsidRPr="0099781B" w:rsidRDefault="0099781B" w:rsidP="0099781B">
      <w:pPr>
        <w:rPr>
          <w:rFonts w:ascii="Arial" w:hAnsi="Arial" w:cs="Arial"/>
        </w:rPr>
      </w:pPr>
    </w:p>
    <w:tbl>
      <w:tblPr>
        <w:tblW w:w="9490" w:type="dxa"/>
        <w:tblLayout w:type="fixed"/>
        <w:tblLook w:val="0000" w:firstRow="0" w:lastRow="0" w:firstColumn="0" w:lastColumn="0" w:noHBand="0" w:noVBand="0"/>
      </w:tblPr>
      <w:tblGrid>
        <w:gridCol w:w="3348"/>
        <w:gridCol w:w="1818"/>
        <w:gridCol w:w="4324"/>
      </w:tblGrid>
      <w:tr w:rsidR="0099781B" w:rsidRPr="0099781B" w14:paraId="66158EB7" w14:textId="77777777" w:rsidTr="009722C1">
        <w:trPr>
          <w:trHeight w:val="241"/>
        </w:trPr>
        <w:tc>
          <w:tcPr>
            <w:tcW w:w="3348" w:type="dxa"/>
          </w:tcPr>
          <w:p w14:paraId="302E905D" w14:textId="77777777" w:rsidR="0099781B" w:rsidRPr="0099781B" w:rsidRDefault="0099781B" w:rsidP="009722C1">
            <w:pPr>
              <w:rPr>
                <w:rFonts w:ascii="Arial" w:hAnsi="Arial" w:cs="Arial"/>
              </w:rPr>
            </w:pPr>
          </w:p>
          <w:p w14:paraId="0564FD61" w14:textId="77777777" w:rsidR="0099781B" w:rsidRPr="0099781B" w:rsidRDefault="0099781B" w:rsidP="009722C1">
            <w:pPr>
              <w:rPr>
                <w:rFonts w:ascii="Arial" w:hAnsi="Arial" w:cs="Arial"/>
              </w:rPr>
            </w:pPr>
            <w:r w:rsidRPr="0099781B">
              <w:rPr>
                <w:rFonts w:ascii="Arial" w:hAnsi="Arial" w:cs="Arial"/>
              </w:rPr>
              <w:t>Kraj: ___________________</w:t>
            </w:r>
          </w:p>
        </w:tc>
        <w:tc>
          <w:tcPr>
            <w:tcW w:w="1818" w:type="dxa"/>
          </w:tcPr>
          <w:p w14:paraId="0E59318E" w14:textId="77777777" w:rsidR="0099781B" w:rsidRPr="0099781B" w:rsidRDefault="0099781B" w:rsidP="009722C1">
            <w:pPr>
              <w:rPr>
                <w:rFonts w:ascii="Arial" w:hAnsi="Arial" w:cs="Arial"/>
              </w:rPr>
            </w:pPr>
          </w:p>
        </w:tc>
        <w:tc>
          <w:tcPr>
            <w:tcW w:w="4324" w:type="dxa"/>
          </w:tcPr>
          <w:p w14:paraId="0ECEDAB9" w14:textId="77777777" w:rsidR="0099781B" w:rsidRPr="0099781B" w:rsidRDefault="0099781B" w:rsidP="009722C1">
            <w:pPr>
              <w:rPr>
                <w:rFonts w:ascii="Arial" w:hAnsi="Arial" w:cs="Arial"/>
              </w:rPr>
            </w:pPr>
            <w:r w:rsidRPr="0099781B">
              <w:rPr>
                <w:rFonts w:ascii="Arial" w:hAnsi="Arial" w:cs="Arial"/>
              </w:rPr>
              <w:t>Ime in priimek odgovorne osebe:</w:t>
            </w:r>
          </w:p>
          <w:p w14:paraId="30A99F49" w14:textId="77777777" w:rsidR="0099781B" w:rsidRPr="0099781B" w:rsidRDefault="0099781B" w:rsidP="009722C1">
            <w:pPr>
              <w:rPr>
                <w:rFonts w:ascii="Arial" w:hAnsi="Arial" w:cs="Arial"/>
              </w:rPr>
            </w:pPr>
          </w:p>
          <w:p w14:paraId="76507035" w14:textId="77777777" w:rsidR="0099781B" w:rsidRPr="0099781B" w:rsidRDefault="0099781B" w:rsidP="009722C1">
            <w:pPr>
              <w:rPr>
                <w:rFonts w:ascii="Arial" w:hAnsi="Arial" w:cs="Arial"/>
              </w:rPr>
            </w:pPr>
            <w:r w:rsidRPr="0099781B">
              <w:rPr>
                <w:rFonts w:ascii="Arial" w:hAnsi="Arial" w:cs="Arial"/>
              </w:rPr>
              <w:t>________________________</w:t>
            </w:r>
          </w:p>
          <w:p w14:paraId="06EDA668" w14:textId="77777777" w:rsidR="0099781B" w:rsidRPr="0099781B" w:rsidRDefault="0099781B" w:rsidP="009722C1">
            <w:pPr>
              <w:rPr>
                <w:rFonts w:ascii="Arial" w:hAnsi="Arial" w:cs="Arial"/>
              </w:rPr>
            </w:pPr>
          </w:p>
        </w:tc>
      </w:tr>
      <w:tr w:rsidR="0099781B" w:rsidRPr="0099781B" w14:paraId="0DC56997" w14:textId="77777777" w:rsidTr="009722C1">
        <w:trPr>
          <w:trHeight w:val="92"/>
        </w:trPr>
        <w:tc>
          <w:tcPr>
            <w:tcW w:w="3348" w:type="dxa"/>
          </w:tcPr>
          <w:p w14:paraId="6410DF64" w14:textId="77777777" w:rsidR="0099781B" w:rsidRPr="0099781B" w:rsidRDefault="0099781B" w:rsidP="009722C1">
            <w:pPr>
              <w:rPr>
                <w:rFonts w:ascii="Arial" w:hAnsi="Arial" w:cs="Arial"/>
              </w:rPr>
            </w:pPr>
            <w:r w:rsidRPr="0099781B">
              <w:rPr>
                <w:rFonts w:ascii="Arial" w:hAnsi="Arial" w:cs="Arial"/>
              </w:rPr>
              <w:t>Datum</w:t>
            </w:r>
            <w:r w:rsidRPr="0099781B">
              <w:rPr>
                <w:rFonts w:ascii="Arial" w:hAnsi="Arial" w:cs="Arial"/>
              </w:rPr>
              <w:fldChar w:fldCharType="begin">
                <w:ffData>
                  <w:name w:val="Besedilo22"/>
                  <w:enabled/>
                  <w:calcOnExit w:val="0"/>
                  <w:textInput/>
                </w:ffData>
              </w:fldChar>
            </w:r>
            <w:r w:rsidRPr="0099781B">
              <w:rPr>
                <w:rFonts w:ascii="Arial" w:hAnsi="Arial" w:cs="Arial"/>
              </w:rPr>
              <w:instrText xml:space="preserve"> FORMTEXT </w:instrText>
            </w:r>
            <w:r w:rsidR="003F72DE">
              <w:rPr>
                <w:rFonts w:ascii="Arial" w:hAnsi="Arial" w:cs="Arial"/>
              </w:rPr>
            </w:r>
            <w:r w:rsidR="003F72DE">
              <w:rPr>
                <w:rFonts w:ascii="Arial" w:hAnsi="Arial" w:cs="Arial"/>
              </w:rPr>
              <w:fldChar w:fldCharType="separate"/>
            </w:r>
            <w:r w:rsidRPr="0099781B">
              <w:rPr>
                <w:rFonts w:ascii="Arial" w:hAnsi="Arial" w:cs="Arial"/>
              </w:rPr>
              <w:fldChar w:fldCharType="end"/>
            </w:r>
            <w:r w:rsidRPr="0099781B">
              <w:rPr>
                <w:rFonts w:ascii="Arial" w:hAnsi="Arial" w:cs="Arial"/>
              </w:rPr>
              <w:t>: _________________</w:t>
            </w:r>
          </w:p>
        </w:tc>
        <w:tc>
          <w:tcPr>
            <w:tcW w:w="1818" w:type="dxa"/>
          </w:tcPr>
          <w:p w14:paraId="7656E228" w14:textId="77777777" w:rsidR="0099781B" w:rsidRPr="0099781B" w:rsidRDefault="0099781B" w:rsidP="009722C1">
            <w:pPr>
              <w:rPr>
                <w:rFonts w:ascii="Arial" w:hAnsi="Arial" w:cs="Arial"/>
              </w:rPr>
            </w:pPr>
            <w:r w:rsidRPr="0099781B">
              <w:rPr>
                <w:rFonts w:ascii="Arial" w:hAnsi="Arial" w:cs="Arial"/>
              </w:rPr>
              <w:t>Žig</w:t>
            </w:r>
          </w:p>
        </w:tc>
        <w:tc>
          <w:tcPr>
            <w:tcW w:w="4324" w:type="dxa"/>
          </w:tcPr>
          <w:p w14:paraId="7E2F08C5" w14:textId="77777777" w:rsidR="0099781B" w:rsidRPr="0099781B" w:rsidRDefault="0099781B" w:rsidP="009722C1">
            <w:pPr>
              <w:rPr>
                <w:rFonts w:ascii="Arial" w:hAnsi="Arial" w:cs="Arial"/>
              </w:rPr>
            </w:pPr>
            <w:r w:rsidRPr="0099781B">
              <w:rPr>
                <w:rFonts w:ascii="Arial" w:hAnsi="Arial" w:cs="Arial"/>
              </w:rPr>
              <w:t>________________________</w:t>
            </w:r>
          </w:p>
          <w:p w14:paraId="6D7071AA" w14:textId="77777777" w:rsidR="0099781B" w:rsidRPr="0099781B" w:rsidRDefault="0099781B" w:rsidP="009722C1">
            <w:pPr>
              <w:rPr>
                <w:rFonts w:ascii="Arial" w:hAnsi="Arial" w:cs="Arial"/>
              </w:rPr>
            </w:pPr>
            <w:r w:rsidRPr="0099781B">
              <w:rPr>
                <w:rFonts w:ascii="Arial" w:hAnsi="Arial" w:cs="Arial"/>
              </w:rPr>
              <w:t>Podpis odgovorne osebe</w:t>
            </w:r>
          </w:p>
        </w:tc>
      </w:tr>
    </w:tbl>
    <w:p w14:paraId="69708FCF" w14:textId="77777777" w:rsidR="0099781B" w:rsidRPr="0099781B" w:rsidRDefault="0099781B" w:rsidP="0099781B">
      <w:pPr>
        <w:widowControl w:val="0"/>
        <w:spacing w:before="60" w:line="240" w:lineRule="auto"/>
        <w:rPr>
          <w:rFonts w:ascii="Arial" w:hAnsi="Arial" w:cs="Arial"/>
        </w:rPr>
      </w:pPr>
    </w:p>
    <w:p w14:paraId="1E49DCC1" w14:textId="77777777" w:rsidR="0099781B" w:rsidRPr="0099781B" w:rsidRDefault="0099781B" w:rsidP="0099781B">
      <w:pPr>
        <w:widowControl w:val="0"/>
        <w:spacing w:before="60" w:line="240" w:lineRule="auto"/>
        <w:rPr>
          <w:rFonts w:ascii="Arial" w:hAnsi="Arial" w:cs="Arial"/>
          <w:highlight w:val="red"/>
        </w:rPr>
      </w:pPr>
    </w:p>
    <w:p w14:paraId="12A6A8D0" w14:textId="77777777" w:rsidR="0099781B" w:rsidRPr="0099781B" w:rsidRDefault="0099781B" w:rsidP="0099781B">
      <w:pPr>
        <w:widowControl w:val="0"/>
        <w:spacing w:before="60" w:line="240" w:lineRule="auto"/>
        <w:rPr>
          <w:rFonts w:ascii="Arial" w:hAnsi="Arial" w:cs="Arial"/>
          <w:highlight w:val="red"/>
        </w:rPr>
      </w:pPr>
    </w:p>
    <w:p w14:paraId="5AAF2464" w14:textId="109FCD3C" w:rsidR="002B2187" w:rsidRDefault="002B2187" w:rsidP="000F17B1">
      <w:pPr>
        <w:spacing w:after="0"/>
        <w:rPr>
          <w:rFonts w:ascii="Arial" w:eastAsia="Times New Roman" w:hAnsi="Arial" w:cs="Arial"/>
          <w:lang w:eastAsia="sl-SI"/>
        </w:rPr>
      </w:pPr>
    </w:p>
    <w:p w14:paraId="48B74526" w14:textId="77777777" w:rsidR="007D56ED" w:rsidRDefault="007D56ED" w:rsidP="000F17B1">
      <w:pPr>
        <w:spacing w:after="0"/>
        <w:rPr>
          <w:rFonts w:ascii="Arial" w:eastAsia="Times New Roman" w:hAnsi="Arial" w:cs="Arial"/>
          <w:lang w:eastAsia="sl-SI"/>
        </w:rPr>
      </w:pPr>
    </w:p>
    <w:p w14:paraId="13B32819" w14:textId="77777777" w:rsidR="007D56ED" w:rsidRDefault="007D56ED" w:rsidP="000F17B1">
      <w:pPr>
        <w:spacing w:after="0"/>
        <w:rPr>
          <w:rFonts w:ascii="Arial" w:eastAsia="Times New Roman" w:hAnsi="Arial" w:cs="Arial"/>
          <w:lang w:eastAsia="sl-SI"/>
        </w:rPr>
      </w:pPr>
    </w:p>
    <w:p w14:paraId="5CFEEAB8" w14:textId="6160900F" w:rsidR="003E4AB7" w:rsidRPr="003E4AB7" w:rsidRDefault="003E4AB7" w:rsidP="00D939D4">
      <w:pPr>
        <w:spacing w:line="240" w:lineRule="auto"/>
        <w:jc w:val="right"/>
        <w:rPr>
          <w:rFonts w:ascii="Arial" w:hAnsi="Arial" w:cs="Arial"/>
          <w:bCs/>
          <w:lang w:eastAsia="sl-SI"/>
        </w:rPr>
      </w:pPr>
      <w:r w:rsidRPr="003E4AB7">
        <w:rPr>
          <w:rFonts w:ascii="Arial" w:hAnsi="Arial" w:cs="Arial"/>
          <w:bCs/>
          <w:lang w:eastAsia="sl-SI"/>
        </w:rPr>
        <w:t>OBRAZEC -</w:t>
      </w:r>
      <w:r w:rsidR="00D30D3E">
        <w:rPr>
          <w:rFonts w:ascii="Arial" w:hAnsi="Arial" w:cs="Arial"/>
          <w:bCs/>
          <w:lang w:eastAsia="sl-SI"/>
        </w:rPr>
        <w:t xml:space="preserve"> </w:t>
      </w:r>
      <w:r w:rsidRPr="003E4AB7">
        <w:rPr>
          <w:rFonts w:ascii="Arial" w:hAnsi="Arial" w:cs="Arial"/>
          <w:bCs/>
          <w:lang w:eastAsia="sl-SI"/>
        </w:rPr>
        <w:t>8</w:t>
      </w:r>
    </w:p>
    <w:p w14:paraId="6AD38A3A" w14:textId="77777777" w:rsidR="003E4AB7" w:rsidRPr="003E4AB7" w:rsidRDefault="003E4AB7" w:rsidP="003E4AB7">
      <w:pPr>
        <w:autoSpaceDE w:val="0"/>
        <w:autoSpaceDN w:val="0"/>
        <w:adjustRightInd w:val="0"/>
        <w:spacing w:line="240" w:lineRule="auto"/>
        <w:rPr>
          <w:rFonts w:ascii="Arial" w:hAnsi="Arial" w:cs="Arial"/>
          <w:b/>
          <w:bCs/>
          <w:lang w:eastAsia="sl-SI"/>
        </w:rPr>
      </w:pPr>
    </w:p>
    <w:p w14:paraId="1BC9741B" w14:textId="1C261ADE" w:rsidR="003E4AB7" w:rsidRPr="00D939D4" w:rsidRDefault="00D30D3E" w:rsidP="00D30D3E">
      <w:pPr>
        <w:autoSpaceDE w:val="0"/>
        <w:autoSpaceDN w:val="0"/>
        <w:adjustRightInd w:val="0"/>
        <w:spacing w:line="240" w:lineRule="auto"/>
        <w:jc w:val="center"/>
        <w:rPr>
          <w:rFonts w:ascii="Arial" w:hAnsi="Arial" w:cs="Arial"/>
          <w:lang w:eastAsia="sl-SI"/>
        </w:rPr>
      </w:pPr>
      <w:r w:rsidRPr="00D939D4">
        <w:rPr>
          <w:rFonts w:ascii="Arial" w:hAnsi="Arial" w:cs="Arial"/>
          <w:b/>
          <w:bCs/>
          <w:lang w:eastAsia="sl-SI"/>
        </w:rPr>
        <w:t>IZJAVA O SKLADNOSTI IN IZVAJANJU SISTEMA HACCP</w:t>
      </w:r>
    </w:p>
    <w:p w14:paraId="1A77E10A" w14:textId="77777777" w:rsidR="003E4AB7" w:rsidRPr="00D939D4" w:rsidRDefault="003E4AB7" w:rsidP="003E4AB7">
      <w:pPr>
        <w:autoSpaceDE w:val="0"/>
        <w:autoSpaceDN w:val="0"/>
        <w:adjustRightInd w:val="0"/>
        <w:spacing w:line="240" w:lineRule="auto"/>
        <w:rPr>
          <w:rFonts w:ascii="Arial" w:hAnsi="Arial" w:cs="Arial"/>
          <w:lang w:eastAsia="sl-SI"/>
        </w:rPr>
      </w:pPr>
    </w:p>
    <w:p w14:paraId="4A9EF18C" w14:textId="5DCF165F" w:rsidR="00504177" w:rsidRPr="00D939D4" w:rsidRDefault="00504177" w:rsidP="003E4AB7">
      <w:pPr>
        <w:autoSpaceDE w:val="0"/>
        <w:autoSpaceDN w:val="0"/>
        <w:adjustRightInd w:val="0"/>
        <w:spacing w:line="240" w:lineRule="auto"/>
        <w:rPr>
          <w:rFonts w:ascii="Arial" w:hAnsi="Arial" w:cs="Arial"/>
          <w:lang w:eastAsia="sl-SI"/>
        </w:rPr>
      </w:pPr>
      <w:r w:rsidRPr="00D939D4">
        <w:rPr>
          <w:rFonts w:ascii="Arial" w:hAnsi="Arial" w:cs="Arial"/>
          <w:lang w:eastAsia="sl-SI"/>
        </w:rPr>
        <w:t>Ponudnik: ___________________________________________________________</w:t>
      </w:r>
    </w:p>
    <w:p w14:paraId="6DBDF5DB" w14:textId="10EAAB13" w:rsidR="00504177" w:rsidRPr="00D939D4" w:rsidRDefault="00504177" w:rsidP="003E4AB7">
      <w:pPr>
        <w:autoSpaceDE w:val="0"/>
        <w:autoSpaceDN w:val="0"/>
        <w:adjustRightInd w:val="0"/>
        <w:spacing w:line="240" w:lineRule="auto"/>
        <w:rPr>
          <w:rFonts w:ascii="Arial" w:hAnsi="Arial" w:cs="Arial"/>
          <w:lang w:eastAsia="sl-SI"/>
        </w:rPr>
      </w:pPr>
      <w:r w:rsidRPr="00D939D4">
        <w:rPr>
          <w:rFonts w:ascii="Arial" w:hAnsi="Arial" w:cs="Arial"/>
          <w:lang w:eastAsia="sl-SI"/>
        </w:rPr>
        <w:t>Pod kazensko in materialno odgovornostjo izjavljamo,</w:t>
      </w:r>
    </w:p>
    <w:p w14:paraId="589CE34C" w14:textId="1EBA30B7" w:rsidR="00D30D3E" w:rsidRDefault="00D30D3E" w:rsidP="00D30D3E">
      <w:pPr>
        <w:autoSpaceDE w:val="0"/>
        <w:autoSpaceDN w:val="0"/>
        <w:adjustRightInd w:val="0"/>
        <w:spacing w:line="264" w:lineRule="auto"/>
        <w:jc w:val="both"/>
        <w:rPr>
          <w:rFonts w:ascii="Arial" w:hAnsi="Arial" w:cs="Arial"/>
          <w:lang w:eastAsia="sl-SI"/>
        </w:rPr>
      </w:pPr>
      <w:r w:rsidRPr="00D939D4">
        <w:rPr>
          <w:rFonts w:ascii="Arial" w:hAnsi="Arial" w:cs="Arial"/>
          <w:lang w:eastAsia="sl-SI"/>
        </w:rPr>
        <w:t xml:space="preserve">da bodo vsi ponujeni proizvodi proizvedeni skladno s proizvajalnimi specifikacijami ter vzpostavljenim sistemom notranjega nadzora na podlagi načel HACCP ter da </w:t>
      </w:r>
      <w:r w:rsidR="00504177" w:rsidRPr="00D939D4">
        <w:rPr>
          <w:rFonts w:ascii="Arial" w:hAnsi="Arial" w:cs="Arial"/>
          <w:lang w:eastAsia="sl-SI"/>
        </w:rPr>
        <w:t>da izpolnjujejo zahteve veljavne zakonodaje Evropske unije in Republike Slovenije s področja varnosti živil ter materialov in izdelkov, ki prihajajo v stik z živili, zlasti Uredbe (ES) št. 178/2002, Uredbe (ES) št. 852/2004, Uredbe (ES) št. 853/2004 ter Zakona o zdravstveni ustreznosti živil in izdelkov ter snovi, ki prihajajo v stik z živili (ZZUZIS), vse v veljavni različici.</w:t>
      </w:r>
    </w:p>
    <w:p w14:paraId="4E13221E" w14:textId="45789D1A" w:rsidR="00D30D3E" w:rsidRPr="00D30D3E" w:rsidRDefault="00D30D3E" w:rsidP="00D30D3E">
      <w:pPr>
        <w:autoSpaceDE w:val="0"/>
        <w:autoSpaceDN w:val="0"/>
        <w:adjustRightInd w:val="0"/>
        <w:spacing w:line="240" w:lineRule="auto"/>
        <w:jc w:val="both"/>
        <w:rPr>
          <w:rFonts w:ascii="Arial" w:hAnsi="Arial" w:cs="Arial"/>
          <w:lang w:eastAsia="sl-SI"/>
        </w:rPr>
      </w:pPr>
      <w:r w:rsidRPr="00D30D3E">
        <w:rPr>
          <w:rFonts w:ascii="Arial" w:hAnsi="Arial" w:cs="Arial"/>
          <w:lang w:eastAsia="sl-SI"/>
        </w:rPr>
        <w:t xml:space="preserve">Izjavljamo, da imamo vzpostavljen in izvajamo sistem notranjega nadzora na podlagi načel HACCP, ki </w:t>
      </w:r>
      <w:r w:rsidR="00504177">
        <w:rPr>
          <w:rFonts w:ascii="Arial" w:hAnsi="Arial" w:cs="Arial"/>
          <w:lang w:eastAsia="sl-SI"/>
        </w:rPr>
        <w:t>med drugim vključuje:</w:t>
      </w:r>
    </w:p>
    <w:p w14:paraId="4F10AF84" w14:textId="77777777" w:rsidR="00D30D3E" w:rsidRPr="00D30D3E" w:rsidRDefault="00D30D3E" w:rsidP="00504177">
      <w:pPr>
        <w:autoSpaceDE w:val="0"/>
        <w:autoSpaceDN w:val="0"/>
        <w:adjustRightInd w:val="0"/>
        <w:spacing w:after="0" w:line="240" w:lineRule="auto"/>
        <w:rPr>
          <w:rFonts w:ascii="Arial" w:hAnsi="Arial" w:cs="Arial"/>
          <w:lang w:eastAsia="sl-SI"/>
        </w:rPr>
      </w:pPr>
      <w:r w:rsidRPr="00D30D3E">
        <w:rPr>
          <w:rFonts w:ascii="Arial" w:hAnsi="Arial" w:cs="Arial"/>
          <w:lang w:eastAsia="sl-SI"/>
        </w:rPr>
        <w:t>• mikrobiološko kontrolo:</w:t>
      </w:r>
    </w:p>
    <w:p w14:paraId="4E2A33E4" w14:textId="7FA3B428" w:rsidR="00D30D3E" w:rsidRPr="00D30D3E" w:rsidRDefault="00D30D3E" w:rsidP="00504177">
      <w:pPr>
        <w:numPr>
          <w:ilvl w:val="0"/>
          <w:numId w:val="54"/>
        </w:numPr>
        <w:autoSpaceDE w:val="0"/>
        <w:autoSpaceDN w:val="0"/>
        <w:adjustRightInd w:val="0"/>
        <w:spacing w:before="120" w:after="0" w:line="264" w:lineRule="auto"/>
        <w:ind w:left="714" w:hanging="357"/>
        <w:rPr>
          <w:rFonts w:ascii="Arial" w:hAnsi="Arial" w:cs="Arial"/>
          <w:lang w:eastAsia="sl-SI"/>
        </w:rPr>
      </w:pPr>
      <w:r w:rsidRPr="00D30D3E">
        <w:rPr>
          <w:rFonts w:ascii="Arial" w:hAnsi="Arial" w:cs="Arial"/>
          <w:lang w:eastAsia="sl-SI"/>
        </w:rPr>
        <w:t>izdelkov</w:t>
      </w:r>
      <w:r w:rsidR="00504177">
        <w:rPr>
          <w:rFonts w:ascii="Arial" w:hAnsi="Arial" w:cs="Arial"/>
          <w:lang w:eastAsia="sl-SI"/>
        </w:rPr>
        <w:t>,</w:t>
      </w:r>
    </w:p>
    <w:p w14:paraId="4415A2F8" w14:textId="46437145" w:rsidR="00D30D3E" w:rsidRPr="00D30D3E" w:rsidRDefault="00D30D3E" w:rsidP="00D30D3E">
      <w:pPr>
        <w:numPr>
          <w:ilvl w:val="0"/>
          <w:numId w:val="54"/>
        </w:numPr>
        <w:autoSpaceDE w:val="0"/>
        <w:autoSpaceDN w:val="0"/>
        <w:adjustRightInd w:val="0"/>
        <w:spacing w:after="0" w:line="264" w:lineRule="auto"/>
        <w:ind w:left="714" w:hanging="357"/>
        <w:rPr>
          <w:rFonts w:ascii="Arial" w:hAnsi="Arial" w:cs="Arial"/>
          <w:lang w:eastAsia="sl-SI"/>
        </w:rPr>
      </w:pPr>
      <w:r w:rsidRPr="00D30D3E">
        <w:rPr>
          <w:rFonts w:ascii="Arial" w:hAnsi="Arial" w:cs="Arial"/>
          <w:lang w:eastAsia="sl-SI"/>
        </w:rPr>
        <w:t>surovin</w:t>
      </w:r>
      <w:r w:rsidR="00504177">
        <w:rPr>
          <w:rFonts w:ascii="Arial" w:hAnsi="Arial" w:cs="Arial"/>
          <w:lang w:eastAsia="sl-SI"/>
        </w:rPr>
        <w:t>,</w:t>
      </w:r>
    </w:p>
    <w:p w14:paraId="0D19E893" w14:textId="79B03A7F" w:rsidR="00D30D3E" w:rsidRDefault="00D30D3E" w:rsidP="00D30D3E">
      <w:pPr>
        <w:numPr>
          <w:ilvl w:val="0"/>
          <w:numId w:val="54"/>
        </w:numPr>
        <w:autoSpaceDE w:val="0"/>
        <w:autoSpaceDN w:val="0"/>
        <w:adjustRightInd w:val="0"/>
        <w:spacing w:after="0" w:line="264" w:lineRule="auto"/>
        <w:ind w:left="714" w:hanging="357"/>
        <w:rPr>
          <w:rFonts w:ascii="Arial" w:hAnsi="Arial" w:cs="Arial"/>
          <w:lang w:eastAsia="sl-SI"/>
        </w:rPr>
      </w:pPr>
      <w:r w:rsidRPr="00D30D3E">
        <w:rPr>
          <w:rFonts w:ascii="Arial" w:hAnsi="Arial" w:cs="Arial"/>
          <w:lang w:eastAsia="sl-SI"/>
        </w:rPr>
        <w:t>delovnih površin</w:t>
      </w:r>
      <w:r w:rsidR="00504177">
        <w:rPr>
          <w:rFonts w:ascii="Arial" w:hAnsi="Arial" w:cs="Arial"/>
          <w:lang w:eastAsia="sl-SI"/>
        </w:rPr>
        <w:t>;</w:t>
      </w:r>
    </w:p>
    <w:p w14:paraId="726E888E" w14:textId="77777777" w:rsidR="00D30D3E" w:rsidRPr="00D30D3E" w:rsidRDefault="00D30D3E" w:rsidP="00D30D3E">
      <w:pPr>
        <w:autoSpaceDE w:val="0"/>
        <w:autoSpaceDN w:val="0"/>
        <w:adjustRightInd w:val="0"/>
        <w:spacing w:after="0" w:line="264" w:lineRule="auto"/>
        <w:ind w:left="714"/>
        <w:rPr>
          <w:rFonts w:ascii="Arial" w:hAnsi="Arial" w:cs="Arial"/>
          <w:lang w:eastAsia="sl-SI"/>
        </w:rPr>
      </w:pPr>
    </w:p>
    <w:p w14:paraId="35FC1922" w14:textId="77777777" w:rsidR="00D30D3E" w:rsidRPr="00D30D3E" w:rsidRDefault="00D30D3E" w:rsidP="00504177">
      <w:pPr>
        <w:autoSpaceDE w:val="0"/>
        <w:autoSpaceDN w:val="0"/>
        <w:adjustRightInd w:val="0"/>
        <w:spacing w:after="120" w:line="240" w:lineRule="auto"/>
        <w:rPr>
          <w:rFonts w:ascii="Arial" w:hAnsi="Arial" w:cs="Arial"/>
          <w:lang w:eastAsia="sl-SI"/>
        </w:rPr>
      </w:pPr>
      <w:r w:rsidRPr="00D30D3E">
        <w:rPr>
          <w:rFonts w:ascii="Arial" w:hAnsi="Arial" w:cs="Arial"/>
          <w:lang w:eastAsia="sl-SI"/>
        </w:rPr>
        <w:t>• kontrolo postopkov in procesov:</w:t>
      </w:r>
    </w:p>
    <w:p w14:paraId="235CFD01" w14:textId="6EE76869" w:rsidR="00D30D3E" w:rsidRPr="00D30D3E" w:rsidRDefault="00D30D3E" w:rsidP="00504177">
      <w:pPr>
        <w:numPr>
          <w:ilvl w:val="0"/>
          <w:numId w:val="54"/>
        </w:numPr>
        <w:autoSpaceDE w:val="0"/>
        <w:autoSpaceDN w:val="0"/>
        <w:adjustRightInd w:val="0"/>
        <w:spacing w:after="0" w:line="264" w:lineRule="auto"/>
        <w:ind w:left="714" w:hanging="357"/>
        <w:rPr>
          <w:rFonts w:ascii="Arial" w:hAnsi="Arial" w:cs="Arial"/>
          <w:lang w:eastAsia="sl-SI"/>
        </w:rPr>
      </w:pPr>
      <w:r w:rsidRPr="00D30D3E">
        <w:rPr>
          <w:rFonts w:ascii="Arial" w:hAnsi="Arial" w:cs="Arial"/>
          <w:lang w:eastAsia="sl-SI"/>
        </w:rPr>
        <w:t>sprejem surovin</w:t>
      </w:r>
      <w:r w:rsidR="00504177">
        <w:rPr>
          <w:rFonts w:ascii="Arial" w:hAnsi="Arial" w:cs="Arial"/>
          <w:lang w:eastAsia="sl-SI"/>
        </w:rPr>
        <w:t>,</w:t>
      </w:r>
    </w:p>
    <w:p w14:paraId="4162C610" w14:textId="3E9D64BA" w:rsidR="00D30D3E" w:rsidRPr="00D30D3E" w:rsidRDefault="00D30D3E" w:rsidP="00504177">
      <w:pPr>
        <w:numPr>
          <w:ilvl w:val="0"/>
          <w:numId w:val="54"/>
        </w:numPr>
        <w:autoSpaceDE w:val="0"/>
        <w:autoSpaceDN w:val="0"/>
        <w:adjustRightInd w:val="0"/>
        <w:spacing w:after="0" w:line="264" w:lineRule="auto"/>
        <w:ind w:left="714" w:hanging="357"/>
        <w:rPr>
          <w:rFonts w:ascii="Arial" w:hAnsi="Arial" w:cs="Arial"/>
          <w:lang w:eastAsia="sl-SI"/>
        </w:rPr>
      </w:pPr>
      <w:r w:rsidRPr="00D30D3E">
        <w:rPr>
          <w:rFonts w:ascii="Arial" w:hAnsi="Arial" w:cs="Arial"/>
          <w:lang w:eastAsia="sl-SI"/>
        </w:rPr>
        <w:t>skladiščenje</w:t>
      </w:r>
      <w:r w:rsidR="00504177">
        <w:rPr>
          <w:rFonts w:ascii="Arial" w:hAnsi="Arial" w:cs="Arial"/>
          <w:lang w:eastAsia="sl-SI"/>
        </w:rPr>
        <w:t>,</w:t>
      </w:r>
    </w:p>
    <w:p w14:paraId="05551E38" w14:textId="372E12A8" w:rsidR="00D30D3E" w:rsidRPr="00D30D3E" w:rsidRDefault="00D30D3E" w:rsidP="00504177">
      <w:pPr>
        <w:numPr>
          <w:ilvl w:val="0"/>
          <w:numId w:val="54"/>
        </w:numPr>
        <w:autoSpaceDE w:val="0"/>
        <w:autoSpaceDN w:val="0"/>
        <w:adjustRightInd w:val="0"/>
        <w:spacing w:after="0" w:line="264" w:lineRule="auto"/>
        <w:ind w:left="714" w:hanging="357"/>
        <w:rPr>
          <w:rFonts w:ascii="Arial" w:hAnsi="Arial" w:cs="Arial"/>
          <w:lang w:eastAsia="sl-SI"/>
        </w:rPr>
      </w:pPr>
      <w:r w:rsidRPr="00D30D3E">
        <w:rPr>
          <w:rFonts w:ascii="Arial" w:hAnsi="Arial" w:cs="Arial"/>
          <w:lang w:eastAsia="sl-SI"/>
        </w:rPr>
        <w:t>predelavo in pripravo</w:t>
      </w:r>
      <w:r w:rsidR="00504177">
        <w:rPr>
          <w:rFonts w:ascii="Arial" w:hAnsi="Arial" w:cs="Arial"/>
          <w:lang w:eastAsia="sl-SI"/>
        </w:rPr>
        <w:t>,</w:t>
      </w:r>
    </w:p>
    <w:p w14:paraId="2D750BFB" w14:textId="7D8E7DC3" w:rsidR="00D30D3E" w:rsidRPr="00D30D3E" w:rsidRDefault="00D30D3E" w:rsidP="00504177">
      <w:pPr>
        <w:numPr>
          <w:ilvl w:val="0"/>
          <w:numId w:val="54"/>
        </w:numPr>
        <w:autoSpaceDE w:val="0"/>
        <w:autoSpaceDN w:val="0"/>
        <w:adjustRightInd w:val="0"/>
        <w:spacing w:after="0" w:line="264" w:lineRule="auto"/>
        <w:ind w:left="714" w:hanging="357"/>
        <w:rPr>
          <w:rFonts w:ascii="Arial" w:hAnsi="Arial" w:cs="Arial"/>
          <w:lang w:eastAsia="sl-SI"/>
        </w:rPr>
      </w:pPr>
      <w:r w:rsidRPr="00D30D3E">
        <w:rPr>
          <w:rFonts w:ascii="Arial" w:hAnsi="Arial" w:cs="Arial"/>
          <w:lang w:eastAsia="sl-SI"/>
        </w:rPr>
        <w:t>distribucijo oziroma dobavo</w:t>
      </w:r>
      <w:r w:rsidR="00504177">
        <w:rPr>
          <w:rFonts w:ascii="Arial" w:hAnsi="Arial" w:cs="Arial"/>
          <w:lang w:eastAsia="sl-SI"/>
        </w:rPr>
        <w:t>,</w:t>
      </w:r>
    </w:p>
    <w:p w14:paraId="7E597A84" w14:textId="5E7B8DA9" w:rsidR="00D30D3E" w:rsidRPr="00D30D3E" w:rsidRDefault="00D30D3E" w:rsidP="00504177">
      <w:pPr>
        <w:numPr>
          <w:ilvl w:val="0"/>
          <w:numId w:val="54"/>
        </w:numPr>
        <w:autoSpaceDE w:val="0"/>
        <w:autoSpaceDN w:val="0"/>
        <w:adjustRightInd w:val="0"/>
        <w:spacing w:after="0" w:line="264" w:lineRule="auto"/>
        <w:ind w:left="714" w:hanging="357"/>
        <w:rPr>
          <w:rFonts w:ascii="Arial" w:hAnsi="Arial" w:cs="Arial"/>
          <w:lang w:eastAsia="sl-SI"/>
        </w:rPr>
      </w:pPr>
      <w:r w:rsidRPr="00D30D3E">
        <w:rPr>
          <w:rFonts w:ascii="Arial" w:hAnsi="Arial" w:cs="Arial"/>
          <w:lang w:eastAsia="sl-SI"/>
        </w:rPr>
        <w:t>vzdrževanje čistoče</w:t>
      </w:r>
      <w:r w:rsidR="00504177">
        <w:rPr>
          <w:rFonts w:ascii="Arial" w:hAnsi="Arial" w:cs="Arial"/>
          <w:lang w:eastAsia="sl-SI"/>
        </w:rPr>
        <w:t>,</w:t>
      </w:r>
    </w:p>
    <w:p w14:paraId="49BE0E17" w14:textId="44F674EB" w:rsidR="00D30D3E" w:rsidRPr="00D30D3E" w:rsidRDefault="00D30D3E" w:rsidP="00504177">
      <w:pPr>
        <w:numPr>
          <w:ilvl w:val="0"/>
          <w:numId w:val="54"/>
        </w:numPr>
        <w:autoSpaceDE w:val="0"/>
        <w:autoSpaceDN w:val="0"/>
        <w:adjustRightInd w:val="0"/>
        <w:spacing w:after="0" w:line="264" w:lineRule="auto"/>
        <w:ind w:left="714" w:hanging="357"/>
        <w:rPr>
          <w:rFonts w:ascii="Arial" w:hAnsi="Arial" w:cs="Arial"/>
          <w:lang w:eastAsia="sl-SI"/>
        </w:rPr>
      </w:pPr>
      <w:r w:rsidRPr="00D30D3E">
        <w:rPr>
          <w:rFonts w:ascii="Arial" w:hAnsi="Arial" w:cs="Arial"/>
          <w:lang w:eastAsia="sl-SI"/>
        </w:rPr>
        <w:t>zdravstveno ustreznost vode</w:t>
      </w:r>
      <w:r w:rsidR="00504177">
        <w:rPr>
          <w:rFonts w:ascii="Arial" w:hAnsi="Arial" w:cs="Arial"/>
          <w:lang w:eastAsia="sl-SI"/>
        </w:rPr>
        <w:t>,</w:t>
      </w:r>
    </w:p>
    <w:p w14:paraId="1B2F772D" w14:textId="3DF0441F" w:rsidR="00D30D3E" w:rsidRPr="00D30D3E" w:rsidRDefault="00D30D3E" w:rsidP="00504177">
      <w:pPr>
        <w:numPr>
          <w:ilvl w:val="0"/>
          <w:numId w:val="54"/>
        </w:numPr>
        <w:autoSpaceDE w:val="0"/>
        <w:autoSpaceDN w:val="0"/>
        <w:adjustRightInd w:val="0"/>
        <w:spacing w:after="0" w:line="264" w:lineRule="auto"/>
        <w:ind w:left="714" w:hanging="357"/>
        <w:rPr>
          <w:rFonts w:ascii="Arial" w:hAnsi="Arial" w:cs="Arial"/>
          <w:lang w:eastAsia="sl-SI"/>
        </w:rPr>
      </w:pPr>
      <w:r w:rsidRPr="00D30D3E">
        <w:rPr>
          <w:rFonts w:ascii="Arial" w:hAnsi="Arial" w:cs="Arial"/>
          <w:lang w:eastAsia="sl-SI"/>
        </w:rPr>
        <w:t>izvajanje dezinsekcije in deratizacije</w:t>
      </w:r>
      <w:r w:rsidR="00504177">
        <w:rPr>
          <w:rFonts w:ascii="Arial" w:hAnsi="Arial" w:cs="Arial"/>
          <w:lang w:eastAsia="sl-SI"/>
        </w:rPr>
        <w:t>,</w:t>
      </w:r>
    </w:p>
    <w:p w14:paraId="06FBC5A1" w14:textId="4572308E" w:rsidR="00D30D3E" w:rsidRDefault="00D30D3E" w:rsidP="00504177">
      <w:pPr>
        <w:numPr>
          <w:ilvl w:val="0"/>
          <w:numId w:val="54"/>
        </w:numPr>
        <w:autoSpaceDE w:val="0"/>
        <w:autoSpaceDN w:val="0"/>
        <w:adjustRightInd w:val="0"/>
        <w:spacing w:after="0" w:line="264" w:lineRule="auto"/>
        <w:ind w:left="714" w:hanging="357"/>
        <w:rPr>
          <w:rFonts w:ascii="Arial" w:hAnsi="Arial" w:cs="Arial"/>
          <w:lang w:eastAsia="sl-SI"/>
        </w:rPr>
      </w:pPr>
      <w:r w:rsidRPr="00D30D3E">
        <w:rPr>
          <w:rFonts w:ascii="Arial" w:hAnsi="Arial" w:cs="Arial"/>
          <w:lang w:eastAsia="sl-SI"/>
        </w:rPr>
        <w:t>nadzor temperatur</w:t>
      </w:r>
      <w:r w:rsidR="00504177">
        <w:rPr>
          <w:rFonts w:ascii="Arial" w:hAnsi="Arial" w:cs="Arial"/>
          <w:lang w:eastAsia="sl-SI"/>
        </w:rPr>
        <w:t>;</w:t>
      </w:r>
    </w:p>
    <w:p w14:paraId="29DDCA94" w14:textId="77777777" w:rsidR="00504177" w:rsidRPr="00D30D3E" w:rsidRDefault="00504177" w:rsidP="00504177">
      <w:pPr>
        <w:autoSpaceDE w:val="0"/>
        <w:autoSpaceDN w:val="0"/>
        <w:adjustRightInd w:val="0"/>
        <w:spacing w:after="0" w:line="264" w:lineRule="auto"/>
        <w:ind w:left="714"/>
        <w:rPr>
          <w:rFonts w:ascii="Arial" w:hAnsi="Arial" w:cs="Arial"/>
          <w:lang w:eastAsia="sl-SI"/>
        </w:rPr>
      </w:pPr>
    </w:p>
    <w:p w14:paraId="03D96185" w14:textId="48BD8284" w:rsidR="00D30D3E" w:rsidRPr="00D30D3E" w:rsidRDefault="00D30D3E" w:rsidP="00D30D3E">
      <w:pPr>
        <w:autoSpaceDE w:val="0"/>
        <w:autoSpaceDN w:val="0"/>
        <w:adjustRightInd w:val="0"/>
        <w:spacing w:line="240" w:lineRule="auto"/>
        <w:rPr>
          <w:rFonts w:ascii="Arial" w:hAnsi="Arial" w:cs="Arial"/>
          <w:lang w:eastAsia="sl-SI"/>
        </w:rPr>
      </w:pPr>
      <w:r w:rsidRPr="00D30D3E">
        <w:rPr>
          <w:rFonts w:ascii="Arial" w:hAnsi="Arial" w:cs="Arial"/>
          <w:lang w:eastAsia="sl-SI"/>
        </w:rPr>
        <w:t>• sistem rednega izobraževanja in usposabljanja zaposlenih</w:t>
      </w:r>
      <w:r w:rsidR="00504177">
        <w:rPr>
          <w:rFonts w:ascii="Arial" w:hAnsi="Arial" w:cs="Arial"/>
          <w:lang w:eastAsia="sl-SI"/>
        </w:rPr>
        <w:t>;</w:t>
      </w:r>
    </w:p>
    <w:p w14:paraId="457EEF5A" w14:textId="2944CE02" w:rsidR="00D30D3E" w:rsidRPr="00D30D3E" w:rsidRDefault="00D30D3E" w:rsidP="00D30D3E">
      <w:pPr>
        <w:autoSpaceDE w:val="0"/>
        <w:autoSpaceDN w:val="0"/>
        <w:adjustRightInd w:val="0"/>
        <w:spacing w:line="240" w:lineRule="auto"/>
        <w:rPr>
          <w:rFonts w:ascii="Arial" w:hAnsi="Arial" w:cs="Arial"/>
          <w:lang w:eastAsia="sl-SI"/>
        </w:rPr>
      </w:pPr>
      <w:r w:rsidRPr="00D30D3E">
        <w:rPr>
          <w:rFonts w:ascii="Arial" w:hAnsi="Arial" w:cs="Arial"/>
          <w:lang w:eastAsia="sl-SI"/>
        </w:rPr>
        <w:t>• dokumentiran HACCP načrt</w:t>
      </w:r>
      <w:r w:rsidR="00504177">
        <w:rPr>
          <w:rFonts w:ascii="Arial" w:hAnsi="Arial" w:cs="Arial"/>
          <w:lang w:eastAsia="sl-SI"/>
        </w:rPr>
        <w:t>.</w:t>
      </w:r>
    </w:p>
    <w:p w14:paraId="7D0D9266" w14:textId="77777777" w:rsidR="00504177" w:rsidRDefault="00504177" w:rsidP="00D30D3E">
      <w:pPr>
        <w:autoSpaceDE w:val="0"/>
        <w:autoSpaceDN w:val="0"/>
        <w:adjustRightInd w:val="0"/>
        <w:spacing w:line="240" w:lineRule="auto"/>
        <w:rPr>
          <w:rFonts w:ascii="Arial" w:hAnsi="Arial" w:cs="Arial"/>
          <w:lang w:eastAsia="sl-SI"/>
        </w:rPr>
      </w:pPr>
    </w:p>
    <w:p w14:paraId="31B126D7" w14:textId="3CB168C8" w:rsidR="00D30D3E" w:rsidRPr="00D30D3E" w:rsidRDefault="00D30D3E" w:rsidP="00D30D3E">
      <w:pPr>
        <w:autoSpaceDE w:val="0"/>
        <w:autoSpaceDN w:val="0"/>
        <w:adjustRightInd w:val="0"/>
        <w:spacing w:line="240" w:lineRule="auto"/>
        <w:rPr>
          <w:rFonts w:ascii="Arial" w:hAnsi="Arial" w:cs="Arial"/>
          <w:lang w:eastAsia="sl-SI"/>
        </w:rPr>
      </w:pPr>
      <w:r w:rsidRPr="00D30D3E">
        <w:rPr>
          <w:rFonts w:ascii="Arial" w:hAnsi="Arial" w:cs="Arial"/>
          <w:lang w:eastAsia="sl-SI"/>
        </w:rPr>
        <w:t>S tem zagotavljamo varnost in zdravstveno ustreznost živil.</w:t>
      </w:r>
    </w:p>
    <w:p w14:paraId="17AF1EF6" w14:textId="77777777" w:rsidR="003E4AB7" w:rsidRPr="00E024FE" w:rsidRDefault="003E4AB7" w:rsidP="003E4AB7">
      <w:pPr>
        <w:autoSpaceDE w:val="0"/>
        <w:autoSpaceDN w:val="0"/>
        <w:adjustRightInd w:val="0"/>
        <w:spacing w:line="240" w:lineRule="auto"/>
        <w:rPr>
          <w:rFonts w:ascii="Arial" w:hAnsi="Arial" w:cs="Arial"/>
          <w:lang w:eastAsia="sl-SI"/>
        </w:rPr>
      </w:pPr>
    </w:p>
    <w:tbl>
      <w:tblPr>
        <w:tblW w:w="0" w:type="auto"/>
        <w:tblInd w:w="108" w:type="dxa"/>
        <w:tblLayout w:type="fixed"/>
        <w:tblLook w:val="0000" w:firstRow="0" w:lastRow="0" w:firstColumn="0" w:lastColumn="0" w:noHBand="0" w:noVBand="0"/>
      </w:tblPr>
      <w:tblGrid>
        <w:gridCol w:w="3095"/>
        <w:gridCol w:w="3095"/>
        <w:gridCol w:w="3097"/>
      </w:tblGrid>
      <w:tr w:rsidR="003E4AB7" w:rsidRPr="003E4AB7" w14:paraId="13E1BCCF" w14:textId="77777777" w:rsidTr="009722C1">
        <w:trPr>
          <w:trHeight w:val="1"/>
        </w:trPr>
        <w:tc>
          <w:tcPr>
            <w:tcW w:w="3095" w:type="dxa"/>
            <w:tcBorders>
              <w:top w:val="nil"/>
              <w:left w:val="nil"/>
              <w:bottom w:val="nil"/>
              <w:right w:val="nil"/>
            </w:tcBorders>
            <w:shd w:val="clear" w:color="000000" w:fill="FFFFFF"/>
          </w:tcPr>
          <w:p w14:paraId="34437678" w14:textId="77777777" w:rsidR="003E4AB7" w:rsidRPr="003E4AB7" w:rsidRDefault="003E4AB7" w:rsidP="009722C1">
            <w:pPr>
              <w:autoSpaceDE w:val="0"/>
              <w:autoSpaceDN w:val="0"/>
              <w:adjustRightInd w:val="0"/>
              <w:spacing w:line="240" w:lineRule="auto"/>
              <w:jc w:val="center"/>
              <w:rPr>
                <w:rFonts w:ascii="Arial" w:hAnsi="Arial" w:cs="Arial"/>
                <w:lang w:val="en-US" w:eastAsia="sl-SI"/>
              </w:rPr>
            </w:pPr>
            <w:r w:rsidRPr="003E4AB7">
              <w:rPr>
                <w:rFonts w:ascii="Arial" w:hAnsi="Arial" w:cs="Arial"/>
                <w:lang w:val="en-US" w:eastAsia="sl-SI"/>
              </w:rPr>
              <w:t>Datum</w:t>
            </w:r>
          </w:p>
        </w:tc>
        <w:tc>
          <w:tcPr>
            <w:tcW w:w="3095" w:type="dxa"/>
            <w:tcBorders>
              <w:top w:val="nil"/>
              <w:left w:val="nil"/>
              <w:bottom w:val="nil"/>
              <w:right w:val="nil"/>
            </w:tcBorders>
            <w:shd w:val="clear" w:color="000000" w:fill="FFFFFF"/>
          </w:tcPr>
          <w:p w14:paraId="1B24AECA" w14:textId="77777777" w:rsidR="003E4AB7" w:rsidRPr="003E4AB7" w:rsidRDefault="003E4AB7" w:rsidP="009722C1">
            <w:pPr>
              <w:autoSpaceDE w:val="0"/>
              <w:autoSpaceDN w:val="0"/>
              <w:adjustRightInd w:val="0"/>
              <w:spacing w:line="240" w:lineRule="auto"/>
              <w:jc w:val="center"/>
              <w:rPr>
                <w:rFonts w:ascii="Arial" w:hAnsi="Arial" w:cs="Arial"/>
                <w:lang w:val="en-US" w:eastAsia="sl-SI"/>
              </w:rPr>
            </w:pPr>
            <w:proofErr w:type="spellStart"/>
            <w:r w:rsidRPr="003E4AB7">
              <w:rPr>
                <w:rFonts w:ascii="Arial" w:hAnsi="Arial" w:cs="Arial"/>
                <w:lang w:val="en-US" w:eastAsia="sl-SI"/>
              </w:rPr>
              <w:t>Žig</w:t>
            </w:r>
            <w:proofErr w:type="spellEnd"/>
          </w:p>
        </w:tc>
        <w:tc>
          <w:tcPr>
            <w:tcW w:w="3097" w:type="dxa"/>
            <w:tcBorders>
              <w:top w:val="nil"/>
              <w:left w:val="nil"/>
              <w:bottom w:val="nil"/>
              <w:right w:val="nil"/>
            </w:tcBorders>
            <w:shd w:val="clear" w:color="000000" w:fill="FFFFFF"/>
          </w:tcPr>
          <w:p w14:paraId="69524303" w14:textId="77777777" w:rsidR="003E4AB7" w:rsidRPr="003E4AB7" w:rsidRDefault="003E4AB7" w:rsidP="009722C1">
            <w:pPr>
              <w:autoSpaceDE w:val="0"/>
              <w:autoSpaceDN w:val="0"/>
              <w:adjustRightInd w:val="0"/>
              <w:spacing w:line="240" w:lineRule="auto"/>
              <w:jc w:val="center"/>
              <w:rPr>
                <w:rFonts w:ascii="Arial" w:hAnsi="Arial" w:cs="Arial"/>
                <w:lang w:val="en-US" w:eastAsia="sl-SI"/>
              </w:rPr>
            </w:pPr>
            <w:proofErr w:type="spellStart"/>
            <w:r w:rsidRPr="003E4AB7">
              <w:rPr>
                <w:rFonts w:ascii="Arial" w:hAnsi="Arial" w:cs="Arial"/>
                <w:lang w:val="en-US" w:eastAsia="sl-SI"/>
              </w:rPr>
              <w:t>Podpis</w:t>
            </w:r>
            <w:proofErr w:type="spellEnd"/>
            <w:r w:rsidRPr="003E4AB7">
              <w:rPr>
                <w:rFonts w:ascii="Arial" w:hAnsi="Arial" w:cs="Arial"/>
                <w:lang w:val="en-US" w:eastAsia="sl-SI"/>
              </w:rPr>
              <w:t xml:space="preserve"> </w:t>
            </w:r>
          </w:p>
        </w:tc>
      </w:tr>
      <w:tr w:rsidR="003E4AB7" w:rsidRPr="003E4AB7" w14:paraId="01D73483" w14:textId="77777777" w:rsidTr="009722C1">
        <w:trPr>
          <w:trHeight w:val="1"/>
        </w:trPr>
        <w:tc>
          <w:tcPr>
            <w:tcW w:w="3095" w:type="dxa"/>
            <w:tcBorders>
              <w:top w:val="nil"/>
              <w:left w:val="nil"/>
              <w:bottom w:val="nil"/>
              <w:right w:val="nil"/>
            </w:tcBorders>
            <w:shd w:val="clear" w:color="000000" w:fill="FFFFFF"/>
          </w:tcPr>
          <w:p w14:paraId="56150832" w14:textId="77777777" w:rsidR="003E4AB7" w:rsidRPr="003E4AB7" w:rsidRDefault="003E4AB7" w:rsidP="009722C1">
            <w:pPr>
              <w:autoSpaceDE w:val="0"/>
              <w:autoSpaceDN w:val="0"/>
              <w:adjustRightInd w:val="0"/>
              <w:spacing w:line="240" w:lineRule="auto"/>
              <w:jc w:val="center"/>
              <w:rPr>
                <w:rFonts w:ascii="Arial" w:hAnsi="Arial" w:cs="Arial"/>
                <w:lang w:val="en-US" w:eastAsia="sl-SI"/>
              </w:rPr>
            </w:pPr>
          </w:p>
        </w:tc>
        <w:tc>
          <w:tcPr>
            <w:tcW w:w="3095" w:type="dxa"/>
            <w:tcBorders>
              <w:top w:val="nil"/>
              <w:left w:val="nil"/>
              <w:bottom w:val="nil"/>
              <w:right w:val="nil"/>
            </w:tcBorders>
            <w:shd w:val="clear" w:color="000000" w:fill="FFFFFF"/>
          </w:tcPr>
          <w:p w14:paraId="7FE84C70" w14:textId="77777777" w:rsidR="003E4AB7" w:rsidRPr="003E4AB7" w:rsidRDefault="003E4AB7" w:rsidP="009722C1">
            <w:pPr>
              <w:autoSpaceDE w:val="0"/>
              <w:autoSpaceDN w:val="0"/>
              <w:adjustRightInd w:val="0"/>
              <w:spacing w:line="240" w:lineRule="auto"/>
              <w:jc w:val="center"/>
              <w:rPr>
                <w:rFonts w:ascii="Arial" w:hAnsi="Arial" w:cs="Arial"/>
                <w:lang w:val="en-US" w:eastAsia="sl-SI"/>
              </w:rPr>
            </w:pPr>
          </w:p>
        </w:tc>
        <w:tc>
          <w:tcPr>
            <w:tcW w:w="3097" w:type="dxa"/>
            <w:tcBorders>
              <w:top w:val="nil"/>
              <w:left w:val="nil"/>
              <w:bottom w:val="nil"/>
              <w:right w:val="nil"/>
            </w:tcBorders>
            <w:shd w:val="clear" w:color="000000" w:fill="FFFFFF"/>
          </w:tcPr>
          <w:p w14:paraId="0DC96292" w14:textId="77777777" w:rsidR="003E4AB7" w:rsidRPr="003E4AB7" w:rsidRDefault="003E4AB7" w:rsidP="009722C1">
            <w:pPr>
              <w:autoSpaceDE w:val="0"/>
              <w:autoSpaceDN w:val="0"/>
              <w:adjustRightInd w:val="0"/>
              <w:spacing w:line="240" w:lineRule="auto"/>
              <w:jc w:val="center"/>
              <w:rPr>
                <w:rFonts w:ascii="Arial" w:hAnsi="Arial" w:cs="Arial"/>
                <w:lang w:val="en-US" w:eastAsia="sl-SI"/>
              </w:rPr>
            </w:pPr>
          </w:p>
        </w:tc>
      </w:tr>
      <w:tr w:rsidR="003E4AB7" w:rsidRPr="003E4AB7" w14:paraId="3CEE2A48" w14:textId="77777777" w:rsidTr="009722C1">
        <w:trPr>
          <w:trHeight w:val="1"/>
        </w:trPr>
        <w:tc>
          <w:tcPr>
            <w:tcW w:w="3095" w:type="dxa"/>
            <w:tcBorders>
              <w:top w:val="nil"/>
              <w:left w:val="nil"/>
              <w:bottom w:val="nil"/>
              <w:right w:val="nil"/>
            </w:tcBorders>
            <w:shd w:val="clear" w:color="000000" w:fill="FFFFFF"/>
          </w:tcPr>
          <w:p w14:paraId="38064548" w14:textId="77777777" w:rsidR="003E4AB7" w:rsidRPr="003E4AB7" w:rsidRDefault="003E4AB7" w:rsidP="009722C1">
            <w:pPr>
              <w:autoSpaceDE w:val="0"/>
              <w:autoSpaceDN w:val="0"/>
              <w:adjustRightInd w:val="0"/>
              <w:spacing w:line="240" w:lineRule="auto"/>
              <w:jc w:val="center"/>
              <w:rPr>
                <w:rFonts w:ascii="Arial" w:hAnsi="Arial" w:cs="Arial"/>
                <w:lang w:val="en-US" w:eastAsia="sl-SI"/>
              </w:rPr>
            </w:pPr>
            <w:r w:rsidRPr="003E4AB7">
              <w:rPr>
                <w:rFonts w:ascii="Arial" w:hAnsi="Arial" w:cs="Arial"/>
                <w:lang w:val="en-US" w:eastAsia="sl-SI"/>
              </w:rPr>
              <w:t>________________</w:t>
            </w:r>
          </w:p>
        </w:tc>
        <w:tc>
          <w:tcPr>
            <w:tcW w:w="3095" w:type="dxa"/>
            <w:tcBorders>
              <w:top w:val="nil"/>
              <w:left w:val="nil"/>
              <w:bottom w:val="nil"/>
              <w:right w:val="nil"/>
            </w:tcBorders>
            <w:shd w:val="clear" w:color="000000" w:fill="FFFFFF"/>
          </w:tcPr>
          <w:p w14:paraId="639C9DC5" w14:textId="77777777" w:rsidR="003E4AB7" w:rsidRPr="003E4AB7" w:rsidRDefault="003E4AB7" w:rsidP="009722C1">
            <w:pPr>
              <w:autoSpaceDE w:val="0"/>
              <w:autoSpaceDN w:val="0"/>
              <w:adjustRightInd w:val="0"/>
              <w:spacing w:line="240" w:lineRule="auto"/>
              <w:jc w:val="center"/>
              <w:rPr>
                <w:rFonts w:ascii="Arial" w:hAnsi="Arial" w:cs="Arial"/>
                <w:lang w:val="en-US" w:eastAsia="sl-SI"/>
              </w:rPr>
            </w:pPr>
          </w:p>
        </w:tc>
        <w:tc>
          <w:tcPr>
            <w:tcW w:w="3097" w:type="dxa"/>
            <w:tcBorders>
              <w:top w:val="nil"/>
              <w:left w:val="nil"/>
              <w:bottom w:val="nil"/>
              <w:right w:val="nil"/>
            </w:tcBorders>
            <w:shd w:val="clear" w:color="000000" w:fill="FFFFFF"/>
          </w:tcPr>
          <w:p w14:paraId="0A5D6B68" w14:textId="77777777" w:rsidR="003E4AB7" w:rsidRPr="003E4AB7" w:rsidRDefault="003E4AB7" w:rsidP="009722C1">
            <w:pPr>
              <w:autoSpaceDE w:val="0"/>
              <w:autoSpaceDN w:val="0"/>
              <w:adjustRightInd w:val="0"/>
              <w:spacing w:line="240" w:lineRule="auto"/>
              <w:jc w:val="center"/>
              <w:rPr>
                <w:rFonts w:ascii="Arial" w:hAnsi="Arial" w:cs="Arial"/>
                <w:lang w:val="en-US" w:eastAsia="sl-SI"/>
              </w:rPr>
            </w:pPr>
            <w:r w:rsidRPr="003E4AB7">
              <w:rPr>
                <w:rFonts w:ascii="Arial" w:hAnsi="Arial" w:cs="Arial"/>
                <w:lang w:val="en-US" w:eastAsia="sl-SI"/>
              </w:rPr>
              <w:t>________________</w:t>
            </w:r>
          </w:p>
        </w:tc>
      </w:tr>
    </w:tbl>
    <w:p w14:paraId="17D8DA29" w14:textId="77777777" w:rsidR="003E4AB7" w:rsidRPr="003E4AB7" w:rsidRDefault="003E4AB7" w:rsidP="003E4AB7">
      <w:pPr>
        <w:autoSpaceDE w:val="0"/>
        <w:autoSpaceDN w:val="0"/>
        <w:adjustRightInd w:val="0"/>
        <w:spacing w:line="240" w:lineRule="auto"/>
        <w:rPr>
          <w:rFonts w:ascii="Arial" w:hAnsi="Arial" w:cs="Arial"/>
          <w:lang w:val="en-US" w:eastAsia="sl-SI"/>
        </w:rPr>
      </w:pPr>
    </w:p>
    <w:p w14:paraId="37822246" w14:textId="5EF1838A" w:rsidR="003E4AB7" w:rsidRDefault="003E4AB7" w:rsidP="000F17B1">
      <w:pPr>
        <w:spacing w:after="0"/>
        <w:rPr>
          <w:rFonts w:ascii="Arial" w:eastAsia="Times New Roman" w:hAnsi="Arial" w:cs="Arial"/>
          <w:lang w:eastAsia="sl-SI"/>
        </w:rPr>
      </w:pPr>
    </w:p>
    <w:p w14:paraId="725036A5" w14:textId="0A4D5F44" w:rsidR="003E4AB7" w:rsidRDefault="003E4AB7" w:rsidP="000F17B1">
      <w:pPr>
        <w:spacing w:after="0"/>
        <w:rPr>
          <w:rFonts w:ascii="Arial" w:eastAsia="Times New Roman" w:hAnsi="Arial" w:cs="Arial"/>
          <w:lang w:eastAsia="sl-SI"/>
        </w:rPr>
      </w:pPr>
    </w:p>
    <w:p w14:paraId="6D290938" w14:textId="77777777" w:rsidR="003E4AB7" w:rsidRPr="00FA1BA2" w:rsidRDefault="003E4AB7" w:rsidP="003E4AB7">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6534"/>
        </w:tabs>
        <w:rPr>
          <w:rFonts w:ascii="Arial" w:hAnsi="Arial" w:cs="Arial"/>
          <w:color w:val="auto"/>
          <w:sz w:val="20"/>
          <w:szCs w:val="20"/>
          <w:lang w:eastAsia="en-US"/>
        </w:rPr>
      </w:pPr>
      <w:r w:rsidRPr="00FA1BA2">
        <w:rPr>
          <w:rFonts w:ascii="Arial" w:hAnsi="Arial" w:cs="Arial"/>
          <w:color w:val="auto"/>
          <w:sz w:val="20"/>
          <w:szCs w:val="20"/>
          <w:lang w:eastAsia="en-US"/>
        </w:rPr>
        <w:tab/>
      </w:r>
    </w:p>
    <w:p w14:paraId="5A538834" w14:textId="598388AF" w:rsidR="003E4AB7" w:rsidRPr="00D67E5A" w:rsidRDefault="003E4AB7" w:rsidP="003E4AB7">
      <w:pPr>
        <w:pStyle w:val="HTML-oblikovano"/>
        <w:jc w:val="right"/>
        <w:rPr>
          <w:rFonts w:ascii="Arial" w:hAnsi="Arial" w:cs="Arial"/>
          <w:bCs/>
          <w:sz w:val="22"/>
          <w:szCs w:val="22"/>
        </w:rPr>
      </w:pPr>
      <w:r w:rsidRPr="00D67E5A">
        <w:rPr>
          <w:rFonts w:ascii="Arial" w:hAnsi="Arial" w:cs="Arial"/>
          <w:bCs/>
          <w:sz w:val="22"/>
          <w:szCs w:val="22"/>
        </w:rPr>
        <w:t>OBRAZEC</w:t>
      </w:r>
      <w:r w:rsidR="00D67E5A">
        <w:rPr>
          <w:rFonts w:ascii="Arial" w:hAnsi="Arial" w:cs="Arial"/>
          <w:bCs/>
          <w:sz w:val="22"/>
          <w:szCs w:val="22"/>
        </w:rPr>
        <w:t>-</w:t>
      </w:r>
      <w:r w:rsidRPr="00D67E5A">
        <w:rPr>
          <w:rFonts w:ascii="Arial" w:hAnsi="Arial" w:cs="Arial"/>
          <w:bCs/>
          <w:sz w:val="22"/>
          <w:szCs w:val="22"/>
        </w:rPr>
        <w:t xml:space="preserve"> </w:t>
      </w:r>
      <w:r w:rsidR="007D56ED">
        <w:rPr>
          <w:rFonts w:ascii="Arial" w:hAnsi="Arial" w:cs="Arial"/>
          <w:bCs/>
          <w:sz w:val="22"/>
          <w:szCs w:val="22"/>
        </w:rPr>
        <w:t>9</w:t>
      </w:r>
    </w:p>
    <w:p w14:paraId="519D0B3B" w14:textId="77777777" w:rsidR="003E4AB7" w:rsidRPr="00E3025C" w:rsidRDefault="003E4AB7" w:rsidP="003E4AB7">
      <w:pPr>
        <w:pStyle w:val="Naslov"/>
        <w:spacing w:after="0"/>
        <w:rPr>
          <w:rFonts w:cs="Arial"/>
          <w:sz w:val="22"/>
          <w:szCs w:val="22"/>
        </w:rPr>
      </w:pPr>
    </w:p>
    <w:p w14:paraId="10C4B632" w14:textId="77777777" w:rsidR="003E4AB7" w:rsidRPr="00E3025C" w:rsidRDefault="003E4AB7" w:rsidP="003E4AB7">
      <w:pPr>
        <w:pStyle w:val="Naslov"/>
        <w:spacing w:after="0"/>
        <w:rPr>
          <w:rFonts w:cs="Arial"/>
          <w:sz w:val="22"/>
          <w:szCs w:val="22"/>
        </w:rPr>
      </w:pPr>
      <w:r w:rsidRPr="00E3025C">
        <w:rPr>
          <w:rFonts w:cs="Arial"/>
          <w:sz w:val="22"/>
          <w:szCs w:val="22"/>
        </w:rPr>
        <w:t>soglasje PODIZVAJALCA</w:t>
      </w:r>
    </w:p>
    <w:p w14:paraId="658E54E2" w14:textId="77777777" w:rsidR="003E4AB7" w:rsidRPr="00E3025C" w:rsidRDefault="003E4AB7" w:rsidP="003E4AB7">
      <w:pPr>
        <w:pStyle w:val="Naslov"/>
        <w:spacing w:after="0"/>
        <w:rPr>
          <w:rFonts w:cs="Arial"/>
          <w:sz w:val="22"/>
          <w:szCs w:val="22"/>
        </w:rPr>
      </w:pPr>
      <w:r w:rsidRPr="00E3025C">
        <w:rPr>
          <w:rFonts w:cs="Arial"/>
          <w:sz w:val="22"/>
          <w:szCs w:val="22"/>
        </w:rPr>
        <w:t>(</w:t>
      </w:r>
      <w:r w:rsidRPr="00E3025C">
        <w:rPr>
          <w:rFonts w:cs="Arial"/>
          <w:caps w:val="0"/>
          <w:sz w:val="22"/>
          <w:szCs w:val="22"/>
        </w:rPr>
        <w:t>za neposredna plačila</w:t>
      </w:r>
      <w:r w:rsidRPr="00E3025C">
        <w:rPr>
          <w:rFonts w:cs="Arial"/>
          <w:sz w:val="22"/>
          <w:szCs w:val="22"/>
        </w:rPr>
        <w:t>)</w:t>
      </w:r>
    </w:p>
    <w:p w14:paraId="205B4F33" w14:textId="77777777" w:rsidR="003E4AB7" w:rsidRPr="00E3025C" w:rsidRDefault="003E4AB7" w:rsidP="003E4AB7">
      <w:pPr>
        <w:rPr>
          <w:rFonts w:ascii="Arial" w:hAnsi="Arial" w:cs="Arial"/>
        </w:rPr>
      </w:pPr>
    </w:p>
    <w:p w14:paraId="69FA1CFC" w14:textId="77777777" w:rsidR="003E4AB7" w:rsidRPr="00E3025C" w:rsidRDefault="003E4AB7" w:rsidP="003E4AB7">
      <w:pPr>
        <w:rPr>
          <w:rFonts w:ascii="Arial" w:hAnsi="Arial" w:cs="Arial"/>
        </w:rPr>
      </w:pPr>
    </w:p>
    <w:p w14:paraId="3B36D7FF" w14:textId="77777777" w:rsidR="003E4AB7" w:rsidRPr="00E3025C" w:rsidRDefault="003E4AB7" w:rsidP="003E4AB7">
      <w:pPr>
        <w:spacing w:after="240"/>
        <w:rPr>
          <w:rFonts w:ascii="Arial" w:hAnsi="Arial" w:cs="Arial"/>
        </w:rPr>
      </w:pPr>
      <w:r w:rsidRPr="00E3025C">
        <w:rPr>
          <w:rFonts w:ascii="Arial" w:hAnsi="Arial" w:cs="Arial"/>
        </w:rPr>
        <w:t>Naziv podizvajalca: __________________________________________________________</w:t>
      </w:r>
    </w:p>
    <w:p w14:paraId="4209336B" w14:textId="77777777" w:rsidR="003E4AB7" w:rsidRPr="00E3025C" w:rsidRDefault="003E4AB7" w:rsidP="003E4AB7">
      <w:pPr>
        <w:spacing w:after="240"/>
        <w:rPr>
          <w:rFonts w:ascii="Arial" w:hAnsi="Arial" w:cs="Arial"/>
        </w:rPr>
      </w:pPr>
      <w:r w:rsidRPr="00E3025C">
        <w:rPr>
          <w:rFonts w:ascii="Arial" w:hAnsi="Arial" w:cs="Arial"/>
        </w:rPr>
        <w:t>Sedež (naslov) podizvajalca: __________________________________________________</w:t>
      </w:r>
    </w:p>
    <w:p w14:paraId="76066B48" w14:textId="77777777" w:rsidR="003E4AB7" w:rsidRPr="00E3025C" w:rsidRDefault="003E4AB7" w:rsidP="003E4AB7">
      <w:pPr>
        <w:spacing w:after="240"/>
        <w:rPr>
          <w:rFonts w:ascii="Arial" w:hAnsi="Arial" w:cs="Arial"/>
        </w:rPr>
      </w:pPr>
      <w:r w:rsidRPr="00E3025C">
        <w:rPr>
          <w:rFonts w:ascii="Arial" w:hAnsi="Arial" w:cs="Arial"/>
        </w:rPr>
        <w:t>Davčna številka podizvajalca: __________________________________________________</w:t>
      </w:r>
    </w:p>
    <w:p w14:paraId="6F4E9A12" w14:textId="77777777" w:rsidR="003E4AB7" w:rsidRPr="00E3025C" w:rsidRDefault="003E4AB7" w:rsidP="003E4AB7">
      <w:pPr>
        <w:spacing w:after="240"/>
        <w:rPr>
          <w:rFonts w:ascii="Arial" w:hAnsi="Arial" w:cs="Arial"/>
        </w:rPr>
      </w:pPr>
      <w:r w:rsidRPr="00E3025C">
        <w:rPr>
          <w:rFonts w:ascii="Arial" w:hAnsi="Arial" w:cs="Arial"/>
        </w:rPr>
        <w:t>Matična številka: ____________________________________________________________</w:t>
      </w:r>
    </w:p>
    <w:p w14:paraId="35799A8D" w14:textId="77777777" w:rsidR="003E4AB7" w:rsidRPr="00E3025C" w:rsidRDefault="003E4AB7" w:rsidP="003E4AB7">
      <w:pPr>
        <w:pStyle w:val="HTML-oblikovano"/>
        <w:rPr>
          <w:rFonts w:ascii="Arial" w:hAnsi="Arial" w:cs="Arial"/>
          <w:sz w:val="22"/>
          <w:szCs w:val="22"/>
        </w:rPr>
      </w:pPr>
    </w:p>
    <w:p w14:paraId="152AF05D" w14:textId="77777777" w:rsidR="003E4AB7" w:rsidRPr="00E3025C" w:rsidRDefault="003E4AB7" w:rsidP="003E4AB7">
      <w:pPr>
        <w:pStyle w:val="HTML-oblikovano"/>
        <w:jc w:val="both"/>
        <w:rPr>
          <w:rFonts w:ascii="Arial" w:hAnsi="Arial" w:cs="Arial"/>
          <w:sz w:val="22"/>
          <w:szCs w:val="22"/>
        </w:rPr>
      </w:pPr>
    </w:p>
    <w:p w14:paraId="4897B1A0" w14:textId="77777777" w:rsidR="003E4AB7" w:rsidRPr="00E3025C" w:rsidRDefault="003E4AB7" w:rsidP="003E4AB7">
      <w:pPr>
        <w:rPr>
          <w:rFonts w:ascii="Arial" w:hAnsi="Arial" w:cs="Arial"/>
        </w:rPr>
      </w:pPr>
    </w:p>
    <w:p w14:paraId="7E8625D5" w14:textId="4C6C1AD0" w:rsidR="003E4AB7" w:rsidRPr="00E3025C" w:rsidRDefault="003955CF" w:rsidP="003955CF">
      <w:pPr>
        <w:jc w:val="both"/>
        <w:rPr>
          <w:rFonts w:ascii="Arial" w:hAnsi="Arial" w:cs="Arial"/>
        </w:rPr>
      </w:pPr>
      <w:r w:rsidRPr="003955CF">
        <w:rPr>
          <w:rFonts w:ascii="Arial" w:hAnsi="Arial" w:cs="Arial"/>
          <w:shd w:val="clear" w:color="auto" w:fill="FFFFFF"/>
        </w:rPr>
        <w:t>Na podlagi 94. člena ZJN-3 zahtevamo, da naročnik Osnovna šola Franceta Prešerna za javno naročilo »PRIPRAVA IN DOSTAVA DNEVNIH OBROKOV ZA UČENCE IN ZAPOSLENE NA OSNOVNI ŠOLI FRANCETA PREŠERNA ZA DOBO 48 MESECEV« namesto ponudniku __________________________ poravnava naše terjatve neposredno nam kot podizvajalcu.</w:t>
      </w:r>
    </w:p>
    <w:p w14:paraId="7B664CFE" w14:textId="77777777" w:rsidR="003E4AB7" w:rsidRPr="00E3025C" w:rsidRDefault="003E4AB7" w:rsidP="003E4AB7">
      <w:pPr>
        <w:rPr>
          <w:rFonts w:ascii="Arial" w:hAnsi="Arial" w:cs="Arial"/>
        </w:rPr>
      </w:pPr>
    </w:p>
    <w:p w14:paraId="4039E1FA" w14:textId="77777777" w:rsidR="003E4AB7" w:rsidRPr="00E3025C" w:rsidRDefault="003E4AB7" w:rsidP="003E4AB7">
      <w:pPr>
        <w:rPr>
          <w:rFonts w:ascii="Arial" w:hAnsi="Arial" w:cs="Arial"/>
        </w:rPr>
      </w:pPr>
    </w:p>
    <w:p w14:paraId="079F1CF3" w14:textId="77777777" w:rsidR="003E4AB7" w:rsidRPr="00E3025C" w:rsidRDefault="003E4AB7" w:rsidP="003E4AB7">
      <w:pPr>
        <w:rPr>
          <w:rFonts w:ascii="Arial" w:hAnsi="Arial" w:cs="Arial"/>
        </w:rPr>
      </w:pPr>
    </w:p>
    <w:tbl>
      <w:tblPr>
        <w:tblW w:w="0" w:type="auto"/>
        <w:tblLayout w:type="fixed"/>
        <w:tblLook w:val="0000" w:firstRow="0" w:lastRow="0" w:firstColumn="0" w:lastColumn="0" w:noHBand="0" w:noVBand="0"/>
      </w:tblPr>
      <w:tblGrid>
        <w:gridCol w:w="3348"/>
        <w:gridCol w:w="1818"/>
        <w:gridCol w:w="4324"/>
      </w:tblGrid>
      <w:tr w:rsidR="003E4AB7" w:rsidRPr="00E3025C" w14:paraId="0B457145" w14:textId="77777777" w:rsidTr="009722C1">
        <w:trPr>
          <w:trHeight w:val="241"/>
        </w:trPr>
        <w:tc>
          <w:tcPr>
            <w:tcW w:w="3348" w:type="dxa"/>
          </w:tcPr>
          <w:p w14:paraId="7E2643AE" w14:textId="77777777" w:rsidR="003E4AB7" w:rsidRPr="00E3025C" w:rsidRDefault="003E4AB7" w:rsidP="009722C1">
            <w:pPr>
              <w:rPr>
                <w:rFonts w:ascii="Arial" w:hAnsi="Arial" w:cs="Arial"/>
              </w:rPr>
            </w:pPr>
            <w:r w:rsidRPr="00E3025C">
              <w:rPr>
                <w:rFonts w:ascii="Arial" w:hAnsi="Arial" w:cs="Arial"/>
              </w:rPr>
              <w:t>Kraj: ____________________</w:t>
            </w:r>
          </w:p>
        </w:tc>
        <w:tc>
          <w:tcPr>
            <w:tcW w:w="1818" w:type="dxa"/>
          </w:tcPr>
          <w:p w14:paraId="1CFF6D43" w14:textId="77777777" w:rsidR="003E4AB7" w:rsidRPr="00E3025C" w:rsidRDefault="003E4AB7" w:rsidP="009722C1">
            <w:pPr>
              <w:tabs>
                <w:tab w:val="center" w:pos="7020"/>
              </w:tabs>
              <w:jc w:val="center"/>
              <w:rPr>
                <w:rFonts w:ascii="Arial" w:hAnsi="Arial" w:cs="Arial"/>
              </w:rPr>
            </w:pPr>
          </w:p>
        </w:tc>
        <w:tc>
          <w:tcPr>
            <w:tcW w:w="4324" w:type="dxa"/>
          </w:tcPr>
          <w:p w14:paraId="0E0F7158" w14:textId="77777777" w:rsidR="003E4AB7" w:rsidRPr="00E3025C" w:rsidRDefault="003E4AB7" w:rsidP="009722C1">
            <w:pPr>
              <w:tabs>
                <w:tab w:val="center" w:pos="7020"/>
              </w:tabs>
              <w:rPr>
                <w:rFonts w:ascii="Arial" w:hAnsi="Arial" w:cs="Arial"/>
              </w:rPr>
            </w:pPr>
            <w:r w:rsidRPr="00E3025C">
              <w:rPr>
                <w:rFonts w:ascii="Arial" w:hAnsi="Arial" w:cs="Arial"/>
              </w:rPr>
              <w:t xml:space="preserve">      Podpisnik: ___________________</w:t>
            </w:r>
          </w:p>
          <w:p w14:paraId="017BF3D2" w14:textId="77777777" w:rsidR="003E4AB7" w:rsidRPr="00E3025C" w:rsidRDefault="003E4AB7" w:rsidP="009722C1">
            <w:pPr>
              <w:tabs>
                <w:tab w:val="center" w:pos="7020"/>
              </w:tabs>
              <w:rPr>
                <w:rFonts w:ascii="Arial" w:hAnsi="Arial" w:cs="Arial"/>
              </w:rPr>
            </w:pPr>
          </w:p>
        </w:tc>
      </w:tr>
      <w:tr w:rsidR="003E4AB7" w:rsidRPr="00E3025C" w14:paraId="27DD09D1" w14:textId="77777777" w:rsidTr="009722C1">
        <w:trPr>
          <w:trHeight w:val="483"/>
        </w:trPr>
        <w:tc>
          <w:tcPr>
            <w:tcW w:w="3348" w:type="dxa"/>
          </w:tcPr>
          <w:p w14:paraId="02171D77" w14:textId="77777777" w:rsidR="003E4AB7" w:rsidRPr="00E3025C" w:rsidRDefault="003E4AB7" w:rsidP="009722C1">
            <w:pPr>
              <w:rPr>
                <w:rFonts w:ascii="Arial" w:hAnsi="Arial" w:cs="Arial"/>
              </w:rPr>
            </w:pPr>
            <w:r w:rsidRPr="00E3025C">
              <w:rPr>
                <w:rFonts w:ascii="Arial" w:hAnsi="Arial" w:cs="Arial"/>
              </w:rPr>
              <w:t>Datum</w:t>
            </w:r>
            <w:r w:rsidRPr="00E3025C">
              <w:rPr>
                <w:rFonts w:ascii="Arial" w:hAnsi="Arial" w:cs="Arial"/>
              </w:rPr>
              <w:fldChar w:fldCharType="begin">
                <w:ffData>
                  <w:name w:val="Besedilo22"/>
                  <w:enabled/>
                  <w:calcOnExit w:val="0"/>
                  <w:textInput/>
                </w:ffData>
              </w:fldChar>
            </w:r>
            <w:bookmarkStart w:id="3" w:name="Besedilo22"/>
            <w:r w:rsidRPr="00E3025C">
              <w:rPr>
                <w:rFonts w:ascii="Arial" w:hAnsi="Arial" w:cs="Arial"/>
              </w:rPr>
              <w:instrText xml:space="preserve"> FORMTEXT </w:instrText>
            </w:r>
            <w:r w:rsidR="003F72DE">
              <w:rPr>
                <w:rFonts w:ascii="Arial" w:hAnsi="Arial" w:cs="Arial"/>
              </w:rPr>
            </w:r>
            <w:r w:rsidR="003F72DE">
              <w:rPr>
                <w:rFonts w:ascii="Arial" w:hAnsi="Arial" w:cs="Arial"/>
              </w:rPr>
              <w:fldChar w:fldCharType="separate"/>
            </w:r>
            <w:r w:rsidRPr="00E3025C">
              <w:rPr>
                <w:rFonts w:ascii="Arial" w:hAnsi="Arial" w:cs="Arial"/>
              </w:rPr>
              <w:fldChar w:fldCharType="end"/>
            </w:r>
            <w:bookmarkEnd w:id="3"/>
            <w:r w:rsidRPr="00E3025C">
              <w:rPr>
                <w:rFonts w:ascii="Arial" w:hAnsi="Arial" w:cs="Arial"/>
              </w:rPr>
              <w:t>: __________________</w:t>
            </w:r>
          </w:p>
        </w:tc>
        <w:tc>
          <w:tcPr>
            <w:tcW w:w="1818" w:type="dxa"/>
          </w:tcPr>
          <w:p w14:paraId="4BD22274" w14:textId="77777777" w:rsidR="003E4AB7" w:rsidRPr="00E3025C" w:rsidRDefault="003E4AB7" w:rsidP="009722C1">
            <w:pPr>
              <w:jc w:val="center"/>
              <w:rPr>
                <w:rFonts w:ascii="Arial" w:hAnsi="Arial" w:cs="Arial"/>
              </w:rPr>
            </w:pPr>
            <w:r w:rsidRPr="00E3025C">
              <w:rPr>
                <w:rFonts w:ascii="Arial" w:hAnsi="Arial" w:cs="Arial"/>
              </w:rPr>
              <w:t>Žig</w:t>
            </w:r>
          </w:p>
        </w:tc>
        <w:tc>
          <w:tcPr>
            <w:tcW w:w="4324" w:type="dxa"/>
          </w:tcPr>
          <w:p w14:paraId="57809186" w14:textId="77777777" w:rsidR="003E4AB7" w:rsidRPr="00E3025C" w:rsidRDefault="003E4AB7" w:rsidP="009722C1">
            <w:pPr>
              <w:jc w:val="center"/>
              <w:rPr>
                <w:rFonts w:ascii="Arial" w:hAnsi="Arial" w:cs="Arial"/>
              </w:rPr>
            </w:pPr>
            <w:r w:rsidRPr="00E3025C">
              <w:rPr>
                <w:rFonts w:ascii="Arial" w:hAnsi="Arial" w:cs="Arial"/>
              </w:rPr>
              <w:t>________________________</w:t>
            </w:r>
          </w:p>
          <w:p w14:paraId="7A5B9E83" w14:textId="77777777" w:rsidR="003E4AB7" w:rsidRPr="00E3025C" w:rsidRDefault="003E4AB7" w:rsidP="009722C1">
            <w:pPr>
              <w:jc w:val="center"/>
              <w:rPr>
                <w:rFonts w:ascii="Arial" w:hAnsi="Arial" w:cs="Arial"/>
              </w:rPr>
            </w:pPr>
            <w:r w:rsidRPr="00E3025C">
              <w:rPr>
                <w:rFonts w:ascii="Arial" w:hAnsi="Arial" w:cs="Arial"/>
              </w:rPr>
              <w:t>Podpis  odgovorne osebe podizvajalca</w:t>
            </w:r>
          </w:p>
        </w:tc>
      </w:tr>
    </w:tbl>
    <w:p w14:paraId="65CE6513" w14:textId="77777777" w:rsidR="003E4AB7" w:rsidRPr="00E3025C" w:rsidRDefault="003E4AB7" w:rsidP="003E4AB7">
      <w:pPr>
        <w:tabs>
          <w:tab w:val="left" w:pos="939"/>
        </w:tabs>
        <w:rPr>
          <w:rFonts w:ascii="Arial" w:hAnsi="Arial" w:cs="Arial"/>
        </w:rPr>
      </w:pPr>
    </w:p>
    <w:p w14:paraId="3A08750D" w14:textId="77777777" w:rsidR="003E4AB7" w:rsidRPr="00E3025C" w:rsidRDefault="003E4AB7" w:rsidP="003E4AB7">
      <w:pPr>
        <w:rPr>
          <w:rFonts w:ascii="Arial" w:hAnsi="Arial" w:cs="Arial"/>
        </w:rPr>
      </w:pPr>
    </w:p>
    <w:p w14:paraId="717F43D1" w14:textId="77777777" w:rsidR="003E4AB7" w:rsidRPr="00E3025C" w:rsidRDefault="003E4AB7" w:rsidP="003E4AB7">
      <w:pPr>
        <w:rPr>
          <w:rFonts w:ascii="Arial" w:hAnsi="Arial" w:cs="Arial"/>
        </w:rPr>
      </w:pPr>
    </w:p>
    <w:p w14:paraId="3A59AFCC" w14:textId="77777777" w:rsidR="003E4AB7" w:rsidRPr="00E3025C" w:rsidRDefault="003E4AB7" w:rsidP="003E4AB7">
      <w:pPr>
        <w:rPr>
          <w:rFonts w:ascii="Arial" w:hAnsi="Arial" w:cs="Arial"/>
        </w:rPr>
      </w:pPr>
    </w:p>
    <w:p w14:paraId="1DB9FD27" w14:textId="77777777" w:rsidR="003E4AB7" w:rsidRPr="00E3025C" w:rsidRDefault="003E4AB7" w:rsidP="003E4AB7">
      <w:pPr>
        <w:rPr>
          <w:rFonts w:ascii="Arial" w:hAnsi="Arial" w:cs="Arial"/>
        </w:rPr>
      </w:pPr>
    </w:p>
    <w:p w14:paraId="0331850F" w14:textId="77777777" w:rsidR="003E4AB7" w:rsidRPr="00E3025C" w:rsidRDefault="003E4AB7" w:rsidP="003E4AB7">
      <w:pPr>
        <w:rPr>
          <w:rFonts w:ascii="Arial" w:hAnsi="Arial" w:cs="Arial"/>
          <w:highlight w:val="red"/>
        </w:rPr>
      </w:pPr>
    </w:p>
    <w:p w14:paraId="1DCA334B" w14:textId="77777777" w:rsidR="003E4AB7" w:rsidRDefault="003E4AB7" w:rsidP="003E4AB7">
      <w:pPr>
        <w:rPr>
          <w:rFonts w:ascii="Arial" w:hAnsi="Arial" w:cs="Arial"/>
          <w:highlight w:val="red"/>
        </w:rPr>
      </w:pPr>
    </w:p>
    <w:p w14:paraId="0BAA4E68" w14:textId="77777777" w:rsidR="003E4AB7" w:rsidRPr="00E3025C" w:rsidRDefault="003E4AB7" w:rsidP="003E4AB7">
      <w:pPr>
        <w:rPr>
          <w:rFonts w:ascii="Arial" w:hAnsi="Arial" w:cs="Arial"/>
          <w:highlight w:val="red"/>
        </w:rPr>
      </w:pPr>
    </w:p>
    <w:p w14:paraId="1F8EB07E" w14:textId="1A318823" w:rsidR="003E4AB7" w:rsidRPr="00D67E5A" w:rsidRDefault="003E4AB7" w:rsidP="003E4AB7">
      <w:pPr>
        <w:pStyle w:val="HTML-oblikovano"/>
        <w:jc w:val="right"/>
        <w:rPr>
          <w:rFonts w:ascii="Arial" w:hAnsi="Arial" w:cs="Arial"/>
          <w:bCs/>
          <w:sz w:val="22"/>
          <w:szCs w:val="22"/>
        </w:rPr>
      </w:pPr>
      <w:r w:rsidRPr="00D67E5A">
        <w:rPr>
          <w:rFonts w:ascii="Arial" w:hAnsi="Arial" w:cs="Arial"/>
          <w:bCs/>
          <w:sz w:val="22"/>
          <w:szCs w:val="22"/>
        </w:rPr>
        <w:t xml:space="preserve"> OBRAZEC</w:t>
      </w:r>
      <w:r w:rsidR="00D67E5A" w:rsidRPr="00D67E5A">
        <w:rPr>
          <w:rFonts w:ascii="Arial" w:hAnsi="Arial" w:cs="Arial"/>
          <w:bCs/>
          <w:sz w:val="22"/>
          <w:szCs w:val="22"/>
        </w:rPr>
        <w:t>-</w:t>
      </w:r>
      <w:r w:rsidRPr="00D67E5A">
        <w:rPr>
          <w:rFonts w:ascii="Arial" w:hAnsi="Arial" w:cs="Arial"/>
          <w:bCs/>
          <w:sz w:val="22"/>
          <w:szCs w:val="22"/>
        </w:rPr>
        <w:t xml:space="preserve"> 1</w:t>
      </w:r>
      <w:r w:rsidR="007D56ED">
        <w:rPr>
          <w:rFonts w:ascii="Arial" w:hAnsi="Arial" w:cs="Arial"/>
          <w:bCs/>
          <w:sz w:val="22"/>
          <w:szCs w:val="22"/>
        </w:rPr>
        <w:t>0</w:t>
      </w:r>
    </w:p>
    <w:p w14:paraId="0C14D938" w14:textId="77777777" w:rsidR="003E4AB7" w:rsidRPr="00E3025C" w:rsidRDefault="003E4AB7" w:rsidP="00D67E5A">
      <w:pPr>
        <w:pStyle w:val="Naslov"/>
        <w:spacing w:after="0"/>
        <w:jc w:val="left"/>
        <w:rPr>
          <w:rFonts w:cs="Arial"/>
          <w:sz w:val="22"/>
          <w:szCs w:val="22"/>
        </w:rPr>
      </w:pPr>
    </w:p>
    <w:p w14:paraId="16DDF823" w14:textId="77777777" w:rsidR="003E4AB7" w:rsidRPr="00E3025C" w:rsidRDefault="003E4AB7" w:rsidP="003E4AB7">
      <w:pPr>
        <w:pStyle w:val="Naslov"/>
        <w:spacing w:after="0"/>
        <w:rPr>
          <w:rFonts w:cs="Arial"/>
          <w:sz w:val="22"/>
          <w:szCs w:val="22"/>
        </w:rPr>
      </w:pPr>
      <w:r w:rsidRPr="00E3025C">
        <w:rPr>
          <w:rFonts w:cs="Arial"/>
          <w:sz w:val="22"/>
          <w:szCs w:val="22"/>
        </w:rPr>
        <w:t xml:space="preserve">Izjava o uporabi in deležu ekoloških živil </w:t>
      </w:r>
    </w:p>
    <w:p w14:paraId="31EA2CF0" w14:textId="77777777" w:rsidR="003E4AB7" w:rsidRPr="00E3025C" w:rsidRDefault="003E4AB7" w:rsidP="003E4AB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rPr>
      </w:pPr>
    </w:p>
    <w:p w14:paraId="7FCAC229" w14:textId="77777777" w:rsidR="003E4AB7" w:rsidRPr="005D236F" w:rsidRDefault="003E4AB7" w:rsidP="003E4AB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5D236F">
        <w:rPr>
          <w:rFonts w:ascii="Arial" w:hAnsi="Arial" w:cs="Arial"/>
        </w:rPr>
        <w:t>Ponudnik____________________________________________________________</w:t>
      </w:r>
    </w:p>
    <w:p w14:paraId="208789F8" w14:textId="77777777" w:rsidR="003E4AB7" w:rsidRPr="005D236F" w:rsidRDefault="003E4AB7" w:rsidP="003E4AB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5D236F">
        <w:rPr>
          <w:rFonts w:ascii="Arial" w:hAnsi="Arial" w:cs="Arial"/>
        </w:rPr>
        <w:t xml:space="preserve">izjavljam in za to za predmetnim razpisnim obrazcem prilagam dokazila, </w:t>
      </w:r>
    </w:p>
    <w:p w14:paraId="37DF2735" w14:textId="77777777" w:rsidR="003E4AB7" w:rsidRPr="005D236F" w:rsidRDefault="003E4AB7" w:rsidP="00D67E5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06EFEFCE" w14:textId="2F32064D" w:rsidR="003E4AB7" w:rsidRPr="005D236F" w:rsidRDefault="003E4AB7" w:rsidP="003E4AB7">
      <w:pPr>
        <w:jc w:val="center"/>
        <w:rPr>
          <w:rFonts w:ascii="Arial" w:hAnsi="Arial" w:cs="Arial"/>
          <w:b/>
        </w:rPr>
      </w:pPr>
      <w:r w:rsidRPr="005D236F">
        <w:rPr>
          <w:rFonts w:ascii="Arial" w:hAnsi="Arial" w:cs="Arial"/>
          <w:b/>
        </w:rPr>
        <w:t xml:space="preserve">da bom pripravljal obroke za </w:t>
      </w:r>
      <w:r w:rsidR="00D67E5A" w:rsidRPr="005D236F">
        <w:rPr>
          <w:rFonts w:ascii="Arial" w:hAnsi="Arial" w:cs="Arial"/>
          <w:b/>
        </w:rPr>
        <w:t>učence</w:t>
      </w:r>
      <w:r w:rsidRPr="005D236F">
        <w:rPr>
          <w:rFonts w:ascii="Arial" w:hAnsi="Arial" w:cs="Arial"/>
          <w:b/>
        </w:rPr>
        <w:t xml:space="preserve"> iz ekoloških živil</w:t>
      </w:r>
    </w:p>
    <w:p w14:paraId="3DCF5341" w14:textId="77777777" w:rsidR="003E4AB7" w:rsidRPr="005D236F" w:rsidRDefault="003E4AB7" w:rsidP="003E4AB7">
      <w:pPr>
        <w:jc w:val="center"/>
        <w:rPr>
          <w:rFonts w:ascii="Arial" w:hAnsi="Arial" w:cs="Arial"/>
          <w:b/>
        </w:rPr>
      </w:pPr>
    </w:p>
    <w:p w14:paraId="55B9BEE7" w14:textId="77777777" w:rsidR="003E4AB7" w:rsidRPr="005D236F" w:rsidRDefault="003E4AB7" w:rsidP="003E4AB7">
      <w:pPr>
        <w:jc w:val="center"/>
        <w:rPr>
          <w:rFonts w:ascii="Arial" w:hAnsi="Arial" w:cs="Arial"/>
          <w:b/>
        </w:rPr>
      </w:pPr>
      <w:r w:rsidRPr="005D236F">
        <w:rPr>
          <w:rFonts w:ascii="Arial" w:hAnsi="Arial" w:cs="Arial"/>
          <w:b/>
        </w:rPr>
        <w:t xml:space="preserve">DA </w:t>
      </w:r>
      <w:r w:rsidRPr="005D236F">
        <w:rPr>
          <w:rFonts w:ascii="Arial" w:hAnsi="Arial" w:cs="Arial"/>
          <w:b/>
        </w:rPr>
        <w:tab/>
      </w:r>
      <w:r w:rsidRPr="005D236F">
        <w:rPr>
          <w:rFonts w:ascii="Arial" w:hAnsi="Arial" w:cs="Arial"/>
          <w:b/>
        </w:rPr>
        <w:tab/>
      </w:r>
      <w:r w:rsidRPr="005D236F">
        <w:rPr>
          <w:rFonts w:ascii="Arial" w:hAnsi="Arial" w:cs="Arial"/>
          <w:b/>
        </w:rPr>
        <w:tab/>
      </w:r>
      <w:r w:rsidRPr="005D236F">
        <w:rPr>
          <w:rFonts w:ascii="Arial" w:hAnsi="Arial" w:cs="Arial"/>
          <w:b/>
        </w:rPr>
        <w:tab/>
      </w:r>
      <w:r w:rsidRPr="005D236F">
        <w:rPr>
          <w:rFonts w:ascii="Arial" w:hAnsi="Arial" w:cs="Arial"/>
          <w:b/>
        </w:rPr>
        <w:tab/>
      </w:r>
      <w:r w:rsidRPr="005D236F">
        <w:rPr>
          <w:rFonts w:ascii="Arial" w:hAnsi="Arial" w:cs="Arial"/>
          <w:b/>
        </w:rPr>
        <w:tab/>
        <w:t>NE</w:t>
      </w:r>
    </w:p>
    <w:p w14:paraId="1CFE7516" w14:textId="4F5A960A" w:rsidR="003E4AB7" w:rsidRPr="005D236F" w:rsidRDefault="003E4AB7" w:rsidP="00D67E5A">
      <w:pPr>
        <w:jc w:val="center"/>
        <w:rPr>
          <w:rFonts w:ascii="Arial" w:hAnsi="Arial" w:cs="Arial"/>
          <w:szCs w:val="20"/>
        </w:rPr>
      </w:pPr>
      <w:r w:rsidRPr="005D236F">
        <w:rPr>
          <w:rFonts w:ascii="Arial" w:hAnsi="Arial" w:cs="Arial"/>
          <w:szCs w:val="20"/>
        </w:rPr>
        <w:t>(ustrezno obkrožite)</w:t>
      </w:r>
    </w:p>
    <w:p w14:paraId="68DE839D" w14:textId="78DBA087" w:rsidR="003E4AB7" w:rsidRPr="005D236F" w:rsidRDefault="003E4AB7" w:rsidP="003E4AB7">
      <w:pPr>
        <w:rPr>
          <w:rFonts w:ascii="Arial" w:hAnsi="Arial" w:cs="Arial"/>
          <w:b/>
          <w:szCs w:val="20"/>
        </w:rPr>
      </w:pPr>
      <w:r w:rsidRPr="005D236F">
        <w:rPr>
          <w:rFonts w:ascii="Arial" w:hAnsi="Arial" w:cs="Arial"/>
          <w:b/>
          <w:szCs w:val="20"/>
        </w:rPr>
        <w:t xml:space="preserve">Za pripravo obrokov za </w:t>
      </w:r>
      <w:r w:rsidR="00D67E5A" w:rsidRPr="005D236F">
        <w:rPr>
          <w:rFonts w:ascii="Arial" w:hAnsi="Arial" w:cs="Arial"/>
          <w:b/>
          <w:szCs w:val="20"/>
        </w:rPr>
        <w:t>učence</w:t>
      </w:r>
      <w:r w:rsidR="005B4B71">
        <w:rPr>
          <w:rFonts w:ascii="Arial" w:hAnsi="Arial" w:cs="Arial"/>
          <w:b/>
          <w:szCs w:val="20"/>
        </w:rPr>
        <w:t xml:space="preserve"> </w:t>
      </w:r>
      <w:r w:rsidRPr="005D236F">
        <w:rPr>
          <w:rFonts w:ascii="Arial" w:hAnsi="Arial" w:cs="Arial"/>
          <w:b/>
          <w:szCs w:val="20"/>
        </w:rPr>
        <w:t xml:space="preserve">iz ekoloških živil bom uporabil </w:t>
      </w:r>
    </w:p>
    <w:p w14:paraId="3B6C07D6" w14:textId="77777777" w:rsidR="003E4AB7" w:rsidRPr="005D236F" w:rsidRDefault="003E4AB7" w:rsidP="003E4AB7">
      <w:pPr>
        <w:rPr>
          <w:rFonts w:ascii="Arial" w:hAnsi="Arial" w:cs="Arial"/>
          <w:b/>
          <w:szCs w:val="20"/>
        </w:rPr>
      </w:pPr>
    </w:p>
    <w:p w14:paraId="3A756280" w14:textId="01DF8A14" w:rsidR="003E4AB7" w:rsidRPr="005D236F" w:rsidRDefault="003E4AB7" w:rsidP="003E4AB7">
      <w:pPr>
        <w:jc w:val="center"/>
        <w:rPr>
          <w:rFonts w:ascii="Arial" w:hAnsi="Arial" w:cs="Arial"/>
          <w:b/>
          <w:szCs w:val="20"/>
        </w:rPr>
      </w:pPr>
      <w:r w:rsidRPr="005D236F">
        <w:rPr>
          <w:rFonts w:ascii="Arial" w:hAnsi="Arial" w:cs="Arial"/>
          <w:b/>
          <w:szCs w:val="20"/>
        </w:rPr>
        <w:t>najmanj delež</w:t>
      </w:r>
      <w:r w:rsidR="005D236F">
        <w:rPr>
          <w:rFonts w:ascii="Arial" w:hAnsi="Arial" w:cs="Arial"/>
          <w:b/>
          <w:szCs w:val="20"/>
        </w:rPr>
        <w:t xml:space="preserve"> </w:t>
      </w:r>
      <w:r w:rsidRPr="005D236F">
        <w:rPr>
          <w:rFonts w:ascii="Arial" w:hAnsi="Arial" w:cs="Arial"/>
          <w:bCs/>
          <w:szCs w:val="20"/>
        </w:rPr>
        <w:t xml:space="preserve">_______________ </w:t>
      </w:r>
      <w:r w:rsidRPr="005D236F">
        <w:rPr>
          <w:rFonts w:ascii="Arial" w:hAnsi="Arial" w:cs="Arial"/>
          <w:b/>
          <w:szCs w:val="20"/>
        </w:rPr>
        <w:t xml:space="preserve">% ekoloških živil, in sicer št. ekoloških živil, ki jih bom uporabil: </w:t>
      </w:r>
      <w:r w:rsidRPr="005D236F">
        <w:rPr>
          <w:rFonts w:ascii="Arial" w:hAnsi="Arial" w:cs="Arial"/>
          <w:bCs/>
          <w:szCs w:val="20"/>
        </w:rPr>
        <w:t>___________________</w:t>
      </w:r>
      <w:r w:rsidRPr="005D236F">
        <w:rPr>
          <w:rFonts w:ascii="Arial" w:hAnsi="Arial" w:cs="Arial"/>
          <w:b/>
          <w:szCs w:val="20"/>
        </w:rPr>
        <w:t>.</w:t>
      </w:r>
    </w:p>
    <w:p w14:paraId="41AE9A74" w14:textId="2811D665" w:rsidR="003E4AB7" w:rsidRPr="005D236F" w:rsidRDefault="003E4AB7" w:rsidP="00D67E5A">
      <w:pPr>
        <w:jc w:val="center"/>
        <w:rPr>
          <w:rFonts w:ascii="Arial" w:hAnsi="Arial" w:cs="Arial"/>
          <w:szCs w:val="20"/>
        </w:rPr>
      </w:pPr>
      <w:r w:rsidRPr="005D236F">
        <w:rPr>
          <w:rFonts w:ascii="Arial" w:hAnsi="Arial" w:cs="Arial"/>
          <w:szCs w:val="20"/>
        </w:rPr>
        <w:t>(ustrezno dopišite)</w:t>
      </w:r>
    </w:p>
    <w:p w14:paraId="13FB75A5" w14:textId="77777777" w:rsidR="005D236F" w:rsidRDefault="005D236F" w:rsidP="003E4AB7">
      <w:pPr>
        <w:rPr>
          <w:rFonts w:ascii="Arial" w:hAnsi="Arial" w:cs="Arial"/>
          <w:i/>
        </w:rPr>
      </w:pPr>
    </w:p>
    <w:p w14:paraId="11847E51" w14:textId="41BD3DDF" w:rsidR="003E4AB7" w:rsidRPr="005D236F" w:rsidRDefault="003E4AB7" w:rsidP="005D236F">
      <w:pPr>
        <w:jc w:val="both"/>
        <w:rPr>
          <w:rFonts w:ascii="Arial" w:hAnsi="Arial" w:cs="Arial"/>
          <w:i/>
          <w:szCs w:val="20"/>
        </w:rPr>
      </w:pPr>
      <w:r w:rsidRPr="005D236F">
        <w:rPr>
          <w:rFonts w:ascii="Arial" w:hAnsi="Arial" w:cs="Arial"/>
          <w:i/>
        </w:rPr>
        <w:t>Po merilu več ekoloških živil« bo naročnik upošteval delež živil, ki jih ponudnik uporablja pri izvajanju storitev prehrane v javnih zavodih in so pridelana na ekološki način, ko to določajo določbe Uredbe (ES) št. 834/2007, Uredba Komisije (ES) št. 889/2008 ali predpis, ki ureja ekološko pridelavo in predelavo kmetijskih pridelkov oziroma živil in jih bo ponudnik uporabljal pri pripravi obrokov, ki so predmet tega javnega naročila.</w:t>
      </w:r>
    </w:p>
    <w:p w14:paraId="2A98C3AB" w14:textId="77777777" w:rsidR="005D236F" w:rsidRPr="00D939D4" w:rsidRDefault="005D236F" w:rsidP="003E4AB7">
      <w:pPr>
        <w:rPr>
          <w:rFonts w:ascii="Arial" w:hAnsi="Arial" w:cs="Arial"/>
          <w:szCs w:val="20"/>
        </w:rPr>
      </w:pPr>
    </w:p>
    <w:p w14:paraId="22EEA419" w14:textId="649FC627" w:rsidR="003E4AB7" w:rsidRPr="00D939D4" w:rsidRDefault="003E4AB7" w:rsidP="003E4AB7">
      <w:pPr>
        <w:rPr>
          <w:rFonts w:ascii="Arial" w:hAnsi="Arial" w:cs="Arial"/>
          <w:szCs w:val="20"/>
        </w:rPr>
      </w:pPr>
      <w:r w:rsidRPr="00D939D4">
        <w:rPr>
          <w:rFonts w:ascii="Arial" w:hAnsi="Arial" w:cs="Arial"/>
          <w:szCs w:val="20"/>
        </w:rPr>
        <w:t>Priloga</w:t>
      </w:r>
      <w:r w:rsidR="005B4B71" w:rsidRPr="00D939D4">
        <w:rPr>
          <w:rFonts w:ascii="Arial" w:hAnsi="Arial" w:cs="Arial"/>
          <w:szCs w:val="20"/>
        </w:rPr>
        <w:t xml:space="preserve"> št. 1 k ponudbi</w:t>
      </w:r>
      <w:r w:rsidRPr="00D939D4">
        <w:rPr>
          <w:rFonts w:ascii="Arial" w:hAnsi="Arial" w:cs="Arial"/>
          <w:szCs w:val="20"/>
        </w:rPr>
        <w:t xml:space="preserve">: </w:t>
      </w:r>
    </w:p>
    <w:p w14:paraId="381A0F2D" w14:textId="77777777" w:rsidR="003E4AB7" w:rsidRPr="005D236F" w:rsidRDefault="003E4AB7" w:rsidP="00B23910">
      <w:pPr>
        <w:numPr>
          <w:ilvl w:val="0"/>
          <w:numId w:val="43"/>
        </w:numPr>
        <w:spacing w:after="0" w:line="260" w:lineRule="atLeast"/>
        <w:jc w:val="both"/>
        <w:rPr>
          <w:rFonts w:ascii="Arial" w:hAnsi="Arial" w:cs="Arial"/>
          <w:szCs w:val="20"/>
        </w:rPr>
      </w:pPr>
      <w:r w:rsidRPr="005D236F">
        <w:rPr>
          <w:rFonts w:ascii="Arial" w:hAnsi="Arial" w:cs="Arial"/>
          <w:szCs w:val="20"/>
        </w:rPr>
        <w:t xml:space="preserve">seznam ponujenih ekoloških živil, ki jih bo ponudnik uporabil pri pripravi obrokov in </w:t>
      </w:r>
    </w:p>
    <w:p w14:paraId="5AC4FEBF" w14:textId="77777777" w:rsidR="003E4AB7" w:rsidRPr="005D236F" w:rsidRDefault="003E4AB7" w:rsidP="00B23910">
      <w:pPr>
        <w:numPr>
          <w:ilvl w:val="0"/>
          <w:numId w:val="43"/>
        </w:numPr>
        <w:spacing w:after="0" w:line="260" w:lineRule="atLeast"/>
        <w:jc w:val="both"/>
        <w:rPr>
          <w:rFonts w:ascii="Arial" w:hAnsi="Arial" w:cs="Arial"/>
          <w:szCs w:val="20"/>
        </w:rPr>
      </w:pPr>
      <w:r w:rsidRPr="005D236F">
        <w:rPr>
          <w:rFonts w:ascii="Arial" w:hAnsi="Arial" w:cs="Arial"/>
          <w:szCs w:val="20"/>
        </w:rPr>
        <w:t>dokazila (EKO/BIO certifikati)</w:t>
      </w:r>
    </w:p>
    <w:p w14:paraId="61D7F1E0" w14:textId="77777777" w:rsidR="003E4AB7" w:rsidRPr="005D236F" w:rsidRDefault="003E4AB7" w:rsidP="003E4AB7">
      <w:pPr>
        <w:rPr>
          <w:rFonts w:ascii="Arial" w:hAnsi="Arial" w:cs="Arial"/>
          <w:szCs w:val="20"/>
        </w:rPr>
      </w:pPr>
    </w:p>
    <w:tbl>
      <w:tblPr>
        <w:tblW w:w="9490" w:type="dxa"/>
        <w:tblLayout w:type="fixed"/>
        <w:tblLook w:val="0000" w:firstRow="0" w:lastRow="0" w:firstColumn="0" w:lastColumn="0" w:noHBand="0" w:noVBand="0"/>
      </w:tblPr>
      <w:tblGrid>
        <w:gridCol w:w="3348"/>
        <w:gridCol w:w="1818"/>
        <w:gridCol w:w="4324"/>
      </w:tblGrid>
      <w:tr w:rsidR="003E4AB7" w:rsidRPr="005D236F" w14:paraId="236B9DFE" w14:textId="77777777" w:rsidTr="009722C1">
        <w:trPr>
          <w:trHeight w:val="241"/>
        </w:trPr>
        <w:tc>
          <w:tcPr>
            <w:tcW w:w="3348" w:type="dxa"/>
          </w:tcPr>
          <w:p w14:paraId="346719A2" w14:textId="77777777" w:rsidR="003E4AB7" w:rsidRPr="005D236F" w:rsidRDefault="003E4AB7" w:rsidP="009722C1">
            <w:pPr>
              <w:rPr>
                <w:rFonts w:ascii="Arial" w:hAnsi="Arial" w:cs="Arial"/>
                <w:szCs w:val="20"/>
              </w:rPr>
            </w:pPr>
          </w:p>
          <w:p w14:paraId="724F2DF8" w14:textId="77777777" w:rsidR="003E4AB7" w:rsidRPr="005D236F" w:rsidRDefault="003E4AB7" w:rsidP="009722C1">
            <w:pPr>
              <w:rPr>
                <w:rFonts w:ascii="Arial" w:hAnsi="Arial" w:cs="Arial"/>
                <w:szCs w:val="20"/>
              </w:rPr>
            </w:pPr>
            <w:r w:rsidRPr="005D236F">
              <w:rPr>
                <w:rFonts w:ascii="Arial" w:hAnsi="Arial" w:cs="Arial"/>
                <w:szCs w:val="20"/>
              </w:rPr>
              <w:t>Kraj: ___________________</w:t>
            </w:r>
          </w:p>
        </w:tc>
        <w:tc>
          <w:tcPr>
            <w:tcW w:w="1818" w:type="dxa"/>
          </w:tcPr>
          <w:p w14:paraId="62A3864B" w14:textId="77777777" w:rsidR="003E4AB7" w:rsidRPr="005D236F" w:rsidRDefault="003E4AB7" w:rsidP="009722C1">
            <w:pPr>
              <w:rPr>
                <w:rFonts w:ascii="Arial" w:hAnsi="Arial" w:cs="Arial"/>
                <w:szCs w:val="20"/>
              </w:rPr>
            </w:pPr>
          </w:p>
        </w:tc>
        <w:tc>
          <w:tcPr>
            <w:tcW w:w="4324" w:type="dxa"/>
          </w:tcPr>
          <w:p w14:paraId="3663C72F" w14:textId="77777777" w:rsidR="003E4AB7" w:rsidRPr="005D236F" w:rsidRDefault="003E4AB7" w:rsidP="009722C1">
            <w:pPr>
              <w:rPr>
                <w:rFonts w:ascii="Arial" w:hAnsi="Arial" w:cs="Arial"/>
                <w:szCs w:val="20"/>
              </w:rPr>
            </w:pPr>
            <w:r w:rsidRPr="005D236F">
              <w:rPr>
                <w:rFonts w:ascii="Arial" w:hAnsi="Arial" w:cs="Arial"/>
                <w:szCs w:val="20"/>
              </w:rPr>
              <w:t>Ime in priimek odgovorne osebe:</w:t>
            </w:r>
          </w:p>
          <w:p w14:paraId="2CDD2B0B" w14:textId="77777777" w:rsidR="003E4AB7" w:rsidRPr="005D236F" w:rsidRDefault="003E4AB7" w:rsidP="009722C1">
            <w:pPr>
              <w:rPr>
                <w:rFonts w:ascii="Arial" w:hAnsi="Arial" w:cs="Arial"/>
                <w:szCs w:val="20"/>
              </w:rPr>
            </w:pPr>
          </w:p>
          <w:p w14:paraId="3BC91E16" w14:textId="77777777" w:rsidR="003E4AB7" w:rsidRPr="005D236F" w:rsidRDefault="003E4AB7" w:rsidP="009722C1">
            <w:pPr>
              <w:rPr>
                <w:rFonts w:ascii="Arial" w:hAnsi="Arial" w:cs="Arial"/>
                <w:szCs w:val="20"/>
              </w:rPr>
            </w:pPr>
            <w:r w:rsidRPr="005D236F">
              <w:rPr>
                <w:rFonts w:ascii="Arial" w:hAnsi="Arial" w:cs="Arial"/>
                <w:szCs w:val="20"/>
              </w:rPr>
              <w:t>________________________</w:t>
            </w:r>
          </w:p>
          <w:p w14:paraId="2D940AB5" w14:textId="77777777" w:rsidR="003E4AB7" w:rsidRPr="005D236F" w:rsidRDefault="003E4AB7" w:rsidP="009722C1">
            <w:pPr>
              <w:rPr>
                <w:rFonts w:ascii="Arial" w:hAnsi="Arial" w:cs="Arial"/>
                <w:szCs w:val="20"/>
              </w:rPr>
            </w:pPr>
          </w:p>
        </w:tc>
      </w:tr>
      <w:tr w:rsidR="003E4AB7" w:rsidRPr="005D236F" w14:paraId="02A0477F" w14:textId="77777777" w:rsidTr="009722C1">
        <w:trPr>
          <w:trHeight w:val="92"/>
        </w:trPr>
        <w:tc>
          <w:tcPr>
            <w:tcW w:w="3348" w:type="dxa"/>
          </w:tcPr>
          <w:p w14:paraId="7298E3C0" w14:textId="77777777" w:rsidR="003E4AB7" w:rsidRPr="005D236F" w:rsidRDefault="003E4AB7" w:rsidP="009722C1">
            <w:pPr>
              <w:rPr>
                <w:rFonts w:ascii="Arial" w:hAnsi="Arial" w:cs="Arial"/>
                <w:szCs w:val="20"/>
              </w:rPr>
            </w:pPr>
            <w:r w:rsidRPr="005D236F">
              <w:rPr>
                <w:rFonts w:ascii="Arial" w:hAnsi="Arial" w:cs="Arial"/>
                <w:szCs w:val="20"/>
              </w:rPr>
              <w:t>Datum</w:t>
            </w:r>
            <w:r w:rsidRPr="005D236F">
              <w:rPr>
                <w:rFonts w:ascii="Arial" w:hAnsi="Arial" w:cs="Arial"/>
                <w:szCs w:val="20"/>
              </w:rPr>
              <w:fldChar w:fldCharType="begin">
                <w:ffData>
                  <w:name w:val="Besedilo22"/>
                  <w:enabled/>
                  <w:calcOnExit w:val="0"/>
                  <w:textInput/>
                </w:ffData>
              </w:fldChar>
            </w:r>
            <w:r w:rsidRPr="005D236F">
              <w:rPr>
                <w:rFonts w:ascii="Arial" w:hAnsi="Arial" w:cs="Arial"/>
                <w:szCs w:val="20"/>
              </w:rPr>
              <w:instrText xml:space="preserve"> FORMTEXT </w:instrText>
            </w:r>
            <w:r w:rsidR="003F72DE">
              <w:rPr>
                <w:rFonts w:ascii="Arial" w:hAnsi="Arial" w:cs="Arial"/>
                <w:szCs w:val="20"/>
              </w:rPr>
            </w:r>
            <w:r w:rsidR="003F72DE">
              <w:rPr>
                <w:rFonts w:ascii="Arial" w:hAnsi="Arial" w:cs="Arial"/>
                <w:szCs w:val="20"/>
              </w:rPr>
              <w:fldChar w:fldCharType="separate"/>
            </w:r>
            <w:r w:rsidRPr="005D236F">
              <w:rPr>
                <w:rFonts w:ascii="Arial" w:hAnsi="Arial" w:cs="Arial"/>
                <w:szCs w:val="20"/>
              </w:rPr>
              <w:fldChar w:fldCharType="end"/>
            </w:r>
            <w:r w:rsidRPr="005D236F">
              <w:rPr>
                <w:rFonts w:ascii="Arial" w:hAnsi="Arial" w:cs="Arial"/>
                <w:szCs w:val="20"/>
              </w:rPr>
              <w:t>: _________________</w:t>
            </w:r>
          </w:p>
        </w:tc>
        <w:tc>
          <w:tcPr>
            <w:tcW w:w="1818" w:type="dxa"/>
          </w:tcPr>
          <w:p w14:paraId="6E662BB7" w14:textId="77777777" w:rsidR="003E4AB7" w:rsidRPr="005D236F" w:rsidRDefault="003E4AB7" w:rsidP="009722C1">
            <w:pPr>
              <w:rPr>
                <w:rFonts w:ascii="Arial" w:hAnsi="Arial" w:cs="Arial"/>
                <w:szCs w:val="20"/>
              </w:rPr>
            </w:pPr>
            <w:r w:rsidRPr="005D236F">
              <w:rPr>
                <w:rFonts w:ascii="Arial" w:hAnsi="Arial" w:cs="Arial"/>
                <w:szCs w:val="20"/>
              </w:rPr>
              <w:t>Žig</w:t>
            </w:r>
          </w:p>
        </w:tc>
        <w:tc>
          <w:tcPr>
            <w:tcW w:w="4324" w:type="dxa"/>
          </w:tcPr>
          <w:p w14:paraId="60A80C21" w14:textId="77777777" w:rsidR="003E4AB7" w:rsidRPr="005D236F" w:rsidRDefault="003E4AB7" w:rsidP="009722C1">
            <w:pPr>
              <w:rPr>
                <w:rFonts w:ascii="Arial" w:hAnsi="Arial" w:cs="Arial"/>
                <w:szCs w:val="20"/>
              </w:rPr>
            </w:pPr>
            <w:r w:rsidRPr="005D236F">
              <w:rPr>
                <w:rFonts w:ascii="Arial" w:hAnsi="Arial" w:cs="Arial"/>
                <w:szCs w:val="20"/>
              </w:rPr>
              <w:t>________________________</w:t>
            </w:r>
          </w:p>
          <w:p w14:paraId="29E6498C" w14:textId="77777777" w:rsidR="003E4AB7" w:rsidRPr="005D236F" w:rsidRDefault="003E4AB7" w:rsidP="009722C1">
            <w:pPr>
              <w:rPr>
                <w:rFonts w:ascii="Arial" w:hAnsi="Arial" w:cs="Arial"/>
                <w:szCs w:val="20"/>
              </w:rPr>
            </w:pPr>
            <w:r w:rsidRPr="005D236F">
              <w:rPr>
                <w:rFonts w:ascii="Arial" w:hAnsi="Arial" w:cs="Arial"/>
                <w:szCs w:val="20"/>
              </w:rPr>
              <w:t>Podpis odgovorne osebe</w:t>
            </w:r>
          </w:p>
        </w:tc>
      </w:tr>
    </w:tbl>
    <w:p w14:paraId="59E37920" w14:textId="77777777" w:rsidR="003E4AB7" w:rsidRPr="00FA1BA2" w:rsidRDefault="003E4AB7" w:rsidP="003E4AB7">
      <w:pPr>
        <w:jc w:val="right"/>
        <w:rPr>
          <w:rFonts w:cs="Arial"/>
          <w:szCs w:val="20"/>
        </w:rPr>
      </w:pPr>
    </w:p>
    <w:p w14:paraId="3BC54DAA" w14:textId="77777777" w:rsidR="005D236F" w:rsidRDefault="005D236F" w:rsidP="000F17B1">
      <w:pPr>
        <w:spacing w:after="0"/>
        <w:rPr>
          <w:rFonts w:ascii="Arial" w:eastAsia="Times New Roman" w:hAnsi="Arial" w:cs="Arial"/>
          <w:lang w:eastAsia="sl-SI"/>
        </w:rPr>
      </w:pPr>
    </w:p>
    <w:p w14:paraId="3197AD1A" w14:textId="77777777" w:rsidR="005D236F" w:rsidRDefault="005D236F" w:rsidP="000F17B1">
      <w:pPr>
        <w:spacing w:after="0"/>
        <w:rPr>
          <w:rFonts w:ascii="Arial" w:eastAsia="Times New Roman" w:hAnsi="Arial" w:cs="Arial"/>
          <w:lang w:eastAsia="sl-SI"/>
        </w:rPr>
      </w:pPr>
    </w:p>
    <w:p w14:paraId="6F7E4F9D" w14:textId="4B614DB0" w:rsidR="00745713" w:rsidRPr="003E4AB7" w:rsidRDefault="006E4996" w:rsidP="000F17B1">
      <w:pPr>
        <w:spacing w:after="0"/>
        <w:rPr>
          <w:rFonts w:ascii="Arial" w:eastAsia="Times New Roman" w:hAnsi="Arial" w:cs="Arial"/>
          <w:lang w:eastAsia="sl-SI"/>
        </w:rPr>
      </w:pPr>
      <w:r w:rsidRPr="003E4AB7">
        <w:rPr>
          <w:rFonts w:ascii="Arial" w:eastAsia="Times New Roman" w:hAnsi="Arial" w:cs="Arial"/>
          <w:lang w:eastAsia="sl-SI"/>
        </w:rPr>
        <w:t xml:space="preserve">Priloga št. </w:t>
      </w:r>
      <w:r w:rsidR="00A4328A" w:rsidRPr="003E4AB7">
        <w:rPr>
          <w:rFonts w:ascii="Arial" w:eastAsia="Times New Roman" w:hAnsi="Arial" w:cs="Arial"/>
          <w:lang w:eastAsia="sl-SI"/>
        </w:rPr>
        <w:t>2</w:t>
      </w:r>
    </w:p>
    <w:p w14:paraId="3AECBE7E" w14:textId="5560895E" w:rsidR="00745713" w:rsidRPr="003E4AB7" w:rsidRDefault="00745713" w:rsidP="00B3300F">
      <w:pPr>
        <w:pStyle w:val="Glava"/>
        <w:tabs>
          <w:tab w:val="clear" w:pos="4536"/>
          <w:tab w:val="center" w:pos="1418"/>
        </w:tabs>
        <w:suppressAutoHyphens/>
        <w:spacing w:before="100" w:beforeAutospacing="1" w:after="100" w:afterAutospacing="1"/>
        <w:rPr>
          <w:rFonts w:ascii="Arial" w:hAnsi="Arial" w:cs="Arial"/>
          <w:b/>
          <w:color w:val="ED7D31" w:themeColor="accent2"/>
          <w:sz w:val="22"/>
          <w:szCs w:val="22"/>
        </w:rPr>
      </w:pPr>
      <w:r w:rsidRPr="003E4AB7">
        <w:rPr>
          <w:rFonts w:ascii="Arial" w:hAnsi="Arial" w:cs="Arial"/>
          <w:b/>
          <w:color w:val="ED7D31" w:themeColor="accent2"/>
          <w:sz w:val="22"/>
          <w:szCs w:val="22"/>
        </w:rPr>
        <w:t xml:space="preserve">NAROČNIKOVE ZAHTEVE ZA </w:t>
      </w:r>
      <w:r w:rsidR="006E4996" w:rsidRPr="003E4AB7">
        <w:rPr>
          <w:rFonts w:ascii="Arial" w:hAnsi="Arial" w:cs="Arial"/>
          <w:b/>
          <w:color w:val="ED7D31" w:themeColor="accent2"/>
          <w:sz w:val="22"/>
          <w:szCs w:val="22"/>
        </w:rPr>
        <w:t>PRIPRAVO</w:t>
      </w:r>
      <w:r w:rsidR="005D236F">
        <w:rPr>
          <w:rFonts w:ascii="Arial" w:hAnsi="Arial" w:cs="Arial"/>
          <w:b/>
          <w:color w:val="ED7D31" w:themeColor="accent2"/>
          <w:sz w:val="22"/>
          <w:szCs w:val="22"/>
        </w:rPr>
        <w:t xml:space="preserve">, </w:t>
      </w:r>
      <w:r w:rsidR="006E4996" w:rsidRPr="003E4AB7">
        <w:rPr>
          <w:rFonts w:ascii="Arial" w:hAnsi="Arial" w:cs="Arial"/>
          <w:b/>
          <w:color w:val="ED7D31" w:themeColor="accent2"/>
          <w:sz w:val="22"/>
          <w:szCs w:val="22"/>
        </w:rPr>
        <w:t>DOSTAVO</w:t>
      </w:r>
      <w:r w:rsidR="005D236F">
        <w:rPr>
          <w:rFonts w:ascii="Arial" w:hAnsi="Arial" w:cs="Arial"/>
          <w:b/>
          <w:color w:val="ED7D31" w:themeColor="accent2"/>
          <w:sz w:val="22"/>
          <w:szCs w:val="22"/>
        </w:rPr>
        <w:t xml:space="preserve"> IN DELITEV</w:t>
      </w:r>
      <w:r w:rsidR="006E4996" w:rsidRPr="003E4AB7">
        <w:rPr>
          <w:rFonts w:ascii="Arial" w:hAnsi="Arial" w:cs="Arial"/>
          <w:b/>
          <w:color w:val="ED7D31" w:themeColor="accent2"/>
          <w:sz w:val="22"/>
          <w:szCs w:val="22"/>
        </w:rPr>
        <w:t xml:space="preserve"> DNEVNIH OBROKOV</w:t>
      </w:r>
    </w:p>
    <w:p w14:paraId="2754C01E" w14:textId="77777777" w:rsidR="00745713" w:rsidRPr="003E4AB7" w:rsidRDefault="00745713" w:rsidP="00745713">
      <w:pPr>
        <w:pStyle w:val="Glava"/>
        <w:spacing w:before="100" w:beforeAutospacing="1" w:after="100" w:afterAutospacing="1"/>
        <w:jc w:val="both"/>
        <w:rPr>
          <w:rFonts w:ascii="Arial" w:hAnsi="Arial" w:cs="Arial"/>
          <w:sz w:val="22"/>
          <w:szCs w:val="22"/>
        </w:rPr>
      </w:pPr>
    </w:p>
    <w:p w14:paraId="795AF84A" w14:textId="6D6ADE99" w:rsidR="00745713" w:rsidRPr="003E4AB7" w:rsidRDefault="00A4328A" w:rsidP="00745713">
      <w:pPr>
        <w:pStyle w:val="Glava"/>
        <w:spacing w:line="300" w:lineRule="exact"/>
        <w:jc w:val="both"/>
        <w:rPr>
          <w:rFonts w:ascii="Arial" w:hAnsi="Arial" w:cs="Arial"/>
          <w:sz w:val="22"/>
          <w:szCs w:val="22"/>
        </w:rPr>
      </w:pPr>
      <w:r w:rsidRPr="003E4AB7">
        <w:rPr>
          <w:rFonts w:ascii="Arial" w:hAnsi="Arial" w:cs="Arial"/>
          <w:sz w:val="22"/>
          <w:szCs w:val="22"/>
        </w:rPr>
        <w:t>Osnovna šola Franceta Prešerna</w:t>
      </w:r>
      <w:r w:rsidR="00745713" w:rsidRPr="003E4AB7">
        <w:rPr>
          <w:rFonts w:ascii="Arial" w:hAnsi="Arial" w:cs="Arial"/>
          <w:sz w:val="22"/>
          <w:szCs w:val="22"/>
        </w:rPr>
        <w:t xml:space="preserve"> od ponudnika pričakuje: </w:t>
      </w:r>
    </w:p>
    <w:p w14:paraId="31F43455" w14:textId="6F468A42" w:rsidR="00745713" w:rsidRPr="003E4AB7" w:rsidRDefault="00745713" w:rsidP="00B23910">
      <w:pPr>
        <w:pStyle w:val="Glava"/>
        <w:numPr>
          <w:ilvl w:val="0"/>
          <w:numId w:val="28"/>
        </w:numPr>
        <w:suppressAutoHyphens/>
        <w:spacing w:line="300" w:lineRule="exact"/>
        <w:jc w:val="both"/>
        <w:rPr>
          <w:rFonts w:ascii="Arial" w:hAnsi="Arial" w:cs="Arial"/>
          <w:sz w:val="22"/>
          <w:szCs w:val="22"/>
        </w:rPr>
      </w:pPr>
      <w:r w:rsidRPr="003E4AB7">
        <w:rPr>
          <w:rFonts w:ascii="Arial" w:hAnsi="Arial" w:cs="Arial"/>
          <w:sz w:val="22"/>
          <w:szCs w:val="22"/>
        </w:rPr>
        <w:t xml:space="preserve">pripravo </w:t>
      </w:r>
      <w:r w:rsidR="00A4328A" w:rsidRPr="003E4AB7">
        <w:rPr>
          <w:rFonts w:ascii="Arial" w:hAnsi="Arial" w:cs="Arial"/>
          <w:sz w:val="22"/>
          <w:szCs w:val="22"/>
        </w:rPr>
        <w:t>naročenih obrokov</w:t>
      </w:r>
      <w:r w:rsidRPr="003E4AB7">
        <w:rPr>
          <w:rFonts w:ascii="Arial" w:hAnsi="Arial" w:cs="Arial"/>
          <w:sz w:val="22"/>
          <w:szCs w:val="22"/>
        </w:rPr>
        <w:t xml:space="preserve"> za </w:t>
      </w:r>
      <w:r w:rsidR="00A4328A" w:rsidRPr="003E4AB7">
        <w:rPr>
          <w:rFonts w:ascii="Arial" w:hAnsi="Arial" w:cs="Arial"/>
          <w:sz w:val="22"/>
          <w:szCs w:val="22"/>
        </w:rPr>
        <w:t>učence</w:t>
      </w:r>
      <w:r w:rsidRPr="003E4AB7">
        <w:rPr>
          <w:rFonts w:ascii="Arial" w:hAnsi="Arial" w:cs="Arial"/>
          <w:sz w:val="22"/>
          <w:szCs w:val="22"/>
        </w:rPr>
        <w:t xml:space="preserve">, </w:t>
      </w:r>
    </w:p>
    <w:p w14:paraId="008867B1" w14:textId="0BA2ADD3" w:rsidR="00745713" w:rsidRDefault="00745713" w:rsidP="00B23910">
      <w:pPr>
        <w:pStyle w:val="Glava"/>
        <w:numPr>
          <w:ilvl w:val="0"/>
          <w:numId w:val="28"/>
        </w:numPr>
        <w:suppressAutoHyphens/>
        <w:spacing w:line="300" w:lineRule="exact"/>
        <w:jc w:val="both"/>
        <w:rPr>
          <w:rFonts w:ascii="Arial" w:hAnsi="Arial" w:cs="Arial"/>
          <w:sz w:val="22"/>
          <w:szCs w:val="22"/>
        </w:rPr>
      </w:pPr>
      <w:r w:rsidRPr="003E4AB7">
        <w:rPr>
          <w:rFonts w:ascii="Arial" w:hAnsi="Arial" w:cs="Arial"/>
          <w:sz w:val="22"/>
          <w:szCs w:val="22"/>
        </w:rPr>
        <w:t xml:space="preserve">pripravo </w:t>
      </w:r>
      <w:r w:rsidR="00A4328A" w:rsidRPr="003E4AB7">
        <w:rPr>
          <w:rFonts w:ascii="Arial" w:hAnsi="Arial" w:cs="Arial"/>
          <w:sz w:val="22"/>
          <w:szCs w:val="22"/>
        </w:rPr>
        <w:t>malic, otroških kosil in popoldanskih malic za matično šolo, podružnične šole in vrtec</w:t>
      </w:r>
      <w:r w:rsidR="00C4199F" w:rsidRPr="003E4AB7">
        <w:rPr>
          <w:rFonts w:ascii="Arial" w:hAnsi="Arial" w:cs="Arial"/>
          <w:sz w:val="22"/>
          <w:szCs w:val="22"/>
        </w:rPr>
        <w:t>,</w:t>
      </w:r>
    </w:p>
    <w:p w14:paraId="6363320C" w14:textId="35D2A440" w:rsidR="005D236F" w:rsidRPr="00A53015" w:rsidRDefault="005D236F" w:rsidP="00B23910">
      <w:pPr>
        <w:pStyle w:val="Glava"/>
        <w:numPr>
          <w:ilvl w:val="0"/>
          <w:numId w:val="28"/>
        </w:numPr>
        <w:suppressAutoHyphens/>
        <w:spacing w:line="300" w:lineRule="exact"/>
        <w:jc w:val="both"/>
        <w:rPr>
          <w:rFonts w:ascii="Arial" w:hAnsi="Arial" w:cs="Arial"/>
          <w:sz w:val="22"/>
          <w:szCs w:val="22"/>
        </w:rPr>
      </w:pPr>
      <w:r w:rsidRPr="00A53015">
        <w:rPr>
          <w:rFonts w:ascii="Arial" w:hAnsi="Arial" w:cs="Arial"/>
          <w:sz w:val="22"/>
          <w:szCs w:val="22"/>
        </w:rPr>
        <w:t>dostavo obrokov na matično šolo, podružnice in vrtec,</w:t>
      </w:r>
    </w:p>
    <w:p w14:paraId="672C63C5" w14:textId="1F70CFF2" w:rsidR="005D236F" w:rsidRPr="00A53015" w:rsidRDefault="005D236F" w:rsidP="00B23910">
      <w:pPr>
        <w:pStyle w:val="Glava"/>
        <w:numPr>
          <w:ilvl w:val="0"/>
          <w:numId w:val="28"/>
        </w:numPr>
        <w:suppressAutoHyphens/>
        <w:spacing w:line="300" w:lineRule="exact"/>
        <w:jc w:val="both"/>
        <w:rPr>
          <w:rFonts w:ascii="Arial" w:hAnsi="Arial" w:cs="Arial"/>
          <w:sz w:val="22"/>
          <w:szCs w:val="22"/>
        </w:rPr>
      </w:pPr>
      <w:r w:rsidRPr="00A53015">
        <w:rPr>
          <w:rFonts w:ascii="Arial" w:hAnsi="Arial" w:cs="Arial"/>
          <w:sz w:val="22"/>
          <w:szCs w:val="22"/>
        </w:rPr>
        <w:t xml:space="preserve">razdeljevanje obrokov na matični šoli in podružnicah, </w:t>
      </w:r>
    </w:p>
    <w:p w14:paraId="00A55D66" w14:textId="77777777" w:rsidR="00745713" w:rsidRPr="003E4AB7" w:rsidRDefault="00745713" w:rsidP="00B23910">
      <w:pPr>
        <w:pStyle w:val="Glava"/>
        <w:numPr>
          <w:ilvl w:val="0"/>
          <w:numId w:val="28"/>
        </w:numPr>
        <w:suppressAutoHyphens/>
        <w:spacing w:line="300" w:lineRule="exact"/>
        <w:jc w:val="both"/>
        <w:rPr>
          <w:rFonts w:ascii="Arial" w:hAnsi="Arial" w:cs="Arial"/>
          <w:sz w:val="22"/>
          <w:szCs w:val="22"/>
        </w:rPr>
      </w:pPr>
      <w:r w:rsidRPr="003E4AB7">
        <w:rPr>
          <w:rFonts w:ascii="Arial" w:hAnsi="Arial" w:cs="Arial"/>
          <w:sz w:val="22"/>
          <w:szCs w:val="22"/>
        </w:rPr>
        <w:t>občasno ponudbo reprezentančnih storitev.</w:t>
      </w:r>
    </w:p>
    <w:p w14:paraId="62FCBF29" w14:textId="77777777" w:rsidR="00745713" w:rsidRPr="003E4AB7" w:rsidRDefault="00745713" w:rsidP="00745713">
      <w:pPr>
        <w:pStyle w:val="Glava"/>
        <w:spacing w:line="300" w:lineRule="exact"/>
        <w:jc w:val="both"/>
        <w:rPr>
          <w:rFonts w:ascii="Arial" w:hAnsi="Arial" w:cs="Arial"/>
          <w:sz w:val="22"/>
          <w:szCs w:val="22"/>
        </w:rPr>
      </w:pPr>
    </w:p>
    <w:p w14:paraId="153E6F13" w14:textId="10CAD79D" w:rsidR="00745713" w:rsidRPr="003E4AB7" w:rsidRDefault="00745713" w:rsidP="00745713">
      <w:pPr>
        <w:pStyle w:val="Glava"/>
        <w:spacing w:line="300" w:lineRule="exact"/>
        <w:jc w:val="both"/>
        <w:rPr>
          <w:rFonts w:ascii="Arial" w:hAnsi="Arial" w:cs="Arial"/>
          <w:sz w:val="22"/>
          <w:szCs w:val="22"/>
        </w:rPr>
      </w:pPr>
      <w:r w:rsidRPr="003E4AB7">
        <w:rPr>
          <w:rFonts w:ascii="Arial" w:hAnsi="Arial" w:cs="Arial"/>
          <w:sz w:val="22"/>
          <w:szCs w:val="22"/>
        </w:rPr>
        <w:t>V okviru osnovne  prehrane se od ponudnika pričakuje:</w:t>
      </w:r>
    </w:p>
    <w:p w14:paraId="1737EF6A" w14:textId="0B74E0B8" w:rsidR="00745713" w:rsidRPr="003E4AB7" w:rsidRDefault="00745713" w:rsidP="00B23910">
      <w:pPr>
        <w:pStyle w:val="Glava"/>
        <w:numPr>
          <w:ilvl w:val="0"/>
          <w:numId w:val="29"/>
        </w:numPr>
        <w:suppressAutoHyphens/>
        <w:spacing w:line="300" w:lineRule="exact"/>
        <w:jc w:val="both"/>
        <w:rPr>
          <w:rFonts w:ascii="Arial" w:hAnsi="Arial" w:cs="Arial"/>
          <w:sz w:val="22"/>
          <w:szCs w:val="22"/>
        </w:rPr>
      </w:pPr>
      <w:r w:rsidRPr="003E4AB7">
        <w:rPr>
          <w:rFonts w:ascii="Arial" w:hAnsi="Arial" w:cs="Arial"/>
          <w:sz w:val="22"/>
          <w:szCs w:val="22"/>
        </w:rPr>
        <w:t xml:space="preserve">prilagajanje </w:t>
      </w:r>
      <w:r w:rsidR="00C4199F" w:rsidRPr="003E4AB7">
        <w:rPr>
          <w:rFonts w:ascii="Arial" w:hAnsi="Arial" w:cs="Arial"/>
          <w:sz w:val="22"/>
          <w:szCs w:val="22"/>
        </w:rPr>
        <w:t>učenčevim</w:t>
      </w:r>
      <w:r w:rsidRPr="003E4AB7">
        <w:rPr>
          <w:rFonts w:ascii="Arial" w:hAnsi="Arial" w:cs="Arial"/>
          <w:sz w:val="22"/>
          <w:szCs w:val="22"/>
        </w:rPr>
        <w:t xml:space="preserve"> verskim in nazorskim prepričanjem, če je to v skladu s terapevtsko prehrano, ki jo potrebuje,</w:t>
      </w:r>
    </w:p>
    <w:p w14:paraId="0DD911A4" w14:textId="07B3D5C0" w:rsidR="00745713" w:rsidRPr="003E4AB7" w:rsidRDefault="00745713" w:rsidP="00B23910">
      <w:pPr>
        <w:pStyle w:val="Glava"/>
        <w:numPr>
          <w:ilvl w:val="0"/>
          <w:numId w:val="29"/>
        </w:numPr>
        <w:suppressAutoHyphens/>
        <w:spacing w:line="300" w:lineRule="exact"/>
        <w:jc w:val="both"/>
        <w:rPr>
          <w:rFonts w:ascii="Arial" w:hAnsi="Arial" w:cs="Arial"/>
          <w:sz w:val="22"/>
          <w:szCs w:val="22"/>
        </w:rPr>
      </w:pPr>
      <w:r w:rsidRPr="003E4AB7">
        <w:rPr>
          <w:rFonts w:ascii="Arial" w:hAnsi="Arial" w:cs="Arial"/>
          <w:sz w:val="22"/>
          <w:szCs w:val="22"/>
        </w:rPr>
        <w:t xml:space="preserve">prilagajanje prehrane </w:t>
      </w:r>
      <w:r w:rsidR="00C4199F" w:rsidRPr="003E4AB7">
        <w:rPr>
          <w:rFonts w:ascii="Arial" w:hAnsi="Arial" w:cs="Arial"/>
          <w:sz w:val="22"/>
          <w:szCs w:val="22"/>
        </w:rPr>
        <w:t>učenčevim</w:t>
      </w:r>
      <w:r w:rsidRPr="003E4AB7">
        <w:rPr>
          <w:rFonts w:ascii="Arial" w:hAnsi="Arial" w:cs="Arial"/>
          <w:sz w:val="22"/>
          <w:szCs w:val="22"/>
        </w:rPr>
        <w:t xml:space="preserve"> prehranskim navadam in averzijam do določene hrane,</w:t>
      </w:r>
    </w:p>
    <w:p w14:paraId="5B866BE3" w14:textId="77777777" w:rsidR="00745713" w:rsidRPr="003E4AB7" w:rsidRDefault="00745713" w:rsidP="00B23910">
      <w:pPr>
        <w:pStyle w:val="Glava"/>
        <w:numPr>
          <w:ilvl w:val="0"/>
          <w:numId w:val="29"/>
        </w:numPr>
        <w:suppressAutoHyphens/>
        <w:spacing w:line="300" w:lineRule="exact"/>
        <w:jc w:val="both"/>
        <w:rPr>
          <w:rFonts w:ascii="Arial" w:hAnsi="Arial" w:cs="Arial"/>
          <w:sz w:val="22"/>
          <w:szCs w:val="22"/>
        </w:rPr>
      </w:pPr>
      <w:r w:rsidRPr="003E4AB7">
        <w:rPr>
          <w:rFonts w:ascii="Arial" w:hAnsi="Arial" w:cs="Arial"/>
          <w:sz w:val="22"/>
          <w:szCs w:val="22"/>
        </w:rPr>
        <w:t>energetsko in hranilno bogatenje posameznih jedi in obrokov glede na naročilo.</w:t>
      </w:r>
    </w:p>
    <w:p w14:paraId="4EE5BCDB" w14:textId="77777777" w:rsidR="00745713" w:rsidRPr="003E4AB7" w:rsidRDefault="00745713" w:rsidP="00745713">
      <w:pPr>
        <w:pStyle w:val="Glava"/>
        <w:spacing w:line="300" w:lineRule="exact"/>
        <w:ind w:left="708"/>
        <w:jc w:val="both"/>
        <w:rPr>
          <w:rFonts w:ascii="Arial" w:hAnsi="Arial" w:cs="Arial"/>
          <w:sz w:val="22"/>
          <w:szCs w:val="22"/>
        </w:rPr>
      </w:pPr>
    </w:p>
    <w:p w14:paraId="5E8AEBC8" w14:textId="77777777" w:rsidR="00745713" w:rsidRPr="003E4AB7" w:rsidRDefault="00745713" w:rsidP="00745713">
      <w:pPr>
        <w:pStyle w:val="Glava"/>
        <w:spacing w:line="300" w:lineRule="exact"/>
        <w:jc w:val="both"/>
        <w:rPr>
          <w:rFonts w:ascii="Arial" w:hAnsi="Arial" w:cs="Arial"/>
          <w:sz w:val="22"/>
          <w:szCs w:val="22"/>
        </w:rPr>
      </w:pPr>
      <w:r w:rsidRPr="003E4AB7">
        <w:rPr>
          <w:rFonts w:ascii="Arial" w:hAnsi="Arial" w:cs="Arial"/>
          <w:sz w:val="22"/>
          <w:szCs w:val="22"/>
        </w:rPr>
        <w:t>V okviru tega razpisa naročnik od ponudnika pričakuje tudi:</w:t>
      </w:r>
    </w:p>
    <w:p w14:paraId="7C37739C" w14:textId="77777777" w:rsidR="00745713" w:rsidRDefault="00745713" w:rsidP="00B23910">
      <w:pPr>
        <w:pStyle w:val="Glava"/>
        <w:numPr>
          <w:ilvl w:val="0"/>
          <w:numId w:val="29"/>
        </w:numPr>
        <w:tabs>
          <w:tab w:val="clear" w:pos="1068"/>
          <w:tab w:val="num" w:pos="720"/>
        </w:tabs>
        <w:suppressAutoHyphens/>
        <w:spacing w:line="300" w:lineRule="exact"/>
        <w:ind w:left="720"/>
        <w:jc w:val="both"/>
        <w:rPr>
          <w:rFonts w:ascii="Arial" w:hAnsi="Arial" w:cs="Arial"/>
          <w:sz w:val="22"/>
          <w:szCs w:val="22"/>
        </w:rPr>
      </w:pPr>
      <w:r w:rsidRPr="003E4AB7">
        <w:rPr>
          <w:rFonts w:ascii="Arial" w:hAnsi="Arial" w:cs="Arial"/>
          <w:sz w:val="22"/>
          <w:szCs w:val="22"/>
        </w:rPr>
        <w:t>sledenje najvišjim trendom kakovosti izvedbe storitv</w:t>
      </w:r>
      <w:r w:rsidR="00C4199F" w:rsidRPr="003E4AB7">
        <w:rPr>
          <w:rFonts w:ascii="Arial" w:hAnsi="Arial" w:cs="Arial"/>
          <w:sz w:val="22"/>
          <w:szCs w:val="22"/>
        </w:rPr>
        <w:t>e.</w:t>
      </w:r>
    </w:p>
    <w:p w14:paraId="788E7065" w14:textId="77777777" w:rsidR="005D236F" w:rsidRDefault="005D236F" w:rsidP="005D236F">
      <w:pPr>
        <w:pStyle w:val="Glava"/>
        <w:suppressAutoHyphens/>
        <w:spacing w:line="300" w:lineRule="exact"/>
        <w:jc w:val="both"/>
        <w:rPr>
          <w:rFonts w:ascii="Arial" w:hAnsi="Arial" w:cs="Arial"/>
          <w:sz w:val="22"/>
          <w:szCs w:val="22"/>
        </w:rPr>
      </w:pPr>
    </w:p>
    <w:p w14:paraId="038BDAD6" w14:textId="77777777" w:rsidR="005D236F" w:rsidRDefault="005D236F" w:rsidP="005D236F">
      <w:pPr>
        <w:pStyle w:val="Glava"/>
        <w:suppressAutoHyphens/>
        <w:spacing w:line="300" w:lineRule="exact"/>
        <w:jc w:val="both"/>
        <w:rPr>
          <w:rFonts w:ascii="Arial" w:hAnsi="Arial" w:cs="Arial"/>
          <w:sz w:val="22"/>
          <w:szCs w:val="22"/>
        </w:rPr>
      </w:pPr>
    </w:p>
    <w:p w14:paraId="4C24CD47" w14:textId="77777777" w:rsidR="005D236F" w:rsidRDefault="005D236F" w:rsidP="005D236F">
      <w:pPr>
        <w:pStyle w:val="Glava"/>
        <w:suppressAutoHyphens/>
        <w:spacing w:line="300" w:lineRule="exact"/>
        <w:jc w:val="both"/>
        <w:rPr>
          <w:rFonts w:ascii="Arial" w:hAnsi="Arial" w:cs="Arial"/>
          <w:sz w:val="22"/>
          <w:szCs w:val="22"/>
        </w:rPr>
      </w:pPr>
    </w:p>
    <w:p w14:paraId="2DEC24EF" w14:textId="77777777" w:rsidR="005D236F" w:rsidRPr="00A53015" w:rsidRDefault="005D236F" w:rsidP="005D236F">
      <w:pPr>
        <w:pStyle w:val="Glava"/>
        <w:spacing w:line="300" w:lineRule="exact"/>
        <w:jc w:val="both"/>
        <w:rPr>
          <w:rFonts w:ascii="Arial" w:hAnsi="Arial" w:cs="Arial"/>
          <w:sz w:val="22"/>
          <w:szCs w:val="22"/>
        </w:rPr>
      </w:pPr>
      <w:r w:rsidRPr="00A53015">
        <w:rPr>
          <w:rFonts w:ascii="Arial" w:hAnsi="Arial" w:cs="Arial"/>
          <w:sz w:val="22"/>
          <w:szCs w:val="22"/>
        </w:rPr>
        <w:t>Kadrovske zahteve:</w:t>
      </w:r>
    </w:p>
    <w:p w14:paraId="6D1A83DD" w14:textId="77777777" w:rsidR="005D236F" w:rsidRPr="00A53015" w:rsidRDefault="005D236F" w:rsidP="005D236F">
      <w:pPr>
        <w:pStyle w:val="Glava"/>
        <w:suppressAutoHyphens/>
        <w:spacing w:line="300" w:lineRule="exact"/>
        <w:jc w:val="both"/>
        <w:rPr>
          <w:rFonts w:ascii="Arial" w:hAnsi="Arial" w:cs="Arial"/>
          <w:sz w:val="22"/>
          <w:szCs w:val="22"/>
        </w:rPr>
      </w:pPr>
    </w:p>
    <w:p w14:paraId="0C665846" w14:textId="77777777" w:rsidR="00D15F72" w:rsidRPr="00A53015" w:rsidRDefault="003D1DC8" w:rsidP="003D1DC8">
      <w:pPr>
        <w:pStyle w:val="Glava"/>
        <w:numPr>
          <w:ilvl w:val="0"/>
          <w:numId w:val="29"/>
        </w:numPr>
        <w:suppressAutoHyphens/>
        <w:spacing w:line="300" w:lineRule="exact"/>
        <w:jc w:val="both"/>
        <w:rPr>
          <w:rFonts w:ascii="Arial" w:hAnsi="Arial" w:cs="Arial"/>
          <w:sz w:val="22"/>
          <w:szCs w:val="22"/>
        </w:rPr>
      </w:pPr>
      <w:r w:rsidRPr="00A53015">
        <w:rPr>
          <w:rFonts w:ascii="Arial" w:hAnsi="Arial" w:cs="Arial"/>
          <w:sz w:val="22"/>
          <w:szCs w:val="22"/>
        </w:rPr>
        <w:t>ponudnik sam zagotovi zadostno število ustrezno usposobljenih delavcev za pripravo obrokov v kuhinji izvajalca</w:t>
      </w:r>
      <w:r w:rsidR="00D15F72" w:rsidRPr="00A53015">
        <w:rPr>
          <w:rFonts w:ascii="Arial" w:hAnsi="Arial" w:cs="Arial"/>
          <w:sz w:val="22"/>
          <w:szCs w:val="22"/>
        </w:rPr>
        <w:t>;</w:t>
      </w:r>
    </w:p>
    <w:p w14:paraId="77C285DF" w14:textId="2622C751" w:rsidR="003D1DC8" w:rsidRPr="00A53015" w:rsidRDefault="00D15F72" w:rsidP="003D1DC8">
      <w:pPr>
        <w:pStyle w:val="Glava"/>
        <w:numPr>
          <w:ilvl w:val="0"/>
          <w:numId w:val="29"/>
        </w:numPr>
        <w:suppressAutoHyphens/>
        <w:spacing w:line="300" w:lineRule="exact"/>
        <w:jc w:val="both"/>
        <w:rPr>
          <w:rFonts w:ascii="Arial" w:hAnsi="Arial" w:cs="Arial"/>
          <w:sz w:val="22"/>
          <w:szCs w:val="22"/>
        </w:rPr>
      </w:pPr>
      <w:r w:rsidRPr="00A53015">
        <w:rPr>
          <w:rFonts w:ascii="Arial" w:hAnsi="Arial" w:cs="Arial"/>
          <w:sz w:val="22"/>
          <w:szCs w:val="22"/>
        </w:rPr>
        <w:t>ponudnik zagotovi tudi lastno osebje za</w:t>
      </w:r>
      <w:r w:rsidR="003D1DC8" w:rsidRPr="00A53015">
        <w:rPr>
          <w:rFonts w:ascii="Arial" w:hAnsi="Arial" w:cs="Arial"/>
          <w:sz w:val="22"/>
          <w:szCs w:val="22"/>
        </w:rPr>
        <w:t xml:space="preserve"> razdeljevanje obrokov na matični šoli in podružnicah</w:t>
      </w:r>
      <w:r w:rsidRPr="00A53015">
        <w:rPr>
          <w:rFonts w:ascii="Arial" w:hAnsi="Arial" w:cs="Arial"/>
          <w:sz w:val="22"/>
          <w:szCs w:val="22"/>
        </w:rPr>
        <w:t>*</w:t>
      </w:r>
      <w:r w:rsidR="003D1DC8" w:rsidRPr="00A53015">
        <w:rPr>
          <w:rFonts w:ascii="Arial" w:hAnsi="Arial" w:cs="Arial"/>
          <w:sz w:val="22"/>
          <w:szCs w:val="22"/>
        </w:rPr>
        <w:t>;</w:t>
      </w:r>
    </w:p>
    <w:p w14:paraId="1A80B53F" w14:textId="77777777" w:rsidR="003D1DC8" w:rsidRPr="00A53015" w:rsidRDefault="003D1DC8" w:rsidP="003D1DC8">
      <w:pPr>
        <w:pStyle w:val="Glava"/>
        <w:numPr>
          <w:ilvl w:val="0"/>
          <w:numId w:val="29"/>
        </w:numPr>
        <w:suppressAutoHyphens/>
        <w:spacing w:line="300" w:lineRule="exact"/>
        <w:jc w:val="both"/>
        <w:rPr>
          <w:rFonts w:ascii="Arial" w:hAnsi="Arial" w:cs="Arial"/>
          <w:sz w:val="22"/>
          <w:szCs w:val="22"/>
        </w:rPr>
      </w:pPr>
      <w:r w:rsidRPr="00A53015">
        <w:rPr>
          <w:rFonts w:ascii="Arial" w:hAnsi="Arial" w:cs="Arial"/>
          <w:sz w:val="22"/>
          <w:szCs w:val="22"/>
        </w:rPr>
        <w:t>za delitev obrokov se na matični šoli zahteva najmanj 2,5 delavcev, da razdeljevanje poteka brez zastojev in v skladu s šolskim urnikom;</w:t>
      </w:r>
    </w:p>
    <w:p w14:paraId="2BAC8258" w14:textId="17D1570E" w:rsidR="003D1DC8" w:rsidRPr="00A53015" w:rsidRDefault="003D1DC8" w:rsidP="003D1DC8">
      <w:pPr>
        <w:pStyle w:val="Glava"/>
        <w:numPr>
          <w:ilvl w:val="0"/>
          <w:numId w:val="29"/>
        </w:numPr>
        <w:suppressAutoHyphens/>
        <w:spacing w:line="300" w:lineRule="exact"/>
        <w:jc w:val="both"/>
        <w:rPr>
          <w:rFonts w:ascii="Arial" w:hAnsi="Arial" w:cs="Arial"/>
          <w:sz w:val="22"/>
          <w:szCs w:val="22"/>
        </w:rPr>
      </w:pPr>
      <w:r w:rsidRPr="00A53015">
        <w:rPr>
          <w:rFonts w:ascii="Arial" w:hAnsi="Arial" w:cs="Arial"/>
          <w:sz w:val="22"/>
          <w:szCs w:val="22"/>
        </w:rPr>
        <w:t>za delitev obrokov na podružnici Kokrica se zahteva najmanj enega zaposlenega za polni delovni čas</w:t>
      </w:r>
      <w:r w:rsidR="006C18A9" w:rsidRPr="00A53015">
        <w:rPr>
          <w:rFonts w:ascii="Arial" w:hAnsi="Arial" w:cs="Arial"/>
          <w:sz w:val="22"/>
          <w:szCs w:val="22"/>
        </w:rPr>
        <w:t xml:space="preserve"> in enega zaposlenega za polovični delovni čas</w:t>
      </w:r>
      <w:r w:rsidR="00D15F72" w:rsidRPr="00A53015">
        <w:rPr>
          <w:rFonts w:ascii="Arial" w:hAnsi="Arial" w:cs="Arial"/>
          <w:sz w:val="22"/>
          <w:szCs w:val="22"/>
        </w:rPr>
        <w:t>**</w:t>
      </w:r>
      <w:r w:rsidRPr="00A53015">
        <w:rPr>
          <w:rFonts w:ascii="Arial" w:hAnsi="Arial" w:cs="Arial"/>
          <w:sz w:val="22"/>
          <w:szCs w:val="22"/>
        </w:rPr>
        <w:t xml:space="preserve">. </w:t>
      </w:r>
    </w:p>
    <w:p w14:paraId="7C707328" w14:textId="3720DE18" w:rsidR="003D1DC8" w:rsidRPr="00A53015" w:rsidRDefault="003D1DC8" w:rsidP="003D1DC8">
      <w:pPr>
        <w:pStyle w:val="Glava"/>
        <w:numPr>
          <w:ilvl w:val="0"/>
          <w:numId w:val="29"/>
        </w:numPr>
        <w:suppressAutoHyphens/>
        <w:spacing w:line="300" w:lineRule="exact"/>
        <w:jc w:val="both"/>
        <w:rPr>
          <w:rFonts w:ascii="Arial" w:hAnsi="Arial" w:cs="Arial"/>
          <w:sz w:val="22"/>
          <w:szCs w:val="22"/>
        </w:rPr>
      </w:pPr>
      <w:r w:rsidRPr="00A53015">
        <w:rPr>
          <w:rFonts w:ascii="Arial" w:hAnsi="Arial" w:cs="Arial"/>
          <w:sz w:val="22"/>
          <w:szCs w:val="22"/>
        </w:rPr>
        <w:t>izvajalec sam zagotovi nadomeščanje minimalne kvote delavcev (</w:t>
      </w:r>
      <w:r w:rsidR="00F15361" w:rsidRPr="00A53015">
        <w:rPr>
          <w:rFonts w:ascii="Arial" w:hAnsi="Arial" w:cs="Arial"/>
          <w:sz w:val="22"/>
          <w:szCs w:val="22"/>
        </w:rPr>
        <w:t>4 zaposleni</w:t>
      </w:r>
      <w:r w:rsidRPr="00A53015">
        <w:rPr>
          <w:rFonts w:ascii="Arial" w:hAnsi="Arial" w:cs="Arial"/>
          <w:sz w:val="22"/>
          <w:szCs w:val="22"/>
        </w:rPr>
        <w:t xml:space="preserve"> za matično in podružnično šolo) v času njihove odsotnosti;</w:t>
      </w:r>
    </w:p>
    <w:p w14:paraId="16E5B9C3" w14:textId="0249F2B2" w:rsidR="005D236F" w:rsidRPr="00A53015" w:rsidRDefault="003D1DC8" w:rsidP="003D1DC8">
      <w:pPr>
        <w:pStyle w:val="Glava"/>
        <w:numPr>
          <w:ilvl w:val="0"/>
          <w:numId w:val="29"/>
        </w:numPr>
        <w:suppressAutoHyphens/>
        <w:spacing w:line="300" w:lineRule="exact"/>
        <w:jc w:val="both"/>
        <w:rPr>
          <w:rFonts w:ascii="Arial" w:hAnsi="Arial" w:cs="Arial"/>
          <w:sz w:val="22"/>
          <w:szCs w:val="22"/>
        </w:rPr>
      </w:pPr>
      <w:r w:rsidRPr="00A53015">
        <w:rPr>
          <w:rFonts w:ascii="Arial" w:hAnsi="Arial" w:cs="Arial"/>
          <w:sz w:val="22"/>
          <w:szCs w:val="22"/>
        </w:rPr>
        <w:t>izvajalec v največji meri zagotavlja stalnost kadrov.</w:t>
      </w:r>
    </w:p>
    <w:p w14:paraId="3EC74576" w14:textId="77777777" w:rsidR="003D1DC8" w:rsidRDefault="003D1DC8" w:rsidP="003D1DC8">
      <w:pPr>
        <w:pStyle w:val="Glava"/>
        <w:suppressAutoHyphens/>
        <w:spacing w:line="300" w:lineRule="exact"/>
        <w:jc w:val="both"/>
        <w:rPr>
          <w:rFonts w:ascii="Arial" w:hAnsi="Arial" w:cs="Arial"/>
          <w:sz w:val="22"/>
          <w:szCs w:val="22"/>
        </w:rPr>
      </w:pPr>
    </w:p>
    <w:p w14:paraId="621777F1" w14:textId="77777777" w:rsidR="00D15F72" w:rsidRDefault="00D15F72" w:rsidP="003D1DC8">
      <w:pPr>
        <w:pStyle w:val="Glava"/>
        <w:suppressAutoHyphens/>
        <w:spacing w:line="300" w:lineRule="exact"/>
        <w:jc w:val="both"/>
        <w:rPr>
          <w:rFonts w:ascii="Arial" w:hAnsi="Arial" w:cs="Arial"/>
          <w:sz w:val="22"/>
          <w:szCs w:val="22"/>
        </w:rPr>
      </w:pPr>
    </w:p>
    <w:p w14:paraId="4911ACFA" w14:textId="77777777" w:rsidR="00D15F72" w:rsidRDefault="00D15F72" w:rsidP="003D1DC8">
      <w:pPr>
        <w:pStyle w:val="Glava"/>
        <w:suppressAutoHyphens/>
        <w:spacing w:line="300" w:lineRule="exact"/>
        <w:jc w:val="both"/>
        <w:rPr>
          <w:rFonts w:ascii="Arial" w:hAnsi="Arial" w:cs="Arial"/>
          <w:sz w:val="22"/>
          <w:szCs w:val="22"/>
        </w:rPr>
      </w:pPr>
      <w:r>
        <w:rPr>
          <w:rFonts w:ascii="Arial" w:hAnsi="Arial" w:cs="Arial"/>
          <w:sz w:val="22"/>
          <w:szCs w:val="22"/>
        </w:rPr>
        <w:t xml:space="preserve">* / ** </w:t>
      </w:r>
      <w:r w:rsidR="006C18A9">
        <w:rPr>
          <w:rFonts w:ascii="Arial" w:hAnsi="Arial" w:cs="Arial"/>
          <w:sz w:val="22"/>
          <w:szCs w:val="22"/>
        </w:rPr>
        <w:t xml:space="preserve">dva zaposlena delavca </w:t>
      </w:r>
      <w:r>
        <w:rPr>
          <w:rFonts w:ascii="Arial" w:hAnsi="Arial" w:cs="Arial"/>
          <w:sz w:val="22"/>
          <w:szCs w:val="22"/>
        </w:rPr>
        <w:t>za polni delovni čas</w:t>
      </w:r>
      <w:r w:rsidR="006C18A9">
        <w:rPr>
          <w:rFonts w:ascii="Arial" w:hAnsi="Arial" w:cs="Arial"/>
          <w:sz w:val="22"/>
          <w:szCs w:val="22"/>
        </w:rPr>
        <w:t xml:space="preserve">, ki sta trenutno </w:t>
      </w:r>
      <w:r>
        <w:rPr>
          <w:rFonts w:ascii="Arial" w:hAnsi="Arial" w:cs="Arial"/>
          <w:sz w:val="22"/>
          <w:szCs w:val="22"/>
        </w:rPr>
        <w:t xml:space="preserve">zaposlena pri naročniku na matični </w:t>
      </w:r>
      <w:r w:rsidR="006C18A9">
        <w:rPr>
          <w:rFonts w:ascii="Arial" w:hAnsi="Arial" w:cs="Arial"/>
          <w:sz w:val="22"/>
          <w:szCs w:val="22"/>
        </w:rPr>
        <w:t xml:space="preserve">in podružnični </w:t>
      </w:r>
      <w:r>
        <w:rPr>
          <w:rFonts w:ascii="Arial" w:hAnsi="Arial" w:cs="Arial"/>
          <w:sz w:val="22"/>
          <w:szCs w:val="22"/>
        </w:rPr>
        <w:t xml:space="preserve">šoli za nedoločen čas, </w:t>
      </w:r>
      <w:r w:rsidR="006C18A9">
        <w:rPr>
          <w:rFonts w:ascii="Arial" w:hAnsi="Arial" w:cs="Arial"/>
          <w:sz w:val="22"/>
          <w:szCs w:val="22"/>
        </w:rPr>
        <w:t>je izbrani ponudnik dolžan prevzeti v delovno razmerje v skladu s pogodbo o začasnem prevzemu delavcev zaradi prenosa dejavnosti (75. člen Zakona o delovnih razmerjih - ZDR-1, Ur. List RS 21/13 z dopolnitvami in spremembami).</w:t>
      </w:r>
      <w:r>
        <w:rPr>
          <w:rFonts w:ascii="Arial" w:hAnsi="Arial" w:cs="Arial"/>
          <w:sz w:val="22"/>
          <w:szCs w:val="22"/>
        </w:rPr>
        <w:t xml:space="preserve"> </w:t>
      </w:r>
    </w:p>
    <w:p w14:paraId="44DC69DA" w14:textId="77777777" w:rsidR="00F15361" w:rsidRDefault="00F15361" w:rsidP="003D1DC8">
      <w:pPr>
        <w:pStyle w:val="Glava"/>
        <w:suppressAutoHyphens/>
        <w:spacing w:line="300" w:lineRule="exact"/>
        <w:jc w:val="both"/>
        <w:rPr>
          <w:rFonts w:ascii="Arial" w:hAnsi="Arial" w:cs="Arial"/>
          <w:sz w:val="22"/>
          <w:szCs w:val="22"/>
        </w:rPr>
      </w:pPr>
    </w:p>
    <w:p w14:paraId="09FDEB08" w14:textId="2294E330" w:rsidR="00F15361" w:rsidRDefault="00F15361" w:rsidP="003D1DC8">
      <w:pPr>
        <w:pStyle w:val="Glava"/>
        <w:suppressAutoHyphens/>
        <w:spacing w:line="300" w:lineRule="exact"/>
        <w:jc w:val="both"/>
        <w:rPr>
          <w:rFonts w:ascii="Arial" w:hAnsi="Arial" w:cs="Arial"/>
          <w:sz w:val="22"/>
          <w:szCs w:val="22"/>
        </w:rPr>
      </w:pPr>
      <w:r w:rsidRPr="00F15361">
        <w:rPr>
          <w:rFonts w:ascii="Arial" w:hAnsi="Arial" w:cs="Arial"/>
          <w:sz w:val="22"/>
          <w:szCs w:val="22"/>
        </w:rPr>
        <w:t>Ostale delavce je ponudnik dolžan zagotoviti sam.</w:t>
      </w:r>
    </w:p>
    <w:p w14:paraId="3448B423" w14:textId="77777777" w:rsidR="006C18A9" w:rsidRDefault="006C18A9" w:rsidP="003D1DC8">
      <w:pPr>
        <w:pStyle w:val="Glava"/>
        <w:suppressAutoHyphens/>
        <w:spacing w:line="300" w:lineRule="exact"/>
        <w:jc w:val="both"/>
        <w:rPr>
          <w:rFonts w:ascii="Arial" w:hAnsi="Arial" w:cs="Arial"/>
          <w:sz w:val="22"/>
          <w:szCs w:val="22"/>
        </w:rPr>
      </w:pPr>
    </w:p>
    <w:p w14:paraId="4E5F6E95" w14:textId="77777777" w:rsidR="00EC039C" w:rsidRDefault="00EC039C" w:rsidP="006C18A9">
      <w:pPr>
        <w:pStyle w:val="Glava"/>
        <w:spacing w:line="300" w:lineRule="exact"/>
        <w:jc w:val="both"/>
        <w:rPr>
          <w:rFonts w:ascii="Arial" w:hAnsi="Arial" w:cs="Arial"/>
          <w:sz w:val="22"/>
          <w:szCs w:val="22"/>
          <w:highlight w:val="cyan"/>
        </w:rPr>
      </w:pPr>
    </w:p>
    <w:p w14:paraId="67C4502C" w14:textId="55057B7E" w:rsidR="006C18A9" w:rsidRPr="00A53015" w:rsidRDefault="006C18A9" w:rsidP="006C18A9">
      <w:pPr>
        <w:pStyle w:val="Glava"/>
        <w:spacing w:line="300" w:lineRule="exact"/>
        <w:jc w:val="both"/>
        <w:rPr>
          <w:rFonts w:ascii="Arial" w:hAnsi="Arial" w:cs="Arial"/>
          <w:sz w:val="22"/>
          <w:szCs w:val="22"/>
        </w:rPr>
      </w:pPr>
      <w:r w:rsidRPr="00A53015">
        <w:rPr>
          <w:rFonts w:ascii="Arial" w:hAnsi="Arial" w:cs="Arial"/>
          <w:sz w:val="22"/>
          <w:szCs w:val="22"/>
        </w:rPr>
        <w:t>Tehnične zahteve:</w:t>
      </w:r>
    </w:p>
    <w:p w14:paraId="1DA3A7EC" w14:textId="2EE24D28" w:rsidR="006C18A9" w:rsidRPr="00A53015" w:rsidRDefault="00F15361" w:rsidP="006C18A9">
      <w:pPr>
        <w:pStyle w:val="Glava"/>
        <w:spacing w:line="300" w:lineRule="exact"/>
        <w:jc w:val="both"/>
        <w:rPr>
          <w:rFonts w:ascii="Arial" w:hAnsi="Arial" w:cs="Arial"/>
          <w:bCs/>
          <w:sz w:val="22"/>
          <w:szCs w:val="18"/>
        </w:rPr>
      </w:pPr>
      <w:r w:rsidRPr="00A53015">
        <w:rPr>
          <w:rFonts w:ascii="Arial" w:hAnsi="Arial" w:cs="Arial"/>
          <w:bCs/>
          <w:sz w:val="22"/>
          <w:szCs w:val="18"/>
        </w:rPr>
        <w:t>Ponudnik razpolaga z ustrezno opremljeno kuhinjo z zadostnimi kapacitetami za pripravo zahtevane količine obrokov. Kuhinja mora biti opremljena skladno z veljavnimi standardi ter omogočati varno pripravo obrokov v skladu s sistemom HACCP in drugimi veljavnimi predpisi.</w:t>
      </w:r>
    </w:p>
    <w:p w14:paraId="12E6F70C" w14:textId="77777777" w:rsidR="00F15361" w:rsidRPr="00A53015" w:rsidRDefault="00F15361" w:rsidP="006C18A9">
      <w:pPr>
        <w:pStyle w:val="Glava"/>
        <w:spacing w:line="300" w:lineRule="exact"/>
        <w:jc w:val="both"/>
        <w:rPr>
          <w:rFonts w:ascii="Arial" w:hAnsi="Arial" w:cs="Arial"/>
          <w:bCs/>
          <w:sz w:val="22"/>
          <w:szCs w:val="18"/>
        </w:rPr>
      </w:pPr>
    </w:p>
    <w:p w14:paraId="3E2890F2" w14:textId="18EEC003" w:rsidR="00F15361" w:rsidRPr="00F15361" w:rsidRDefault="00F15361" w:rsidP="006C18A9">
      <w:pPr>
        <w:pStyle w:val="Glava"/>
        <w:spacing w:line="300" w:lineRule="exact"/>
        <w:jc w:val="both"/>
        <w:rPr>
          <w:rFonts w:ascii="Arial" w:hAnsi="Arial" w:cs="Arial"/>
          <w:sz w:val="20"/>
        </w:rPr>
      </w:pPr>
      <w:r w:rsidRPr="00A53015">
        <w:rPr>
          <w:rFonts w:ascii="Arial" w:hAnsi="Arial" w:cs="Arial"/>
          <w:bCs/>
          <w:sz w:val="22"/>
          <w:szCs w:val="18"/>
        </w:rPr>
        <w:t>Razdeljevalna kuhinja na matični šoli v Kranju je opremljena z vso potrebno tehnološko opremo, ki zagotavlja razdeljevanje obrokov. Lastnih opreme je delno naročnik, delno pa trenutni izvajalec prehranskih storitev. Zainteresirani ponudniki lahko od naročnika zahtevajo popis tehnološke opreme z označenim lastništvom opreme. Razdeljevalna kuhinja na podružnični šoli Kokrica je opremljena z vso potrebno tehnološko opremo, lastnik vse opreme je naročnik.</w:t>
      </w:r>
    </w:p>
    <w:p w14:paraId="72008A97" w14:textId="77777777" w:rsidR="006C18A9" w:rsidRDefault="006C18A9" w:rsidP="006C18A9">
      <w:pPr>
        <w:pStyle w:val="Glava"/>
        <w:spacing w:line="300" w:lineRule="exact"/>
        <w:jc w:val="both"/>
        <w:rPr>
          <w:rFonts w:ascii="Arial" w:hAnsi="Arial" w:cs="Arial"/>
          <w:sz w:val="22"/>
          <w:szCs w:val="22"/>
        </w:rPr>
      </w:pPr>
    </w:p>
    <w:p w14:paraId="4A52707B" w14:textId="77777777" w:rsidR="00745713" w:rsidRPr="003E4AB7" w:rsidRDefault="00745713" w:rsidP="00C4199F">
      <w:pPr>
        <w:widowControl w:val="0"/>
        <w:autoSpaceDE w:val="0"/>
        <w:spacing w:after="0"/>
        <w:rPr>
          <w:rFonts w:ascii="Arial" w:eastAsia="Times New Roman" w:hAnsi="Arial" w:cs="Arial"/>
          <w:b/>
          <w:lang w:eastAsia="sl-SI"/>
        </w:rPr>
      </w:pPr>
    </w:p>
    <w:p w14:paraId="57B1FE11" w14:textId="632F151A" w:rsidR="00745713" w:rsidRPr="0099781B" w:rsidRDefault="00745713" w:rsidP="00C4199F">
      <w:pPr>
        <w:widowControl w:val="0"/>
        <w:autoSpaceDE w:val="0"/>
        <w:spacing w:after="0"/>
        <w:rPr>
          <w:rFonts w:ascii="Arial" w:hAnsi="Arial" w:cs="Arial"/>
        </w:rPr>
      </w:pPr>
      <w:r w:rsidRPr="0099781B">
        <w:rPr>
          <w:rFonts w:ascii="Arial" w:eastAsia="Times New Roman" w:hAnsi="Arial" w:cs="Arial"/>
          <w:b/>
          <w:lang w:eastAsia="sl-SI"/>
        </w:rPr>
        <w:t xml:space="preserve">ČASOVNI RAZPORED </w:t>
      </w:r>
      <w:r w:rsidR="00C4199F" w:rsidRPr="0099781B">
        <w:rPr>
          <w:rFonts w:ascii="Arial" w:eastAsia="Times New Roman" w:hAnsi="Arial" w:cs="Arial"/>
          <w:b/>
          <w:lang w:eastAsia="sl-SI"/>
        </w:rPr>
        <w:t>DOSTAVE PRIPRAVLJENIH OBROKOV NA NASLOV NAROČNIKA</w:t>
      </w:r>
    </w:p>
    <w:p w14:paraId="626CB4C8" w14:textId="77777777" w:rsidR="00745713" w:rsidRPr="0099781B" w:rsidRDefault="00745713" w:rsidP="00745713">
      <w:pPr>
        <w:widowControl w:val="0"/>
        <w:autoSpaceDE w:val="0"/>
        <w:spacing w:after="0"/>
        <w:rPr>
          <w:rFonts w:ascii="Arial" w:eastAsia="Times New Roman" w:hAnsi="Arial" w:cs="Arial"/>
          <w:b/>
          <w:lang w:eastAsia="sl-SI"/>
        </w:rPr>
      </w:pPr>
    </w:p>
    <w:p w14:paraId="7F6037FE" w14:textId="77777777" w:rsidR="00745713" w:rsidRDefault="00745713" w:rsidP="00745713">
      <w:pPr>
        <w:widowControl w:val="0"/>
        <w:autoSpaceDE w:val="0"/>
        <w:spacing w:after="0"/>
        <w:rPr>
          <w:rFonts w:ascii="Arial Narrow" w:eastAsia="Times New Roman" w:hAnsi="Arial Narrow" w:cs="Arial Narrow"/>
          <w:b/>
          <w:color w:val="C00000"/>
          <w:sz w:val="28"/>
          <w:szCs w:val="28"/>
          <w:lang w:eastAsia="sl-SI"/>
        </w:rPr>
      </w:pPr>
    </w:p>
    <w:p w14:paraId="21DC5F8E" w14:textId="77777777" w:rsidR="00745713" w:rsidRPr="0005257E" w:rsidRDefault="00745713" w:rsidP="00745713">
      <w:pPr>
        <w:spacing w:after="0"/>
        <w:rPr>
          <w:vanish/>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410"/>
        <w:gridCol w:w="2410"/>
        <w:gridCol w:w="2409"/>
      </w:tblGrid>
      <w:tr w:rsidR="00745713" w:rsidRPr="0005257E" w14:paraId="022BDF1A" w14:textId="77777777" w:rsidTr="00F4339E">
        <w:trPr>
          <w:trHeight w:val="931"/>
        </w:trPr>
        <w:tc>
          <w:tcPr>
            <w:tcW w:w="2405" w:type="dxa"/>
          </w:tcPr>
          <w:p w14:paraId="1E4A87E1" w14:textId="77777777" w:rsidR="00745713" w:rsidRPr="0005257E" w:rsidRDefault="00745713" w:rsidP="0025371A">
            <w:pPr>
              <w:rPr>
                <w:rFonts w:ascii="Arial Narrow" w:eastAsia="Times New Roman" w:hAnsi="Arial Narrow" w:cs="Arial Narrow"/>
                <w:b/>
                <w:lang w:eastAsia="sl-SI"/>
              </w:rPr>
            </w:pPr>
            <w:r w:rsidRPr="0005257E">
              <w:rPr>
                <w:rFonts w:ascii="Arial Narrow" w:eastAsia="Times New Roman" w:hAnsi="Arial Narrow" w:cs="Arial Narrow"/>
                <w:b/>
                <w:lang w:eastAsia="sl-SI"/>
              </w:rPr>
              <w:t>OBROK</w:t>
            </w:r>
          </w:p>
        </w:tc>
        <w:tc>
          <w:tcPr>
            <w:tcW w:w="2410" w:type="dxa"/>
          </w:tcPr>
          <w:p w14:paraId="2C4B8C8B" w14:textId="399C4487" w:rsidR="00745713" w:rsidRPr="0005257E" w:rsidRDefault="00C4199F" w:rsidP="0025371A">
            <w:pPr>
              <w:rPr>
                <w:rFonts w:ascii="Arial Narrow" w:eastAsia="Times New Roman" w:hAnsi="Arial Narrow" w:cs="Arial Narrow"/>
                <w:b/>
                <w:lang w:eastAsia="sl-SI"/>
              </w:rPr>
            </w:pPr>
            <w:r>
              <w:rPr>
                <w:rFonts w:ascii="Arial Narrow" w:eastAsia="Times New Roman" w:hAnsi="Arial Narrow" w:cs="Arial Narrow"/>
                <w:b/>
                <w:lang w:eastAsia="sl-SI"/>
              </w:rPr>
              <w:t>Dostava obrokov na matično šolo</w:t>
            </w:r>
          </w:p>
        </w:tc>
        <w:tc>
          <w:tcPr>
            <w:tcW w:w="2410" w:type="dxa"/>
          </w:tcPr>
          <w:p w14:paraId="695B871C" w14:textId="17B3BBB5" w:rsidR="00745713" w:rsidRPr="0005257E" w:rsidRDefault="00C4199F" w:rsidP="0025371A">
            <w:pPr>
              <w:rPr>
                <w:rFonts w:ascii="Arial Narrow" w:eastAsia="Times New Roman" w:hAnsi="Arial Narrow" w:cs="Arial Narrow"/>
                <w:b/>
                <w:lang w:eastAsia="sl-SI"/>
              </w:rPr>
            </w:pPr>
            <w:r>
              <w:rPr>
                <w:rFonts w:ascii="Arial Narrow" w:eastAsia="Times New Roman" w:hAnsi="Arial Narrow" w:cs="Arial Narrow"/>
                <w:b/>
                <w:lang w:eastAsia="sl-SI"/>
              </w:rPr>
              <w:t>Dostava obrokov na podružnične šole</w:t>
            </w:r>
          </w:p>
        </w:tc>
        <w:tc>
          <w:tcPr>
            <w:tcW w:w="2409" w:type="dxa"/>
          </w:tcPr>
          <w:p w14:paraId="775B3C79" w14:textId="3941CB37" w:rsidR="00745713" w:rsidRPr="0005257E" w:rsidRDefault="00C4199F" w:rsidP="0025371A">
            <w:pPr>
              <w:rPr>
                <w:rFonts w:ascii="Arial Narrow" w:eastAsia="Times New Roman" w:hAnsi="Arial Narrow" w:cs="Arial Narrow"/>
                <w:b/>
                <w:lang w:eastAsia="sl-SI"/>
              </w:rPr>
            </w:pPr>
            <w:r>
              <w:rPr>
                <w:rFonts w:ascii="Arial Narrow" w:eastAsia="Times New Roman" w:hAnsi="Arial Narrow" w:cs="Arial Narrow"/>
                <w:b/>
                <w:lang w:eastAsia="sl-SI"/>
              </w:rPr>
              <w:t>Dostava obrokov v vrtec</w:t>
            </w:r>
          </w:p>
        </w:tc>
      </w:tr>
    </w:tbl>
    <w:p w14:paraId="681AA6B5" w14:textId="77777777" w:rsidR="00745713" w:rsidRPr="0005257E" w:rsidRDefault="00745713" w:rsidP="00745713">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388"/>
        <w:gridCol w:w="2415"/>
        <w:gridCol w:w="2415"/>
      </w:tblGrid>
      <w:tr w:rsidR="00C4199F" w:rsidRPr="0005257E" w14:paraId="5CF16F44" w14:textId="77777777" w:rsidTr="006C18A9">
        <w:tc>
          <w:tcPr>
            <w:tcW w:w="2410" w:type="dxa"/>
          </w:tcPr>
          <w:p w14:paraId="617A6BC9" w14:textId="1A31DC5A" w:rsidR="00745713" w:rsidRPr="0005257E" w:rsidRDefault="00C4199F" w:rsidP="0025371A">
            <w:pPr>
              <w:rPr>
                <w:rFonts w:ascii="Arial Narrow" w:eastAsia="Times New Roman" w:hAnsi="Arial Narrow" w:cs="Arial Narrow"/>
                <w:b/>
                <w:lang w:eastAsia="sl-SI"/>
              </w:rPr>
            </w:pPr>
            <w:r>
              <w:rPr>
                <w:rFonts w:ascii="Arial Narrow" w:eastAsia="Times New Roman" w:hAnsi="Arial Narrow" w:cs="Arial Narrow"/>
                <w:b/>
                <w:lang w:eastAsia="sl-SI"/>
              </w:rPr>
              <w:t>Malica</w:t>
            </w:r>
          </w:p>
        </w:tc>
        <w:tc>
          <w:tcPr>
            <w:tcW w:w="2388" w:type="dxa"/>
            <w:vAlign w:val="center"/>
          </w:tcPr>
          <w:p w14:paraId="3085DC6E" w14:textId="51A40691" w:rsidR="00745713" w:rsidRPr="0005257E" w:rsidRDefault="0094714F" w:rsidP="006C18A9">
            <w:pPr>
              <w:spacing w:after="0"/>
              <w:jc w:val="center"/>
              <w:rPr>
                <w:rFonts w:ascii="Arial Narrow" w:eastAsia="Times New Roman" w:hAnsi="Arial Narrow" w:cs="Arial Narrow"/>
                <w:b/>
                <w:lang w:eastAsia="sl-SI"/>
              </w:rPr>
            </w:pPr>
            <w:r>
              <w:rPr>
                <w:rFonts w:ascii="Arial Narrow" w:eastAsia="Times New Roman" w:hAnsi="Arial Narrow" w:cs="Arial Narrow"/>
                <w:b/>
                <w:lang w:eastAsia="sl-SI"/>
              </w:rPr>
              <w:t>6.30</w:t>
            </w:r>
            <w:r w:rsidR="006C18A9">
              <w:rPr>
                <w:rFonts w:ascii="Arial Narrow" w:eastAsia="Times New Roman" w:hAnsi="Arial Narrow" w:cs="Arial Narrow"/>
                <w:b/>
                <w:lang w:eastAsia="sl-SI"/>
              </w:rPr>
              <w:t xml:space="preserve"> </w:t>
            </w:r>
            <w:r>
              <w:rPr>
                <w:rFonts w:ascii="Arial Narrow" w:eastAsia="Times New Roman" w:hAnsi="Arial Narrow" w:cs="Arial Narrow"/>
                <w:b/>
                <w:lang w:eastAsia="sl-SI"/>
              </w:rPr>
              <w:t>-</w:t>
            </w:r>
            <w:r w:rsidR="006C18A9">
              <w:rPr>
                <w:rFonts w:ascii="Arial Narrow" w:eastAsia="Times New Roman" w:hAnsi="Arial Narrow" w:cs="Arial Narrow"/>
                <w:b/>
                <w:lang w:eastAsia="sl-SI"/>
              </w:rPr>
              <w:t xml:space="preserve"> </w:t>
            </w:r>
            <w:r>
              <w:rPr>
                <w:rFonts w:ascii="Arial Narrow" w:eastAsia="Times New Roman" w:hAnsi="Arial Narrow" w:cs="Arial Narrow"/>
                <w:b/>
                <w:lang w:eastAsia="sl-SI"/>
              </w:rPr>
              <w:t>7.00</w:t>
            </w:r>
          </w:p>
        </w:tc>
        <w:tc>
          <w:tcPr>
            <w:tcW w:w="2415" w:type="dxa"/>
            <w:vAlign w:val="center"/>
          </w:tcPr>
          <w:p w14:paraId="1A663CB5" w14:textId="433B6682" w:rsidR="00745713" w:rsidRPr="0005257E" w:rsidRDefault="0094714F" w:rsidP="006C18A9">
            <w:pPr>
              <w:spacing w:after="0"/>
              <w:jc w:val="center"/>
              <w:rPr>
                <w:rFonts w:ascii="Arial Narrow" w:eastAsia="Times New Roman" w:hAnsi="Arial Narrow" w:cs="Arial Narrow"/>
                <w:b/>
                <w:lang w:eastAsia="sl-SI"/>
              </w:rPr>
            </w:pPr>
            <w:r>
              <w:rPr>
                <w:rFonts w:ascii="Arial Narrow" w:eastAsia="Times New Roman" w:hAnsi="Arial Narrow" w:cs="Arial Narrow"/>
                <w:b/>
                <w:lang w:eastAsia="sl-SI"/>
              </w:rPr>
              <w:t>6.30</w:t>
            </w:r>
            <w:r w:rsidR="006C18A9">
              <w:rPr>
                <w:rFonts w:ascii="Arial Narrow" w:eastAsia="Times New Roman" w:hAnsi="Arial Narrow" w:cs="Arial Narrow"/>
                <w:b/>
                <w:lang w:eastAsia="sl-SI"/>
              </w:rPr>
              <w:t xml:space="preserve"> </w:t>
            </w:r>
            <w:r>
              <w:rPr>
                <w:rFonts w:ascii="Arial Narrow" w:eastAsia="Times New Roman" w:hAnsi="Arial Narrow" w:cs="Arial Narrow"/>
                <w:b/>
                <w:lang w:eastAsia="sl-SI"/>
              </w:rPr>
              <w:t>-</w:t>
            </w:r>
            <w:r w:rsidR="006C18A9">
              <w:rPr>
                <w:rFonts w:ascii="Arial Narrow" w:eastAsia="Times New Roman" w:hAnsi="Arial Narrow" w:cs="Arial Narrow"/>
                <w:b/>
                <w:lang w:eastAsia="sl-SI"/>
              </w:rPr>
              <w:t xml:space="preserve"> </w:t>
            </w:r>
            <w:r>
              <w:rPr>
                <w:rFonts w:ascii="Arial Narrow" w:eastAsia="Times New Roman" w:hAnsi="Arial Narrow" w:cs="Arial Narrow"/>
                <w:b/>
                <w:lang w:eastAsia="sl-SI"/>
              </w:rPr>
              <w:t>7.00</w:t>
            </w:r>
          </w:p>
        </w:tc>
        <w:tc>
          <w:tcPr>
            <w:tcW w:w="2415" w:type="dxa"/>
            <w:vAlign w:val="center"/>
          </w:tcPr>
          <w:p w14:paraId="5F33AFF0" w14:textId="7E7A6A92" w:rsidR="00745713" w:rsidRPr="0005257E" w:rsidRDefault="0094714F" w:rsidP="006C18A9">
            <w:pPr>
              <w:spacing w:after="0"/>
              <w:jc w:val="center"/>
              <w:rPr>
                <w:rFonts w:ascii="Arial Narrow" w:eastAsia="Times New Roman" w:hAnsi="Arial Narrow" w:cs="Arial Narrow"/>
                <w:b/>
                <w:lang w:eastAsia="sl-SI"/>
              </w:rPr>
            </w:pPr>
            <w:r>
              <w:rPr>
                <w:rFonts w:ascii="Arial Narrow" w:eastAsia="Times New Roman" w:hAnsi="Arial Narrow" w:cs="Arial Narrow"/>
                <w:b/>
                <w:lang w:eastAsia="sl-SI"/>
              </w:rPr>
              <w:t>6.30</w:t>
            </w:r>
            <w:r w:rsidR="006C18A9">
              <w:rPr>
                <w:rFonts w:ascii="Arial Narrow" w:eastAsia="Times New Roman" w:hAnsi="Arial Narrow" w:cs="Arial Narrow"/>
                <w:b/>
                <w:lang w:eastAsia="sl-SI"/>
              </w:rPr>
              <w:t xml:space="preserve"> </w:t>
            </w:r>
            <w:r>
              <w:rPr>
                <w:rFonts w:ascii="Arial Narrow" w:eastAsia="Times New Roman" w:hAnsi="Arial Narrow" w:cs="Arial Narrow"/>
                <w:b/>
                <w:lang w:eastAsia="sl-SI"/>
              </w:rPr>
              <w:t>-</w:t>
            </w:r>
            <w:r w:rsidR="006C18A9">
              <w:rPr>
                <w:rFonts w:ascii="Arial Narrow" w:eastAsia="Times New Roman" w:hAnsi="Arial Narrow" w:cs="Arial Narrow"/>
                <w:b/>
                <w:lang w:eastAsia="sl-SI"/>
              </w:rPr>
              <w:t xml:space="preserve"> </w:t>
            </w:r>
            <w:r>
              <w:rPr>
                <w:rFonts w:ascii="Arial Narrow" w:eastAsia="Times New Roman" w:hAnsi="Arial Narrow" w:cs="Arial Narrow"/>
                <w:b/>
                <w:lang w:eastAsia="sl-SI"/>
              </w:rPr>
              <w:t>7.00</w:t>
            </w:r>
          </w:p>
        </w:tc>
      </w:tr>
      <w:tr w:rsidR="00C4199F" w:rsidRPr="0005257E" w14:paraId="5DF7E786" w14:textId="77777777" w:rsidTr="006C18A9">
        <w:tc>
          <w:tcPr>
            <w:tcW w:w="2410" w:type="dxa"/>
          </w:tcPr>
          <w:p w14:paraId="35465ED1" w14:textId="55FACBDD" w:rsidR="00745713" w:rsidRPr="0005257E" w:rsidRDefault="00C4199F" w:rsidP="0025371A">
            <w:pPr>
              <w:rPr>
                <w:rFonts w:ascii="Arial Narrow" w:eastAsia="Times New Roman" w:hAnsi="Arial Narrow" w:cs="Arial Narrow"/>
                <w:b/>
                <w:lang w:eastAsia="sl-SI"/>
              </w:rPr>
            </w:pPr>
            <w:r>
              <w:rPr>
                <w:rFonts w:ascii="Arial Narrow" w:eastAsia="Times New Roman" w:hAnsi="Arial Narrow" w:cs="Arial Narrow"/>
                <w:b/>
                <w:lang w:eastAsia="sl-SI"/>
              </w:rPr>
              <w:t>Otroško k</w:t>
            </w:r>
            <w:r w:rsidR="00745713" w:rsidRPr="0005257E">
              <w:rPr>
                <w:rFonts w:ascii="Arial Narrow" w:eastAsia="Times New Roman" w:hAnsi="Arial Narrow" w:cs="Arial Narrow"/>
                <w:b/>
                <w:lang w:eastAsia="sl-SI"/>
              </w:rPr>
              <w:t xml:space="preserve">osilo </w:t>
            </w:r>
          </w:p>
        </w:tc>
        <w:tc>
          <w:tcPr>
            <w:tcW w:w="2388" w:type="dxa"/>
            <w:vAlign w:val="center"/>
          </w:tcPr>
          <w:p w14:paraId="67B04CF8" w14:textId="47F00523" w:rsidR="00745713" w:rsidRPr="0005257E" w:rsidRDefault="0094714F" w:rsidP="006C18A9">
            <w:pPr>
              <w:spacing w:after="0"/>
              <w:jc w:val="center"/>
              <w:rPr>
                <w:rFonts w:ascii="Arial Narrow" w:eastAsia="Times New Roman" w:hAnsi="Arial Narrow" w:cs="Arial Narrow"/>
                <w:b/>
                <w:lang w:eastAsia="sl-SI"/>
              </w:rPr>
            </w:pPr>
            <w:r>
              <w:rPr>
                <w:rFonts w:ascii="Arial Narrow" w:eastAsia="Times New Roman" w:hAnsi="Arial Narrow" w:cs="Arial Narrow"/>
                <w:b/>
                <w:lang w:eastAsia="sl-SI"/>
              </w:rPr>
              <w:t>11.00</w:t>
            </w:r>
          </w:p>
        </w:tc>
        <w:tc>
          <w:tcPr>
            <w:tcW w:w="2415" w:type="dxa"/>
            <w:vAlign w:val="center"/>
          </w:tcPr>
          <w:p w14:paraId="7185A626" w14:textId="1D306E66" w:rsidR="00745713" w:rsidRPr="0005257E" w:rsidRDefault="0094714F" w:rsidP="006C18A9">
            <w:pPr>
              <w:spacing w:after="0"/>
              <w:jc w:val="center"/>
              <w:rPr>
                <w:rFonts w:ascii="Arial Narrow" w:eastAsia="Times New Roman" w:hAnsi="Arial Narrow" w:cs="Arial Narrow"/>
                <w:b/>
                <w:lang w:eastAsia="sl-SI"/>
              </w:rPr>
            </w:pPr>
            <w:r>
              <w:rPr>
                <w:rFonts w:ascii="Arial Narrow" w:eastAsia="Times New Roman" w:hAnsi="Arial Narrow" w:cs="Arial Narrow"/>
                <w:b/>
                <w:lang w:eastAsia="sl-SI"/>
              </w:rPr>
              <w:t>11.00</w:t>
            </w:r>
          </w:p>
        </w:tc>
        <w:tc>
          <w:tcPr>
            <w:tcW w:w="2415" w:type="dxa"/>
            <w:vAlign w:val="center"/>
          </w:tcPr>
          <w:p w14:paraId="2F43FAC3" w14:textId="1B6D7229" w:rsidR="00745713" w:rsidRPr="0005257E" w:rsidRDefault="0094714F" w:rsidP="006C18A9">
            <w:pPr>
              <w:spacing w:after="0"/>
              <w:jc w:val="center"/>
              <w:rPr>
                <w:rFonts w:ascii="Arial Narrow" w:eastAsia="Times New Roman" w:hAnsi="Arial Narrow" w:cs="Arial Narrow"/>
                <w:b/>
                <w:lang w:eastAsia="sl-SI"/>
              </w:rPr>
            </w:pPr>
            <w:r>
              <w:rPr>
                <w:rFonts w:ascii="Arial Narrow" w:eastAsia="Times New Roman" w:hAnsi="Arial Narrow" w:cs="Arial Narrow"/>
                <w:b/>
                <w:lang w:eastAsia="sl-SI"/>
              </w:rPr>
              <w:t>11.00</w:t>
            </w:r>
          </w:p>
        </w:tc>
      </w:tr>
      <w:tr w:rsidR="006C18A9" w:rsidRPr="0005257E" w14:paraId="433C609C" w14:textId="77777777" w:rsidTr="006C18A9">
        <w:tc>
          <w:tcPr>
            <w:tcW w:w="2410" w:type="dxa"/>
          </w:tcPr>
          <w:p w14:paraId="0A79F3F9" w14:textId="7D107CC4" w:rsidR="006C18A9" w:rsidRPr="0005257E" w:rsidRDefault="006C18A9" w:rsidP="006C18A9">
            <w:pPr>
              <w:rPr>
                <w:rFonts w:ascii="Arial Narrow" w:eastAsia="Times New Roman" w:hAnsi="Arial Narrow" w:cs="Arial Narrow"/>
                <w:b/>
                <w:lang w:eastAsia="sl-SI"/>
              </w:rPr>
            </w:pPr>
            <w:r>
              <w:rPr>
                <w:rFonts w:ascii="Arial Narrow" w:eastAsia="Times New Roman" w:hAnsi="Arial Narrow" w:cs="Arial Narrow"/>
                <w:b/>
                <w:lang w:eastAsia="sl-SI"/>
              </w:rPr>
              <w:t>Popoldanska malica</w:t>
            </w:r>
          </w:p>
        </w:tc>
        <w:tc>
          <w:tcPr>
            <w:tcW w:w="2388" w:type="dxa"/>
            <w:vAlign w:val="center"/>
          </w:tcPr>
          <w:p w14:paraId="03914757" w14:textId="4E4C6BD1" w:rsidR="006C18A9" w:rsidRPr="0005257E" w:rsidRDefault="006C18A9" w:rsidP="006C18A9">
            <w:pPr>
              <w:spacing w:after="0"/>
              <w:jc w:val="center"/>
              <w:rPr>
                <w:rFonts w:ascii="Arial Narrow" w:eastAsia="Times New Roman" w:hAnsi="Arial Narrow" w:cs="Arial Narrow"/>
                <w:b/>
                <w:lang w:eastAsia="sl-SI"/>
              </w:rPr>
            </w:pPr>
            <w:r>
              <w:rPr>
                <w:rFonts w:ascii="Arial Narrow" w:eastAsia="Times New Roman" w:hAnsi="Arial Narrow" w:cs="Arial Narrow"/>
                <w:b/>
                <w:lang w:eastAsia="sl-SI"/>
              </w:rPr>
              <w:t>Živila dostavi z dopoldanskimi obroki</w:t>
            </w:r>
          </w:p>
        </w:tc>
        <w:tc>
          <w:tcPr>
            <w:tcW w:w="2415" w:type="dxa"/>
            <w:vAlign w:val="center"/>
          </w:tcPr>
          <w:p w14:paraId="776A8AB3" w14:textId="09FCCAC7" w:rsidR="006C18A9" w:rsidRPr="0005257E" w:rsidRDefault="006C18A9" w:rsidP="006C18A9">
            <w:pPr>
              <w:spacing w:after="0"/>
              <w:jc w:val="center"/>
              <w:rPr>
                <w:rFonts w:ascii="Arial Narrow" w:eastAsia="Times New Roman" w:hAnsi="Arial Narrow" w:cs="Arial Narrow"/>
                <w:b/>
                <w:lang w:eastAsia="sl-SI"/>
              </w:rPr>
            </w:pPr>
            <w:r>
              <w:rPr>
                <w:rFonts w:ascii="Arial Narrow" w:eastAsia="Times New Roman" w:hAnsi="Arial Narrow" w:cs="Arial Narrow"/>
                <w:b/>
                <w:lang w:eastAsia="sl-SI"/>
              </w:rPr>
              <w:t>Živila dostavi z dopoldanskimi obroki</w:t>
            </w:r>
          </w:p>
        </w:tc>
        <w:tc>
          <w:tcPr>
            <w:tcW w:w="2415" w:type="dxa"/>
            <w:vAlign w:val="center"/>
          </w:tcPr>
          <w:p w14:paraId="4D57FAC6" w14:textId="0D3A2749" w:rsidR="006C18A9" w:rsidRPr="0005257E" w:rsidRDefault="006C18A9" w:rsidP="006C18A9">
            <w:pPr>
              <w:spacing w:after="0"/>
              <w:jc w:val="center"/>
              <w:rPr>
                <w:rFonts w:ascii="Arial Narrow" w:eastAsia="Times New Roman" w:hAnsi="Arial Narrow" w:cs="Arial Narrow"/>
                <w:b/>
                <w:lang w:eastAsia="sl-SI"/>
              </w:rPr>
            </w:pPr>
            <w:r>
              <w:rPr>
                <w:rFonts w:ascii="Arial Narrow" w:eastAsia="Times New Roman" w:hAnsi="Arial Narrow" w:cs="Arial Narrow"/>
                <w:b/>
                <w:lang w:eastAsia="sl-SI"/>
              </w:rPr>
              <w:t>Živila dostavi z dopoldanskimi obroki</w:t>
            </w:r>
          </w:p>
        </w:tc>
      </w:tr>
    </w:tbl>
    <w:p w14:paraId="7E5322F9" w14:textId="77777777" w:rsidR="00745713" w:rsidRPr="000B4F25" w:rsidRDefault="00745713" w:rsidP="00745713">
      <w:pPr>
        <w:widowControl w:val="0"/>
        <w:autoSpaceDE w:val="0"/>
        <w:spacing w:after="0"/>
        <w:rPr>
          <w:rFonts w:ascii="Arial" w:eastAsia="Times New Roman" w:hAnsi="Arial" w:cs="Arial"/>
          <w:b/>
          <w:lang w:eastAsia="sl-SI"/>
        </w:rPr>
      </w:pPr>
    </w:p>
    <w:p w14:paraId="7B328D2C" w14:textId="77777777" w:rsidR="006E4996" w:rsidRPr="00C4199F" w:rsidRDefault="006E4996" w:rsidP="006E4996">
      <w:pPr>
        <w:widowControl w:val="0"/>
        <w:autoSpaceDE w:val="0"/>
        <w:spacing w:after="0"/>
        <w:jc w:val="both"/>
        <w:rPr>
          <w:rFonts w:ascii="Arial" w:eastAsia="Times New Roman" w:hAnsi="Arial" w:cs="Arial"/>
          <w:lang w:eastAsia="sl-SI"/>
        </w:rPr>
      </w:pPr>
      <w:r w:rsidRPr="00C4199F">
        <w:rPr>
          <w:rFonts w:ascii="Arial" w:eastAsia="Times New Roman" w:hAnsi="Arial" w:cs="Arial"/>
          <w:lang w:eastAsia="sl-SI"/>
        </w:rPr>
        <w:t>Izvajalec poskrbi tudi za izdajo vseh naknadno naročenih obrokov glede na dogovor ob dodatnem naročilu naročnika.</w:t>
      </w:r>
    </w:p>
    <w:p w14:paraId="5D5ED0BC" w14:textId="77777777" w:rsidR="006E4996" w:rsidRPr="00653CBE" w:rsidRDefault="006E4996" w:rsidP="006E4996">
      <w:pPr>
        <w:widowControl w:val="0"/>
        <w:autoSpaceDE w:val="0"/>
        <w:spacing w:after="0"/>
        <w:jc w:val="both"/>
        <w:rPr>
          <w:rFonts w:ascii="Arial" w:eastAsia="Times New Roman" w:hAnsi="Arial" w:cs="Arial"/>
          <w:b/>
          <w:lang w:eastAsia="sl-SI"/>
        </w:rPr>
      </w:pPr>
    </w:p>
    <w:p w14:paraId="197AB0F7" w14:textId="77777777" w:rsidR="006E4996" w:rsidRPr="00E658CD" w:rsidRDefault="006E4996" w:rsidP="006E4996">
      <w:pPr>
        <w:widowControl w:val="0"/>
        <w:autoSpaceDE w:val="0"/>
        <w:spacing w:after="0"/>
        <w:jc w:val="both"/>
        <w:rPr>
          <w:rFonts w:ascii="Arial" w:eastAsia="Times New Roman" w:hAnsi="Arial" w:cs="Arial"/>
          <w:lang w:eastAsia="sl-SI"/>
        </w:rPr>
      </w:pPr>
      <w:r w:rsidRPr="00653CBE">
        <w:rPr>
          <w:rFonts w:ascii="Arial" w:eastAsia="Times New Roman" w:hAnsi="Arial" w:cs="Arial"/>
          <w:lang w:eastAsia="sl-SI"/>
        </w:rPr>
        <w:t>Naročnik si pridržuje pravico spremembe časovnega razporeda obrokov v primeru drugačne organizacije dela.</w:t>
      </w:r>
    </w:p>
    <w:p w14:paraId="127FD070" w14:textId="317A20B3" w:rsidR="006E4996" w:rsidRPr="00D939D4" w:rsidRDefault="006E4996" w:rsidP="006E4996">
      <w:pPr>
        <w:widowControl w:val="0"/>
        <w:autoSpaceDE w:val="0"/>
        <w:spacing w:after="0"/>
        <w:jc w:val="both"/>
        <w:rPr>
          <w:rFonts w:ascii="Arial" w:eastAsia="Times New Roman" w:hAnsi="Arial" w:cs="Arial"/>
          <w:lang w:eastAsia="sl-SI"/>
        </w:rPr>
      </w:pPr>
      <w:r w:rsidRPr="00D939D4">
        <w:rPr>
          <w:rFonts w:ascii="Arial" w:eastAsia="Times New Roman" w:hAnsi="Arial" w:cs="Arial"/>
          <w:lang w:eastAsia="sl-SI"/>
        </w:rPr>
        <w:t xml:space="preserve">Dnevno se pripravlja okvirno </w:t>
      </w:r>
      <w:r w:rsidR="00DC2AEB" w:rsidRPr="00D939D4">
        <w:rPr>
          <w:rFonts w:ascii="Arial" w:eastAsia="Times New Roman" w:hAnsi="Arial" w:cs="Arial"/>
          <w:lang w:eastAsia="sl-SI"/>
        </w:rPr>
        <w:t>700</w:t>
      </w:r>
      <w:r w:rsidR="00C4199F" w:rsidRPr="00D939D4">
        <w:rPr>
          <w:rFonts w:ascii="Arial" w:eastAsia="Times New Roman" w:hAnsi="Arial" w:cs="Arial"/>
          <w:lang w:eastAsia="sl-SI"/>
        </w:rPr>
        <w:t xml:space="preserve"> malic, </w:t>
      </w:r>
      <w:r w:rsidR="00043862" w:rsidRPr="00D939D4">
        <w:rPr>
          <w:rFonts w:ascii="Arial" w:eastAsia="Times New Roman" w:hAnsi="Arial" w:cs="Arial"/>
          <w:lang w:eastAsia="sl-SI"/>
        </w:rPr>
        <w:t>4</w:t>
      </w:r>
      <w:r w:rsidR="006C18A9" w:rsidRPr="00D939D4">
        <w:rPr>
          <w:rFonts w:ascii="Arial" w:eastAsia="Times New Roman" w:hAnsi="Arial" w:cs="Arial"/>
          <w:lang w:eastAsia="sl-SI"/>
        </w:rPr>
        <w:t>8</w:t>
      </w:r>
      <w:r w:rsidR="00DC2AEB" w:rsidRPr="00D939D4">
        <w:rPr>
          <w:rFonts w:ascii="Arial" w:eastAsia="Times New Roman" w:hAnsi="Arial" w:cs="Arial"/>
          <w:lang w:eastAsia="sl-SI"/>
        </w:rPr>
        <w:t>0</w:t>
      </w:r>
      <w:r w:rsidR="00C4199F" w:rsidRPr="00D939D4">
        <w:rPr>
          <w:rFonts w:ascii="Arial" w:eastAsia="Times New Roman" w:hAnsi="Arial" w:cs="Arial"/>
          <w:lang w:eastAsia="sl-SI"/>
        </w:rPr>
        <w:t xml:space="preserve"> otroških kosil in </w:t>
      </w:r>
      <w:r w:rsidR="00DC2AEB" w:rsidRPr="00D939D4">
        <w:rPr>
          <w:rFonts w:ascii="Arial" w:eastAsia="Times New Roman" w:hAnsi="Arial" w:cs="Arial"/>
          <w:lang w:eastAsia="sl-SI"/>
        </w:rPr>
        <w:t>2</w:t>
      </w:r>
      <w:r w:rsidR="006C18A9" w:rsidRPr="00D939D4">
        <w:rPr>
          <w:rFonts w:ascii="Arial" w:eastAsia="Times New Roman" w:hAnsi="Arial" w:cs="Arial"/>
          <w:lang w:eastAsia="sl-SI"/>
        </w:rPr>
        <w:t>5</w:t>
      </w:r>
      <w:r w:rsidR="00DC2AEB" w:rsidRPr="00D939D4">
        <w:rPr>
          <w:rFonts w:ascii="Arial" w:eastAsia="Times New Roman" w:hAnsi="Arial" w:cs="Arial"/>
          <w:lang w:eastAsia="sl-SI"/>
        </w:rPr>
        <w:t>0</w:t>
      </w:r>
      <w:r w:rsidR="00C4199F" w:rsidRPr="00D939D4">
        <w:rPr>
          <w:rFonts w:ascii="Arial" w:eastAsia="Times New Roman" w:hAnsi="Arial" w:cs="Arial"/>
          <w:lang w:eastAsia="sl-SI"/>
        </w:rPr>
        <w:t xml:space="preserve"> popoldanskih malic.</w:t>
      </w:r>
      <w:r w:rsidRPr="00D939D4">
        <w:rPr>
          <w:rFonts w:ascii="Arial" w:eastAsia="Times New Roman" w:hAnsi="Arial" w:cs="Arial"/>
          <w:lang w:eastAsia="sl-SI"/>
        </w:rPr>
        <w:t xml:space="preserve"> Pri približno </w:t>
      </w:r>
      <w:r w:rsidR="00C4199F" w:rsidRPr="00D939D4">
        <w:rPr>
          <w:rFonts w:ascii="Arial" w:eastAsia="Times New Roman" w:hAnsi="Arial" w:cs="Arial"/>
          <w:lang w:eastAsia="sl-SI"/>
        </w:rPr>
        <w:t>10</w:t>
      </w:r>
      <w:r w:rsidRPr="00D939D4">
        <w:rPr>
          <w:rFonts w:ascii="Arial" w:eastAsia="Times New Roman" w:hAnsi="Arial" w:cs="Arial"/>
          <w:lang w:eastAsia="sl-SI"/>
        </w:rPr>
        <w:t>% osnovne prehrane je potrebno upoštevati prilagoditve prehrane</w:t>
      </w:r>
      <w:r w:rsidR="00C4199F" w:rsidRPr="00D939D4">
        <w:rPr>
          <w:rFonts w:ascii="Arial" w:eastAsia="Times New Roman" w:hAnsi="Arial" w:cs="Arial"/>
          <w:lang w:eastAsia="sl-SI"/>
        </w:rPr>
        <w:t xml:space="preserve"> zaradi izdanih zdravstvenih potrdil za učence.</w:t>
      </w:r>
    </w:p>
    <w:p w14:paraId="4C6C04AC" w14:textId="77777777" w:rsidR="006E4996" w:rsidRDefault="006E4996" w:rsidP="006E4996">
      <w:pPr>
        <w:widowControl w:val="0"/>
        <w:autoSpaceDE w:val="0"/>
        <w:spacing w:after="0"/>
        <w:jc w:val="both"/>
        <w:rPr>
          <w:rFonts w:ascii="Arial" w:eastAsia="Times New Roman" w:hAnsi="Arial" w:cs="Arial"/>
          <w:color w:val="000000"/>
          <w:lang w:eastAsia="sl-SI"/>
        </w:rPr>
      </w:pPr>
    </w:p>
    <w:p w14:paraId="66FC05DC" w14:textId="66D1EB33" w:rsidR="006E4996" w:rsidRDefault="006E4996" w:rsidP="006E4996">
      <w:pPr>
        <w:widowControl w:val="0"/>
        <w:autoSpaceDE w:val="0"/>
        <w:spacing w:after="0"/>
        <w:jc w:val="both"/>
        <w:rPr>
          <w:rFonts w:ascii="Arial" w:eastAsia="Times New Roman" w:hAnsi="Arial" w:cs="Arial"/>
          <w:color w:val="000000"/>
          <w:lang w:eastAsia="sl-SI"/>
        </w:rPr>
      </w:pPr>
      <w:r>
        <w:rPr>
          <w:rFonts w:ascii="Arial" w:eastAsia="Times New Roman" w:hAnsi="Arial" w:cs="Arial"/>
          <w:color w:val="000000"/>
          <w:lang w:eastAsia="sl-SI"/>
        </w:rPr>
        <w:t xml:space="preserve">Jedilnike za </w:t>
      </w:r>
      <w:r w:rsidR="00C4199F">
        <w:rPr>
          <w:rFonts w:ascii="Arial" w:eastAsia="Times New Roman" w:hAnsi="Arial" w:cs="Arial"/>
          <w:color w:val="000000"/>
          <w:lang w:eastAsia="sl-SI"/>
        </w:rPr>
        <w:t>kosila</w:t>
      </w:r>
      <w:r>
        <w:rPr>
          <w:rFonts w:ascii="Arial" w:eastAsia="Times New Roman" w:hAnsi="Arial" w:cs="Arial"/>
          <w:color w:val="000000"/>
          <w:lang w:eastAsia="sl-SI"/>
        </w:rPr>
        <w:t xml:space="preserve"> pripravi ponudnik. Biti morajo </w:t>
      </w:r>
      <w:r w:rsidRPr="00A04A88">
        <w:rPr>
          <w:rFonts w:ascii="Arial" w:eastAsia="Times New Roman" w:hAnsi="Arial" w:cs="Arial"/>
          <w:color w:val="000000"/>
          <w:lang w:eastAsia="sl-SI"/>
        </w:rPr>
        <w:t>v skladu z zahtevami</w:t>
      </w:r>
      <w:r w:rsidR="00C4199F">
        <w:rPr>
          <w:rFonts w:ascii="Arial" w:eastAsia="Times New Roman" w:hAnsi="Arial" w:cs="Arial"/>
          <w:color w:val="000000"/>
          <w:lang w:eastAsia="sl-SI"/>
        </w:rPr>
        <w:t xml:space="preserve"> naročnika in</w:t>
      </w:r>
      <w:r w:rsidRPr="00A04A88">
        <w:rPr>
          <w:rFonts w:ascii="Arial" w:eastAsia="Times New Roman" w:hAnsi="Arial" w:cs="Arial"/>
          <w:color w:val="000000"/>
          <w:lang w:eastAsia="sl-SI"/>
        </w:rPr>
        <w:t xml:space="preserve"> morajo biti sezonsko prilagojeni, ustreznost pa vedno potrdi </w:t>
      </w:r>
      <w:r w:rsidR="00C4199F">
        <w:rPr>
          <w:rFonts w:ascii="Arial" w:eastAsia="Times New Roman" w:hAnsi="Arial" w:cs="Arial"/>
          <w:color w:val="000000"/>
          <w:lang w:eastAsia="sl-SI"/>
        </w:rPr>
        <w:t>pooblaščeni predstavnik</w:t>
      </w:r>
      <w:r w:rsidRPr="00A04A88">
        <w:rPr>
          <w:rFonts w:ascii="Arial" w:eastAsia="Times New Roman" w:hAnsi="Arial" w:cs="Arial"/>
          <w:color w:val="000000"/>
          <w:lang w:eastAsia="sl-SI"/>
        </w:rPr>
        <w:t xml:space="preserve"> za prehrano naročnika</w:t>
      </w:r>
      <w:r>
        <w:rPr>
          <w:rFonts w:ascii="Arial" w:eastAsia="Times New Roman" w:hAnsi="Arial" w:cs="Arial"/>
          <w:color w:val="000000"/>
          <w:lang w:eastAsia="sl-SI"/>
        </w:rPr>
        <w:t>. Izbrani izvajalec mora v potrditev naročniku poslati jedilnik najmanj 3 tedne pred njegovo uveljavitvijo</w:t>
      </w:r>
      <w:r w:rsidRPr="00A04A88">
        <w:rPr>
          <w:rFonts w:ascii="Arial" w:eastAsia="Times New Roman" w:hAnsi="Arial" w:cs="Arial"/>
          <w:color w:val="000000"/>
          <w:lang w:eastAsia="sl-SI"/>
        </w:rPr>
        <w:t xml:space="preserve">. </w:t>
      </w:r>
    </w:p>
    <w:p w14:paraId="21FC28D9" w14:textId="77777777" w:rsidR="006E4996" w:rsidRPr="00A04A88" w:rsidRDefault="006E4996" w:rsidP="006E4996">
      <w:pPr>
        <w:widowControl w:val="0"/>
        <w:autoSpaceDE w:val="0"/>
        <w:spacing w:after="0"/>
        <w:rPr>
          <w:rFonts w:ascii="Arial" w:eastAsia="Times New Roman" w:hAnsi="Arial" w:cs="Arial"/>
          <w:color w:val="000000"/>
          <w:lang w:eastAsia="sl-SI"/>
        </w:rPr>
      </w:pPr>
    </w:p>
    <w:p w14:paraId="61B7E04D" w14:textId="283E0CE8" w:rsidR="006E4996" w:rsidRDefault="006E4996" w:rsidP="006E4996">
      <w:pPr>
        <w:widowControl w:val="0"/>
        <w:autoSpaceDE w:val="0"/>
        <w:spacing w:after="0"/>
        <w:jc w:val="both"/>
        <w:rPr>
          <w:rFonts w:ascii="Arial" w:eastAsia="Times New Roman" w:hAnsi="Arial" w:cs="Arial"/>
          <w:color w:val="000000"/>
          <w:lang w:eastAsia="sl-SI"/>
        </w:rPr>
      </w:pPr>
      <w:r w:rsidRPr="00A04A88">
        <w:rPr>
          <w:rFonts w:ascii="Arial" w:eastAsia="Times New Roman" w:hAnsi="Arial" w:cs="Arial"/>
          <w:color w:val="000000"/>
          <w:lang w:eastAsia="sl-SI"/>
        </w:rPr>
        <w:t>Izvajalec pripravi</w:t>
      </w:r>
      <w:r w:rsidRPr="004D7865">
        <w:rPr>
          <w:rFonts w:ascii="Arial" w:eastAsia="Times New Roman" w:hAnsi="Arial" w:cs="Arial"/>
          <w:lang w:eastAsia="sl-SI"/>
        </w:rPr>
        <w:t xml:space="preserve"> za dostavo obroke za </w:t>
      </w:r>
      <w:r w:rsidR="00C4199F">
        <w:rPr>
          <w:rFonts w:ascii="Arial" w:eastAsia="Times New Roman" w:hAnsi="Arial" w:cs="Arial"/>
          <w:lang w:eastAsia="sl-SI"/>
        </w:rPr>
        <w:t>učence</w:t>
      </w:r>
      <w:r w:rsidRPr="004D7865">
        <w:rPr>
          <w:rFonts w:ascii="Arial" w:eastAsia="Times New Roman" w:hAnsi="Arial" w:cs="Arial"/>
          <w:lang w:eastAsia="sl-SI"/>
        </w:rPr>
        <w:t xml:space="preserve"> po naročnikovih zahtevah na dogovorjene lokacije naročnika ob dogovorjenih</w:t>
      </w:r>
      <w:r w:rsidRPr="00A04A88">
        <w:rPr>
          <w:rFonts w:ascii="Arial" w:eastAsia="Times New Roman" w:hAnsi="Arial" w:cs="Arial"/>
          <w:color w:val="000000"/>
          <w:lang w:eastAsia="sl-SI"/>
        </w:rPr>
        <w:t xml:space="preserve"> urah. Obroki morajo biti </w:t>
      </w:r>
      <w:r w:rsidR="00C4199F">
        <w:rPr>
          <w:rFonts w:ascii="Arial" w:eastAsia="Times New Roman" w:hAnsi="Arial" w:cs="Arial"/>
          <w:color w:val="000000"/>
          <w:lang w:eastAsia="sl-SI"/>
        </w:rPr>
        <w:t>dostavljeni</w:t>
      </w:r>
      <w:r w:rsidRPr="00A04A88">
        <w:rPr>
          <w:rFonts w:ascii="Arial" w:eastAsia="Times New Roman" w:hAnsi="Arial" w:cs="Arial"/>
          <w:color w:val="000000"/>
          <w:lang w:eastAsia="sl-SI"/>
        </w:rPr>
        <w:t xml:space="preserve"> tako, da  tople jedi </w:t>
      </w:r>
      <w:r w:rsidR="00C4199F">
        <w:rPr>
          <w:rFonts w:ascii="Arial" w:eastAsia="Times New Roman" w:hAnsi="Arial" w:cs="Arial"/>
          <w:color w:val="000000"/>
          <w:lang w:eastAsia="sl-SI"/>
        </w:rPr>
        <w:t>ob dostavi zagotavljajo primerno temperaturo.</w:t>
      </w:r>
      <w:r w:rsidRPr="00A04A88">
        <w:rPr>
          <w:rFonts w:ascii="Arial" w:eastAsia="Times New Roman" w:hAnsi="Arial" w:cs="Arial"/>
          <w:color w:val="000000"/>
          <w:lang w:eastAsia="sl-SI"/>
        </w:rPr>
        <w:t xml:space="preserve"> Dietne komponente morajo biti še dodatno označene (p</w:t>
      </w:r>
      <w:r w:rsidR="00C4199F">
        <w:rPr>
          <w:rFonts w:ascii="Arial" w:eastAsia="Times New Roman" w:hAnsi="Arial" w:cs="Arial"/>
          <w:color w:val="000000"/>
          <w:lang w:eastAsia="sl-SI"/>
        </w:rPr>
        <w:t>revzemnik prehrane naročnika,</w:t>
      </w:r>
      <w:r w:rsidRPr="00A04A88">
        <w:rPr>
          <w:rFonts w:ascii="Arial" w:eastAsia="Times New Roman" w:hAnsi="Arial" w:cs="Arial"/>
          <w:color w:val="000000"/>
          <w:lang w:eastAsia="sl-SI"/>
        </w:rPr>
        <w:t xml:space="preserve"> mora prejeti listek kjer je zapisano, da je obrok brez glutena, brez laktoze,….). </w:t>
      </w:r>
    </w:p>
    <w:p w14:paraId="6624D126" w14:textId="77777777" w:rsidR="006E4996" w:rsidRDefault="006E4996" w:rsidP="006E4996">
      <w:pPr>
        <w:widowControl w:val="0"/>
        <w:autoSpaceDE w:val="0"/>
        <w:spacing w:after="0"/>
        <w:jc w:val="both"/>
        <w:rPr>
          <w:rFonts w:ascii="Arial" w:eastAsia="Times New Roman" w:hAnsi="Arial" w:cs="Arial"/>
          <w:color w:val="000000"/>
          <w:lang w:eastAsia="sl-SI"/>
        </w:rPr>
      </w:pPr>
    </w:p>
    <w:p w14:paraId="2D787D37" w14:textId="0F3561B7" w:rsidR="006E4996" w:rsidRDefault="006E4996" w:rsidP="006E4996">
      <w:pPr>
        <w:widowControl w:val="0"/>
        <w:autoSpaceDE w:val="0"/>
        <w:spacing w:after="0"/>
        <w:jc w:val="both"/>
        <w:rPr>
          <w:rFonts w:ascii="Arial" w:eastAsia="Times New Roman" w:hAnsi="Arial" w:cs="Arial"/>
          <w:lang w:eastAsia="sl-SI"/>
        </w:rPr>
      </w:pPr>
      <w:r w:rsidRPr="0088672F">
        <w:rPr>
          <w:rFonts w:ascii="Arial" w:eastAsia="Times New Roman" w:hAnsi="Arial" w:cs="Arial"/>
          <w:lang w:eastAsia="sl-SI"/>
        </w:rPr>
        <w:t>Izvajalec je dolžan prevzeti tudi vse biološke odpadke, ki nastanejo na lokaciji naročnika. Začasno jih shranjuje v zato pripravljenem prostoru, ki mora biti redno vzdrževan. Posode za biološke odpadke morajo biti tesno zaprte, redno čiščene</w:t>
      </w:r>
      <w:r>
        <w:rPr>
          <w:rFonts w:ascii="Arial" w:eastAsia="Times New Roman" w:hAnsi="Arial" w:cs="Arial"/>
          <w:lang w:eastAsia="sl-SI"/>
        </w:rPr>
        <w:t xml:space="preserve">, izvajalec mora </w:t>
      </w:r>
      <w:r w:rsidRPr="0088672F">
        <w:rPr>
          <w:rFonts w:ascii="Arial" w:eastAsia="Times New Roman" w:hAnsi="Arial" w:cs="Arial"/>
          <w:lang w:eastAsia="sl-SI"/>
        </w:rPr>
        <w:t>po potrebi izvesti razkuževanje. Poskrbeti je potrebno za redni odvoz bioloških odpadkov.</w:t>
      </w:r>
    </w:p>
    <w:p w14:paraId="0DF26F2B" w14:textId="77777777" w:rsidR="007B39BF" w:rsidRPr="0088672F" w:rsidRDefault="007B39BF" w:rsidP="006E4996">
      <w:pPr>
        <w:widowControl w:val="0"/>
        <w:autoSpaceDE w:val="0"/>
        <w:spacing w:after="0"/>
        <w:jc w:val="both"/>
        <w:rPr>
          <w:rFonts w:ascii="Arial" w:eastAsia="Times New Roman" w:hAnsi="Arial" w:cs="Arial"/>
          <w:lang w:eastAsia="sl-SI"/>
        </w:rPr>
      </w:pPr>
    </w:p>
    <w:p w14:paraId="62653462" w14:textId="77777777" w:rsidR="007B39BF" w:rsidRDefault="006E4996" w:rsidP="007B39BF">
      <w:pPr>
        <w:widowControl w:val="0"/>
        <w:autoSpaceDE w:val="0"/>
        <w:spacing w:after="0"/>
        <w:jc w:val="both"/>
        <w:rPr>
          <w:rFonts w:ascii="Arial" w:eastAsia="Times New Roman" w:hAnsi="Arial" w:cs="Arial"/>
          <w:lang w:eastAsia="sl-SI"/>
        </w:rPr>
      </w:pPr>
      <w:r w:rsidRPr="0088672F">
        <w:rPr>
          <w:rFonts w:ascii="Arial" w:eastAsia="Times New Roman" w:hAnsi="Arial" w:cs="Arial"/>
          <w:lang w:eastAsia="sl-SI"/>
        </w:rPr>
        <w:t>Izvajalec mora pri ločevanju in odlaganju odpadkov upoštevati navodila naročnika</w:t>
      </w:r>
    </w:p>
    <w:p w14:paraId="500091B4" w14:textId="77777777" w:rsidR="007B39BF" w:rsidRDefault="007B39BF" w:rsidP="007B39BF">
      <w:pPr>
        <w:widowControl w:val="0"/>
        <w:autoSpaceDE w:val="0"/>
        <w:spacing w:after="0"/>
        <w:jc w:val="both"/>
        <w:rPr>
          <w:rFonts w:ascii="Arial" w:eastAsia="Times New Roman" w:hAnsi="Arial" w:cs="Arial"/>
          <w:lang w:eastAsia="sl-SI"/>
        </w:rPr>
      </w:pPr>
    </w:p>
    <w:p w14:paraId="1520E6CA" w14:textId="30C909A1" w:rsidR="006E4996" w:rsidRPr="00A04A88" w:rsidRDefault="007B39BF" w:rsidP="007B39BF">
      <w:pPr>
        <w:widowControl w:val="0"/>
        <w:autoSpaceDE w:val="0"/>
        <w:spacing w:after="0"/>
        <w:jc w:val="both"/>
        <w:rPr>
          <w:rFonts w:ascii="Arial" w:hAnsi="Arial" w:cs="Arial"/>
        </w:rPr>
      </w:pPr>
      <w:r>
        <w:rPr>
          <w:rFonts w:ascii="Arial" w:eastAsia="Times New Roman" w:hAnsi="Arial" w:cs="Arial"/>
          <w:lang w:eastAsia="sl-SI"/>
        </w:rPr>
        <w:t xml:space="preserve">Izvajalec mora </w:t>
      </w:r>
      <w:r w:rsidR="006E4996" w:rsidRPr="004D7865">
        <w:rPr>
          <w:rFonts w:ascii="Arial" w:eastAsia="Times New Roman" w:hAnsi="Arial" w:cs="Arial"/>
          <w:lang w:eastAsia="sl-SI"/>
        </w:rPr>
        <w:t>pri sestavi jedilnikov upošteva</w:t>
      </w:r>
      <w:r>
        <w:rPr>
          <w:rFonts w:ascii="Arial" w:eastAsia="Times New Roman" w:hAnsi="Arial" w:cs="Arial"/>
          <w:lang w:eastAsia="sl-SI"/>
        </w:rPr>
        <w:t>ti</w:t>
      </w:r>
      <w:r w:rsidR="006E4996" w:rsidRPr="004D7865">
        <w:rPr>
          <w:rFonts w:ascii="Arial" w:eastAsia="Times New Roman" w:hAnsi="Arial" w:cs="Arial"/>
          <w:lang w:eastAsia="sl-SI"/>
        </w:rPr>
        <w:t xml:space="preserve"> načela zdrave uravnotežene prehrane, prilagojen</w:t>
      </w:r>
      <w:r w:rsidR="006E4996">
        <w:rPr>
          <w:rFonts w:ascii="Arial" w:eastAsia="Times New Roman" w:hAnsi="Arial" w:cs="Arial"/>
          <w:lang w:eastAsia="sl-SI"/>
        </w:rPr>
        <w:t>e</w:t>
      </w:r>
      <w:r w:rsidR="006E4996" w:rsidRPr="00A04A88">
        <w:rPr>
          <w:rFonts w:ascii="Arial" w:eastAsia="Times New Roman" w:hAnsi="Arial" w:cs="Arial"/>
          <w:lang w:eastAsia="sl-SI"/>
        </w:rPr>
        <w:t xml:space="preserve"> zahtevam posamezne terapevtske prehrane in pestrost uporabljenih surovin (ponavljanje jedi in živil po gastronomsko kulinaričnih priporočilih)</w:t>
      </w:r>
      <w:r w:rsidR="006E4996">
        <w:rPr>
          <w:rFonts w:ascii="Arial" w:eastAsia="Times New Roman" w:hAnsi="Arial" w:cs="Arial"/>
          <w:lang w:eastAsia="sl-SI"/>
        </w:rPr>
        <w:t>;</w:t>
      </w:r>
    </w:p>
    <w:p w14:paraId="2A428FB4" w14:textId="2856C839" w:rsidR="006E4996" w:rsidRPr="00A04A88" w:rsidRDefault="006E4996" w:rsidP="00B23910">
      <w:pPr>
        <w:widowControl w:val="0"/>
        <w:numPr>
          <w:ilvl w:val="0"/>
          <w:numId w:val="30"/>
        </w:numPr>
        <w:suppressAutoHyphens/>
        <w:autoSpaceDE w:val="0"/>
        <w:spacing w:after="0"/>
        <w:jc w:val="both"/>
        <w:rPr>
          <w:rFonts w:ascii="Arial" w:hAnsi="Arial" w:cs="Arial"/>
        </w:rPr>
      </w:pPr>
      <w:r w:rsidRPr="00A04A88">
        <w:rPr>
          <w:rFonts w:ascii="Arial" w:eastAsia="Times New Roman" w:hAnsi="Arial" w:cs="Arial"/>
          <w:lang w:eastAsia="sl-SI"/>
        </w:rPr>
        <w:t xml:space="preserve">ponudnik naj pri načrtovanju jedilnikov upošteva periodično ponovitev jedilnikov </w:t>
      </w:r>
      <w:r>
        <w:rPr>
          <w:rFonts w:ascii="Arial" w:eastAsia="Times New Roman" w:hAnsi="Arial" w:cs="Arial"/>
          <w:lang w:eastAsia="sl-SI"/>
        </w:rPr>
        <w:t>najmanj</w:t>
      </w:r>
      <w:r w:rsidRPr="00A04A88">
        <w:rPr>
          <w:rFonts w:ascii="Arial" w:eastAsia="Times New Roman" w:hAnsi="Arial" w:cs="Arial"/>
          <w:lang w:eastAsia="sl-SI"/>
        </w:rPr>
        <w:t xml:space="preserve"> na </w:t>
      </w:r>
      <w:r w:rsidR="00AF22AC">
        <w:rPr>
          <w:rFonts w:ascii="Arial" w:eastAsia="Times New Roman" w:hAnsi="Arial" w:cs="Arial"/>
          <w:lang w:eastAsia="sl-SI"/>
        </w:rPr>
        <w:t>6</w:t>
      </w:r>
      <w:r w:rsidRPr="00A04A88">
        <w:rPr>
          <w:rFonts w:ascii="Arial" w:eastAsia="Times New Roman" w:hAnsi="Arial" w:cs="Arial"/>
          <w:lang w:eastAsia="sl-SI"/>
        </w:rPr>
        <w:t xml:space="preserve"> tedn</w:t>
      </w:r>
      <w:r w:rsidR="00AF22AC">
        <w:rPr>
          <w:rFonts w:ascii="Arial" w:eastAsia="Times New Roman" w:hAnsi="Arial" w:cs="Arial"/>
          <w:lang w:eastAsia="sl-SI"/>
        </w:rPr>
        <w:t>ov</w:t>
      </w:r>
      <w:r w:rsidRPr="00A04A88">
        <w:rPr>
          <w:rFonts w:ascii="Arial" w:eastAsia="Times New Roman" w:hAnsi="Arial" w:cs="Arial"/>
          <w:lang w:eastAsia="sl-SI"/>
        </w:rPr>
        <w:t xml:space="preserve">. Za </w:t>
      </w:r>
      <w:r w:rsidR="0094714F">
        <w:rPr>
          <w:rFonts w:ascii="Arial" w:eastAsia="Times New Roman" w:hAnsi="Arial" w:cs="Arial"/>
          <w:lang w:eastAsia="sl-SI"/>
        </w:rPr>
        <w:t>1</w:t>
      </w:r>
      <w:r w:rsidRPr="00A04A88">
        <w:rPr>
          <w:rFonts w:ascii="Arial" w:eastAsia="Times New Roman" w:hAnsi="Arial" w:cs="Arial"/>
          <w:lang w:eastAsia="sl-SI"/>
        </w:rPr>
        <w:t>-tedensko obdobje vnaprej sestavljeni jedilniki se po potrebi izjemoma tedensko korigirajo oziroma prilagajajo sezoni, vedno v dogovoru in</w:t>
      </w:r>
      <w:r w:rsidRPr="00A04A88">
        <w:rPr>
          <w:rFonts w:ascii="Arial" w:hAnsi="Arial" w:cs="Arial"/>
        </w:rPr>
        <w:t xml:space="preserve"> </w:t>
      </w:r>
      <w:r w:rsidRPr="00A04A88">
        <w:rPr>
          <w:rFonts w:ascii="Arial" w:eastAsia="Times New Roman" w:hAnsi="Arial" w:cs="Arial"/>
          <w:lang w:eastAsia="sl-SI"/>
        </w:rPr>
        <w:t>po predhodni potrditvi koordinatorja za prehrano</w:t>
      </w:r>
      <w:r>
        <w:rPr>
          <w:rFonts w:ascii="Arial" w:eastAsia="Times New Roman" w:hAnsi="Arial" w:cs="Arial"/>
          <w:lang w:eastAsia="sl-SI"/>
        </w:rPr>
        <w:t>;</w:t>
      </w:r>
    </w:p>
    <w:p w14:paraId="6039AAB4" w14:textId="64AB0B33" w:rsidR="006E4996" w:rsidRPr="00A04A88" w:rsidRDefault="006E4996" w:rsidP="00B23910">
      <w:pPr>
        <w:widowControl w:val="0"/>
        <w:numPr>
          <w:ilvl w:val="0"/>
          <w:numId w:val="30"/>
        </w:numPr>
        <w:suppressAutoHyphens/>
        <w:autoSpaceDE w:val="0"/>
        <w:spacing w:after="0"/>
        <w:jc w:val="both"/>
        <w:rPr>
          <w:rFonts w:ascii="Arial" w:hAnsi="Arial" w:cs="Arial"/>
        </w:rPr>
      </w:pPr>
      <w:r w:rsidRPr="00A04A88">
        <w:rPr>
          <w:rFonts w:ascii="Arial" w:eastAsia="Times New Roman" w:hAnsi="Arial" w:cs="Arial"/>
          <w:lang w:eastAsia="sl-SI"/>
        </w:rPr>
        <w:t xml:space="preserve">pri pripravi hrane naj ponudnik upošteva priporočene središčne temperature (skladno s HACCP načeli) in delilne temperature hrane, ki bodo zagotavljale, da bodo tople jedi do serviranja ohranjale temperaturno območje med 60 in 70 </w:t>
      </w:r>
      <w:r>
        <w:rPr>
          <w:rFonts w:ascii="Arial" w:eastAsia="Times New Roman" w:hAnsi="Arial" w:cs="Arial"/>
          <w:lang w:eastAsia="sl-SI"/>
        </w:rPr>
        <w:t>stopinj Celzija</w:t>
      </w:r>
      <w:r w:rsidRPr="00A04A88">
        <w:rPr>
          <w:rFonts w:ascii="Arial" w:eastAsia="Times New Roman" w:hAnsi="Arial" w:cs="Arial"/>
          <w:lang w:eastAsia="sl-SI"/>
        </w:rPr>
        <w:t xml:space="preserve"> </w:t>
      </w:r>
      <w:r>
        <w:rPr>
          <w:rFonts w:ascii="Arial" w:eastAsia="Times New Roman" w:hAnsi="Arial" w:cs="Arial"/>
          <w:lang w:eastAsia="sl-SI"/>
        </w:rPr>
        <w:t>;</w:t>
      </w:r>
    </w:p>
    <w:p w14:paraId="1F56B5D3" w14:textId="77777777" w:rsidR="006E4996" w:rsidRPr="004252E3" w:rsidRDefault="006E4996" w:rsidP="00B23910">
      <w:pPr>
        <w:widowControl w:val="0"/>
        <w:numPr>
          <w:ilvl w:val="0"/>
          <w:numId w:val="30"/>
        </w:numPr>
        <w:suppressAutoHyphens/>
        <w:autoSpaceDE w:val="0"/>
        <w:spacing w:after="0"/>
        <w:jc w:val="both"/>
        <w:rPr>
          <w:rFonts w:ascii="Arial" w:hAnsi="Arial" w:cs="Arial"/>
        </w:rPr>
      </w:pPr>
      <w:r w:rsidRPr="00A04A88">
        <w:rPr>
          <w:rFonts w:ascii="Arial" w:eastAsia="Times New Roman" w:hAnsi="Arial" w:cs="Arial"/>
          <w:lang w:eastAsia="sl-SI"/>
        </w:rPr>
        <w:t xml:space="preserve">hrana mora biti dnevno sveže pripravljena iz </w:t>
      </w:r>
      <w:r>
        <w:rPr>
          <w:rFonts w:ascii="Arial" w:eastAsia="Times New Roman" w:hAnsi="Arial" w:cs="Arial"/>
          <w:lang w:eastAsia="sl-SI"/>
        </w:rPr>
        <w:t>kakovostnih</w:t>
      </w:r>
      <w:r w:rsidRPr="00A04A88">
        <w:rPr>
          <w:rFonts w:ascii="Arial" w:eastAsia="Times New Roman" w:hAnsi="Arial" w:cs="Arial"/>
          <w:lang w:eastAsia="sl-SI"/>
        </w:rPr>
        <w:t xml:space="preserve"> </w:t>
      </w:r>
      <w:r>
        <w:rPr>
          <w:rFonts w:ascii="Arial" w:eastAsia="Times New Roman" w:hAnsi="Arial" w:cs="Arial"/>
          <w:lang w:eastAsia="sl-SI"/>
        </w:rPr>
        <w:t>živil, ki ustrezajo zagotovitvi varne in senzorično ustrezne prehrane kot narekuje zakonodaja in smernice;</w:t>
      </w:r>
    </w:p>
    <w:p w14:paraId="5C8A31D9" w14:textId="1FDB3561" w:rsidR="006E4996" w:rsidRPr="00A04A88" w:rsidRDefault="006E4996" w:rsidP="00B23910">
      <w:pPr>
        <w:widowControl w:val="0"/>
        <w:numPr>
          <w:ilvl w:val="0"/>
          <w:numId w:val="30"/>
        </w:numPr>
        <w:suppressAutoHyphens/>
        <w:autoSpaceDE w:val="0"/>
        <w:spacing w:after="0"/>
        <w:jc w:val="both"/>
        <w:rPr>
          <w:rFonts w:ascii="Arial" w:hAnsi="Arial" w:cs="Arial"/>
        </w:rPr>
      </w:pPr>
      <w:r>
        <w:rPr>
          <w:rFonts w:ascii="Arial" w:eastAsia="Times New Roman" w:hAnsi="Arial" w:cs="Arial"/>
          <w:lang w:eastAsia="sl-SI"/>
        </w:rPr>
        <w:t>živila</w:t>
      </w:r>
      <w:r w:rsidRPr="00A04A88">
        <w:rPr>
          <w:rFonts w:ascii="Arial" w:eastAsia="Times New Roman" w:hAnsi="Arial" w:cs="Arial"/>
          <w:lang w:eastAsia="sl-SI"/>
        </w:rPr>
        <w:t xml:space="preserve"> morajo biti do uporabe skladiščen</w:t>
      </w:r>
      <w:r>
        <w:rPr>
          <w:rFonts w:ascii="Arial" w:eastAsia="Times New Roman" w:hAnsi="Arial" w:cs="Arial"/>
          <w:lang w:eastAsia="sl-SI"/>
        </w:rPr>
        <w:t>a</w:t>
      </w:r>
      <w:r w:rsidRPr="00A04A88">
        <w:rPr>
          <w:rFonts w:ascii="Arial" w:eastAsia="Times New Roman" w:hAnsi="Arial" w:cs="Arial"/>
          <w:lang w:eastAsia="sl-SI"/>
        </w:rPr>
        <w:t xml:space="preserve"> </w:t>
      </w:r>
      <w:r>
        <w:rPr>
          <w:rFonts w:ascii="Arial" w:eastAsia="Times New Roman" w:hAnsi="Arial" w:cs="Arial"/>
          <w:lang w:eastAsia="sl-SI"/>
        </w:rPr>
        <w:t>v</w:t>
      </w:r>
      <w:r w:rsidRPr="00A04A88">
        <w:rPr>
          <w:rFonts w:ascii="Arial" w:eastAsia="Times New Roman" w:hAnsi="Arial" w:cs="Arial"/>
          <w:lang w:eastAsia="sl-SI"/>
        </w:rPr>
        <w:t xml:space="preserve"> ustreznih pogojih</w:t>
      </w:r>
      <w:r w:rsidR="007B39BF">
        <w:rPr>
          <w:rFonts w:ascii="Arial" w:eastAsia="Times New Roman" w:hAnsi="Arial" w:cs="Arial"/>
          <w:lang w:eastAsia="sl-SI"/>
        </w:rPr>
        <w:t>,</w:t>
      </w:r>
    </w:p>
    <w:p w14:paraId="3CA735A3" w14:textId="77777777" w:rsidR="006E4996" w:rsidRPr="00A04A88" w:rsidRDefault="006E4996" w:rsidP="00B23910">
      <w:pPr>
        <w:widowControl w:val="0"/>
        <w:numPr>
          <w:ilvl w:val="0"/>
          <w:numId w:val="30"/>
        </w:numPr>
        <w:suppressAutoHyphens/>
        <w:autoSpaceDE w:val="0"/>
        <w:spacing w:after="0"/>
        <w:jc w:val="both"/>
        <w:rPr>
          <w:rFonts w:ascii="Arial" w:hAnsi="Arial" w:cs="Arial"/>
        </w:rPr>
      </w:pPr>
      <w:r w:rsidRPr="00A04A88">
        <w:rPr>
          <w:rFonts w:ascii="Arial" w:eastAsia="Times New Roman" w:hAnsi="Arial" w:cs="Arial"/>
          <w:color w:val="000000"/>
          <w:lang w:eastAsia="sl-SI"/>
        </w:rPr>
        <w:t xml:space="preserve">uporabljati je potrebno sezonsko sadje in zelenjavo, vsaj 60 % </w:t>
      </w:r>
      <w:r>
        <w:rPr>
          <w:rFonts w:ascii="Arial" w:eastAsia="Times New Roman" w:hAnsi="Arial" w:cs="Arial"/>
          <w:color w:val="000000"/>
          <w:lang w:eastAsia="sl-SI"/>
        </w:rPr>
        <w:t xml:space="preserve">tedensko ponujene </w:t>
      </w:r>
      <w:r w:rsidRPr="00A04A88">
        <w:rPr>
          <w:rFonts w:ascii="Arial" w:eastAsia="Times New Roman" w:hAnsi="Arial" w:cs="Arial"/>
          <w:color w:val="000000"/>
          <w:lang w:eastAsia="sl-SI"/>
        </w:rPr>
        <w:t xml:space="preserve">zelenjave </w:t>
      </w:r>
      <w:r>
        <w:rPr>
          <w:rFonts w:ascii="Arial" w:eastAsia="Times New Roman" w:hAnsi="Arial" w:cs="Arial"/>
          <w:color w:val="000000"/>
          <w:lang w:eastAsia="sl-SI"/>
        </w:rPr>
        <w:t xml:space="preserve">in sadja </w:t>
      </w:r>
      <w:r w:rsidRPr="00A04A88">
        <w:rPr>
          <w:rFonts w:ascii="Arial" w:eastAsia="Times New Roman" w:hAnsi="Arial" w:cs="Arial"/>
          <w:color w:val="000000"/>
          <w:lang w:eastAsia="sl-SI"/>
        </w:rPr>
        <w:t xml:space="preserve">mora biti sveže in ne </w:t>
      </w:r>
      <w:proofErr w:type="spellStart"/>
      <w:r w:rsidRPr="00A04A88">
        <w:rPr>
          <w:rFonts w:ascii="Arial" w:eastAsia="Times New Roman" w:hAnsi="Arial" w:cs="Arial"/>
          <w:color w:val="000000"/>
          <w:lang w:eastAsia="sl-SI"/>
        </w:rPr>
        <w:t>predpripravljene</w:t>
      </w:r>
      <w:proofErr w:type="spellEnd"/>
      <w:r w:rsidRPr="00A04A88">
        <w:rPr>
          <w:rFonts w:ascii="Arial" w:eastAsia="Times New Roman" w:hAnsi="Arial" w:cs="Arial"/>
          <w:color w:val="000000"/>
          <w:lang w:eastAsia="sl-SI"/>
        </w:rPr>
        <w:t xml:space="preserve"> in predpakirane</w:t>
      </w:r>
      <w:r>
        <w:rPr>
          <w:rFonts w:ascii="Arial" w:eastAsia="Times New Roman" w:hAnsi="Arial" w:cs="Arial"/>
          <w:color w:val="000000"/>
          <w:lang w:eastAsia="sl-SI"/>
        </w:rPr>
        <w:t>;</w:t>
      </w:r>
    </w:p>
    <w:p w14:paraId="75C185F4" w14:textId="77777777" w:rsidR="006E4996" w:rsidRPr="00A04A88" w:rsidRDefault="006E4996" w:rsidP="00B23910">
      <w:pPr>
        <w:widowControl w:val="0"/>
        <w:numPr>
          <w:ilvl w:val="0"/>
          <w:numId w:val="30"/>
        </w:numPr>
        <w:suppressAutoHyphens/>
        <w:autoSpaceDE w:val="0"/>
        <w:spacing w:after="0"/>
        <w:jc w:val="both"/>
        <w:rPr>
          <w:rFonts w:ascii="Arial" w:hAnsi="Arial" w:cs="Arial"/>
        </w:rPr>
      </w:pPr>
      <w:r w:rsidRPr="00A04A88">
        <w:rPr>
          <w:rFonts w:ascii="Arial" w:eastAsia="Times New Roman" w:hAnsi="Arial" w:cs="Arial"/>
          <w:color w:val="000000"/>
          <w:lang w:eastAsia="sl-SI"/>
        </w:rPr>
        <w:t xml:space="preserve">hrana naj bo pripravljena v kuhinji </w:t>
      </w:r>
      <w:r w:rsidRPr="00A04A88">
        <w:rPr>
          <w:rFonts w:ascii="Arial" w:hAnsi="Arial" w:cs="Arial"/>
        </w:rPr>
        <w:t xml:space="preserve">iz osnovnih živil brez konzervansov </w:t>
      </w:r>
      <w:r w:rsidRPr="00A04A88">
        <w:rPr>
          <w:rFonts w:ascii="Arial" w:eastAsia="Times New Roman" w:hAnsi="Arial" w:cs="Arial"/>
          <w:color w:val="000000"/>
          <w:lang w:eastAsia="sl-SI"/>
        </w:rPr>
        <w:t xml:space="preserve">in ne </w:t>
      </w:r>
      <w:proofErr w:type="spellStart"/>
      <w:r w:rsidRPr="00A04A88">
        <w:rPr>
          <w:rFonts w:ascii="Arial" w:eastAsia="Times New Roman" w:hAnsi="Arial" w:cs="Arial"/>
          <w:color w:val="000000"/>
          <w:lang w:eastAsia="sl-SI"/>
        </w:rPr>
        <w:t>predpripravljena</w:t>
      </w:r>
      <w:proofErr w:type="spellEnd"/>
      <w:r w:rsidRPr="00A04A88">
        <w:rPr>
          <w:rFonts w:ascii="Arial" w:eastAsia="Times New Roman" w:hAnsi="Arial" w:cs="Arial"/>
          <w:color w:val="000000"/>
          <w:lang w:eastAsia="sl-SI"/>
        </w:rPr>
        <w:t xml:space="preserve"> (dovoljeno do 10 % </w:t>
      </w:r>
      <w:r>
        <w:rPr>
          <w:rFonts w:ascii="Arial" w:eastAsia="Times New Roman" w:hAnsi="Arial" w:cs="Arial"/>
          <w:color w:val="000000"/>
          <w:lang w:eastAsia="sl-SI"/>
        </w:rPr>
        <w:t xml:space="preserve"> od vse ponujene hrane na teden </w:t>
      </w:r>
      <w:proofErr w:type="spellStart"/>
      <w:r w:rsidRPr="00A04A88">
        <w:rPr>
          <w:rFonts w:ascii="Arial" w:eastAsia="Times New Roman" w:hAnsi="Arial" w:cs="Arial"/>
          <w:color w:val="000000"/>
          <w:lang w:eastAsia="sl-SI"/>
        </w:rPr>
        <w:t>predpripravljene</w:t>
      </w:r>
      <w:proofErr w:type="spellEnd"/>
      <w:r w:rsidRPr="00A04A88">
        <w:rPr>
          <w:rFonts w:ascii="Arial" w:eastAsia="Times New Roman" w:hAnsi="Arial" w:cs="Arial"/>
          <w:color w:val="000000"/>
          <w:lang w:eastAsia="sl-SI"/>
        </w:rPr>
        <w:t xml:space="preserve"> hrane v dogovoru z odgovorno osebo naročnika)</w:t>
      </w:r>
      <w:r>
        <w:rPr>
          <w:rFonts w:ascii="Arial" w:eastAsia="Times New Roman" w:hAnsi="Arial" w:cs="Arial"/>
          <w:color w:val="000000"/>
          <w:lang w:eastAsia="sl-SI"/>
        </w:rPr>
        <w:t>;</w:t>
      </w:r>
    </w:p>
    <w:p w14:paraId="4476CDF0" w14:textId="77777777" w:rsidR="006E4996" w:rsidRPr="00A04A88" w:rsidRDefault="006E4996" w:rsidP="00B23910">
      <w:pPr>
        <w:pStyle w:val="Odstavekseznama"/>
        <w:numPr>
          <w:ilvl w:val="0"/>
          <w:numId w:val="30"/>
        </w:numPr>
        <w:suppressAutoHyphens/>
        <w:spacing w:after="0"/>
        <w:jc w:val="both"/>
        <w:rPr>
          <w:rFonts w:ascii="Arial" w:hAnsi="Arial" w:cs="Arial"/>
        </w:rPr>
      </w:pPr>
      <w:r w:rsidRPr="00A04A88">
        <w:rPr>
          <w:rFonts w:ascii="Arial" w:eastAsia="Times New Roman" w:hAnsi="Arial" w:cs="Arial"/>
          <w:lang w:eastAsia="sl-SI"/>
        </w:rPr>
        <w:t xml:space="preserve">za zagotavljanje </w:t>
      </w:r>
      <w:proofErr w:type="spellStart"/>
      <w:r w:rsidRPr="00A04A88">
        <w:rPr>
          <w:rFonts w:ascii="Arial" w:eastAsia="Times New Roman" w:hAnsi="Arial" w:cs="Arial"/>
          <w:lang w:eastAsia="sl-SI"/>
        </w:rPr>
        <w:t>alergoloških</w:t>
      </w:r>
      <w:proofErr w:type="spellEnd"/>
      <w:r w:rsidRPr="00A04A88">
        <w:rPr>
          <w:rFonts w:ascii="Arial" w:eastAsia="Times New Roman" w:hAnsi="Arial" w:cs="Arial"/>
          <w:lang w:eastAsia="sl-SI"/>
        </w:rPr>
        <w:t xml:space="preserve"> diet in specifičnih diet je potrebno zagotavljati sestavine za pripravo obrokov, ki so 100% deklarirane (brez posameznih sestavin) in izvajalec mora tudi za te obroke zagotavljati pestre jedilnike</w:t>
      </w:r>
      <w:r>
        <w:rPr>
          <w:rFonts w:ascii="Arial" w:eastAsia="Times New Roman" w:hAnsi="Arial" w:cs="Arial"/>
          <w:lang w:eastAsia="sl-SI"/>
        </w:rPr>
        <w:t>;</w:t>
      </w:r>
    </w:p>
    <w:p w14:paraId="1CC74994" w14:textId="77777777" w:rsidR="006E4996" w:rsidRPr="004252E3" w:rsidRDefault="006E4996" w:rsidP="00B23910">
      <w:pPr>
        <w:widowControl w:val="0"/>
        <w:numPr>
          <w:ilvl w:val="0"/>
          <w:numId w:val="30"/>
        </w:numPr>
        <w:suppressAutoHyphens/>
        <w:autoSpaceDE w:val="0"/>
        <w:spacing w:after="0"/>
        <w:jc w:val="both"/>
        <w:rPr>
          <w:rFonts w:ascii="Arial" w:hAnsi="Arial" w:cs="Arial"/>
        </w:rPr>
      </w:pPr>
      <w:r w:rsidRPr="00A04A88">
        <w:rPr>
          <w:rFonts w:ascii="Arial" w:eastAsia="Times New Roman" w:hAnsi="Arial" w:cs="Arial"/>
          <w:color w:val="000000"/>
          <w:lang w:eastAsia="sl-SI"/>
        </w:rPr>
        <w:t>izvajalec mora zagotavljati tudi neslan kruh in manj slan kruh za prehrano z omejitvijo soli.</w:t>
      </w:r>
    </w:p>
    <w:p w14:paraId="245E80FE" w14:textId="77777777" w:rsidR="006E4996" w:rsidRDefault="006E4996" w:rsidP="006E4996">
      <w:pPr>
        <w:pStyle w:val="Pripombabesedilo"/>
        <w:jc w:val="both"/>
        <w:rPr>
          <w:rFonts w:ascii="Arial" w:hAnsi="Arial" w:cs="Arial"/>
          <w:sz w:val="22"/>
          <w:szCs w:val="22"/>
        </w:rPr>
      </w:pPr>
    </w:p>
    <w:p w14:paraId="58875C06" w14:textId="67AA2F8C" w:rsidR="006E4996" w:rsidRDefault="006E4996" w:rsidP="006E4996">
      <w:pPr>
        <w:pStyle w:val="Pripombabesedilo"/>
        <w:jc w:val="both"/>
        <w:rPr>
          <w:rFonts w:ascii="Arial" w:hAnsi="Arial" w:cs="Arial"/>
          <w:sz w:val="22"/>
          <w:szCs w:val="22"/>
        </w:rPr>
      </w:pPr>
      <w:r w:rsidRPr="00037183">
        <w:rPr>
          <w:rFonts w:ascii="Arial" w:hAnsi="Arial" w:cs="Arial"/>
          <w:sz w:val="22"/>
          <w:szCs w:val="22"/>
        </w:rPr>
        <w:t xml:space="preserve">Ponudnik zagotavlja, da bo pri izvedbi predmetnega javnega naročila upošteval </w:t>
      </w:r>
      <w:proofErr w:type="spellStart"/>
      <w:r w:rsidRPr="00037183">
        <w:rPr>
          <w:rFonts w:ascii="Arial" w:hAnsi="Arial" w:cs="Arial"/>
          <w:sz w:val="22"/>
          <w:szCs w:val="22"/>
        </w:rPr>
        <w:t>okoljske</w:t>
      </w:r>
      <w:proofErr w:type="spellEnd"/>
      <w:r w:rsidRPr="00037183">
        <w:rPr>
          <w:rFonts w:ascii="Arial" w:hAnsi="Arial" w:cs="Arial"/>
          <w:sz w:val="22"/>
          <w:szCs w:val="22"/>
        </w:rPr>
        <w:t xml:space="preserve"> zahteve iz Uredbe o zelenem javnem naročanju </w:t>
      </w:r>
      <w:r w:rsidRPr="00C70E81">
        <w:rPr>
          <w:rFonts w:ascii="Arial" w:hAnsi="Arial" w:cs="Arial"/>
          <w:sz w:val="22"/>
          <w:szCs w:val="22"/>
        </w:rPr>
        <w:t>(Uradni list RS, št. 51/17)</w:t>
      </w:r>
      <w:r w:rsidRPr="00037183">
        <w:rPr>
          <w:rFonts w:ascii="Arial" w:hAnsi="Arial" w:cs="Arial"/>
          <w:sz w:val="22"/>
          <w:szCs w:val="22"/>
        </w:rPr>
        <w:t>, ki se nanašajo na predmet javnega naročanja (živila in gostinske storitve ter čistila, storitve čiščenja in pranja perila).</w:t>
      </w:r>
      <w:r w:rsidRPr="004252E3">
        <w:rPr>
          <w:rFonts w:ascii="Arial" w:hAnsi="Arial" w:cs="Arial"/>
          <w:sz w:val="22"/>
          <w:szCs w:val="22"/>
        </w:rPr>
        <w:t xml:space="preserve"> </w:t>
      </w:r>
    </w:p>
    <w:p w14:paraId="5BE24485" w14:textId="77777777" w:rsidR="006E4996" w:rsidRPr="004252E3" w:rsidRDefault="006E4996" w:rsidP="006E4996">
      <w:pPr>
        <w:pStyle w:val="Pripombabesedilo"/>
        <w:jc w:val="both"/>
        <w:rPr>
          <w:rFonts w:ascii="Arial" w:hAnsi="Arial" w:cs="Arial"/>
          <w:sz w:val="22"/>
          <w:szCs w:val="22"/>
        </w:rPr>
      </w:pPr>
      <w:r w:rsidRPr="004252E3">
        <w:rPr>
          <w:rFonts w:ascii="Arial" w:hAnsi="Arial" w:cs="Arial"/>
          <w:sz w:val="22"/>
          <w:szCs w:val="22"/>
        </w:rPr>
        <w:t>Ponudnik zagotavlja, da bo gostinske storitve, izvajal na okolju prijazen način, pri katerih bo del dobave živil, pridelanih na ekološki način in sicer:</w:t>
      </w:r>
    </w:p>
    <w:p w14:paraId="4195100C" w14:textId="379B85E2" w:rsidR="006E4996" w:rsidRPr="00FB09C0" w:rsidRDefault="006E4996" w:rsidP="003D1DC8">
      <w:pPr>
        <w:pStyle w:val="Pripombabesedilo"/>
        <w:ind w:left="567" w:hanging="283"/>
        <w:jc w:val="both"/>
        <w:rPr>
          <w:rFonts w:ascii="Arial" w:hAnsi="Arial" w:cs="Arial"/>
          <w:sz w:val="22"/>
          <w:szCs w:val="22"/>
        </w:rPr>
      </w:pPr>
      <w:r w:rsidRPr="004252E3">
        <w:rPr>
          <w:rFonts w:ascii="Arial" w:hAnsi="Arial" w:cs="Arial"/>
          <w:sz w:val="22"/>
          <w:szCs w:val="22"/>
        </w:rPr>
        <w:t>1.</w:t>
      </w:r>
      <w:r w:rsidRPr="004252E3">
        <w:rPr>
          <w:rFonts w:ascii="Arial" w:hAnsi="Arial" w:cs="Arial"/>
          <w:sz w:val="22"/>
          <w:szCs w:val="22"/>
        </w:rPr>
        <w:tab/>
      </w:r>
      <w:r w:rsidRPr="00FB09C0">
        <w:rPr>
          <w:rFonts w:ascii="Arial" w:hAnsi="Arial" w:cs="Arial"/>
          <w:sz w:val="22"/>
          <w:szCs w:val="22"/>
        </w:rPr>
        <w:t>delež ekoloških živil znaša glede na število vseh artiklov živil ali celotne predvidene količine živil najmanj 15 %;</w:t>
      </w:r>
    </w:p>
    <w:p w14:paraId="0E957201" w14:textId="624B96D6" w:rsidR="006E4996" w:rsidRPr="00D939D4" w:rsidRDefault="006E4996" w:rsidP="003D1DC8">
      <w:pPr>
        <w:pStyle w:val="Pripombabesedilo"/>
        <w:ind w:left="567" w:hanging="283"/>
        <w:jc w:val="both"/>
        <w:rPr>
          <w:rFonts w:ascii="Arial" w:hAnsi="Arial" w:cs="Arial"/>
          <w:sz w:val="22"/>
          <w:szCs w:val="22"/>
        </w:rPr>
      </w:pPr>
      <w:r>
        <w:rPr>
          <w:rFonts w:ascii="Arial" w:hAnsi="Arial" w:cs="Arial"/>
          <w:sz w:val="22"/>
          <w:szCs w:val="22"/>
        </w:rPr>
        <w:t>2</w:t>
      </w:r>
      <w:r w:rsidRPr="00FB09C0">
        <w:rPr>
          <w:rFonts w:ascii="Arial" w:hAnsi="Arial" w:cs="Arial"/>
          <w:sz w:val="22"/>
          <w:szCs w:val="22"/>
        </w:rPr>
        <w:t xml:space="preserve">. delež živil, ki izpolnjujejo posamezno, več ali vse zahteve iz sheme kakovosti, zaradi česar so ta živila </w:t>
      </w:r>
      <w:proofErr w:type="spellStart"/>
      <w:r w:rsidRPr="00FB09C0">
        <w:rPr>
          <w:rFonts w:ascii="Arial" w:hAnsi="Arial" w:cs="Arial"/>
          <w:sz w:val="22"/>
          <w:szCs w:val="22"/>
        </w:rPr>
        <w:t>okoljsko</w:t>
      </w:r>
      <w:proofErr w:type="spellEnd"/>
      <w:r w:rsidRPr="00FB09C0">
        <w:rPr>
          <w:rFonts w:ascii="Arial" w:hAnsi="Arial" w:cs="Arial"/>
          <w:sz w:val="22"/>
          <w:szCs w:val="22"/>
        </w:rPr>
        <w:t xml:space="preserve"> manj obremenjujoča, znaša glede na število vseh artiklov živil ali celotne predvidene količine živil </w:t>
      </w:r>
      <w:r w:rsidRPr="00D939D4">
        <w:rPr>
          <w:rFonts w:ascii="Arial" w:hAnsi="Arial" w:cs="Arial"/>
          <w:sz w:val="22"/>
          <w:szCs w:val="22"/>
        </w:rPr>
        <w:t xml:space="preserve">najmanj </w:t>
      </w:r>
      <w:r w:rsidR="003D1DC8" w:rsidRPr="00D939D4">
        <w:rPr>
          <w:rFonts w:ascii="Arial" w:hAnsi="Arial" w:cs="Arial"/>
          <w:sz w:val="22"/>
          <w:szCs w:val="22"/>
        </w:rPr>
        <w:t>20</w:t>
      </w:r>
      <w:r w:rsidRPr="00D939D4">
        <w:rPr>
          <w:rFonts w:ascii="Arial" w:hAnsi="Arial" w:cs="Arial"/>
          <w:sz w:val="22"/>
          <w:szCs w:val="22"/>
        </w:rPr>
        <w:t xml:space="preserve"> %;</w:t>
      </w:r>
    </w:p>
    <w:p w14:paraId="16435B72" w14:textId="77777777" w:rsidR="006E4996" w:rsidRPr="004252E3" w:rsidRDefault="006E4996" w:rsidP="003D1DC8">
      <w:pPr>
        <w:pStyle w:val="Pripombabesedilo"/>
        <w:ind w:left="567" w:hanging="283"/>
        <w:jc w:val="both"/>
        <w:rPr>
          <w:rFonts w:ascii="Arial" w:hAnsi="Arial" w:cs="Arial"/>
          <w:sz w:val="22"/>
          <w:szCs w:val="22"/>
        </w:rPr>
      </w:pPr>
      <w:r w:rsidRPr="00D939D4">
        <w:rPr>
          <w:rFonts w:ascii="Arial" w:hAnsi="Arial" w:cs="Arial"/>
          <w:sz w:val="22"/>
          <w:szCs w:val="22"/>
        </w:rPr>
        <w:t>3.</w:t>
      </w:r>
      <w:r w:rsidRPr="00D939D4">
        <w:rPr>
          <w:rFonts w:ascii="Arial" w:hAnsi="Arial" w:cs="Arial"/>
          <w:sz w:val="22"/>
          <w:szCs w:val="22"/>
        </w:rPr>
        <w:tab/>
        <w:t>najmanj 35 % sadja, zelenjave in proizvodov iz</w:t>
      </w:r>
      <w:r w:rsidRPr="004252E3">
        <w:rPr>
          <w:rFonts w:ascii="Arial" w:hAnsi="Arial" w:cs="Arial"/>
          <w:sz w:val="22"/>
          <w:szCs w:val="22"/>
        </w:rPr>
        <w:t xml:space="preserve"> lova ali ribolova, ki jih ponudnik uporabi pri izvajanju gostinskih storitev, mora biti izbranih glede na letni čas;</w:t>
      </w:r>
    </w:p>
    <w:p w14:paraId="3117D80A" w14:textId="1D3E72A4" w:rsidR="006E4996" w:rsidRDefault="006E4996" w:rsidP="003D1DC8">
      <w:pPr>
        <w:widowControl w:val="0"/>
        <w:autoSpaceDE w:val="0"/>
        <w:spacing w:after="0"/>
        <w:ind w:left="567" w:hanging="283"/>
        <w:jc w:val="both"/>
        <w:rPr>
          <w:rFonts w:ascii="Arial" w:hAnsi="Arial" w:cs="Arial"/>
        </w:rPr>
      </w:pPr>
      <w:r>
        <w:rPr>
          <w:rFonts w:ascii="Arial" w:hAnsi="Arial" w:cs="Arial"/>
        </w:rPr>
        <w:t>4</w:t>
      </w:r>
      <w:r w:rsidRPr="004252E3">
        <w:rPr>
          <w:rFonts w:ascii="Arial" w:hAnsi="Arial" w:cs="Arial"/>
        </w:rPr>
        <w:t>.</w:t>
      </w:r>
      <w:r w:rsidRPr="004252E3">
        <w:rPr>
          <w:rFonts w:ascii="Arial" w:hAnsi="Arial" w:cs="Arial"/>
        </w:rPr>
        <w:tab/>
        <w:t xml:space="preserve">ponudnik mora biti tehnično in strokovno usposobljen za upoštevanje </w:t>
      </w:r>
      <w:proofErr w:type="spellStart"/>
      <w:r w:rsidRPr="004252E3">
        <w:rPr>
          <w:rFonts w:ascii="Arial" w:hAnsi="Arial" w:cs="Arial"/>
        </w:rPr>
        <w:t>okoljskih</w:t>
      </w:r>
      <w:proofErr w:type="spellEnd"/>
      <w:r w:rsidRPr="004252E3">
        <w:rPr>
          <w:rFonts w:ascii="Arial" w:hAnsi="Arial" w:cs="Arial"/>
        </w:rPr>
        <w:t xml:space="preserve"> vidikov pri izvajanju javnega naročila</w:t>
      </w:r>
      <w:r w:rsidR="007B39BF">
        <w:rPr>
          <w:rFonts w:ascii="Arial" w:hAnsi="Arial" w:cs="Arial"/>
        </w:rPr>
        <w:t>.</w:t>
      </w:r>
    </w:p>
    <w:p w14:paraId="7FC0CE46" w14:textId="77777777" w:rsidR="007B39BF" w:rsidRPr="00443EA0" w:rsidRDefault="007B39BF" w:rsidP="006E4996">
      <w:pPr>
        <w:widowControl w:val="0"/>
        <w:autoSpaceDE w:val="0"/>
        <w:spacing w:after="0"/>
        <w:jc w:val="both"/>
        <w:rPr>
          <w:rFonts w:ascii="Arial" w:hAnsi="Arial" w:cs="Arial"/>
        </w:rPr>
      </w:pPr>
    </w:p>
    <w:p w14:paraId="5F9936AB" w14:textId="77777777" w:rsidR="006E4996" w:rsidRDefault="006E4996" w:rsidP="006E4996">
      <w:pPr>
        <w:widowControl w:val="0"/>
        <w:autoSpaceDE w:val="0"/>
        <w:spacing w:after="0"/>
        <w:jc w:val="both"/>
        <w:rPr>
          <w:rFonts w:ascii="Arial" w:eastAsia="Times New Roman" w:hAnsi="Arial" w:cs="Arial"/>
          <w:color w:val="000000"/>
          <w:lang w:eastAsia="sl-SI"/>
        </w:rPr>
      </w:pPr>
      <w:r w:rsidRPr="00A04A88">
        <w:rPr>
          <w:rFonts w:ascii="Arial" w:eastAsia="Times New Roman" w:hAnsi="Arial" w:cs="Arial"/>
          <w:color w:val="000000"/>
          <w:lang w:eastAsia="sl-SI"/>
        </w:rPr>
        <w:t>Izvajalec mora vzdrževati stalno zalogo artiklov (oziroma pri hitro pokvarljivih živilih nabavo v roku 24 ur) za pripravo dietnih jedi: živila brez glutena (moka, kruh, testenine, keksi, pecivo, ), živila brez laktoze (mleko, jogurt, sir, sirni namaz,...), izdelki iz soje (mleko, tofu, kosmiči,..), izdelki iz riža (mleko, pecivo, testenine, …) in še dodatne artikle, za katere se pojavi potreba pri naročniku.</w:t>
      </w:r>
    </w:p>
    <w:p w14:paraId="1DBBF528" w14:textId="77777777" w:rsidR="00745713" w:rsidRPr="000F17B1" w:rsidRDefault="00745713" w:rsidP="000F17B1">
      <w:pPr>
        <w:spacing w:after="0"/>
        <w:rPr>
          <w:rFonts w:ascii="Arial" w:eastAsia="Times New Roman" w:hAnsi="Arial" w:cs="Arial"/>
          <w:lang w:eastAsia="sl-SI"/>
        </w:rPr>
      </w:pPr>
    </w:p>
    <w:sectPr w:rsidR="00745713" w:rsidRPr="000F17B1" w:rsidSect="002C14BF">
      <w:footerReference w:type="default" r:id="rId27"/>
      <w:footerReference w:type="first" r:id="rId28"/>
      <w:pgSz w:w="11906" w:h="16838"/>
      <w:pgMar w:top="1134" w:right="1134" w:bottom="1134" w:left="1134"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ED476" w14:textId="77777777" w:rsidR="00BD2292" w:rsidRDefault="00BD2292">
      <w:pPr>
        <w:spacing w:after="0" w:line="240" w:lineRule="auto"/>
      </w:pPr>
      <w:r>
        <w:separator/>
      </w:r>
    </w:p>
  </w:endnote>
  <w:endnote w:type="continuationSeparator" w:id="0">
    <w:p w14:paraId="1D5249C0" w14:textId="77777777" w:rsidR="00BD2292" w:rsidRDefault="00BD2292">
      <w:pPr>
        <w:spacing w:after="0" w:line="240" w:lineRule="auto"/>
      </w:pPr>
      <w:r>
        <w:continuationSeparator/>
      </w:r>
    </w:p>
  </w:endnote>
  <w:endnote w:type="continuationNotice" w:id="1">
    <w:p w14:paraId="6090C6BA" w14:textId="77777777" w:rsidR="00BD2292" w:rsidRDefault="00BD22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Yu Gothic"/>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charset w:val="00"/>
    <w:family w:val="auto"/>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gency FB">
    <w:panose1 w:val="020B0503020202020204"/>
    <w:charset w:val="00"/>
    <w:family w:val="swiss"/>
    <w:pitch w:val="variable"/>
    <w:sig w:usb0="00000003" w:usb1="00000000" w:usb2="00000000" w:usb3="00000000" w:csb0="00000001" w:csb1="00000000"/>
  </w:font>
  <w:font w:name="SL Swis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D30C8" w14:textId="77777777" w:rsidR="0025371A" w:rsidRDefault="0025371A">
    <w:pPr>
      <w:pStyle w:val="Noga"/>
      <w:jc w:val="right"/>
      <w:rPr>
        <w:b/>
        <w:noProof/>
      </w:rPr>
    </w:pPr>
  </w:p>
  <w:p w14:paraId="5D0029FE" w14:textId="76F18CF2" w:rsidR="0025371A" w:rsidRPr="00426BA0" w:rsidRDefault="0025371A" w:rsidP="00D402C7">
    <w:pPr>
      <w:pStyle w:val="Noga"/>
      <w:tabs>
        <w:tab w:val="left" w:pos="8004"/>
        <w:tab w:val="right" w:pos="9638"/>
      </w:tabs>
      <w:rPr>
        <w:rFonts w:ascii="Arial Narrow" w:hAnsi="Arial Narrow"/>
        <w:sz w:val="16"/>
        <w:szCs w:val="16"/>
      </w:rPr>
    </w:pPr>
    <w:r>
      <w:rPr>
        <w:rFonts w:ascii="Arial Narrow" w:hAnsi="Arial Narrow"/>
        <w:sz w:val="16"/>
        <w:szCs w:val="16"/>
      </w:rPr>
      <w:tab/>
    </w:r>
    <w:r>
      <w:rPr>
        <w:rFonts w:ascii="Arial Narrow" w:hAnsi="Arial Narrow"/>
        <w:sz w:val="16"/>
        <w:szCs w:val="16"/>
      </w:rPr>
      <w:tab/>
    </w:r>
    <w:r>
      <w:rPr>
        <w:rFonts w:ascii="Arial Narrow" w:hAnsi="Arial Narrow"/>
        <w:sz w:val="16"/>
        <w:szCs w:val="16"/>
      </w:rPr>
      <w:tab/>
    </w:r>
    <w:r>
      <w:rPr>
        <w:rFonts w:ascii="Arial Narrow" w:hAnsi="Arial Narrow"/>
        <w:sz w:val="16"/>
        <w:szCs w:val="16"/>
      </w:rPr>
      <w:tab/>
    </w:r>
    <w:r w:rsidRPr="00426BA0">
      <w:rPr>
        <w:rFonts w:ascii="Arial Narrow" w:hAnsi="Arial Narrow"/>
        <w:sz w:val="16"/>
        <w:szCs w:val="16"/>
      </w:rPr>
      <w:fldChar w:fldCharType="begin"/>
    </w:r>
    <w:r w:rsidRPr="00426BA0">
      <w:rPr>
        <w:rFonts w:ascii="Arial Narrow" w:hAnsi="Arial Narrow"/>
        <w:sz w:val="16"/>
        <w:szCs w:val="16"/>
      </w:rPr>
      <w:instrText>PAGE   \* MERGEFORMAT</w:instrText>
    </w:r>
    <w:r w:rsidRPr="00426BA0">
      <w:rPr>
        <w:rFonts w:ascii="Arial Narrow" w:hAnsi="Arial Narrow"/>
        <w:sz w:val="16"/>
        <w:szCs w:val="16"/>
      </w:rPr>
      <w:fldChar w:fldCharType="separate"/>
    </w:r>
    <w:r>
      <w:rPr>
        <w:rFonts w:ascii="Arial Narrow" w:hAnsi="Arial Narrow"/>
        <w:noProof/>
        <w:sz w:val="16"/>
        <w:szCs w:val="16"/>
      </w:rPr>
      <w:t>15</w:t>
    </w:r>
    <w:r w:rsidRPr="00426BA0">
      <w:rPr>
        <w:rFonts w:ascii="Arial Narrow" w:hAnsi="Arial Narrow"/>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50713" w14:textId="77777777" w:rsidR="0025371A" w:rsidRDefault="0025371A">
    <w:pPr>
      <w:pStyle w:val="Noga"/>
      <w:jc w:val="right"/>
      <w:rPr>
        <w:b/>
        <w:noProof/>
      </w:rPr>
    </w:pPr>
  </w:p>
  <w:p w14:paraId="3EBD386C" w14:textId="2C873196" w:rsidR="0025371A" w:rsidRPr="00426BA0" w:rsidRDefault="0025371A" w:rsidP="00D402C7">
    <w:pPr>
      <w:pStyle w:val="Noga"/>
      <w:tabs>
        <w:tab w:val="left" w:pos="8004"/>
        <w:tab w:val="right" w:pos="9638"/>
      </w:tabs>
      <w:rPr>
        <w:rFonts w:ascii="Arial Narrow" w:hAnsi="Arial Narrow"/>
        <w:sz w:val="16"/>
        <w:szCs w:val="16"/>
      </w:rPr>
    </w:pPr>
    <w:r>
      <w:rPr>
        <w:rFonts w:ascii="Arial Narrow" w:hAnsi="Arial Narrow"/>
        <w:sz w:val="16"/>
        <w:szCs w:val="16"/>
      </w:rPr>
      <w:tab/>
    </w:r>
    <w:r>
      <w:rPr>
        <w:rFonts w:ascii="Arial Narrow" w:hAnsi="Arial Narrow"/>
        <w:sz w:val="16"/>
        <w:szCs w:val="16"/>
      </w:rPr>
      <w:tab/>
    </w:r>
    <w:r>
      <w:rPr>
        <w:rFonts w:ascii="Arial Narrow" w:hAnsi="Arial Narrow"/>
        <w:sz w:val="16"/>
        <w:szCs w:val="16"/>
      </w:rPr>
      <w:tab/>
    </w:r>
    <w:r>
      <w:rPr>
        <w:rFonts w:ascii="Arial Narrow" w:hAnsi="Arial Narrow"/>
        <w:sz w:val="16"/>
        <w:szCs w:val="16"/>
      </w:rPr>
      <w:tab/>
    </w:r>
    <w:r w:rsidRPr="00426BA0">
      <w:rPr>
        <w:rFonts w:ascii="Arial Narrow" w:hAnsi="Arial Narrow"/>
        <w:sz w:val="16"/>
        <w:szCs w:val="16"/>
      </w:rPr>
      <w:fldChar w:fldCharType="begin"/>
    </w:r>
    <w:r w:rsidRPr="00426BA0">
      <w:rPr>
        <w:rFonts w:ascii="Arial Narrow" w:hAnsi="Arial Narrow"/>
        <w:sz w:val="16"/>
        <w:szCs w:val="16"/>
      </w:rPr>
      <w:instrText>PAGE   \* MERGEFORMAT</w:instrText>
    </w:r>
    <w:r w:rsidRPr="00426BA0">
      <w:rPr>
        <w:rFonts w:ascii="Arial Narrow" w:hAnsi="Arial Narrow"/>
        <w:sz w:val="16"/>
        <w:szCs w:val="16"/>
      </w:rPr>
      <w:fldChar w:fldCharType="separate"/>
    </w:r>
    <w:r>
      <w:rPr>
        <w:rFonts w:ascii="Arial Narrow" w:hAnsi="Arial Narrow"/>
        <w:noProof/>
        <w:sz w:val="16"/>
        <w:szCs w:val="16"/>
      </w:rPr>
      <w:t>15</w:t>
    </w:r>
    <w:r w:rsidRPr="00426BA0">
      <w:rPr>
        <w:rFonts w:ascii="Arial Narrow" w:hAnsi="Arial Narrow"/>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F9E98" w14:textId="77777777" w:rsidR="0025371A" w:rsidRDefault="0025371A" w:rsidP="009F271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14:paraId="1F83D48F" w14:textId="77777777" w:rsidR="0025371A" w:rsidRDefault="0025371A">
    <w:pPr>
      <w:pStyle w:val="Nog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26058" w14:textId="7EAAD398" w:rsidR="0025371A" w:rsidRPr="00D901B7" w:rsidRDefault="0025371A" w:rsidP="009F2714">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42</w:t>
    </w:r>
    <w:r w:rsidRPr="00D901B7">
      <w:rPr>
        <w:rStyle w:val="tevilkastrani"/>
        <w:rFonts w:ascii="Arial Narrow" w:hAnsi="Arial Narrow"/>
        <w:sz w:val="16"/>
        <w:szCs w:val="16"/>
      </w:rPr>
      <w:fldChar w:fldCharType="end"/>
    </w:r>
  </w:p>
  <w:p w14:paraId="6FB6EE3A" w14:textId="77777777" w:rsidR="0025371A" w:rsidRPr="00F23C45" w:rsidRDefault="0025371A" w:rsidP="0090767B">
    <w:pPr>
      <w:pStyle w:val="Noga"/>
      <w:ind w:right="360"/>
      <w:rPr>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B5B06" w14:textId="3F206BBA" w:rsidR="0025371A" w:rsidRPr="005F43A4" w:rsidRDefault="0025371A" w:rsidP="005F43A4">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39</w:t>
    </w:r>
    <w:r w:rsidRPr="00397E6D">
      <w:rPr>
        <w:rFonts w:ascii="Arial Narrow" w:hAnsi="Arial Narrow"/>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1B6A6" w14:textId="77777777" w:rsidR="0025371A" w:rsidRDefault="0025371A">
    <w:pPr>
      <w:pStyle w:val="Noga"/>
      <w:ind w:right="360"/>
      <w:rPr>
        <w:sz w:val="16"/>
        <w:szCs w:val="16"/>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E5EF2" w14:textId="77777777" w:rsidR="0025371A" w:rsidRDefault="0025371A">
    <w:pPr>
      <w:pStyle w:val="Noga"/>
      <w:jc w:val="right"/>
    </w:pPr>
    <w:r>
      <w:rPr>
        <w:rFonts w:cs="Arial Narrow"/>
        <w:sz w:val="16"/>
        <w:szCs w:val="16"/>
      </w:rPr>
      <w:fldChar w:fldCharType="begin"/>
    </w:r>
    <w:r>
      <w:rPr>
        <w:rFonts w:cs="Arial Narrow"/>
        <w:sz w:val="16"/>
        <w:szCs w:val="16"/>
      </w:rPr>
      <w:instrText xml:space="preserve"> PAGE </w:instrText>
    </w:r>
    <w:r>
      <w:rPr>
        <w:rFonts w:cs="Arial Narrow"/>
        <w:sz w:val="16"/>
        <w:szCs w:val="16"/>
      </w:rPr>
      <w:fldChar w:fldCharType="separate"/>
    </w:r>
    <w:r>
      <w:rPr>
        <w:rFonts w:cs="Arial Narrow"/>
        <w:noProof/>
        <w:sz w:val="16"/>
        <w:szCs w:val="16"/>
      </w:rPr>
      <w:t>1</w:t>
    </w:r>
    <w:r>
      <w:rPr>
        <w:rFonts w:cs="Arial Narrow"/>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48596" w14:textId="77777777" w:rsidR="00BD2292" w:rsidRDefault="00BD2292">
      <w:pPr>
        <w:spacing w:after="0" w:line="240" w:lineRule="auto"/>
      </w:pPr>
      <w:r>
        <w:separator/>
      </w:r>
    </w:p>
  </w:footnote>
  <w:footnote w:type="continuationSeparator" w:id="0">
    <w:p w14:paraId="7B9A3310" w14:textId="77777777" w:rsidR="00BD2292" w:rsidRDefault="00BD2292">
      <w:pPr>
        <w:spacing w:after="0" w:line="240" w:lineRule="auto"/>
      </w:pPr>
      <w:r>
        <w:continuationSeparator/>
      </w:r>
    </w:p>
  </w:footnote>
  <w:footnote w:type="continuationNotice" w:id="1">
    <w:p w14:paraId="2712C057" w14:textId="77777777" w:rsidR="00BD2292" w:rsidRDefault="00BD22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A03FA" w14:textId="2F053C93" w:rsidR="0025371A" w:rsidRDefault="0025371A">
    <w:pPr>
      <w:pStyle w:val="Glava"/>
    </w:pPr>
  </w:p>
  <w:p w14:paraId="6D0689DF" w14:textId="1AD6495D" w:rsidR="0025371A" w:rsidRDefault="00382462">
    <w:pPr>
      <w:pStyle w:val="Glava"/>
    </w:pPr>
    <w:r>
      <w:rPr>
        <w:noProof/>
      </w:rPr>
      <w:drawing>
        <wp:inline distT="0" distB="0" distL="0" distR="0" wp14:anchorId="3F6D3531" wp14:editId="6B5AF0D7">
          <wp:extent cx="2143125" cy="923925"/>
          <wp:effectExtent l="0" t="0" r="9525" b="9525"/>
          <wp:docPr id="167591631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43125" cy="923925"/>
                  </a:xfrm>
                  <a:prstGeom prst="rect">
                    <a:avLst/>
                  </a:prstGeom>
                  <a:noFill/>
                  <a:ln>
                    <a:noFill/>
                  </a:ln>
                </pic:spPr>
              </pic:pic>
            </a:graphicData>
          </a:graphic>
        </wp:inline>
      </w:drawing>
    </w:r>
  </w:p>
  <w:p w14:paraId="5B47542D" w14:textId="77777777" w:rsidR="0025371A" w:rsidRDefault="0025371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A32BB" w14:textId="77777777" w:rsidR="0025371A" w:rsidRPr="006D6618" w:rsidRDefault="0025371A" w:rsidP="006D661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F4F98" w14:textId="77777777" w:rsidR="0025371A" w:rsidRDefault="0025371A">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95D3544" w14:textId="77777777" w:rsidR="0025371A" w:rsidRDefault="0025371A">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1" w15:restartNumberingAfterBreak="0">
    <w:nsid w:val="0000000C"/>
    <w:multiLevelType w:val="singleLevel"/>
    <w:tmpl w:val="0000000C"/>
    <w:name w:val="WW8Num12"/>
    <w:lvl w:ilvl="0">
      <w:start w:val="4"/>
      <w:numFmt w:val="bullet"/>
      <w:lvlText w:val="-"/>
      <w:lvlJc w:val="left"/>
      <w:pPr>
        <w:tabs>
          <w:tab w:val="num" w:pos="360"/>
        </w:tabs>
        <w:ind w:left="360" w:hanging="360"/>
      </w:pPr>
      <w:rPr>
        <w:rFonts w:ascii="Liberation Serif" w:hAnsi="Liberation Serif" w:cs="Arial" w:hint="default"/>
        <w:color w:val="000000"/>
        <w:lang w:val="en-US" w:eastAsia="sl-SI"/>
      </w:rPr>
    </w:lvl>
  </w:abstractNum>
  <w:abstractNum w:abstractNumId="2" w15:restartNumberingAfterBreak="0">
    <w:nsid w:val="0000000D"/>
    <w:multiLevelType w:val="singleLevel"/>
    <w:tmpl w:val="0000000D"/>
    <w:name w:val="WW8Num13"/>
    <w:lvl w:ilvl="0">
      <w:numFmt w:val="bullet"/>
      <w:lvlText w:val=""/>
      <w:lvlJc w:val="left"/>
      <w:pPr>
        <w:tabs>
          <w:tab w:val="num" w:pos="0"/>
        </w:tabs>
        <w:ind w:left="0" w:firstLine="0"/>
      </w:pPr>
      <w:rPr>
        <w:rFonts w:ascii="Symbol" w:hAnsi="Symbol"/>
      </w:rPr>
    </w:lvl>
  </w:abstractNum>
  <w:abstractNum w:abstractNumId="3" w15:restartNumberingAfterBreak="0">
    <w:nsid w:val="07A275FE"/>
    <w:multiLevelType w:val="hybridMultilevel"/>
    <w:tmpl w:val="E7BA60CE"/>
    <w:lvl w:ilvl="0" w:tplc="52DAE49A">
      <w:numFmt w:val="bullet"/>
      <w:lvlText w:val="-"/>
      <w:lvlJc w:val="left"/>
      <w:pPr>
        <w:ind w:left="1776" w:hanging="360"/>
      </w:pPr>
      <w:rPr>
        <w:rFonts w:ascii="Calibri" w:eastAsia="Calibri" w:hAnsi="Calibri" w:cs="Calibri"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4"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5" w15:restartNumberingAfterBreak="0">
    <w:nsid w:val="0AA46277"/>
    <w:multiLevelType w:val="hybridMultilevel"/>
    <w:tmpl w:val="8AEAB08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A25C81"/>
    <w:multiLevelType w:val="hybridMultilevel"/>
    <w:tmpl w:val="50DEEE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540828"/>
    <w:multiLevelType w:val="hybridMultilevel"/>
    <w:tmpl w:val="4302E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E2479A"/>
    <w:multiLevelType w:val="hybridMultilevel"/>
    <w:tmpl w:val="B93CC178"/>
    <w:lvl w:ilvl="0" w:tplc="0424000F">
      <w:start w:val="1"/>
      <w:numFmt w:val="decimal"/>
      <w:lvlText w:val="%1."/>
      <w:lvlJc w:val="left"/>
      <w:pPr>
        <w:ind w:left="1080" w:hanging="360"/>
      </w:pPr>
    </w:lvl>
    <w:lvl w:ilvl="1" w:tplc="D03AF126">
      <w:numFmt w:val="bullet"/>
      <w:lvlText w:val="–"/>
      <w:lvlJc w:val="left"/>
      <w:pPr>
        <w:ind w:left="1800" w:hanging="360"/>
      </w:pPr>
      <w:rPr>
        <w:rFonts w:ascii="Times New Roman" w:eastAsia="Times New Roman" w:hAnsi="Times New Roman" w:cs="Times New Roman"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3A85316"/>
    <w:multiLevelType w:val="hybridMultilevel"/>
    <w:tmpl w:val="81D09A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ED77B9"/>
    <w:multiLevelType w:val="hybridMultilevel"/>
    <w:tmpl w:val="94B6A100"/>
    <w:lvl w:ilvl="0" w:tplc="07B4FA22">
      <w:start w:val="1"/>
      <w:numFmt w:val="bullet"/>
      <w:lvlText w:val=""/>
      <w:lvlJc w:val="left"/>
      <w:pPr>
        <w:ind w:left="720" w:hanging="360"/>
      </w:pPr>
      <w:rPr>
        <w:rFonts w:ascii="Symbol" w:hAnsi="Symbol" w:cs="Symbol" w:hint="default"/>
        <w:sz w:val="18"/>
        <w:szCs w:val="18"/>
      </w:rPr>
    </w:lvl>
    <w:lvl w:ilvl="1" w:tplc="A6EC3886">
      <w:start w:val="1"/>
      <w:numFmt w:val="bullet"/>
      <w:lvlText w:val="o"/>
      <w:lvlJc w:val="left"/>
      <w:pPr>
        <w:ind w:left="1440" w:hanging="360"/>
      </w:pPr>
      <w:rPr>
        <w:rFonts w:ascii="Courier New" w:hAnsi="Courier New" w:cs="Courier New" w:hint="default"/>
      </w:rPr>
    </w:lvl>
    <w:lvl w:ilvl="2" w:tplc="EC30889A">
      <w:start w:val="1"/>
      <w:numFmt w:val="bullet"/>
      <w:lvlText w:val=""/>
      <w:lvlJc w:val="left"/>
      <w:pPr>
        <w:ind w:left="2160" w:hanging="360"/>
      </w:pPr>
      <w:rPr>
        <w:rFonts w:ascii="Wingdings" w:hAnsi="Wingdings" w:cs="Wingdings" w:hint="default"/>
      </w:rPr>
    </w:lvl>
    <w:lvl w:ilvl="3" w:tplc="2612CBF0">
      <w:start w:val="1"/>
      <w:numFmt w:val="bullet"/>
      <w:lvlText w:val=""/>
      <w:lvlJc w:val="left"/>
      <w:pPr>
        <w:ind w:left="2880" w:hanging="360"/>
      </w:pPr>
      <w:rPr>
        <w:rFonts w:ascii="Symbol" w:hAnsi="Symbol" w:cs="Symbol" w:hint="default"/>
      </w:rPr>
    </w:lvl>
    <w:lvl w:ilvl="4" w:tplc="69205602">
      <w:start w:val="1"/>
      <w:numFmt w:val="bullet"/>
      <w:lvlText w:val="o"/>
      <w:lvlJc w:val="left"/>
      <w:pPr>
        <w:ind w:left="3600" w:hanging="360"/>
      </w:pPr>
      <w:rPr>
        <w:rFonts w:ascii="Courier New" w:hAnsi="Courier New" w:cs="Courier New" w:hint="default"/>
      </w:rPr>
    </w:lvl>
    <w:lvl w:ilvl="5" w:tplc="03927BD4">
      <w:start w:val="1"/>
      <w:numFmt w:val="bullet"/>
      <w:lvlText w:val=""/>
      <w:lvlJc w:val="left"/>
      <w:pPr>
        <w:ind w:left="4320" w:hanging="360"/>
      </w:pPr>
      <w:rPr>
        <w:rFonts w:ascii="Wingdings" w:hAnsi="Wingdings" w:cs="Wingdings" w:hint="default"/>
      </w:rPr>
    </w:lvl>
    <w:lvl w:ilvl="6" w:tplc="18606118">
      <w:start w:val="1"/>
      <w:numFmt w:val="bullet"/>
      <w:lvlText w:val=""/>
      <w:lvlJc w:val="left"/>
      <w:pPr>
        <w:ind w:left="5040" w:hanging="360"/>
      </w:pPr>
      <w:rPr>
        <w:rFonts w:ascii="Symbol" w:hAnsi="Symbol" w:cs="Symbol" w:hint="default"/>
      </w:rPr>
    </w:lvl>
    <w:lvl w:ilvl="7" w:tplc="4E6C1280">
      <w:start w:val="1"/>
      <w:numFmt w:val="bullet"/>
      <w:lvlText w:val="o"/>
      <w:lvlJc w:val="left"/>
      <w:pPr>
        <w:ind w:left="5760" w:hanging="360"/>
      </w:pPr>
      <w:rPr>
        <w:rFonts w:ascii="Courier New" w:hAnsi="Courier New" w:cs="Courier New" w:hint="default"/>
      </w:rPr>
    </w:lvl>
    <w:lvl w:ilvl="8" w:tplc="34F28C18">
      <w:start w:val="1"/>
      <w:numFmt w:val="bullet"/>
      <w:lvlText w:val=""/>
      <w:lvlJc w:val="left"/>
      <w:pPr>
        <w:ind w:left="6480" w:hanging="360"/>
      </w:pPr>
      <w:rPr>
        <w:rFonts w:ascii="Wingdings" w:hAnsi="Wingdings" w:cs="Wingdings" w:hint="default"/>
      </w:rPr>
    </w:lvl>
  </w:abstractNum>
  <w:abstractNum w:abstractNumId="12" w15:restartNumberingAfterBreak="0">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F96C84"/>
    <w:multiLevelType w:val="hybridMultilevel"/>
    <w:tmpl w:val="074C4F68"/>
    <w:lvl w:ilvl="0" w:tplc="FFFFFFFF">
      <w:start w:val="1"/>
      <w:numFmt w:val="decimal"/>
      <w:lvlText w:val="%1."/>
      <w:lvlJc w:val="left"/>
      <w:pPr>
        <w:ind w:left="1080" w:hanging="360"/>
      </w:pPr>
    </w:lvl>
    <w:lvl w:ilvl="1" w:tplc="04240001">
      <w:start w:val="1"/>
      <w:numFmt w:val="bullet"/>
      <w:lvlText w:val=""/>
      <w:lvlJc w:val="left"/>
      <w:pPr>
        <w:ind w:left="360"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1B3274EE"/>
    <w:multiLevelType w:val="multilevel"/>
    <w:tmpl w:val="2292BAAE"/>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AE6E7F"/>
    <w:multiLevelType w:val="hybridMultilevel"/>
    <w:tmpl w:val="86862C7A"/>
    <w:lvl w:ilvl="0" w:tplc="04240001">
      <w:start w:val="1"/>
      <w:numFmt w:val="bullet"/>
      <w:lvlText w:val=""/>
      <w:lvlJc w:val="left"/>
      <w:pPr>
        <w:ind w:left="1776" w:hanging="360"/>
      </w:pPr>
      <w:rPr>
        <w:rFonts w:ascii="Symbol" w:hAnsi="Symbol" w:hint="default"/>
      </w:rPr>
    </w:lvl>
    <w:lvl w:ilvl="1" w:tplc="04240003">
      <w:start w:val="1"/>
      <w:numFmt w:val="bullet"/>
      <w:lvlText w:val="o"/>
      <w:lvlJc w:val="left"/>
      <w:pPr>
        <w:ind w:left="2496" w:hanging="360"/>
      </w:pPr>
      <w:rPr>
        <w:rFonts w:ascii="Courier New" w:hAnsi="Courier New" w:cs="Courier New" w:hint="default"/>
      </w:rPr>
    </w:lvl>
    <w:lvl w:ilvl="2" w:tplc="04240005">
      <w:start w:val="1"/>
      <w:numFmt w:val="bullet"/>
      <w:lvlText w:val=""/>
      <w:lvlJc w:val="left"/>
      <w:pPr>
        <w:ind w:left="3216" w:hanging="360"/>
      </w:pPr>
      <w:rPr>
        <w:rFonts w:ascii="Wingdings" w:hAnsi="Wingdings" w:hint="default"/>
      </w:rPr>
    </w:lvl>
    <w:lvl w:ilvl="3" w:tplc="04240001">
      <w:start w:val="1"/>
      <w:numFmt w:val="bullet"/>
      <w:lvlText w:val=""/>
      <w:lvlJc w:val="left"/>
      <w:pPr>
        <w:ind w:left="3936" w:hanging="360"/>
      </w:pPr>
      <w:rPr>
        <w:rFonts w:ascii="Symbol" w:hAnsi="Symbol" w:hint="default"/>
      </w:rPr>
    </w:lvl>
    <w:lvl w:ilvl="4" w:tplc="04240003">
      <w:start w:val="1"/>
      <w:numFmt w:val="bullet"/>
      <w:lvlText w:val="o"/>
      <w:lvlJc w:val="left"/>
      <w:pPr>
        <w:ind w:left="4656" w:hanging="360"/>
      </w:pPr>
      <w:rPr>
        <w:rFonts w:ascii="Courier New" w:hAnsi="Courier New" w:cs="Courier New" w:hint="default"/>
      </w:rPr>
    </w:lvl>
    <w:lvl w:ilvl="5" w:tplc="04240005">
      <w:start w:val="1"/>
      <w:numFmt w:val="bullet"/>
      <w:lvlText w:val=""/>
      <w:lvlJc w:val="left"/>
      <w:pPr>
        <w:ind w:left="5376" w:hanging="360"/>
      </w:pPr>
      <w:rPr>
        <w:rFonts w:ascii="Wingdings" w:hAnsi="Wingdings" w:hint="default"/>
      </w:rPr>
    </w:lvl>
    <w:lvl w:ilvl="6" w:tplc="04240001">
      <w:start w:val="1"/>
      <w:numFmt w:val="bullet"/>
      <w:lvlText w:val=""/>
      <w:lvlJc w:val="left"/>
      <w:pPr>
        <w:ind w:left="6096" w:hanging="360"/>
      </w:pPr>
      <w:rPr>
        <w:rFonts w:ascii="Symbol" w:hAnsi="Symbol" w:hint="default"/>
      </w:rPr>
    </w:lvl>
    <w:lvl w:ilvl="7" w:tplc="04240003">
      <w:start w:val="1"/>
      <w:numFmt w:val="bullet"/>
      <w:lvlText w:val="o"/>
      <w:lvlJc w:val="left"/>
      <w:pPr>
        <w:ind w:left="6816" w:hanging="360"/>
      </w:pPr>
      <w:rPr>
        <w:rFonts w:ascii="Courier New" w:hAnsi="Courier New" w:cs="Courier New" w:hint="default"/>
      </w:rPr>
    </w:lvl>
    <w:lvl w:ilvl="8" w:tplc="04240005">
      <w:start w:val="1"/>
      <w:numFmt w:val="bullet"/>
      <w:lvlText w:val=""/>
      <w:lvlJc w:val="left"/>
      <w:pPr>
        <w:ind w:left="7536" w:hanging="360"/>
      </w:pPr>
      <w:rPr>
        <w:rFonts w:ascii="Wingdings" w:hAnsi="Wingdings" w:hint="default"/>
      </w:rPr>
    </w:lvl>
  </w:abstractNum>
  <w:abstractNum w:abstractNumId="16" w15:restartNumberingAfterBreak="0">
    <w:nsid w:val="28A1643A"/>
    <w:multiLevelType w:val="hybridMultilevel"/>
    <w:tmpl w:val="5A4684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909005E"/>
    <w:multiLevelType w:val="hybridMultilevel"/>
    <w:tmpl w:val="CDA85B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4248AC"/>
    <w:multiLevelType w:val="hybridMultilevel"/>
    <w:tmpl w:val="7F28C3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817E33"/>
    <w:multiLevelType w:val="hybridMultilevel"/>
    <w:tmpl w:val="772405EA"/>
    <w:lvl w:ilvl="0" w:tplc="1230293E">
      <w:start w:val="1"/>
      <w:numFmt w:val="decimal"/>
      <w:lvlText w:val="%1."/>
      <w:lvlJc w:val="left"/>
      <w:pPr>
        <w:ind w:left="397" w:hanging="397"/>
      </w:pPr>
      <w:rPr>
        <w:rFonts w:hint="default"/>
      </w:rPr>
    </w:lvl>
    <w:lvl w:ilvl="1" w:tplc="E59C456A">
      <w:numFmt w:val="bullet"/>
      <w:lvlText w:val="—"/>
      <w:lvlJc w:val="left"/>
      <w:pPr>
        <w:ind w:left="1440" w:hanging="360"/>
      </w:pPr>
      <w:rPr>
        <w:rFonts w:ascii="Arial Narrow" w:eastAsia="Calibri" w:hAnsi="Arial Narrow"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3224F68"/>
    <w:multiLevelType w:val="multilevel"/>
    <w:tmpl w:val="0AD27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B87C89"/>
    <w:multiLevelType w:val="multilevel"/>
    <w:tmpl w:val="51EE9DFA"/>
    <w:lvl w:ilvl="0">
      <w:numFmt w:val="bullet"/>
      <w:lvlText w:val="-"/>
      <w:lvlJc w:val="left"/>
      <w:pPr>
        <w:tabs>
          <w:tab w:val="num" w:pos="720"/>
        </w:tabs>
        <w:ind w:left="720" w:hanging="360"/>
      </w:pPr>
      <w:rPr>
        <w:rFonts w:ascii="Garamond" w:eastAsia="Calibri"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24" w15:restartNumberingAfterBreak="0">
    <w:nsid w:val="424F1D98"/>
    <w:multiLevelType w:val="hybridMultilevel"/>
    <w:tmpl w:val="5A468406"/>
    <w:lvl w:ilvl="0" w:tplc="8292C2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1E0601"/>
    <w:multiLevelType w:val="hybridMultilevel"/>
    <w:tmpl w:val="C422E3D8"/>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D9100C9"/>
    <w:multiLevelType w:val="hybridMultilevel"/>
    <w:tmpl w:val="02CA6B5E"/>
    <w:lvl w:ilvl="0" w:tplc="52DAE49A">
      <w:numFmt w:val="bullet"/>
      <w:lvlText w:val="-"/>
      <w:lvlJc w:val="left"/>
      <w:pPr>
        <w:ind w:left="1069" w:hanging="360"/>
      </w:pPr>
      <w:rPr>
        <w:rFonts w:ascii="Calibri" w:eastAsia="Calibri" w:hAnsi="Calibri" w:cs="Calibri" w:hint="default"/>
      </w:rPr>
    </w:lvl>
    <w:lvl w:ilvl="1" w:tplc="5CA6D3DC">
      <w:numFmt w:val="bullet"/>
      <w:lvlText w:val="–"/>
      <w:lvlJc w:val="left"/>
      <w:pPr>
        <w:ind w:left="1789" w:hanging="360"/>
      </w:pPr>
      <w:rPr>
        <w:rFonts w:ascii="Calibri" w:eastAsia="Times New Roman" w:hAnsi="Calibri" w:cs="Calibr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50546C98"/>
    <w:multiLevelType w:val="hybridMultilevel"/>
    <w:tmpl w:val="986CE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EF31F4"/>
    <w:multiLevelType w:val="hybridMultilevel"/>
    <w:tmpl w:val="52001DA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10041AC"/>
    <w:multiLevelType w:val="multilevel"/>
    <w:tmpl w:val="9020B31E"/>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25A1B68"/>
    <w:multiLevelType w:val="hybridMultilevel"/>
    <w:tmpl w:val="6EE6D118"/>
    <w:lvl w:ilvl="0" w:tplc="B6881C70">
      <w:numFmt w:val="bullet"/>
      <w:lvlText w:val="-"/>
      <w:lvlJc w:val="left"/>
      <w:pPr>
        <w:tabs>
          <w:tab w:val="num" w:pos="720"/>
        </w:tabs>
        <w:ind w:left="720" w:hanging="360"/>
      </w:pPr>
      <w:rPr>
        <w:rFonts w:ascii="Arial" w:eastAsia="Calibri"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DE3895"/>
    <w:multiLevelType w:val="hybridMultilevel"/>
    <w:tmpl w:val="B47CA5AA"/>
    <w:lvl w:ilvl="0" w:tplc="90D274A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7B12F3"/>
    <w:multiLevelType w:val="hybridMultilevel"/>
    <w:tmpl w:val="8DEC3B36"/>
    <w:lvl w:ilvl="0" w:tplc="B6881C70">
      <w:numFmt w:val="bullet"/>
      <w:lvlText w:val="-"/>
      <w:lvlJc w:val="left"/>
      <w:pPr>
        <w:tabs>
          <w:tab w:val="num" w:pos="1068"/>
        </w:tabs>
        <w:ind w:left="1068" w:hanging="360"/>
      </w:pPr>
      <w:rPr>
        <w:rFonts w:ascii="Arial" w:eastAsia="Calibri" w:hAnsi="Arial" w:cs="Aria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33" w15:restartNumberingAfterBreak="0">
    <w:nsid w:val="55EF670A"/>
    <w:multiLevelType w:val="hybridMultilevel"/>
    <w:tmpl w:val="6DC215F6"/>
    <w:lvl w:ilvl="0" w:tplc="0424000F">
      <w:start w:val="1"/>
      <w:numFmt w:val="decimal"/>
      <w:lvlText w:val="%1."/>
      <w:lvlJc w:val="left"/>
      <w:pPr>
        <w:ind w:left="770" w:hanging="360"/>
      </w:pPr>
      <w:rPr>
        <w:rFonts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34"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2ECDD18">
      <w:start w:val="1"/>
      <w:numFmt w:val="bullet"/>
      <w:lvlText w:val="-"/>
      <w:lvlJc w:val="left"/>
      <w:pPr>
        <w:ind w:left="4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B48FFD6">
      <w:start w:val="1"/>
      <w:numFmt w:val="bullet"/>
      <w:lvlText w:val="-"/>
      <w:lvlJc w:val="left"/>
      <w:pPr>
        <w:ind w:left="7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0484476">
      <w:start w:val="1"/>
      <w:numFmt w:val="bullet"/>
      <w:lvlText w:val="-"/>
      <w:lvlJc w:val="left"/>
      <w:pPr>
        <w:ind w:left="9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94C352">
      <w:start w:val="1"/>
      <w:numFmt w:val="bullet"/>
      <w:lvlText w:val="-"/>
      <w:lvlJc w:val="left"/>
      <w:pPr>
        <w:ind w:left="120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0A5EF8">
      <w:start w:val="1"/>
      <w:numFmt w:val="bullet"/>
      <w:lvlText w:val="-"/>
      <w:lvlJc w:val="left"/>
      <w:pPr>
        <w:ind w:left="14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1246768">
      <w:start w:val="1"/>
      <w:numFmt w:val="bullet"/>
      <w:lvlText w:val="-"/>
      <w:lvlJc w:val="left"/>
      <w:pPr>
        <w:ind w:left="16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35885A4">
      <w:start w:val="1"/>
      <w:numFmt w:val="bullet"/>
      <w:lvlText w:val="-"/>
      <w:lvlJc w:val="left"/>
      <w:pPr>
        <w:ind w:left="19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8D48CA4">
      <w:start w:val="1"/>
      <w:numFmt w:val="bullet"/>
      <w:lvlText w:val="-"/>
      <w:lvlJc w:val="left"/>
      <w:pPr>
        <w:ind w:left="21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584C1F1D"/>
    <w:multiLevelType w:val="multilevel"/>
    <w:tmpl w:val="77DEF770"/>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AE5DD1"/>
    <w:multiLevelType w:val="hybridMultilevel"/>
    <w:tmpl w:val="64CC7716"/>
    <w:lvl w:ilvl="0" w:tplc="C28AD6DC">
      <w:numFmt w:val="bullet"/>
      <w:lvlText w:val="-"/>
      <w:lvlJc w:val="left"/>
      <w:pPr>
        <w:ind w:left="720" w:hanging="360"/>
      </w:pPr>
      <w:rPr>
        <w:rFonts w:ascii="Garamond" w:eastAsia="Calibri" w:hAnsi="Garamond" w:cs="Times New Roman" w:hint="default"/>
      </w:rPr>
    </w:lvl>
    <w:lvl w:ilvl="1" w:tplc="206C59CA">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C5A2115"/>
    <w:multiLevelType w:val="hybridMultilevel"/>
    <w:tmpl w:val="B4B40E16"/>
    <w:lvl w:ilvl="0" w:tplc="518028F6">
      <w:start w:val="1000"/>
      <w:numFmt w:val="bullet"/>
      <w:lvlText w:val="-"/>
      <w:lvlJc w:val="left"/>
      <w:pPr>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5CFE3FF0"/>
    <w:multiLevelType w:val="hybridMultilevel"/>
    <w:tmpl w:val="2D706F6E"/>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09E62B3"/>
    <w:multiLevelType w:val="multilevel"/>
    <w:tmpl w:val="922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14C6BF6"/>
    <w:multiLevelType w:val="hybridMultilevel"/>
    <w:tmpl w:val="0D62D2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55F4598"/>
    <w:multiLevelType w:val="hybridMultilevel"/>
    <w:tmpl w:val="50DEEE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44" w15:restartNumberingAfterBreak="0">
    <w:nsid w:val="6E016AE8"/>
    <w:multiLevelType w:val="multilevel"/>
    <w:tmpl w:val="2114831E"/>
    <w:styleLink w:val="Headings"/>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45" w15:restartNumberingAfterBreak="0">
    <w:nsid w:val="6FC80CA8"/>
    <w:multiLevelType w:val="hybridMultilevel"/>
    <w:tmpl w:val="5888F528"/>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0147013"/>
    <w:multiLevelType w:val="hybridMultilevel"/>
    <w:tmpl w:val="B2AC0F54"/>
    <w:lvl w:ilvl="0" w:tplc="04240001">
      <w:start w:val="1"/>
      <w:numFmt w:val="bullet"/>
      <w:lvlText w:val=""/>
      <w:lvlJc w:val="left"/>
      <w:pPr>
        <w:ind w:left="1776" w:hanging="360"/>
      </w:pPr>
      <w:rPr>
        <w:rFonts w:ascii="Symbol" w:hAnsi="Symbol" w:hint="default"/>
      </w:rPr>
    </w:lvl>
    <w:lvl w:ilvl="1" w:tplc="04240003">
      <w:start w:val="1"/>
      <w:numFmt w:val="bullet"/>
      <w:lvlText w:val="o"/>
      <w:lvlJc w:val="left"/>
      <w:pPr>
        <w:ind w:left="2496" w:hanging="360"/>
      </w:pPr>
      <w:rPr>
        <w:rFonts w:ascii="Courier New" w:hAnsi="Courier New" w:cs="Courier New" w:hint="default"/>
      </w:rPr>
    </w:lvl>
    <w:lvl w:ilvl="2" w:tplc="04240005">
      <w:start w:val="1"/>
      <w:numFmt w:val="bullet"/>
      <w:lvlText w:val=""/>
      <w:lvlJc w:val="left"/>
      <w:pPr>
        <w:ind w:left="3216" w:hanging="360"/>
      </w:pPr>
      <w:rPr>
        <w:rFonts w:ascii="Wingdings" w:hAnsi="Wingdings" w:hint="default"/>
      </w:rPr>
    </w:lvl>
    <w:lvl w:ilvl="3" w:tplc="04240001">
      <w:start w:val="1"/>
      <w:numFmt w:val="bullet"/>
      <w:lvlText w:val=""/>
      <w:lvlJc w:val="left"/>
      <w:pPr>
        <w:ind w:left="3936" w:hanging="360"/>
      </w:pPr>
      <w:rPr>
        <w:rFonts w:ascii="Symbol" w:hAnsi="Symbol" w:hint="default"/>
      </w:rPr>
    </w:lvl>
    <w:lvl w:ilvl="4" w:tplc="04240003">
      <w:start w:val="1"/>
      <w:numFmt w:val="bullet"/>
      <w:lvlText w:val="o"/>
      <w:lvlJc w:val="left"/>
      <w:pPr>
        <w:ind w:left="4656" w:hanging="360"/>
      </w:pPr>
      <w:rPr>
        <w:rFonts w:ascii="Courier New" w:hAnsi="Courier New" w:cs="Courier New" w:hint="default"/>
      </w:rPr>
    </w:lvl>
    <w:lvl w:ilvl="5" w:tplc="04240005">
      <w:start w:val="1"/>
      <w:numFmt w:val="bullet"/>
      <w:lvlText w:val=""/>
      <w:lvlJc w:val="left"/>
      <w:pPr>
        <w:ind w:left="5376" w:hanging="360"/>
      </w:pPr>
      <w:rPr>
        <w:rFonts w:ascii="Wingdings" w:hAnsi="Wingdings" w:hint="default"/>
      </w:rPr>
    </w:lvl>
    <w:lvl w:ilvl="6" w:tplc="04240001">
      <w:start w:val="1"/>
      <w:numFmt w:val="bullet"/>
      <w:lvlText w:val=""/>
      <w:lvlJc w:val="left"/>
      <w:pPr>
        <w:ind w:left="6096" w:hanging="360"/>
      </w:pPr>
      <w:rPr>
        <w:rFonts w:ascii="Symbol" w:hAnsi="Symbol" w:hint="default"/>
      </w:rPr>
    </w:lvl>
    <w:lvl w:ilvl="7" w:tplc="04240003">
      <w:start w:val="1"/>
      <w:numFmt w:val="bullet"/>
      <w:lvlText w:val="o"/>
      <w:lvlJc w:val="left"/>
      <w:pPr>
        <w:ind w:left="6816" w:hanging="360"/>
      </w:pPr>
      <w:rPr>
        <w:rFonts w:ascii="Courier New" w:hAnsi="Courier New" w:cs="Courier New" w:hint="default"/>
      </w:rPr>
    </w:lvl>
    <w:lvl w:ilvl="8" w:tplc="04240005">
      <w:start w:val="1"/>
      <w:numFmt w:val="bullet"/>
      <w:lvlText w:val=""/>
      <w:lvlJc w:val="left"/>
      <w:pPr>
        <w:ind w:left="7536" w:hanging="360"/>
      </w:pPr>
      <w:rPr>
        <w:rFonts w:ascii="Wingdings" w:hAnsi="Wingdings" w:hint="default"/>
      </w:rPr>
    </w:lvl>
  </w:abstractNum>
  <w:abstractNum w:abstractNumId="47"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1807E56"/>
    <w:multiLevelType w:val="hybridMultilevel"/>
    <w:tmpl w:val="E6C46E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58959C0"/>
    <w:multiLevelType w:val="hybridMultilevel"/>
    <w:tmpl w:val="C7C8F274"/>
    <w:lvl w:ilvl="0" w:tplc="FFFFFFFF">
      <w:numFmt w:val="bullet"/>
      <w:lvlText w:val="-"/>
      <w:lvlJc w:val="left"/>
      <w:pPr>
        <w:ind w:left="720" w:hanging="360"/>
      </w:pPr>
      <w:rPr>
        <w:rFonts w:ascii="Arial" w:eastAsia="Times New Roman" w:hAnsi="Arial" w:hint="default"/>
      </w:rPr>
    </w:lvl>
    <w:lvl w:ilvl="1" w:tplc="FFFFFFFF">
      <w:start w:val="1"/>
      <w:numFmt w:val="bullet"/>
      <w:lvlText w:val="–"/>
      <w:lvlJc w:val="left"/>
      <w:pPr>
        <w:ind w:left="1440" w:hanging="36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5E23C70"/>
    <w:multiLevelType w:val="hybridMultilevel"/>
    <w:tmpl w:val="9E9A122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6666902"/>
    <w:multiLevelType w:val="hybridMultilevel"/>
    <w:tmpl w:val="AFA6F71E"/>
    <w:lvl w:ilvl="0" w:tplc="FFFFFFFF">
      <w:start w:val="2"/>
      <w:numFmt w:val="bullet"/>
      <w:lvlText w:val="-"/>
      <w:lvlJc w:val="left"/>
      <w:pPr>
        <w:ind w:left="360" w:hanging="360"/>
      </w:pPr>
      <w:rPr>
        <w:rFonts w:ascii="Agency FB" w:hAnsi="Agency FB"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79E35ACF"/>
    <w:multiLevelType w:val="hybridMultilevel"/>
    <w:tmpl w:val="FD28A0A2"/>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F192C58"/>
    <w:multiLevelType w:val="hybridMultilevel"/>
    <w:tmpl w:val="C9101FF2"/>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num w:numId="1" w16cid:durableId="1722753951">
    <w:abstractNumId w:val="19"/>
  </w:num>
  <w:num w:numId="2" w16cid:durableId="1992979541">
    <w:abstractNumId w:val="25"/>
  </w:num>
  <w:num w:numId="3" w16cid:durableId="781269176">
    <w:abstractNumId w:val="51"/>
  </w:num>
  <w:num w:numId="4" w16cid:durableId="1331178635">
    <w:abstractNumId w:val="5"/>
  </w:num>
  <w:num w:numId="5" w16cid:durableId="1571042881">
    <w:abstractNumId w:val="4"/>
  </w:num>
  <w:num w:numId="6" w16cid:durableId="1897277847">
    <w:abstractNumId w:val="23"/>
  </w:num>
  <w:num w:numId="7" w16cid:durableId="229468484">
    <w:abstractNumId w:val="43"/>
  </w:num>
  <w:num w:numId="8" w16cid:durableId="20979934">
    <w:abstractNumId w:val="34"/>
  </w:num>
  <w:num w:numId="9" w16cid:durableId="2096902375">
    <w:abstractNumId w:val="53"/>
  </w:num>
  <w:num w:numId="10" w16cid:durableId="856121437">
    <w:abstractNumId w:val="7"/>
  </w:num>
  <w:num w:numId="11" w16cid:durableId="393822401">
    <w:abstractNumId w:val="9"/>
  </w:num>
  <w:num w:numId="12" w16cid:durableId="85007775">
    <w:abstractNumId w:val="22"/>
  </w:num>
  <w:num w:numId="13" w16cid:durableId="1620915801">
    <w:abstractNumId w:val="14"/>
  </w:num>
  <w:num w:numId="14" w16cid:durableId="1103957117">
    <w:abstractNumId w:val="35"/>
  </w:num>
  <w:num w:numId="15" w16cid:durableId="131870072">
    <w:abstractNumId w:val="8"/>
  </w:num>
  <w:num w:numId="16" w16cid:durableId="1159662583">
    <w:abstractNumId w:val="47"/>
  </w:num>
  <w:num w:numId="17" w16cid:durableId="1942178614">
    <w:abstractNumId w:val="12"/>
  </w:num>
  <w:num w:numId="18" w16cid:durableId="1371765358">
    <w:abstractNumId w:val="39"/>
  </w:num>
  <w:num w:numId="19" w16cid:durableId="379717474">
    <w:abstractNumId w:val="33"/>
  </w:num>
  <w:num w:numId="20" w16cid:durableId="841701674">
    <w:abstractNumId w:val="38"/>
  </w:num>
  <w:num w:numId="21" w16cid:durableId="427628201">
    <w:abstractNumId w:val="45"/>
  </w:num>
  <w:num w:numId="22" w16cid:durableId="1826319862">
    <w:abstractNumId w:val="31"/>
  </w:num>
  <w:num w:numId="23" w16cid:durableId="898521202">
    <w:abstractNumId w:val="12"/>
  </w:num>
  <w:num w:numId="24" w16cid:durableId="2007201129">
    <w:abstractNumId w:val="50"/>
  </w:num>
  <w:num w:numId="25" w16cid:durableId="193158086">
    <w:abstractNumId w:val="54"/>
  </w:num>
  <w:num w:numId="26" w16cid:durableId="2090735171">
    <w:abstractNumId w:val="26"/>
  </w:num>
  <w:num w:numId="27" w16cid:durableId="1476682153">
    <w:abstractNumId w:val="36"/>
  </w:num>
  <w:num w:numId="28" w16cid:durableId="1777943488">
    <w:abstractNumId w:val="30"/>
  </w:num>
  <w:num w:numId="29" w16cid:durableId="974219486">
    <w:abstractNumId w:val="32"/>
  </w:num>
  <w:num w:numId="30" w16cid:durableId="46270856">
    <w:abstractNumId w:val="1"/>
  </w:num>
  <w:num w:numId="31" w16cid:durableId="1750956475">
    <w:abstractNumId w:val="27"/>
  </w:num>
  <w:num w:numId="32" w16cid:durableId="1678115372">
    <w:abstractNumId w:val="11"/>
  </w:num>
  <w:num w:numId="33" w16cid:durableId="772819235">
    <w:abstractNumId w:val="52"/>
  </w:num>
  <w:num w:numId="34" w16cid:durableId="1062799938">
    <w:abstractNumId w:val="28"/>
  </w:num>
  <w:num w:numId="35" w16cid:durableId="1829445736">
    <w:abstractNumId w:val="29"/>
  </w:num>
  <w:num w:numId="36" w16cid:durableId="1964992212">
    <w:abstractNumId w:val="49"/>
  </w:num>
  <w:num w:numId="37" w16cid:durableId="431049901">
    <w:abstractNumId w:val="24"/>
  </w:num>
  <w:num w:numId="38" w16cid:durableId="1196894107">
    <w:abstractNumId w:val="10"/>
  </w:num>
  <w:num w:numId="39" w16cid:durableId="573901863">
    <w:abstractNumId w:val="3"/>
  </w:num>
  <w:num w:numId="40" w16cid:durableId="1218083095">
    <w:abstractNumId w:val="41"/>
  </w:num>
  <w:num w:numId="41" w16cid:durableId="62872151">
    <w:abstractNumId w:val="18"/>
  </w:num>
  <w:num w:numId="42" w16cid:durableId="78333285">
    <w:abstractNumId w:val="44"/>
  </w:num>
  <w:num w:numId="43" w16cid:durableId="195240063">
    <w:abstractNumId w:val="37"/>
  </w:num>
  <w:num w:numId="44" w16cid:durableId="1415586791">
    <w:abstractNumId w:val="15"/>
  </w:num>
  <w:num w:numId="45" w16cid:durableId="104160516">
    <w:abstractNumId w:val="46"/>
  </w:num>
  <w:num w:numId="46" w16cid:durableId="563217860">
    <w:abstractNumId w:val="48"/>
  </w:num>
  <w:num w:numId="47" w16cid:durableId="1798835331">
    <w:abstractNumId w:val="6"/>
  </w:num>
  <w:num w:numId="48" w16cid:durableId="1185748848">
    <w:abstractNumId w:val="16"/>
  </w:num>
  <w:num w:numId="49" w16cid:durableId="546725516">
    <w:abstractNumId w:val="17"/>
  </w:num>
  <w:num w:numId="50" w16cid:durableId="1737237379">
    <w:abstractNumId w:val="55"/>
  </w:num>
  <w:num w:numId="51" w16cid:durableId="1491023625">
    <w:abstractNumId w:val="13"/>
  </w:num>
  <w:num w:numId="52" w16cid:durableId="1045179412">
    <w:abstractNumId w:val="40"/>
  </w:num>
  <w:num w:numId="53" w16cid:durableId="248537621">
    <w:abstractNumId w:val="20"/>
  </w:num>
  <w:num w:numId="54" w16cid:durableId="1882210185">
    <w:abstractNumId w:val="21"/>
  </w:num>
  <w:num w:numId="55" w16cid:durableId="711883953">
    <w:abstractNumId w:val="4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revisionView w:inkAnnotation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714"/>
    <w:rsid w:val="00000651"/>
    <w:rsid w:val="0000069D"/>
    <w:rsid w:val="00003B32"/>
    <w:rsid w:val="00004900"/>
    <w:rsid w:val="0000703D"/>
    <w:rsid w:val="000101A5"/>
    <w:rsid w:val="00010211"/>
    <w:rsid w:val="00010391"/>
    <w:rsid w:val="00011B0E"/>
    <w:rsid w:val="000125B9"/>
    <w:rsid w:val="000136C8"/>
    <w:rsid w:val="000159DF"/>
    <w:rsid w:val="00016040"/>
    <w:rsid w:val="00017263"/>
    <w:rsid w:val="00020239"/>
    <w:rsid w:val="000218D8"/>
    <w:rsid w:val="00023926"/>
    <w:rsid w:val="00025EB4"/>
    <w:rsid w:val="00025F67"/>
    <w:rsid w:val="00026A98"/>
    <w:rsid w:val="000316CF"/>
    <w:rsid w:val="0003223C"/>
    <w:rsid w:val="0003351E"/>
    <w:rsid w:val="00034F37"/>
    <w:rsid w:val="000352C1"/>
    <w:rsid w:val="00040248"/>
    <w:rsid w:val="000415B7"/>
    <w:rsid w:val="00041A18"/>
    <w:rsid w:val="00042331"/>
    <w:rsid w:val="00042F71"/>
    <w:rsid w:val="00043071"/>
    <w:rsid w:val="00043862"/>
    <w:rsid w:val="00045A57"/>
    <w:rsid w:val="00046D4C"/>
    <w:rsid w:val="000470EB"/>
    <w:rsid w:val="00047443"/>
    <w:rsid w:val="00053B20"/>
    <w:rsid w:val="00055F3F"/>
    <w:rsid w:val="000570C8"/>
    <w:rsid w:val="000572E4"/>
    <w:rsid w:val="00057373"/>
    <w:rsid w:val="00057C98"/>
    <w:rsid w:val="0006098C"/>
    <w:rsid w:val="000617A3"/>
    <w:rsid w:val="000630C7"/>
    <w:rsid w:val="00063F80"/>
    <w:rsid w:val="00064576"/>
    <w:rsid w:val="00064E60"/>
    <w:rsid w:val="00066107"/>
    <w:rsid w:val="0007194D"/>
    <w:rsid w:val="0007225E"/>
    <w:rsid w:val="0007251B"/>
    <w:rsid w:val="0007267F"/>
    <w:rsid w:val="00074581"/>
    <w:rsid w:val="0008125D"/>
    <w:rsid w:val="000833DD"/>
    <w:rsid w:val="00083803"/>
    <w:rsid w:val="00084BC6"/>
    <w:rsid w:val="00085159"/>
    <w:rsid w:val="00086616"/>
    <w:rsid w:val="00086B60"/>
    <w:rsid w:val="000916E4"/>
    <w:rsid w:val="0009450B"/>
    <w:rsid w:val="00094C85"/>
    <w:rsid w:val="00095747"/>
    <w:rsid w:val="00096119"/>
    <w:rsid w:val="00096748"/>
    <w:rsid w:val="000A0974"/>
    <w:rsid w:val="000A0F84"/>
    <w:rsid w:val="000A29AA"/>
    <w:rsid w:val="000A2E0E"/>
    <w:rsid w:val="000A53DE"/>
    <w:rsid w:val="000A642C"/>
    <w:rsid w:val="000A7098"/>
    <w:rsid w:val="000B0B2B"/>
    <w:rsid w:val="000B134B"/>
    <w:rsid w:val="000B216A"/>
    <w:rsid w:val="000B26AC"/>
    <w:rsid w:val="000B3ACC"/>
    <w:rsid w:val="000B3C23"/>
    <w:rsid w:val="000B4A8B"/>
    <w:rsid w:val="000C0D19"/>
    <w:rsid w:val="000C152E"/>
    <w:rsid w:val="000C1814"/>
    <w:rsid w:val="000C47D6"/>
    <w:rsid w:val="000C558F"/>
    <w:rsid w:val="000D1FE5"/>
    <w:rsid w:val="000D2E19"/>
    <w:rsid w:val="000D465B"/>
    <w:rsid w:val="000D502C"/>
    <w:rsid w:val="000D6430"/>
    <w:rsid w:val="000E027A"/>
    <w:rsid w:val="000E0481"/>
    <w:rsid w:val="000E07FC"/>
    <w:rsid w:val="000E14CE"/>
    <w:rsid w:val="000E502B"/>
    <w:rsid w:val="000E6E48"/>
    <w:rsid w:val="000F1434"/>
    <w:rsid w:val="000F17B1"/>
    <w:rsid w:val="000F1AA3"/>
    <w:rsid w:val="000F288D"/>
    <w:rsid w:val="000F2EBC"/>
    <w:rsid w:val="000F2EE3"/>
    <w:rsid w:val="000F392E"/>
    <w:rsid w:val="000F47B2"/>
    <w:rsid w:val="000F53E6"/>
    <w:rsid w:val="000F6DC1"/>
    <w:rsid w:val="000F735B"/>
    <w:rsid w:val="0010126E"/>
    <w:rsid w:val="001029E6"/>
    <w:rsid w:val="00104BED"/>
    <w:rsid w:val="00110082"/>
    <w:rsid w:val="0011141D"/>
    <w:rsid w:val="00111B15"/>
    <w:rsid w:val="00111E55"/>
    <w:rsid w:val="00112F78"/>
    <w:rsid w:val="00114BC9"/>
    <w:rsid w:val="00117FBB"/>
    <w:rsid w:val="001204AB"/>
    <w:rsid w:val="0012107C"/>
    <w:rsid w:val="001217F9"/>
    <w:rsid w:val="00122FC3"/>
    <w:rsid w:val="001252F1"/>
    <w:rsid w:val="0013057F"/>
    <w:rsid w:val="0013112B"/>
    <w:rsid w:val="0013147B"/>
    <w:rsid w:val="0013191B"/>
    <w:rsid w:val="00131EB5"/>
    <w:rsid w:val="00132AA7"/>
    <w:rsid w:val="00133902"/>
    <w:rsid w:val="00133A82"/>
    <w:rsid w:val="00133E9A"/>
    <w:rsid w:val="00135358"/>
    <w:rsid w:val="00137B4A"/>
    <w:rsid w:val="00141E46"/>
    <w:rsid w:val="00145EAA"/>
    <w:rsid w:val="00146CB7"/>
    <w:rsid w:val="00150B18"/>
    <w:rsid w:val="001510FF"/>
    <w:rsid w:val="00155D0A"/>
    <w:rsid w:val="0016056A"/>
    <w:rsid w:val="001621C0"/>
    <w:rsid w:val="001630E8"/>
    <w:rsid w:val="001638C4"/>
    <w:rsid w:val="00164031"/>
    <w:rsid w:val="00164C0B"/>
    <w:rsid w:val="00173C11"/>
    <w:rsid w:val="00174FC7"/>
    <w:rsid w:val="00176F3B"/>
    <w:rsid w:val="00180D31"/>
    <w:rsid w:val="00181389"/>
    <w:rsid w:val="001819AE"/>
    <w:rsid w:val="0018615A"/>
    <w:rsid w:val="001862BC"/>
    <w:rsid w:val="001911FF"/>
    <w:rsid w:val="00191FB6"/>
    <w:rsid w:val="00192C5C"/>
    <w:rsid w:val="0019354A"/>
    <w:rsid w:val="001968E3"/>
    <w:rsid w:val="001A0617"/>
    <w:rsid w:val="001A21B7"/>
    <w:rsid w:val="001A2B41"/>
    <w:rsid w:val="001A38ED"/>
    <w:rsid w:val="001A397D"/>
    <w:rsid w:val="001A3B9E"/>
    <w:rsid w:val="001A3D1A"/>
    <w:rsid w:val="001A4501"/>
    <w:rsid w:val="001A53A1"/>
    <w:rsid w:val="001A65F8"/>
    <w:rsid w:val="001A6DCD"/>
    <w:rsid w:val="001A7FE6"/>
    <w:rsid w:val="001B1A03"/>
    <w:rsid w:val="001B2341"/>
    <w:rsid w:val="001B3416"/>
    <w:rsid w:val="001B4EBF"/>
    <w:rsid w:val="001B4EC5"/>
    <w:rsid w:val="001B53CC"/>
    <w:rsid w:val="001B578A"/>
    <w:rsid w:val="001B594A"/>
    <w:rsid w:val="001C029F"/>
    <w:rsid w:val="001C05BA"/>
    <w:rsid w:val="001C2C96"/>
    <w:rsid w:val="001C2E4B"/>
    <w:rsid w:val="001C31BE"/>
    <w:rsid w:val="001C3DC6"/>
    <w:rsid w:val="001C48C8"/>
    <w:rsid w:val="001C4C67"/>
    <w:rsid w:val="001C52D0"/>
    <w:rsid w:val="001C5B82"/>
    <w:rsid w:val="001C6204"/>
    <w:rsid w:val="001C648D"/>
    <w:rsid w:val="001D11DA"/>
    <w:rsid w:val="001D1F5B"/>
    <w:rsid w:val="001D23B2"/>
    <w:rsid w:val="001D2743"/>
    <w:rsid w:val="001D44D1"/>
    <w:rsid w:val="001E07A4"/>
    <w:rsid w:val="001E1982"/>
    <w:rsid w:val="001E1E24"/>
    <w:rsid w:val="001E22AF"/>
    <w:rsid w:val="001E2C2F"/>
    <w:rsid w:val="001E3AEE"/>
    <w:rsid w:val="001E4397"/>
    <w:rsid w:val="001E55A7"/>
    <w:rsid w:val="001E57DF"/>
    <w:rsid w:val="001E6411"/>
    <w:rsid w:val="001E69E4"/>
    <w:rsid w:val="001F1995"/>
    <w:rsid w:val="001F28A6"/>
    <w:rsid w:val="001F2D9A"/>
    <w:rsid w:val="001F3106"/>
    <w:rsid w:val="001F6C23"/>
    <w:rsid w:val="00202510"/>
    <w:rsid w:val="002026D5"/>
    <w:rsid w:val="0020306F"/>
    <w:rsid w:val="00204888"/>
    <w:rsid w:val="00206F9C"/>
    <w:rsid w:val="00207AE0"/>
    <w:rsid w:val="00212E32"/>
    <w:rsid w:val="002138A4"/>
    <w:rsid w:val="00213AF7"/>
    <w:rsid w:val="002156F5"/>
    <w:rsid w:val="0021582A"/>
    <w:rsid w:val="00216C81"/>
    <w:rsid w:val="00217627"/>
    <w:rsid w:val="0022255E"/>
    <w:rsid w:val="00222AA8"/>
    <w:rsid w:val="00222D23"/>
    <w:rsid w:val="0022394B"/>
    <w:rsid w:val="002240F8"/>
    <w:rsid w:val="00224CBA"/>
    <w:rsid w:val="00224D5F"/>
    <w:rsid w:val="00226436"/>
    <w:rsid w:val="00230D29"/>
    <w:rsid w:val="002342AD"/>
    <w:rsid w:val="002346CC"/>
    <w:rsid w:val="00234F6F"/>
    <w:rsid w:val="002357BD"/>
    <w:rsid w:val="00237BE8"/>
    <w:rsid w:val="00240005"/>
    <w:rsid w:val="002404E9"/>
    <w:rsid w:val="00240ADB"/>
    <w:rsid w:val="0024487E"/>
    <w:rsid w:val="0024512B"/>
    <w:rsid w:val="00245B10"/>
    <w:rsid w:val="0025371A"/>
    <w:rsid w:val="00254D47"/>
    <w:rsid w:val="00257AE1"/>
    <w:rsid w:val="0026011F"/>
    <w:rsid w:val="002611C9"/>
    <w:rsid w:val="0026207F"/>
    <w:rsid w:val="0026303E"/>
    <w:rsid w:val="00264CB4"/>
    <w:rsid w:val="00264FAA"/>
    <w:rsid w:val="00267D03"/>
    <w:rsid w:val="00270DD0"/>
    <w:rsid w:val="00272205"/>
    <w:rsid w:val="00276020"/>
    <w:rsid w:val="00277498"/>
    <w:rsid w:val="00277839"/>
    <w:rsid w:val="002805DD"/>
    <w:rsid w:val="00281A95"/>
    <w:rsid w:val="00283A97"/>
    <w:rsid w:val="00287B26"/>
    <w:rsid w:val="002907B8"/>
    <w:rsid w:val="00290A3E"/>
    <w:rsid w:val="00294A50"/>
    <w:rsid w:val="0029526E"/>
    <w:rsid w:val="002966BA"/>
    <w:rsid w:val="002A0FE7"/>
    <w:rsid w:val="002A327A"/>
    <w:rsid w:val="002A3A30"/>
    <w:rsid w:val="002A47E4"/>
    <w:rsid w:val="002A5A6D"/>
    <w:rsid w:val="002B0BAB"/>
    <w:rsid w:val="002B202C"/>
    <w:rsid w:val="002B2187"/>
    <w:rsid w:val="002B2618"/>
    <w:rsid w:val="002B2CC4"/>
    <w:rsid w:val="002B326C"/>
    <w:rsid w:val="002B3F2B"/>
    <w:rsid w:val="002B43D3"/>
    <w:rsid w:val="002B4653"/>
    <w:rsid w:val="002B586B"/>
    <w:rsid w:val="002B5902"/>
    <w:rsid w:val="002B66DC"/>
    <w:rsid w:val="002C0FDD"/>
    <w:rsid w:val="002C14BF"/>
    <w:rsid w:val="002C1502"/>
    <w:rsid w:val="002C2781"/>
    <w:rsid w:val="002C3EC5"/>
    <w:rsid w:val="002C4A29"/>
    <w:rsid w:val="002C50B1"/>
    <w:rsid w:val="002C7141"/>
    <w:rsid w:val="002C745B"/>
    <w:rsid w:val="002C756A"/>
    <w:rsid w:val="002D0018"/>
    <w:rsid w:val="002D4EDD"/>
    <w:rsid w:val="002D5053"/>
    <w:rsid w:val="002D58AF"/>
    <w:rsid w:val="002E0CB7"/>
    <w:rsid w:val="002E3FAC"/>
    <w:rsid w:val="002E4A4E"/>
    <w:rsid w:val="002E66B6"/>
    <w:rsid w:val="002F0BF1"/>
    <w:rsid w:val="002F2E2B"/>
    <w:rsid w:val="002F4461"/>
    <w:rsid w:val="002F55AA"/>
    <w:rsid w:val="002F6EEC"/>
    <w:rsid w:val="002F7425"/>
    <w:rsid w:val="002F75F3"/>
    <w:rsid w:val="002F7B21"/>
    <w:rsid w:val="002F7CCC"/>
    <w:rsid w:val="003003F0"/>
    <w:rsid w:val="003019A2"/>
    <w:rsid w:val="0030262F"/>
    <w:rsid w:val="00311E2B"/>
    <w:rsid w:val="00312B50"/>
    <w:rsid w:val="00313341"/>
    <w:rsid w:val="00314821"/>
    <w:rsid w:val="00314834"/>
    <w:rsid w:val="00314920"/>
    <w:rsid w:val="003154E1"/>
    <w:rsid w:val="00315CEE"/>
    <w:rsid w:val="003160D4"/>
    <w:rsid w:val="00316D78"/>
    <w:rsid w:val="00321B50"/>
    <w:rsid w:val="00321F32"/>
    <w:rsid w:val="003244A3"/>
    <w:rsid w:val="003254BB"/>
    <w:rsid w:val="00326524"/>
    <w:rsid w:val="00326763"/>
    <w:rsid w:val="003270F1"/>
    <w:rsid w:val="003308F8"/>
    <w:rsid w:val="00332D94"/>
    <w:rsid w:val="00334DA8"/>
    <w:rsid w:val="00334E50"/>
    <w:rsid w:val="0033566A"/>
    <w:rsid w:val="00336CB3"/>
    <w:rsid w:val="00341BBF"/>
    <w:rsid w:val="003451E8"/>
    <w:rsid w:val="00345467"/>
    <w:rsid w:val="0034784A"/>
    <w:rsid w:val="00350390"/>
    <w:rsid w:val="00350E04"/>
    <w:rsid w:val="00351627"/>
    <w:rsid w:val="0035163F"/>
    <w:rsid w:val="00351C9E"/>
    <w:rsid w:val="00352156"/>
    <w:rsid w:val="00352EE0"/>
    <w:rsid w:val="003552FC"/>
    <w:rsid w:val="003602AE"/>
    <w:rsid w:val="0036037F"/>
    <w:rsid w:val="00361237"/>
    <w:rsid w:val="0036285E"/>
    <w:rsid w:val="00364218"/>
    <w:rsid w:val="003651FF"/>
    <w:rsid w:val="00366590"/>
    <w:rsid w:val="0037293E"/>
    <w:rsid w:val="003736CB"/>
    <w:rsid w:val="0037690C"/>
    <w:rsid w:val="00380139"/>
    <w:rsid w:val="00380E94"/>
    <w:rsid w:val="003814FB"/>
    <w:rsid w:val="003819D0"/>
    <w:rsid w:val="00382462"/>
    <w:rsid w:val="00383CF7"/>
    <w:rsid w:val="00384F18"/>
    <w:rsid w:val="00391EFF"/>
    <w:rsid w:val="00392634"/>
    <w:rsid w:val="00394093"/>
    <w:rsid w:val="003942E1"/>
    <w:rsid w:val="00394A08"/>
    <w:rsid w:val="00395020"/>
    <w:rsid w:val="003955CF"/>
    <w:rsid w:val="003968FD"/>
    <w:rsid w:val="0039736E"/>
    <w:rsid w:val="00397E6D"/>
    <w:rsid w:val="003A11D4"/>
    <w:rsid w:val="003A2A1C"/>
    <w:rsid w:val="003A3A4B"/>
    <w:rsid w:val="003A3FBB"/>
    <w:rsid w:val="003A5CCD"/>
    <w:rsid w:val="003A61D5"/>
    <w:rsid w:val="003A753E"/>
    <w:rsid w:val="003B0B51"/>
    <w:rsid w:val="003B38DE"/>
    <w:rsid w:val="003B3ACE"/>
    <w:rsid w:val="003B42F9"/>
    <w:rsid w:val="003B491A"/>
    <w:rsid w:val="003C04E5"/>
    <w:rsid w:val="003C2E38"/>
    <w:rsid w:val="003C33F8"/>
    <w:rsid w:val="003C367B"/>
    <w:rsid w:val="003C5C22"/>
    <w:rsid w:val="003C5DEB"/>
    <w:rsid w:val="003D0635"/>
    <w:rsid w:val="003D1474"/>
    <w:rsid w:val="003D1DC8"/>
    <w:rsid w:val="003D5A21"/>
    <w:rsid w:val="003D7356"/>
    <w:rsid w:val="003D7CE2"/>
    <w:rsid w:val="003E0134"/>
    <w:rsid w:val="003E081F"/>
    <w:rsid w:val="003E0DBE"/>
    <w:rsid w:val="003E163C"/>
    <w:rsid w:val="003E27BA"/>
    <w:rsid w:val="003E2B53"/>
    <w:rsid w:val="003E4AB7"/>
    <w:rsid w:val="003F15FB"/>
    <w:rsid w:val="003F1761"/>
    <w:rsid w:val="003F2E1A"/>
    <w:rsid w:val="003F2EC4"/>
    <w:rsid w:val="003F3336"/>
    <w:rsid w:val="003F3D9A"/>
    <w:rsid w:val="003F67CA"/>
    <w:rsid w:val="003F68DD"/>
    <w:rsid w:val="003F6927"/>
    <w:rsid w:val="003F72DE"/>
    <w:rsid w:val="003F7570"/>
    <w:rsid w:val="00402AEF"/>
    <w:rsid w:val="00402DE9"/>
    <w:rsid w:val="00403DCA"/>
    <w:rsid w:val="00404E96"/>
    <w:rsid w:val="00405F6F"/>
    <w:rsid w:val="00405FB9"/>
    <w:rsid w:val="0040705D"/>
    <w:rsid w:val="0040730E"/>
    <w:rsid w:val="00407A99"/>
    <w:rsid w:val="00411145"/>
    <w:rsid w:val="00411EB7"/>
    <w:rsid w:val="00414C0C"/>
    <w:rsid w:val="00415473"/>
    <w:rsid w:val="004165C0"/>
    <w:rsid w:val="00423636"/>
    <w:rsid w:val="004236D7"/>
    <w:rsid w:val="004260E8"/>
    <w:rsid w:val="00426BA0"/>
    <w:rsid w:val="00430CD2"/>
    <w:rsid w:val="004333B7"/>
    <w:rsid w:val="00436AA9"/>
    <w:rsid w:val="0044062C"/>
    <w:rsid w:val="00440886"/>
    <w:rsid w:val="00441774"/>
    <w:rsid w:val="00445F99"/>
    <w:rsid w:val="00446B0F"/>
    <w:rsid w:val="00446D69"/>
    <w:rsid w:val="00447A7C"/>
    <w:rsid w:val="0045047C"/>
    <w:rsid w:val="0045134D"/>
    <w:rsid w:val="004519B9"/>
    <w:rsid w:val="0045307A"/>
    <w:rsid w:val="00456FF7"/>
    <w:rsid w:val="004573AA"/>
    <w:rsid w:val="00457804"/>
    <w:rsid w:val="00457922"/>
    <w:rsid w:val="00462E2B"/>
    <w:rsid w:val="00465C5A"/>
    <w:rsid w:val="0046610C"/>
    <w:rsid w:val="0046681F"/>
    <w:rsid w:val="004675D1"/>
    <w:rsid w:val="004676F2"/>
    <w:rsid w:val="004700D2"/>
    <w:rsid w:val="004704E9"/>
    <w:rsid w:val="00471A4D"/>
    <w:rsid w:val="00472F15"/>
    <w:rsid w:val="00473184"/>
    <w:rsid w:val="004767F1"/>
    <w:rsid w:val="00480AD7"/>
    <w:rsid w:val="004822C9"/>
    <w:rsid w:val="004853A7"/>
    <w:rsid w:val="00485959"/>
    <w:rsid w:val="004859AC"/>
    <w:rsid w:val="00486DEE"/>
    <w:rsid w:val="00487B07"/>
    <w:rsid w:val="00487C6B"/>
    <w:rsid w:val="00490006"/>
    <w:rsid w:val="004904DF"/>
    <w:rsid w:val="00492B48"/>
    <w:rsid w:val="00495CD6"/>
    <w:rsid w:val="00495D21"/>
    <w:rsid w:val="00497187"/>
    <w:rsid w:val="004A1B1C"/>
    <w:rsid w:val="004A23B6"/>
    <w:rsid w:val="004A30AA"/>
    <w:rsid w:val="004A3B03"/>
    <w:rsid w:val="004A4FA5"/>
    <w:rsid w:val="004A6294"/>
    <w:rsid w:val="004B1B9E"/>
    <w:rsid w:val="004B6897"/>
    <w:rsid w:val="004B70B2"/>
    <w:rsid w:val="004B770C"/>
    <w:rsid w:val="004C0CEE"/>
    <w:rsid w:val="004C0F64"/>
    <w:rsid w:val="004C1669"/>
    <w:rsid w:val="004C3738"/>
    <w:rsid w:val="004C4231"/>
    <w:rsid w:val="004C4C1D"/>
    <w:rsid w:val="004C54D5"/>
    <w:rsid w:val="004C5784"/>
    <w:rsid w:val="004C621C"/>
    <w:rsid w:val="004C6B12"/>
    <w:rsid w:val="004D1621"/>
    <w:rsid w:val="004D1BAF"/>
    <w:rsid w:val="004D1E1C"/>
    <w:rsid w:val="004D733D"/>
    <w:rsid w:val="004E18BB"/>
    <w:rsid w:val="004E2996"/>
    <w:rsid w:val="004E2B4F"/>
    <w:rsid w:val="004E2B99"/>
    <w:rsid w:val="004E33D7"/>
    <w:rsid w:val="004E3A5A"/>
    <w:rsid w:val="004E419C"/>
    <w:rsid w:val="004E47C5"/>
    <w:rsid w:val="004E6924"/>
    <w:rsid w:val="004E70FB"/>
    <w:rsid w:val="004F1744"/>
    <w:rsid w:val="004F1CC6"/>
    <w:rsid w:val="004F26F7"/>
    <w:rsid w:val="004F2989"/>
    <w:rsid w:val="004F2B3A"/>
    <w:rsid w:val="004F2D14"/>
    <w:rsid w:val="004F38D7"/>
    <w:rsid w:val="004F433A"/>
    <w:rsid w:val="004F4F45"/>
    <w:rsid w:val="004F6649"/>
    <w:rsid w:val="004F68C9"/>
    <w:rsid w:val="004F7071"/>
    <w:rsid w:val="004F799C"/>
    <w:rsid w:val="005021C6"/>
    <w:rsid w:val="00504177"/>
    <w:rsid w:val="005053DC"/>
    <w:rsid w:val="0050561B"/>
    <w:rsid w:val="005073EF"/>
    <w:rsid w:val="005108C7"/>
    <w:rsid w:val="005109D2"/>
    <w:rsid w:val="005110E1"/>
    <w:rsid w:val="005124B5"/>
    <w:rsid w:val="00512B14"/>
    <w:rsid w:val="00514E57"/>
    <w:rsid w:val="005201EC"/>
    <w:rsid w:val="005204B6"/>
    <w:rsid w:val="00520968"/>
    <w:rsid w:val="00522338"/>
    <w:rsid w:val="0052235E"/>
    <w:rsid w:val="00523123"/>
    <w:rsid w:val="005253E3"/>
    <w:rsid w:val="00526222"/>
    <w:rsid w:val="00526880"/>
    <w:rsid w:val="00526EA3"/>
    <w:rsid w:val="0053239D"/>
    <w:rsid w:val="00534A40"/>
    <w:rsid w:val="00535CBC"/>
    <w:rsid w:val="00536E04"/>
    <w:rsid w:val="0054047A"/>
    <w:rsid w:val="00540EB7"/>
    <w:rsid w:val="00540FD1"/>
    <w:rsid w:val="0054218A"/>
    <w:rsid w:val="00551367"/>
    <w:rsid w:val="00552E31"/>
    <w:rsid w:val="00553426"/>
    <w:rsid w:val="00554126"/>
    <w:rsid w:val="005547A9"/>
    <w:rsid w:val="0055586C"/>
    <w:rsid w:val="00560F72"/>
    <w:rsid w:val="00564A36"/>
    <w:rsid w:val="0057046F"/>
    <w:rsid w:val="005716E0"/>
    <w:rsid w:val="00573E5B"/>
    <w:rsid w:val="00575877"/>
    <w:rsid w:val="00577394"/>
    <w:rsid w:val="00577BC0"/>
    <w:rsid w:val="00581D13"/>
    <w:rsid w:val="00582F5E"/>
    <w:rsid w:val="00583436"/>
    <w:rsid w:val="00583AE1"/>
    <w:rsid w:val="00583E19"/>
    <w:rsid w:val="00584E21"/>
    <w:rsid w:val="0058650B"/>
    <w:rsid w:val="0058741B"/>
    <w:rsid w:val="00587917"/>
    <w:rsid w:val="00590E2D"/>
    <w:rsid w:val="00592C7A"/>
    <w:rsid w:val="00596BAE"/>
    <w:rsid w:val="00597A02"/>
    <w:rsid w:val="005A0453"/>
    <w:rsid w:val="005A1326"/>
    <w:rsid w:val="005A3E4C"/>
    <w:rsid w:val="005A43C2"/>
    <w:rsid w:val="005A4E14"/>
    <w:rsid w:val="005B0A00"/>
    <w:rsid w:val="005B0A4D"/>
    <w:rsid w:val="005B34C1"/>
    <w:rsid w:val="005B47FB"/>
    <w:rsid w:val="005B4B71"/>
    <w:rsid w:val="005B4CF8"/>
    <w:rsid w:val="005B6A29"/>
    <w:rsid w:val="005B7CBF"/>
    <w:rsid w:val="005C0572"/>
    <w:rsid w:val="005C2CFA"/>
    <w:rsid w:val="005C3170"/>
    <w:rsid w:val="005C3C17"/>
    <w:rsid w:val="005C694E"/>
    <w:rsid w:val="005C7F18"/>
    <w:rsid w:val="005D1A75"/>
    <w:rsid w:val="005D236F"/>
    <w:rsid w:val="005D29EA"/>
    <w:rsid w:val="005D483B"/>
    <w:rsid w:val="005D5C57"/>
    <w:rsid w:val="005D757D"/>
    <w:rsid w:val="005D7EDE"/>
    <w:rsid w:val="005E1B24"/>
    <w:rsid w:val="005E2B69"/>
    <w:rsid w:val="005E340A"/>
    <w:rsid w:val="005E34E0"/>
    <w:rsid w:val="005E4BA8"/>
    <w:rsid w:val="005E6B67"/>
    <w:rsid w:val="005E7FDC"/>
    <w:rsid w:val="005F0117"/>
    <w:rsid w:val="005F06E8"/>
    <w:rsid w:val="005F1BE4"/>
    <w:rsid w:val="005F1DA5"/>
    <w:rsid w:val="005F3A38"/>
    <w:rsid w:val="005F43A4"/>
    <w:rsid w:val="005F4825"/>
    <w:rsid w:val="005F6CD5"/>
    <w:rsid w:val="005F73D6"/>
    <w:rsid w:val="005F7ACC"/>
    <w:rsid w:val="00601E17"/>
    <w:rsid w:val="00605DAE"/>
    <w:rsid w:val="00606090"/>
    <w:rsid w:val="00606E31"/>
    <w:rsid w:val="00610157"/>
    <w:rsid w:val="00610EB8"/>
    <w:rsid w:val="006115EB"/>
    <w:rsid w:val="00611AF3"/>
    <w:rsid w:val="006124E2"/>
    <w:rsid w:val="00612615"/>
    <w:rsid w:val="006130D5"/>
    <w:rsid w:val="00614766"/>
    <w:rsid w:val="0061608C"/>
    <w:rsid w:val="00616449"/>
    <w:rsid w:val="00616E9C"/>
    <w:rsid w:val="00624581"/>
    <w:rsid w:val="006256A0"/>
    <w:rsid w:val="00627016"/>
    <w:rsid w:val="00627806"/>
    <w:rsid w:val="00630BEE"/>
    <w:rsid w:val="0063302A"/>
    <w:rsid w:val="00633838"/>
    <w:rsid w:val="00635760"/>
    <w:rsid w:val="006426DC"/>
    <w:rsid w:val="00647C73"/>
    <w:rsid w:val="0065435D"/>
    <w:rsid w:val="00655CE7"/>
    <w:rsid w:val="006579E2"/>
    <w:rsid w:val="0066056C"/>
    <w:rsid w:val="00665A22"/>
    <w:rsid w:val="00665B01"/>
    <w:rsid w:val="00666365"/>
    <w:rsid w:val="00666AF5"/>
    <w:rsid w:val="00666C3F"/>
    <w:rsid w:val="00667C02"/>
    <w:rsid w:val="00673C47"/>
    <w:rsid w:val="0067466E"/>
    <w:rsid w:val="00675A8C"/>
    <w:rsid w:val="006775D0"/>
    <w:rsid w:val="00681B75"/>
    <w:rsid w:val="00682DE6"/>
    <w:rsid w:val="00684C5C"/>
    <w:rsid w:val="00686502"/>
    <w:rsid w:val="00687451"/>
    <w:rsid w:val="00687604"/>
    <w:rsid w:val="00687829"/>
    <w:rsid w:val="00691314"/>
    <w:rsid w:val="006968EC"/>
    <w:rsid w:val="00696E25"/>
    <w:rsid w:val="006977FB"/>
    <w:rsid w:val="00697FA2"/>
    <w:rsid w:val="006A239D"/>
    <w:rsid w:val="006A323C"/>
    <w:rsid w:val="006A3F92"/>
    <w:rsid w:val="006A47C2"/>
    <w:rsid w:val="006A50D4"/>
    <w:rsid w:val="006A79B5"/>
    <w:rsid w:val="006B1AD9"/>
    <w:rsid w:val="006B2094"/>
    <w:rsid w:val="006B2570"/>
    <w:rsid w:val="006B36B0"/>
    <w:rsid w:val="006B3867"/>
    <w:rsid w:val="006B44C0"/>
    <w:rsid w:val="006B5E15"/>
    <w:rsid w:val="006B73DA"/>
    <w:rsid w:val="006C0207"/>
    <w:rsid w:val="006C02A6"/>
    <w:rsid w:val="006C0BFB"/>
    <w:rsid w:val="006C0F73"/>
    <w:rsid w:val="006C18A9"/>
    <w:rsid w:val="006C232B"/>
    <w:rsid w:val="006C69C7"/>
    <w:rsid w:val="006C7E78"/>
    <w:rsid w:val="006D0529"/>
    <w:rsid w:val="006D16E3"/>
    <w:rsid w:val="006D2963"/>
    <w:rsid w:val="006D2F69"/>
    <w:rsid w:val="006D49DA"/>
    <w:rsid w:val="006D6152"/>
    <w:rsid w:val="006D6523"/>
    <w:rsid w:val="006D6618"/>
    <w:rsid w:val="006D7018"/>
    <w:rsid w:val="006D720E"/>
    <w:rsid w:val="006D72E6"/>
    <w:rsid w:val="006E3D73"/>
    <w:rsid w:val="006E4996"/>
    <w:rsid w:val="006E598B"/>
    <w:rsid w:val="006F11C8"/>
    <w:rsid w:val="006F1B39"/>
    <w:rsid w:val="006F52A0"/>
    <w:rsid w:val="006F5B35"/>
    <w:rsid w:val="007033DF"/>
    <w:rsid w:val="007065DC"/>
    <w:rsid w:val="007138AF"/>
    <w:rsid w:val="00715FAD"/>
    <w:rsid w:val="007212E6"/>
    <w:rsid w:val="00721C40"/>
    <w:rsid w:val="00721CBB"/>
    <w:rsid w:val="00721EA7"/>
    <w:rsid w:val="007226D5"/>
    <w:rsid w:val="00724D12"/>
    <w:rsid w:val="00731BD3"/>
    <w:rsid w:val="00732C11"/>
    <w:rsid w:val="00733CC8"/>
    <w:rsid w:val="007368C0"/>
    <w:rsid w:val="007371AB"/>
    <w:rsid w:val="007416DF"/>
    <w:rsid w:val="00741D5A"/>
    <w:rsid w:val="0074471E"/>
    <w:rsid w:val="00745084"/>
    <w:rsid w:val="00745713"/>
    <w:rsid w:val="0074662A"/>
    <w:rsid w:val="00746A81"/>
    <w:rsid w:val="00752001"/>
    <w:rsid w:val="007528EA"/>
    <w:rsid w:val="00757398"/>
    <w:rsid w:val="00760127"/>
    <w:rsid w:val="00760F6B"/>
    <w:rsid w:val="0076287F"/>
    <w:rsid w:val="00767D9D"/>
    <w:rsid w:val="00770434"/>
    <w:rsid w:val="007720F9"/>
    <w:rsid w:val="007735E4"/>
    <w:rsid w:val="007737D9"/>
    <w:rsid w:val="00773C38"/>
    <w:rsid w:val="007833F5"/>
    <w:rsid w:val="00783CC1"/>
    <w:rsid w:val="00786153"/>
    <w:rsid w:val="007862B7"/>
    <w:rsid w:val="007869D3"/>
    <w:rsid w:val="00786A98"/>
    <w:rsid w:val="007920E5"/>
    <w:rsid w:val="00792976"/>
    <w:rsid w:val="00795517"/>
    <w:rsid w:val="00795E07"/>
    <w:rsid w:val="007A1A90"/>
    <w:rsid w:val="007A260D"/>
    <w:rsid w:val="007A26E4"/>
    <w:rsid w:val="007A2C31"/>
    <w:rsid w:val="007A31A9"/>
    <w:rsid w:val="007A6657"/>
    <w:rsid w:val="007A6B0A"/>
    <w:rsid w:val="007A6D80"/>
    <w:rsid w:val="007B0F23"/>
    <w:rsid w:val="007B1EAD"/>
    <w:rsid w:val="007B34AB"/>
    <w:rsid w:val="007B39BF"/>
    <w:rsid w:val="007B44B1"/>
    <w:rsid w:val="007B49F0"/>
    <w:rsid w:val="007B573E"/>
    <w:rsid w:val="007B5B12"/>
    <w:rsid w:val="007B617C"/>
    <w:rsid w:val="007B6ECD"/>
    <w:rsid w:val="007B70F8"/>
    <w:rsid w:val="007C1668"/>
    <w:rsid w:val="007C20E4"/>
    <w:rsid w:val="007C2879"/>
    <w:rsid w:val="007C31B0"/>
    <w:rsid w:val="007C3C62"/>
    <w:rsid w:val="007C50AE"/>
    <w:rsid w:val="007D0454"/>
    <w:rsid w:val="007D050A"/>
    <w:rsid w:val="007D2672"/>
    <w:rsid w:val="007D2B84"/>
    <w:rsid w:val="007D3443"/>
    <w:rsid w:val="007D344D"/>
    <w:rsid w:val="007D4963"/>
    <w:rsid w:val="007D49A4"/>
    <w:rsid w:val="007D56ED"/>
    <w:rsid w:val="007D6887"/>
    <w:rsid w:val="007D7A81"/>
    <w:rsid w:val="007D7CEE"/>
    <w:rsid w:val="007E04B0"/>
    <w:rsid w:val="007E1DE7"/>
    <w:rsid w:val="007E23F3"/>
    <w:rsid w:val="007E2753"/>
    <w:rsid w:val="007E378B"/>
    <w:rsid w:val="007E381F"/>
    <w:rsid w:val="007E4056"/>
    <w:rsid w:val="007E45A4"/>
    <w:rsid w:val="007E4775"/>
    <w:rsid w:val="007E4A4F"/>
    <w:rsid w:val="007E5EE1"/>
    <w:rsid w:val="007E73D5"/>
    <w:rsid w:val="007F0374"/>
    <w:rsid w:val="007F23F8"/>
    <w:rsid w:val="007F3BFD"/>
    <w:rsid w:val="007F408E"/>
    <w:rsid w:val="007F41AE"/>
    <w:rsid w:val="0080213A"/>
    <w:rsid w:val="008029FA"/>
    <w:rsid w:val="00803279"/>
    <w:rsid w:val="008048A4"/>
    <w:rsid w:val="008062E4"/>
    <w:rsid w:val="00807ABD"/>
    <w:rsid w:val="00812166"/>
    <w:rsid w:val="008121AA"/>
    <w:rsid w:val="008122D0"/>
    <w:rsid w:val="00812432"/>
    <w:rsid w:val="0081347A"/>
    <w:rsid w:val="00820068"/>
    <w:rsid w:val="00820248"/>
    <w:rsid w:val="008203B6"/>
    <w:rsid w:val="00821072"/>
    <w:rsid w:val="00821907"/>
    <w:rsid w:val="008220CC"/>
    <w:rsid w:val="00822F4E"/>
    <w:rsid w:val="00824C05"/>
    <w:rsid w:val="00824CF3"/>
    <w:rsid w:val="008276C8"/>
    <w:rsid w:val="00827CA7"/>
    <w:rsid w:val="00830C06"/>
    <w:rsid w:val="008330A0"/>
    <w:rsid w:val="008342D6"/>
    <w:rsid w:val="008364B5"/>
    <w:rsid w:val="008376DC"/>
    <w:rsid w:val="00837CF0"/>
    <w:rsid w:val="0084158C"/>
    <w:rsid w:val="00841977"/>
    <w:rsid w:val="008420B2"/>
    <w:rsid w:val="0084424E"/>
    <w:rsid w:val="00850D85"/>
    <w:rsid w:val="00853006"/>
    <w:rsid w:val="008540E0"/>
    <w:rsid w:val="0085413E"/>
    <w:rsid w:val="0085507F"/>
    <w:rsid w:val="00855348"/>
    <w:rsid w:val="00856431"/>
    <w:rsid w:val="00861E8F"/>
    <w:rsid w:val="00862458"/>
    <w:rsid w:val="0086515A"/>
    <w:rsid w:val="00865785"/>
    <w:rsid w:val="00865FD4"/>
    <w:rsid w:val="0086642B"/>
    <w:rsid w:val="00866A23"/>
    <w:rsid w:val="008700E2"/>
    <w:rsid w:val="00870EB3"/>
    <w:rsid w:val="00875388"/>
    <w:rsid w:val="00875920"/>
    <w:rsid w:val="008760EF"/>
    <w:rsid w:val="00877B7F"/>
    <w:rsid w:val="00877EFE"/>
    <w:rsid w:val="00880272"/>
    <w:rsid w:val="00882633"/>
    <w:rsid w:val="00882B6C"/>
    <w:rsid w:val="00883F6C"/>
    <w:rsid w:val="0088690A"/>
    <w:rsid w:val="008878D0"/>
    <w:rsid w:val="00887AF1"/>
    <w:rsid w:val="00887B90"/>
    <w:rsid w:val="00887BA3"/>
    <w:rsid w:val="00891547"/>
    <w:rsid w:val="00894772"/>
    <w:rsid w:val="0089651B"/>
    <w:rsid w:val="00897D5C"/>
    <w:rsid w:val="008A0FC9"/>
    <w:rsid w:val="008A1FE2"/>
    <w:rsid w:val="008A5128"/>
    <w:rsid w:val="008A5E74"/>
    <w:rsid w:val="008A638C"/>
    <w:rsid w:val="008A71D9"/>
    <w:rsid w:val="008A7488"/>
    <w:rsid w:val="008B37B2"/>
    <w:rsid w:val="008B3974"/>
    <w:rsid w:val="008B79A1"/>
    <w:rsid w:val="008B7ECA"/>
    <w:rsid w:val="008C138F"/>
    <w:rsid w:val="008C1BA6"/>
    <w:rsid w:val="008C2056"/>
    <w:rsid w:val="008C27F3"/>
    <w:rsid w:val="008C34C1"/>
    <w:rsid w:val="008C37C8"/>
    <w:rsid w:val="008C4C85"/>
    <w:rsid w:val="008C4E63"/>
    <w:rsid w:val="008C5605"/>
    <w:rsid w:val="008C5CFB"/>
    <w:rsid w:val="008C68D2"/>
    <w:rsid w:val="008C6FF9"/>
    <w:rsid w:val="008C738F"/>
    <w:rsid w:val="008C7500"/>
    <w:rsid w:val="008C76FA"/>
    <w:rsid w:val="008D199C"/>
    <w:rsid w:val="008D2A32"/>
    <w:rsid w:val="008D2E06"/>
    <w:rsid w:val="008D3D9A"/>
    <w:rsid w:val="008D5B90"/>
    <w:rsid w:val="008D64A2"/>
    <w:rsid w:val="008D7D62"/>
    <w:rsid w:val="008E128C"/>
    <w:rsid w:val="008E15A7"/>
    <w:rsid w:val="008E1D7A"/>
    <w:rsid w:val="008E51CA"/>
    <w:rsid w:val="008F2715"/>
    <w:rsid w:val="008F3188"/>
    <w:rsid w:val="008F4869"/>
    <w:rsid w:val="008F4E9A"/>
    <w:rsid w:val="008F525F"/>
    <w:rsid w:val="008F52CE"/>
    <w:rsid w:val="008F54D7"/>
    <w:rsid w:val="008F73D9"/>
    <w:rsid w:val="00900DF7"/>
    <w:rsid w:val="00901C65"/>
    <w:rsid w:val="0090287C"/>
    <w:rsid w:val="009028B8"/>
    <w:rsid w:val="00902BE3"/>
    <w:rsid w:val="0090767B"/>
    <w:rsid w:val="0091006D"/>
    <w:rsid w:val="00910803"/>
    <w:rsid w:val="00910A49"/>
    <w:rsid w:val="00911F12"/>
    <w:rsid w:val="0091319C"/>
    <w:rsid w:val="00913EEC"/>
    <w:rsid w:val="00913F2E"/>
    <w:rsid w:val="009142D4"/>
    <w:rsid w:val="0091458D"/>
    <w:rsid w:val="0091584F"/>
    <w:rsid w:val="00916348"/>
    <w:rsid w:val="00916B2A"/>
    <w:rsid w:val="00917240"/>
    <w:rsid w:val="009238E2"/>
    <w:rsid w:val="00923AC9"/>
    <w:rsid w:val="009243E0"/>
    <w:rsid w:val="009249DA"/>
    <w:rsid w:val="00926865"/>
    <w:rsid w:val="00930102"/>
    <w:rsid w:val="009307E4"/>
    <w:rsid w:val="009329E9"/>
    <w:rsid w:val="00934652"/>
    <w:rsid w:val="009347C8"/>
    <w:rsid w:val="0093594E"/>
    <w:rsid w:val="00935DDC"/>
    <w:rsid w:val="00936503"/>
    <w:rsid w:val="009401EB"/>
    <w:rsid w:val="00940E19"/>
    <w:rsid w:val="00941B78"/>
    <w:rsid w:val="00941C17"/>
    <w:rsid w:val="00943438"/>
    <w:rsid w:val="00943DD4"/>
    <w:rsid w:val="009451B6"/>
    <w:rsid w:val="00945EC5"/>
    <w:rsid w:val="00946546"/>
    <w:rsid w:val="0094714F"/>
    <w:rsid w:val="00951BE7"/>
    <w:rsid w:val="00952613"/>
    <w:rsid w:val="009530AB"/>
    <w:rsid w:val="009530FA"/>
    <w:rsid w:val="00953BA9"/>
    <w:rsid w:val="00954056"/>
    <w:rsid w:val="00954162"/>
    <w:rsid w:val="00954EB0"/>
    <w:rsid w:val="009557B6"/>
    <w:rsid w:val="009566D7"/>
    <w:rsid w:val="00961AD4"/>
    <w:rsid w:val="009629ED"/>
    <w:rsid w:val="0096514A"/>
    <w:rsid w:val="00965420"/>
    <w:rsid w:val="0096621A"/>
    <w:rsid w:val="00966D2F"/>
    <w:rsid w:val="00967CBD"/>
    <w:rsid w:val="00970768"/>
    <w:rsid w:val="00971E3D"/>
    <w:rsid w:val="009722C1"/>
    <w:rsid w:val="009722C8"/>
    <w:rsid w:val="0097313B"/>
    <w:rsid w:val="00974B60"/>
    <w:rsid w:val="00976301"/>
    <w:rsid w:val="00977DAC"/>
    <w:rsid w:val="009808FE"/>
    <w:rsid w:val="009810D1"/>
    <w:rsid w:val="009820FE"/>
    <w:rsid w:val="00985DB4"/>
    <w:rsid w:val="0098721E"/>
    <w:rsid w:val="00990833"/>
    <w:rsid w:val="0099183E"/>
    <w:rsid w:val="009934FD"/>
    <w:rsid w:val="0099360B"/>
    <w:rsid w:val="00994652"/>
    <w:rsid w:val="0099781B"/>
    <w:rsid w:val="009A11F3"/>
    <w:rsid w:val="009A460F"/>
    <w:rsid w:val="009A6305"/>
    <w:rsid w:val="009A7CBB"/>
    <w:rsid w:val="009B0250"/>
    <w:rsid w:val="009B45A8"/>
    <w:rsid w:val="009B4E7D"/>
    <w:rsid w:val="009B6525"/>
    <w:rsid w:val="009B6533"/>
    <w:rsid w:val="009B7737"/>
    <w:rsid w:val="009B7914"/>
    <w:rsid w:val="009C135C"/>
    <w:rsid w:val="009C2DB7"/>
    <w:rsid w:val="009C7844"/>
    <w:rsid w:val="009D02C9"/>
    <w:rsid w:val="009D02DF"/>
    <w:rsid w:val="009D0E58"/>
    <w:rsid w:val="009D33AB"/>
    <w:rsid w:val="009D63AA"/>
    <w:rsid w:val="009D69CB"/>
    <w:rsid w:val="009D6E87"/>
    <w:rsid w:val="009E15A0"/>
    <w:rsid w:val="009E2FCA"/>
    <w:rsid w:val="009E457B"/>
    <w:rsid w:val="009E5210"/>
    <w:rsid w:val="009E6BAE"/>
    <w:rsid w:val="009E73AB"/>
    <w:rsid w:val="009F2714"/>
    <w:rsid w:val="009F4AC9"/>
    <w:rsid w:val="009F4CCA"/>
    <w:rsid w:val="009F67E1"/>
    <w:rsid w:val="009F71A3"/>
    <w:rsid w:val="009F7C0A"/>
    <w:rsid w:val="00A00B89"/>
    <w:rsid w:val="00A01EBA"/>
    <w:rsid w:val="00A01F28"/>
    <w:rsid w:val="00A03923"/>
    <w:rsid w:val="00A044D0"/>
    <w:rsid w:val="00A05F50"/>
    <w:rsid w:val="00A077DC"/>
    <w:rsid w:val="00A10048"/>
    <w:rsid w:val="00A112FF"/>
    <w:rsid w:val="00A11930"/>
    <w:rsid w:val="00A173FC"/>
    <w:rsid w:val="00A216DF"/>
    <w:rsid w:val="00A23408"/>
    <w:rsid w:val="00A24681"/>
    <w:rsid w:val="00A24A2C"/>
    <w:rsid w:val="00A252FD"/>
    <w:rsid w:val="00A259A0"/>
    <w:rsid w:val="00A25B77"/>
    <w:rsid w:val="00A27C3A"/>
    <w:rsid w:val="00A305BE"/>
    <w:rsid w:val="00A31271"/>
    <w:rsid w:val="00A346B4"/>
    <w:rsid w:val="00A34CCB"/>
    <w:rsid w:val="00A34F02"/>
    <w:rsid w:val="00A350ED"/>
    <w:rsid w:val="00A35786"/>
    <w:rsid w:val="00A358F7"/>
    <w:rsid w:val="00A3732D"/>
    <w:rsid w:val="00A4006D"/>
    <w:rsid w:val="00A418FA"/>
    <w:rsid w:val="00A41B68"/>
    <w:rsid w:val="00A421AB"/>
    <w:rsid w:val="00A4328A"/>
    <w:rsid w:val="00A45671"/>
    <w:rsid w:val="00A45AA0"/>
    <w:rsid w:val="00A472E9"/>
    <w:rsid w:val="00A50E70"/>
    <w:rsid w:val="00A51264"/>
    <w:rsid w:val="00A53015"/>
    <w:rsid w:val="00A53795"/>
    <w:rsid w:val="00A56975"/>
    <w:rsid w:val="00A56D06"/>
    <w:rsid w:val="00A61BD9"/>
    <w:rsid w:val="00A61D6B"/>
    <w:rsid w:val="00A61E38"/>
    <w:rsid w:val="00A65417"/>
    <w:rsid w:val="00A6608B"/>
    <w:rsid w:val="00A67C85"/>
    <w:rsid w:val="00A72BDB"/>
    <w:rsid w:val="00A73F99"/>
    <w:rsid w:val="00A74535"/>
    <w:rsid w:val="00A75F64"/>
    <w:rsid w:val="00A763C8"/>
    <w:rsid w:val="00A8321B"/>
    <w:rsid w:val="00A846D7"/>
    <w:rsid w:val="00A84B85"/>
    <w:rsid w:val="00A8557F"/>
    <w:rsid w:val="00A920FB"/>
    <w:rsid w:val="00A92776"/>
    <w:rsid w:val="00AA71AC"/>
    <w:rsid w:val="00AA731B"/>
    <w:rsid w:val="00AA7CAD"/>
    <w:rsid w:val="00AB273D"/>
    <w:rsid w:val="00AB2995"/>
    <w:rsid w:val="00AB397D"/>
    <w:rsid w:val="00AB5275"/>
    <w:rsid w:val="00AB57E2"/>
    <w:rsid w:val="00AB67A9"/>
    <w:rsid w:val="00AB6AFA"/>
    <w:rsid w:val="00AB7BB1"/>
    <w:rsid w:val="00AB7DAE"/>
    <w:rsid w:val="00AB7EAF"/>
    <w:rsid w:val="00AC01A3"/>
    <w:rsid w:val="00AC2D34"/>
    <w:rsid w:val="00AC2F26"/>
    <w:rsid w:val="00AC302A"/>
    <w:rsid w:val="00AC30FA"/>
    <w:rsid w:val="00AC390C"/>
    <w:rsid w:val="00AC4051"/>
    <w:rsid w:val="00AC54ED"/>
    <w:rsid w:val="00AC627F"/>
    <w:rsid w:val="00AC76C1"/>
    <w:rsid w:val="00AC775E"/>
    <w:rsid w:val="00AC7EAB"/>
    <w:rsid w:val="00AD0B05"/>
    <w:rsid w:val="00AD24A2"/>
    <w:rsid w:val="00AD25EF"/>
    <w:rsid w:val="00AD2CA1"/>
    <w:rsid w:val="00AD3BCF"/>
    <w:rsid w:val="00AE22F1"/>
    <w:rsid w:val="00AE303F"/>
    <w:rsid w:val="00AE5502"/>
    <w:rsid w:val="00AE571C"/>
    <w:rsid w:val="00AE5936"/>
    <w:rsid w:val="00AE6129"/>
    <w:rsid w:val="00AE63C0"/>
    <w:rsid w:val="00AE7442"/>
    <w:rsid w:val="00AE7D45"/>
    <w:rsid w:val="00AF077A"/>
    <w:rsid w:val="00AF16B1"/>
    <w:rsid w:val="00AF1EC9"/>
    <w:rsid w:val="00AF22AC"/>
    <w:rsid w:val="00AF236B"/>
    <w:rsid w:val="00AF3624"/>
    <w:rsid w:val="00AF384A"/>
    <w:rsid w:val="00AF3CDC"/>
    <w:rsid w:val="00AF3F16"/>
    <w:rsid w:val="00AF4B6D"/>
    <w:rsid w:val="00AF4B85"/>
    <w:rsid w:val="00AF7047"/>
    <w:rsid w:val="00B03BD5"/>
    <w:rsid w:val="00B042E3"/>
    <w:rsid w:val="00B04958"/>
    <w:rsid w:val="00B04AD2"/>
    <w:rsid w:val="00B04D38"/>
    <w:rsid w:val="00B0604A"/>
    <w:rsid w:val="00B06253"/>
    <w:rsid w:val="00B06BF5"/>
    <w:rsid w:val="00B10BAE"/>
    <w:rsid w:val="00B114BD"/>
    <w:rsid w:val="00B11998"/>
    <w:rsid w:val="00B11F45"/>
    <w:rsid w:val="00B121E6"/>
    <w:rsid w:val="00B13FA7"/>
    <w:rsid w:val="00B14055"/>
    <w:rsid w:val="00B149E7"/>
    <w:rsid w:val="00B16B1B"/>
    <w:rsid w:val="00B16C49"/>
    <w:rsid w:val="00B17013"/>
    <w:rsid w:val="00B1703C"/>
    <w:rsid w:val="00B22686"/>
    <w:rsid w:val="00B2283A"/>
    <w:rsid w:val="00B22CE1"/>
    <w:rsid w:val="00B2378B"/>
    <w:rsid w:val="00B23910"/>
    <w:rsid w:val="00B23FF7"/>
    <w:rsid w:val="00B2763D"/>
    <w:rsid w:val="00B27E5D"/>
    <w:rsid w:val="00B30E84"/>
    <w:rsid w:val="00B3300F"/>
    <w:rsid w:val="00B33DF5"/>
    <w:rsid w:val="00B349E2"/>
    <w:rsid w:val="00B36A56"/>
    <w:rsid w:val="00B40E76"/>
    <w:rsid w:val="00B41F28"/>
    <w:rsid w:val="00B42E50"/>
    <w:rsid w:val="00B42FD3"/>
    <w:rsid w:val="00B43AFF"/>
    <w:rsid w:val="00B44FA4"/>
    <w:rsid w:val="00B4570B"/>
    <w:rsid w:val="00B459DA"/>
    <w:rsid w:val="00B5380F"/>
    <w:rsid w:val="00B54BF0"/>
    <w:rsid w:val="00B55F54"/>
    <w:rsid w:val="00B5639E"/>
    <w:rsid w:val="00B56FBC"/>
    <w:rsid w:val="00B61633"/>
    <w:rsid w:val="00B62489"/>
    <w:rsid w:val="00B6322D"/>
    <w:rsid w:val="00B63E7E"/>
    <w:rsid w:val="00B67EFA"/>
    <w:rsid w:val="00B708FD"/>
    <w:rsid w:val="00B70B83"/>
    <w:rsid w:val="00B73B86"/>
    <w:rsid w:val="00B73DAB"/>
    <w:rsid w:val="00B744FC"/>
    <w:rsid w:val="00B74C4B"/>
    <w:rsid w:val="00B75AD1"/>
    <w:rsid w:val="00B77CE0"/>
    <w:rsid w:val="00B82145"/>
    <w:rsid w:val="00B82443"/>
    <w:rsid w:val="00B83FF0"/>
    <w:rsid w:val="00B8410A"/>
    <w:rsid w:val="00B84D05"/>
    <w:rsid w:val="00B856A1"/>
    <w:rsid w:val="00B87034"/>
    <w:rsid w:val="00B87E75"/>
    <w:rsid w:val="00B90007"/>
    <w:rsid w:val="00B92A4A"/>
    <w:rsid w:val="00B950BA"/>
    <w:rsid w:val="00B955B1"/>
    <w:rsid w:val="00B97131"/>
    <w:rsid w:val="00BA075E"/>
    <w:rsid w:val="00BA16A3"/>
    <w:rsid w:val="00BA41FD"/>
    <w:rsid w:val="00BA5022"/>
    <w:rsid w:val="00BA54D2"/>
    <w:rsid w:val="00BA6C0A"/>
    <w:rsid w:val="00BA7FA3"/>
    <w:rsid w:val="00BB184E"/>
    <w:rsid w:val="00BB4357"/>
    <w:rsid w:val="00BB453D"/>
    <w:rsid w:val="00BC1C0A"/>
    <w:rsid w:val="00BC2013"/>
    <w:rsid w:val="00BC3442"/>
    <w:rsid w:val="00BC5713"/>
    <w:rsid w:val="00BC5B6A"/>
    <w:rsid w:val="00BC668C"/>
    <w:rsid w:val="00BD01A3"/>
    <w:rsid w:val="00BD0689"/>
    <w:rsid w:val="00BD069F"/>
    <w:rsid w:val="00BD2292"/>
    <w:rsid w:val="00BD4BA8"/>
    <w:rsid w:val="00BD4E85"/>
    <w:rsid w:val="00BD51B6"/>
    <w:rsid w:val="00BD5540"/>
    <w:rsid w:val="00BE1685"/>
    <w:rsid w:val="00BE199F"/>
    <w:rsid w:val="00BE1FF5"/>
    <w:rsid w:val="00BE3656"/>
    <w:rsid w:val="00BE39F8"/>
    <w:rsid w:val="00BE5FDA"/>
    <w:rsid w:val="00BE6605"/>
    <w:rsid w:val="00BE71A7"/>
    <w:rsid w:val="00BF02FF"/>
    <w:rsid w:val="00BF0EA2"/>
    <w:rsid w:val="00BF14D1"/>
    <w:rsid w:val="00BF19CE"/>
    <w:rsid w:val="00BF4558"/>
    <w:rsid w:val="00BF5AC7"/>
    <w:rsid w:val="00C00AC7"/>
    <w:rsid w:val="00C00B60"/>
    <w:rsid w:val="00C00D90"/>
    <w:rsid w:val="00C00E3C"/>
    <w:rsid w:val="00C03208"/>
    <w:rsid w:val="00C03275"/>
    <w:rsid w:val="00C0363F"/>
    <w:rsid w:val="00C03903"/>
    <w:rsid w:val="00C041F1"/>
    <w:rsid w:val="00C0429B"/>
    <w:rsid w:val="00C07BD9"/>
    <w:rsid w:val="00C14C12"/>
    <w:rsid w:val="00C17993"/>
    <w:rsid w:val="00C21399"/>
    <w:rsid w:val="00C24F99"/>
    <w:rsid w:val="00C25BFE"/>
    <w:rsid w:val="00C26E56"/>
    <w:rsid w:val="00C278E3"/>
    <w:rsid w:val="00C321E6"/>
    <w:rsid w:val="00C32EAB"/>
    <w:rsid w:val="00C32FAB"/>
    <w:rsid w:val="00C33258"/>
    <w:rsid w:val="00C33690"/>
    <w:rsid w:val="00C338CE"/>
    <w:rsid w:val="00C33F51"/>
    <w:rsid w:val="00C349D3"/>
    <w:rsid w:val="00C408CB"/>
    <w:rsid w:val="00C411B1"/>
    <w:rsid w:val="00C417DC"/>
    <w:rsid w:val="00C4199F"/>
    <w:rsid w:val="00C43F39"/>
    <w:rsid w:val="00C466E4"/>
    <w:rsid w:val="00C506DB"/>
    <w:rsid w:val="00C50CEA"/>
    <w:rsid w:val="00C50E30"/>
    <w:rsid w:val="00C536D7"/>
    <w:rsid w:val="00C544A0"/>
    <w:rsid w:val="00C5499C"/>
    <w:rsid w:val="00C56224"/>
    <w:rsid w:val="00C56344"/>
    <w:rsid w:val="00C57D79"/>
    <w:rsid w:val="00C604F2"/>
    <w:rsid w:val="00C60945"/>
    <w:rsid w:val="00C6298A"/>
    <w:rsid w:val="00C62C94"/>
    <w:rsid w:val="00C64DE6"/>
    <w:rsid w:val="00C654FB"/>
    <w:rsid w:val="00C655AE"/>
    <w:rsid w:val="00C658C6"/>
    <w:rsid w:val="00C65EF7"/>
    <w:rsid w:val="00C668BA"/>
    <w:rsid w:val="00C70881"/>
    <w:rsid w:val="00C72783"/>
    <w:rsid w:val="00C72E28"/>
    <w:rsid w:val="00C733B1"/>
    <w:rsid w:val="00C74D42"/>
    <w:rsid w:val="00C7577D"/>
    <w:rsid w:val="00C75DBC"/>
    <w:rsid w:val="00C76BAF"/>
    <w:rsid w:val="00C76CE7"/>
    <w:rsid w:val="00C77A89"/>
    <w:rsid w:val="00C77EFC"/>
    <w:rsid w:val="00C822B9"/>
    <w:rsid w:val="00C82301"/>
    <w:rsid w:val="00C824F0"/>
    <w:rsid w:val="00C83833"/>
    <w:rsid w:val="00C848ED"/>
    <w:rsid w:val="00C87401"/>
    <w:rsid w:val="00C90611"/>
    <w:rsid w:val="00C90641"/>
    <w:rsid w:val="00C928B9"/>
    <w:rsid w:val="00C9308E"/>
    <w:rsid w:val="00C9398C"/>
    <w:rsid w:val="00C973FD"/>
    <w:rsid w:val="00C97CC1"/>
    <w:rsid w:val="00CA00CD"/>
    <w:rsid w:val="00CA1C84"/>
    <w:rsid w:val="00CA2B67"/>
    <w:rsid w:val="00CA3759"/>
    <w:rsid w:val="00CA4A37"/>
    <w:rsid w:val="00CB497A"/>
    <w:rsid w:val="00CB5658"/>
    <w:rsid w:val="00CB5C01"/>
    <w:rsid w:val="00CB6943"/>
    <w:rsid w:val="00CB697E"/>
    <w:rsid w:val="00CB6FB9"/>
    <w:rsid w:val="00CC001E"/>
    <w:rsid w:val="00CC27F2"/>
    <w:rsid w:val="00CC4729"/>
    <w:rsid w:val="00CC489E"/>
    <w:rsid w:val="00CC4D19"/>
    <w:rsid w:val="00CC5295"/>
    <w:rsid w:val="00CC54CA"/>
    <w:rsid w:val="00CD22B0"/>
    <w:rsid w:val="00CD3C5C"/>
    <w:rsid w:val="00CD4815"/>
    <w:rsid w:val="00CD4EDF"/>
    <w:rsid w:val="00CD6876"/>
    <w:rsid w:val="00CD7EF0"/>
    <w:rsid w:val="00CE06B7"/>
    <w:rsid w:val="00CE1CE0"/>
    <w:rsid w:val="00CE6DA9"/>
    <w:rsid w:val="00CF05DA"/>
    <w:rsid w:val="00CF099B"/>
    <w:rsid w:val="00CF0F1E"/>
    <w:rsid w:val="00CF1106"/>
    <w:rsid w:val="00CF3905"/>
    <w:rsid w:val="00CF3A9A"/>
    <w:rsid w:val="00CF6107"/>
    <w:rsid w:val="00CF7D4C"/>
    <w:rsid w:val="00D03691"/>
    <w:rsid w:val="00D041B6"/>
    <w:rsid w:val="00D04D3E"/>
    <w:rsid w:val="00D06D41"/>
    <w:rsid w:val="00D07882"/>
    <w:rsid w:val="00D07E33"/>
    <w:rsid w:val="00D126F0"/>
    <w:rsid w:val="00D12951"/>
    <w:rsid w:val="00D15F72"/>
    <w:rsid w:val="00D16449"/>
    <w:rsid w:val="00D17634"/>
    <w:rsid w:val="00D17749"/>
    <w:rsid w:val="00D215F2"/>
    <w:rsid w:val="00D267D5"/>
    <w:rsid w:val="00D267F4"/>
    <w:rsid w:val="00D26A9F"/>
    <w:rsid w:val="00D26BA9"/>
    <w:rsid w:val="00D30051"/>
    <w:rsid w:val="00D30584"/>
    <w:rsid w:val="00D30D3E"/>
    <w:rsid w:val="00D32782"/>
    <w:rsid w:val="00D32C3B"/>
    <w:rsid w:val="00D34989"/>
    <w:rsid w:val="00D34F9C"/>
    <w:rsid w:val="00D35156"/>
    <w:rsid w:val="00D3737F"/>
    <w:rsid w:val="00D402C7"/>
    <w:rsid w:val="00D40967"/>
    <w:rsid w:val="00D41FFA"/>
    <w:rsid w:val="00D4367D"/>
    <w:rsid w:val="00D461D6"/>
    <w:rsid w:val="00D463EC"/>
    <w:rsid w:val="00D47C2A"/>
    <w:rsid w:val="00D50CD7"/>
    <w:rsid w:val="00D50ED0"/>
    <w:rsid w:val="00D5125D"/>
    <w:rsid w:val="00D5126B"/>
    <w:rsid w:val="00D513AC"/>
    <w:rsid w:val="00D521C5"/>
    <w:rsid w:val="00D52935"/>
    <w:rsid w:val="00D5345C"/>
    <w:rsid w:val="00D54B14"/>
    <w:rsid w:val="00D56547"/>
    <w:rsid w:val="00D60202"/>
    <w:rsid w:val="00D607C1"/>
    <w:rsid w:val="00D60857"/>
    <w:rsid w:val="00D60EE0"/>
    <w:rsid w:val="00D631A6"/>
    <w:rsid w:val="00D643DB"/>
    <w:rsid w:val="00D652C0"/>
    <w:rsid w:val="00D66E3B"/>
    <w:rsid w:val="00D66EE0"/>
    <w:rsid w:val="00D672DF"/>
    <w:rsid w:val="00D67450"/>
    <w:rsid w:val="00D677BC"/>
    <w:rsid w:val="00D67E5A"/>
    <w:rsid w:val="00D70EF4"/>
    <w:rsid w:val="00D7141D"/>
    <w:rsid w:val="00D7201B"/>
    <w:rsid w:val="00D72385"/>
    <w:rsid w:val="00D72D31"/>
    <w:rsid w:val="00D736A2"/>
    <w:rsid w:val="00D75D08"/>
    <w:rsid w:val="00D76366"/>
    <w:rsid w:val="00D775B8"/>
    <w:rsid w:val="00D77660"/>
    <w:rsid w:val="00D77689"/>
    <w:rsid w:val="00D77A07"/>
    <w:rsid w:val="00D8024A"/>
    <w:rsid w:val="00D806B7"/>
    <w:rsid w:val="00D828C0"/>
    <w:rsid w:val="00D83AE6"/>
    <w:rsid w:val="00D83B48"/>
    <w:rsid w:val="00D85076"/>
    <w:rsid w:val="00D874D5"/>
    <w:rsid w:val="00D901B7"/>
    <w:rsid w:val="00D903AB"/>
    <w:rsid w:val="00D91DE0"/>
    <w:rsid w:val="00D931D7"/>
    <w:rsid w:val="00D939D4"/>
    <w:rsid w:val="00D93F16"/>
    <w:rsid w:val="00D9456A"/>
    <w:rsid w:val="00D97F29"/>
    <w:rsid w:val="00DA043F"/>
    <w:rsid w:val="00DA0766"/>
    <w:rsid w:val="00DA0E2C"/>
    <w:rsid w:val="00DA1A79"/>
    <w:rsid w:val="00DA1ECD"/>
    <w:rsid w:val="00DA2269"/>
    <w:rsid w:val="00DA299A"/>
    <w:rsid w:val="00DA4BF5"/>
    <w:rsid w:val="00DA4FAD"/>
    <w:rsid w:val="00DA5161"/>
    <w:rsid w:val="00DA5D3D"/>
    <w:rsid w:val="00DA6302"/>
    <w:rsid w:val="00DA7B40"/>
    <w:rsid w:val="00DB1385"/>
    <w:rsid w:val="00DB3E07"/>
    <w:rsid w:val="00DB4B96"/>
    <w:rsid w:val="00DB6629"/>
    <w:rsid w:val="00DB66EA"/>
    <w:rsid w:val="00DB68A4"/>
    <w:rsid w:val="00DB6B1C"/>
    <w:rsid w:val="00DB6EF0"/>
    <w:rsid w:val="00DC04AF"/>
    <w:rsid w:val="00DC1B76"/>
    <w:rsid w:val="00DC1E8B"/>
    <w:rsid w:val="00DC2547"/>
    <w:rsid w:val="00DC2AEB"/>
    <w:rsid w:val="00DC302F"/>
    <w:rsid w:val="00DC3117"/>
    <w:rsid w:val="00DC5BDD"/>
    <w:rsid w:val="00DC7023"/>
    <w:rsid w:val="00DD094E"/>
    <w:rsid w:val="00DD352F"/>
    <w:rsid w:val="00DD3ABC"/>
    <w:rsid w:val="00DE1331"/>
    <w:rsid w:val="00DE23D9"/>
    <w:rsid w:val="00DE27CD"/>
    <w:rsid w:val="00DE379F"/>
    <w:rsid w:val="00DE38E2"/>
    <w:rsid w:val="00DE4285"/>
    <w:rsid w:val="00DE4FFA"/>
    <w:rsid w:val="00DE67BD"/>
    <w:rsid w:val="00DE7062"/>
    <w:rsid w:val="00DF2C8C"/>
    <w:rsid w:val="00DF2CCF"/>
    <w:rsid w:val="00DF2F91"/>
    <w:rsid w:val="00DF4D29"/>
    <w:rsid w:val="00DF5971"/>
    <w:rsid w:val="00DF5E19"/>
    <w:rsid w:val="00DF6A49"/>
    <w:rsid w:val="00E016E4"/>
    <w:rsid w:val="00E01C8F"/>
    <w:rsid w:val="00E0235B"/>
    <w:rsid w:val="00E024FE"/>
    <w:rsid w:val="00E029D5"/>
    <w:rsid w:val="00E03745"/>
    <w:rsid w:val="00E048AD"/>
    <w:rsid w:val="00E04B51"/>
    <w:rsid w:val="00E05261"/>
    <w:rsid w:val="00E05C70"/>
    <w:rsid w:val="00E074B3"/>
    <w:rsid w:val="00E07E5C"/>
    <w:rsid w:val="00E10F3E"/>
    <w:rsid w:val="00E11458"/>
    <w:rsid w:val="00E1275F"/>
    <w:rsid w:val="00E13DC4"/>
    <w:rsid w:val="00E151F4"/>
    <w:rsid w:val="00E15B17"/>
    <w:rsid w:val="00E1644F"/>
    <w:rsid w:val="00E17D95"/>
    <w:rsid w:val="00E20BAA"/>
    <w:rsid w:val="00E21E44"/>
    <w:rsid w:val="00E22B05"/>
    <w:rsid w:val="00E2336C"/>
    <w:rsid w:val="00E2498E"/>
    <w:rsid w:val="00E25983"/>
    <w:rsid w:val="00E262B0"/>
    <w:rsid w:val="00E3025C"/>
    <w:rsid w:val="00E312F6"/>
    <w:rsid w:val="00E3627B"/>
    <w:rsid w:val="00E36D3E"/>
    <w:rsid w:val="00E401C0"/>
    <w:rsid w:val="00E43C07"/>
    <w:rsid w:val="00E455B6"/>
    <w:rsid w:val="00E506F6"/>
    <w:rsid w:val="00E5200D"/>
    <w:rsid w:val="00E5246D"/>
    <w:rsid w:val="00E53C81"/>
    <w:rsid w:val="00E5426F"/>
    <w:rsid w:val="00E54CBB"/>
    <w:rsid w:val="00E579C6"/>
    <w:rsid w:val="00E656EF"/>
    <w:rsid w:val="00E65B1F"/>
    <w:rsid w:val="00E67C49"/>
    <w:rsid w:val="00E70BE3"/>
    <w:rsid w:val="00E71147"/>
    <w:rsid w:val="00E715FE"/>
    <w:rsid w:val="00E720F4"/>
    <w:rsid w:val="00E73882"/>
    <w:rsid w:val="00E739FF"/>
    <w:rsid w:val="00E73B37"/>
    <w:rsid w:val="00E74439"/>
    <w:rsid w:val="00E747B0"/>
    <w:rsid w:val="00E77005"/>
    <w:rsid w:val="00E806A4"/>
    <w:rsid w:val="00E82A0C"/>
    <w:rsid w:val="00E82E2A"/>
    <w:rsid w:val="00E838FA"/>
    <w:rsid w:val="00E86B2D"/>
    <w:rsid w:val="00E87503"/>
    <w:rsid w:val="00E90FDA"/>
    <w:rsid w:val="00E91168"/>
    <w:rsid w:val="00E923DC"/>
    <w:rsid w:val="00E9345C"/>
    <w:rsid w:val="00E93C27"/>
    <w:rsid w:val="00E94D16"/>
    <w:rsid w:val="00E9655C"/>
    <w:rsid w:val="00EA27A1"/>
    <w:rsid w:val="00EA5613"/>
    <w:rsid w:val="00EA7D5D"/>
    <w:rsid w:val="00EB37E8"/>
    <w:rsid w:val="00EB490E"/>
    <w:rsid w:val="00EB49F7"/>
    <w:rsid w:val="00EB695A"/>
    <w:rsid w:val="00EB6E61"/>
    <w:rsid w:val="00EC039C"/>
    <w:rsid w:val="00EC2F76"/>
    <w:rsid w:val="00EC3957"/>
    <w:rsid w:val="00EC4018"/>
    <w:rsid w:val="00EC4AF3"/>
    <w:rsid w:val="00EC563C"/>
    <w:rsid w:val="00EC5EB8"/>
    <w:rsid w:val="00EC738E"/>
    <w:rsid w:val="00EC7E1D"/>
    <w:rsid w:val="00ED0D05"/>
    <w:rsid w:val="00ED3217"/>
    <w:rsid w:val="00ED35A0"/>
    <w:rsid w:val="00ED3733"/>
    <w:rsid w:val="00ED5EF5"/>
    <w:rsid w:val="00ED69E8"/>
    <w:rsid w:val="00EE0152"/>
    <w:rsid w:val="00EE216F"/>
    <w:rsid w:val="00EE31A3"/>
    <w:rsid w:val="00EE358A"/>
    <w:rsid w:val="00EE711A"/>
    <w:rsid w:val="00EF5A59"/>
    <w:rsid w:val="00EF6645"/>
    <w:rsid w:val="00F001D7"/>
    <w:rsid w:val="00F007FB"/>
    <w:rsid w:val="00F052FD"/>
    <w:rsid w:val="00F05BF5"/>
    <w:rsid w:val="00F06526"/>
    <w:rsid w:val="00F06F11"/>
    <w:rsid w:val="00F11681"/>
    <w:rsid w:val="00F13387"/>
    <w:rsid w:val="00F1376F"/>
    <w:rsid w:val="00F138C6"/>
    <w:rsid w:val="00F13EF4"/>
    <w:rsid w:val="00F143B7"/>
    <w:rsid w:val="00F15361"/>
    <w:rsid w:val="00F155A2"/>
    <w:rsid w:val="00F15D36"/>
    <w:rsid w:val="00F15D5D"/>
    <w:rsid w:val="00F16439"/>
    <w:rsid w:val="00F16E2F"/>
    <w:rsid w:val="00F20689"/>
    <w:rsid w:val="00F20ABC"/>
    <w:rsid w:val="00F20B40"/>
    <w:rsid w:val="00F213B0"/>
    <w:rsid w:val="00F22C86"/>
    <w:rsid w:val="00F22CFD"/>
    <w:rsid w:val="00F2310F"/>
    <w:rsid w:val="00F232EA"/>
    <w:rsid w:val="00F23393"/>
    <w:rsid w:val="00F23C45"/>
    <w:rsid w:val="00F23D03"/>
    <w:rsid w:val="00F26E2E"/>
    <w:rsid w:val="00F30085"/>
    <w:rsid w:val="00F31DD5"/>
    <w:rsid w:val="00F320BD"/>
    <w:rsid w:val="00F326A7"/>
    <w:rsid w:val="00F33130"/>
    <w:rsid w:val="00F35727"/>
    <w:rsid w:val="00F3578B"/>
    <w:rsid w:val="00F4054D"/>
    <w:rsid w:val="00F4112E"/>
    <w:rsid w:val="00F42C1D"/>
    <w:rsid w:val="00F4339E"/>
    <w:rsid w:val="00F45091"/>
    <w:rsid w:val="00F45222"/>
    <w:rsid w:val="00F4787B"/>
    <w:rsid w:val="00F50536"/>
    <w:rsid w:val="00F5094F"/>
    <w:rsid w:val="00F510DB"/>
    <w:rsid w:val="00F514AB"/>
    <w:rsid w:val="00F55A54"/>
    <w:rsid w:val="00F57711"/>
    <w:rsid w:val="00F577A7"/>
    <w:rsid w:val="00F60B71"/>
    <w:rsid w:val="00F634E0"/>
    <w:rsid w:val="00F64808"/>
    <w:rsid w:val="00F64C29"/>
    <w:rsid w:val="00F650F9"/>
    <w:rsid w:val="00F65918"/>
    <w:rsid w:val="00F662C2"/>
    <w:rsid w:val="00F67BA2"/>
    <w:rsid w:val="00F71787"/>
    <w:rsid w:val="00F719D2"/>
    <w:rsid w:val="00F73C95"/>
    <w:rsid w:val="00F75078"/>
    <w:rsid w:val="00F760BD"/>
    <w:rsid w:val="00F761F3"/>
    <w:rsid w:val="00F80490"/>
    <w:rsid w:val="00F8131C"/>
    <w:rsid w:val="00F81FAC"/>
    <w:rsid w:val="00F8275A"/>
    <w:rsid w:val="00F83A35"/>
    <w:rsid w:val="00F84559"/>
    <w:rsid w:val="00F85046"/>
    <w:rsid w:val="00F85881"/>
    <w:rsid w:val="00F87F0B"/>
    <w:rsid w:val="00F9256F"/>
    <w:rsid w:val="00F95CED"/>
    <w:rsid w:val="00F96E33"/>
    <w:rsid w:val="00FA06F6"/>
    <w:rsid w:val="00FA0F52"/>
    <w:rsid w:val="00FA183F"/>
    <w:rsid w:val="00FA26D9"/>
    <w:rsid w:val="00FA5692"/>
    <w:rsid w:val="00FA674C"/>
    <w:rsid w:val="00FB0342"/>
    <w:rsid w:val="00FB1DCD"/>
    <w:rsid w:val="00FB244E"/>
    <w:rsid w:val="00FB2AE8"/>
    <w:rsid w:val="00FB38CA"/>
    <w:rsid w:val="00FB4EE1"/>
    <w:rsid w:val="00FB7498"/>
    <w:rsid w:val="00FC14CA"/>
    <w:rsid w:val="00FC6360"/>
    <w:rsid w:val="00FC700A"/>
    <w:rsid w:val="00FD0775"/>
    <w:rsid w:val="00FD2B41"/>
    <w:rsid w:val="00FD2B64"/>
    <w:rsid w:val="00FD73D9"/>
    <w:rsid w:val="00FD7975"/>
    <w:rsid w:val="00FE0EC1"/>
    <w:rsid w:val="00FE143D"/>
    <w:rsid w:val="00FE1BDD"/>
    <w:rsid w:val="00FE37AB"/>
    <w:rsid w:val="00FE59F7"/>
    <w:rsid w:val="00FE5B95"/>
    <w:rsid w:val="00FE6058"/>
    <w:rsid w:val="00FE795A"/>
    <w:rsid w:val="00FE7E5A"/>
    <w:rsid w:val="00FF4017"/>
    <w:rsid w:val="00FF403A"/>
    <w:rsid w:val="00FF51E9"/>
    <w:rsid w:val="00FF574E"/>
    <w:rsid w:val="00FF641C"/>
    <w:rsid w:val="00FF68AA"/>
    <w:rsid w:val="00FF73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9C2E19"/>
  <w15:chartTrackingRefBased/>
  <w15:docId w15:val="{3E10991E-093B-4031-BBD4-D8C80F5D8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F3A38"/>
    <w:pPr>
      <w:spacing w:after="200" w:line="276" w:lineRule="auto"/>
    </w:pPr>
    <w:rPr>
      <w:sz w:val="22"/>
      <w:szCs w:val="22"/>
      <w:lang w:eastAsia="en-US"/>
    </w:rPr>
  </w:style>
  <w:style w:type="paragraph" w:styleId="Naslov1">
    <w:name w:val="heading 1"/>
    <w:basedOn w:val="Navaden"/>
    <w:next w:val="Navaden"/>
    <w:link w:val="Naslov1Znak"/>
    <w:uiPriority w:val="9"/>
    <w:qFormat/>
    <w:rsid w:val="009F2714"/>
    <w:pPr>
      <w:keepNext/>
      <w:spacing w:after="0" w:line="240" w:lineRule="auto"/>
      <w:jc w:val="center"/>
      <w:outlineLvl w:val="0"/>
    </w:pPr>
    <w:rPr>
      <w:rFonts w:ascii="Times New Roman" w:eastAsia="Times New Roman" w:hAnsi="Times New Roman"/>
      <w:sz w:val="28"/>
      <w:szCs w:val="20"/>
      <w:lang w:eastAsia="sl-SI"/>
    </w:rPr>
  </w:style>
  <w:style w:type="paragraph" w:styleId="Naslov2">
    <w:name w:val="heading 2"/>
    <w:basedOn w:val="Navaden"/>
    <w:next w:val="Navaden"/>
    <w:link w:val="Naslov2Znak"/>
    <w:uiPriority w:val="9"/>
    <w:qFormat/>
    <w:rsid w:val="009F2714"/>
    <w:pPr>
      <w:keepNext/>
      <w:spacing w:after="0" w:line="240" w:lineRule="auto"/>
      <w:jc w:val="center"/>
      <w:outlineLvl w:val="1"/>
    </w:pPr>
    <w:rPr>
      <w:rFonts w:ascii="Arial" w:eastAsia="Times New Roman" w:hAnsi="Arial"/>
      <w:b/>
      <w:sz w:val="40"/>
      <w:szCs w:val="20"/>
      <w:lang w:eastAsia="sl-SI"/>
    </w:rPr>
  </w:style>
  <w:style w:type="paragraph" w:styleId="Naslov3">
    <w:name w:val="heading 3"/>
    <w:basedOn w:val="Navaden"/>
    <w:next w:val="Navaden"/>
    <w:link w:val="Naslov3Znak"/>
    <w:qFormat/>
    <w:rsid w:val="009F2714"/>
    <w:pPr>
      <w:keepNext/>
      <w:spacing w:after="0" w:line="240" w:lineRule="auto"/>
      <w:jc w:val="both"/>
      <w:outlineLvl w:val="2"/>
    </w:pPr>
    <w:rPr>
      <w:rFonts w:ascii="Arial" w:eastAsia="Times New Roman" w:hAnsi="Arial"/>
      <w:b/>
      <w:i/>
      <w:szCs w:val="20"/>
      <w:u w:val="single"/>
      <w:lang w:eastAsia="sl-SI"/>
    </w:rPr>
  </w:style>
  <w:style w:type="paragraph" w:styleId="Naslov4">
    <w:name w:val="heading 4"/>
    <w:basedOn w:val="Navaden"/>
    <w:next w:val="Navaden"/>
    <w:link w:val="Naslov4Znak"/>
    <w:qFormat/>
    <w:rsid w:val="009F2714"/>
    <w:pPr>
      <w:keepNext/>
      <w:spacing w:after="0" w:line="240" w:lineRule="auto"/>
      <w:jc w:val="center"/>
      <w:outlineLvl w:val="3"/>
    </w:pPr>
    <w:rPr>
      <w:rFonts w:ascii="Arial" w:eastAsia="Times New Roman" w:hAnsi="Arial"/>
      <w:b/>
      <w:sz w:val="28"/>
      <w:szCs w:val="20"/>
      <w:lang w:eastAsia="sl-SI"/>
    </w:rPr>
  </w:style>
  <w:style w:type="paragraph" w:styleId="Naslov5">
    <w:name w:val="heading 5"/>
    <w:basedOn w:val="Navaden"/>
    <w:next w:val="Navaden"/>
    <w:link w:val="Naslov5Znak"/>
    <w:qFormat/>
    <w:rsid w:val="009F2714"/>
    <w:pPr>
      <w:keepNext/>
      <w:spacing w:after="0" w:line="240" w:lineRule="auto"/>
      <w:jc w:val="center"/>
      <w:outlineLvl w:val="4"/>
    </w:pPr>
    <w:rPr>
      <w:rFonts w:ascii="Arial" w:eastAsia="Times New Roman" w:hAnsi="Arial"/>
      <w:b/>
      <w:sz w:val="32"/>
      <w:szCs w:val="20"/>
      <w:lang w:eastAsia="sl-SI"/>
    </w:rPr>
  </w:style>
  <w:style w:type="paragraph" w:styleId="Naslov6">
    <w:name w:val="heading 6"/>
    <w:basedOn w:val="Navaden"/>
    <w:next w:val="Navaden"/>
    <w:link w:val="Naslov6Znak"/>
    <w:qFormat/>
    <w:rsid w:val="009F2714"/>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9F2714"/>
    <w:pPr>
      <w:keepNext/>
      <w:spacing w:after="0" w:line="240" w:lineRule="auto"/>
      <w:jc w:val="both"/>
      <w:outlineLvl w:val="6"/>
    </w:pPr>
    <w:rPr>
      <w:rFonts w:ascii="Times New Roman" w:eastAsia="Times New Roman" w:hAnsi="Times New Roman"/>
      <w:b/>
      <w:sz w:val="28"/>
      <w:szCs w:val="20"/>
      <w:lang w:val="de-DE" w:eastAsia="sl-SI"/>
    </w:rPr>
  </w:style>
  <w:style w:type="paragraph" w:styleId="Naslov9">
    <w:name w:val="heading 9"/>
    <w:basedOn w:val="Navaden"/>
    <w:next w:val="Navaden"/>
    <w:link w:val="Naslov9Znak"/>
    <w:qFormat/>
    <w:rsid w:val="009F2714"/>
    <w:pPr>
      <w:keepNext/>
      <w:spacing w:after="0" w:line="240" w:lineRule="auto"/>
      <w:jc w:val="both"/>
      <w:outlineLvl w:val="8"/>
    </w:pPr>
    <w:rPr>
      <w:rFonts w:ascii="Arial" w:eastAsia="Times New Roman" w:hAnsi="Arial"/>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9F2714"/>
    <w:rPr>
      <w:rFonts w:ascii="Times New Roman" w:eastAsia="Times New Roman" w:hAnsi="Times New Roman" w:cs="Times New Roman"/>
      <w:sz w:val="28"/>
      <w:szCs w:val="20"/>
      <w:lang w:eastAsia="sl-SI"/>
    </w:rPr>
  </w:style>
  <w:style w:type="character" w:customStyle="1" w:styleId="Naslov2Znak">
    <w:name w:val="Naslov 2 Znak"/>
    <w:link w:val="Naslov2"/>
    <w:rsid w:val="009F2714"/>
    <w:rPr>
      <w:rFonts w:ascii="Arial" w:eastAsia="Times New Roman" w:hAnsi="Arial" w:cs="Times New Roman"/>
      <w:b/>
      <w:sz w:val="40"/>
      <w:szCs w:val="20"/>
      <w:lang w:eastAsia="sl-SI"/>
    </w:rPr>
  </w:style>
  <w:style w:type="character" w:customStyle="1" w:styleId="Naslov3Znak">
    <w:name w:val="Naslov 3 Znak"/>
    <w:link w:val="Naslov3"/>
    <w:rsid w:val="009F2714"/>
    <w:rPr>
      <w:rFonts w:ascii="Arial" w:eastAsia="Times New Roman" w:hAnsi="Arial" w:cs="Times New Roman"/>
      <w:b/>
      <w:i/>
      <w:szCs w:val="20"/>
      <w:u w:val="single"/>
      <w:lang w:eastAsia="sl-SI"/>
    </w:rPr>
  </w:style>
  <w:style w:type="character" w:customStyle="1" w:styleId="Naslov4Znak">
    <w:name w:val="Naslov 4 Znak"/>
    <w:link w:val="Naslov4"/>
    <w:rsid w:val="009F2714"/>
    <w:rPr>
      <w:rFonts w:ascii="Arial" w:eastAsia="Times New Roman" w:hAnsi="Arial" w:cs="Times New Roman"/>
      <w:b/>
      <w:sz w:val="28"/>
      <w:szCs w:val="20"/>
      <w:lang w:eastAsia="sl-SI"/>
    </w:rPr>
  </w:style>
  <w:style w:type="character" w:customStyle="1" w:styleId="Naslov5Znak">
    <w:name w:val="Naslov 5 Znak"/>
    <w:link w:val="Naslov5"/>
    <w:rsid w:val="009F2714"/>
    <w:rPr>
      <w:rFonts w:ascii="Arial" w:eastAsia="Times New Roman" w:hAnsi="Arial" w:cs="Times New Roman"/>
      <w:b/>
      <w:sz w:val="32"/>
      <w:szCs w:val="20"/>
      <w:lang w:eastAsia="sl-SI"/>
    </w:rPr>
  </w:style>
  <w:style w:type="character" w:customStyle="1" w:styleId="Naslov6Znak">
    <w:name w:val="Naslov 6 Znak"/>
    <w:link w:val="Naslov6"/>
    <w:rsid w:val="009F2714"/>
    <w:rPr>
      <w:rFonts w:ascii="Arial" w:eastAsia="Times New Roman" w:hAnsi="Arial" w:cs="Arial"/>
      <w:b/>
      <w:sz w:val="24"/>
      <w:szCs w:val="24"/>
      <w:lang w:eastAsia="sl-SI"/>
    </w:rPr>
  </w:style>
  <w:style w:type="character" w:customStyle="1" w:styleId="Naslov7Znak">
    <w:name w:val="Naslov 7 Znak"/>
    <w:link w:val="Naslov7"/>
    <w:rsid w:val="009F2714"/>
    <w:rPr>
      <w:rFonts w:ascii="Times New Roman" w:eastAsia="Times New Roman" w:hAnsi="Times New Roman" w:cs="Times New Roman"/>
      <w:b/>
      <w:sz w:val="28"/>
      <w:szCs w:val="20"/>
      <w:lang w:val="de-DE" w:eastAsia="sl-SI"/>
    </w:rPr>
  </w:style>
  <w:style w:type="character" w:customStyle="1" w:styleId="Naslov9Znak">
    <w:name w:val="Naslov 9 Znak"/>
    <w:link w:val="Naslov9"/>
    <w:rsid w:val="009F2714"/>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9F2714"/>
  </w:style>
  <w:style w:type="numbering" w:customStyle="1" w:styleId="Brezseznama11">
    <w:name w:val="Brez seznama11"/>
    <w:next w:val="Brezseznama"/>
    <w:uiPriority w:val="99"/>
    <w:semiHidden/>
    <w:unhideWhenUsed/>
    <w:rsid w:val="009F2714"/>
  </w:style>
  <w:style w:type="numbering" w:customStyle="1" w:styleId="Brezseznama111">
    <w:name w:val="Brez seznama111"/>
    <w:next w:val="Brezseznama"/>
    <w:semiHidden/>
    <w:rsid w:val="009F2714"/>
  </w:style>
  <w:style w:type="paragraph" w:styleId="Telobesedila2">
    <w:name w:val="Body Text 2"/>
    <w:basedOn w:val="Navaden"/>
    <w:link w:val="Telobesedila2Znak"/>
    <w:rsid w:val="009F2714"/>
    <w:pPr>
      <w:spacing w:after="0" w:line="240" w:lineRule="auto"/>
      <w:jc w:val="center"/>
    </w:pPr>
    <w:rPr>
      <w:rFonts w:ascii="Arial" w:eastAsia="Times New Roman" w:hAnsi="Arial"/>
      <w:b/>
      <w:sz w:val="32"/>
      <w:szCs w:val="20"/>
      <w:lang w:eastAsia="sl-SI"/>
    </w:rPr>
  </w:style>
  <w:style w:type="character" w:customStyle="1" w:styleId="Telobesedila2Znak">
    <w:name w:val="Telo besedila 2 Znak"/>
    <w:link w:val="Telobesedila2"/>
    <w:rsid w:val="009F2714"/>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9F2714"/>
    <w:pPr>
      <w:spacing w:after="0" w:line="240" w:lineRule="auto"/>
      <w:ind w:left="360"/>
      <w:jc w:val="both"/>
    </w:pPr>
    <w:rPr>
      <w:rFonts w:ascii="Times New Roman" w:eastAsia="Times New Roman" w:hAnsi="Times New Roman"/>
      <w:sz w:val="24"/>
      <w:szCs w:val="20"/>
      <w:lang w:eastAsia="sl-SI"/>
    </w:rPr>
  </w:style>
  <w:style w:type="character" w:customStyle="1" w:styleId="Telobesedila-zamikZnak">
    <w:name w:val="Telo besedila - zamik Znak"/>
    <w:link w:val="Telobesedila-zamik"/>
    <w:rsid w:val="009F2714"/>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9F2714"/>
    <w:pPr>
      <w:spacing w:after="0" w:line="240" w:lineRule="auto"/>
      <w:jc w:val="both"/>
    </w:pPr>
    <w:rPr>
      <w:rFonts w:ascii="Times New Roman" w:eastAsia="Times New Roman" w:hAnsi="Times New Roman"/>
      <w:sz w:val="24"/>
      <w:szCs w:val="20"/>
      <w:lang w:eastAsia="sl-SI"/>
    </w:rPr>
  </w:style>
  <w:style w:type="character" w:customStyle="1" w:styleId="TelobesedilaZnak">
    <w:name w:val="Telo besedila Znak"/>
    <w:link w:val="Telobesedila"/>
    <w:rsid w:val="009F2714"/>
    <w:rPr>
      <w:rFonts w:ascii="Times New Roman" w:eastAsia="Times New Roman" w:hAnsi="Times New Roman" w:cs="Times New Roman"/>
      <w:sz w:val="24"/>
      <w:szCs w:val="20"/>
      <w:lang w:eastAsia="sl-SI"/>
    </w:rPr>
  </w:style>
  <w:style w:type="paragraph" w:customStyle="1" w:styleId="txtes">
    <w:name w:val="txt_es"/>
    <w:basedOn w:val="Navaden"/>
    <w:rsid w:val="009F2714"/>
    <w:pPr>
      <w:keepNext/>
      <w:spacing w:after="0" w:line="240" w:lineRule="auto"/>
      <w:jc w:val="both"/>
    </w:pPr>
    <w:rPr>
      <w:rFonts w:ascii="SL Swiss" w:eastAsia="Times New Roman" w:hAnsi="SL Swiss"/>
      <w:kern w:val="28"/>
      <w:szCs w:val="20"/>
      <w:lang w:val="en-GB" w:eastAsia="sl-SI"/>
    </w:rPr>
  </w:style>
  <w:style w:type="paragraph" w:styleId="Telobesedila3">
    <w:name w:val="Body Text 3"/>
    <w:basedOn w:val="Navaden"/>
    <w:link w:val="Telobesedila3Znak"/>
    <w:rsid w:val="009F2714"/>
    <w:pPr>
      <w:widowControl w:val="0"/>
      <w:autoSpaceDE w:val="0"/>
      <w:autoSpaceDN w:val="0"/>
      <w:adjustRightInd w:val="0"/>
      <w:spacing w:after="0" w:line="240" w:lineRule="auto"/>
      <w:jc w:val="center"/>
    </w:pPr>
    <w:rPr>
      <w:rFonts w:ascii="Arial" w:eastAsia="Times New Roman" w:hAnsi="Arial"/>
      <w:b/>
      <w:sz w:val="32"/>
      <w:szCs w:val="20"/>
      <w:lang w:eastAsia="sl-SI"/>
    </w:rPr>
  </w:style>
  <w:style w:type="character" w:customStyle="1" w:styleId="Telobesedila3Znak">
    <w:name w:val="Telo besedila 3 Znak"/>
    <w:link w:val="Telobesedila3"/>
    <w:rsid w:val="009F2714"/>
    <w:rPr>
      <w:rFonts w:ascii="Arial" w:eastAsia="Times New Roman" w:hAnsi="Arial" w:cs="Times New Roman"/>
      <w:b/>
      <w:sz w:val="32"/>
      <w:szCs w:val="20"/>
      <w:lang w:eastAsia="sl-SI"/>
    </w:rPr>
  </w:style>
  <w:style w:type="paragraph" w:styleId="Noga">
    <w:name w:val="footer"/>
    <w:basedOn w:val="Navaden"/>
    <w:link w:val="NogaZnak"/>
    <w:uiPriority w:val="99"/>
    <w:rsid w:val="009F2714"/>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NogaZnak">
    <w:name w:val="Noga Znak"/>
    <w:link w:val="Noga"/>
    <w:uiPriority w:val="99"/>
    <w:rsid w:val="009F2714"/>
    <w:rPr>
      <w:rFonts w:ascii="Times New Roman" w:eastAsia="Times New Roman" w:hAnsi="Times New Roman" w:cs="Times New Roman"/>
      <w:sz w:val="24"/>
      <w:szCs w:val="20"/>
      <w:lang w:eastAsia="sl-SI"/>
    </w:rPr>
  </w:style>
  <w:style w:type="paragraph" w:styleId="Glava">
    <w:name w:val="header"/>
    <w:aliases w:val="E-PVO-glava"/>
    <w:basedOn w:val="Navaden"/>
    <w:link w:val="GlavaZnak"/>
    <w:uiPriority w:val="99"/>
    <w:rsid w:val="009F2714"/>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GlavaZnak">
    <w:name w:val="Glava Znak"/>
    <w:aliases w:val="E-PVO-glava Znak"/>
    <w:link w:val="Glava"/>
    <w:uiPriority w:val="99"/>
    <w:rsid w:val="009F2714"/>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9F2714"/>
    <w:pPr>
      <w:spacing w:after="0" w:line="240" w:lineRule="auto"/>
    </w:pPr>
    <w:rPr>
      <w:rFonts w:ascii="Courier New" w:eastAsia="Times New Roman" w:hAnsi="Courier New"/>
      <w:sz w:val="20"/>
      <w:szCs w:val="20"/>
      <w:lang w:eastAsia="sl-SI"/>
    </w:rPr>
  </w:style>
  <w:style w:type="character" w:customStyle="1" w:styleId="GolobesediloZnak">
    <w:name w:val="Golo besedilo Znak"/>
    <w:link w:val="Golobesedilo"/>
    <w:rsid w:val="009F2714"/>
    <w:rPr>
      <w:rFonts w:ascii="Courier New" w:eastAsia="Times New Roman" w:hAnsi="Courier New" w:cs="Times New Roman"/>
      <w:sz w:val="20"/>
      <w:szCs w:val="20"/>
      <w:lang w:eastAsia="sl-SI"/>
    </w:rPr>
  </w:style>
  <w:style w:type="paragraph" w:customStyle="1" w:styleId="Slog1">
    <w:name w:val="Slog1"/>
    <w:basedOn w:val="Navaden"/>
    <w:rsid w:val="009F2714"/>
    <w:pPr>
      <w:spacing w:after="0" w:line="240" w:lineRule="auto"/>
    </w:pPr>
    <w:rPr>
      <w:rFonts w:ascii="Arial" w:eastAsia="Times New Roman" w:hAnsi="Arial"/>
      <w:sz w:val="24"/>
      <w:szCs w:val="20"/>
      <w:lang w:eastAsia="sl-SI"/>
    </w:rPr>
  </w:style>
  <w:style w:type="character" w:styleId="tevilkastrani">
    <w:name w:val="page number"/>
    <w:uiPriority w:val="99"/>
    <w:rsid w:val="009F2714"/>
  </w:style>
  <w:style w:type="paragraph" w:styleId="Telobesedila-zamik2">
    <w:name w:val="Body Text Indent 2"/>
    <w:basedOn w:val="Navaden"/>
    <w:link w:val="Telobesedila-zamik2Znak"/>
    <w:rsid w:val="009F2714"/>
    <w:pPr>
      <w:spacing w:after="0" w:line="240" w:lineRule="auto"/>
      <w:ind w:left="426"/>
      <w:jc w:val="both"/>
    </w:pPr>
    <w:rPr>
      <w:rFonts w:ascii="Arial" w:eastAsia="Times New Roman" w:hAnsi="Arial"/>
      <w:iCs/>
      <w:sz w:val="24"/>
      <w:szCs w:val="20"/>
      <w:lang w:eastAsia="sl-SI"/>
    </w:rPr>
  </w:style>
  <w:style w:type="character" w:customStyle="1" w:styleId="Telobesedila-zamik2Znak">
    <w:name w:val="Telo besedila - zamik 2 Znak"/>
    <w:link w:val="Telobesedila-zamik2"/>
    <w:rsid w:val="009F2714"/>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9F2714"/>
    <w:pPr>
      <w:spacing w:after="0" w:line="240" w:lineRule="auto"/>
      <w:ind w:left="360"/>
    </w:pPr>
    <w:rPr>
      <w:rFonts w:ascii="Times New Roman" w:eastAsia="Times New Roman" w:hAnsi="Times New Roman"/>
      <w:b/>
      <w:sz w:val="24"/>
      <w:szCs w:val="24"/>
      <w:lang w:eastAsia="sl-SI"/>
    </w:rPr>
  </w:style>
  <w:style w:type="character" w:customStyle="1" w:styleId="Telobesedila-zamik3Znak">
    <w:name w:val="Telo besedila - zamik 3 Znak"/>
    <w:link w:val="Telobesedila-zamik3"/>
    <w:rsid w:val="009F2714"/>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9F2714"/>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link w:val="Zgradbadokumenta"/>
    <w:semiHidden/>
    <w:rsid w:val="009F2714"/>
    <w:rPr>
      <w:rFonts w:ascii="Tahoma" w:eastAsia="Times New Roman" w:hAnsi="Tahoma" w:cs="Tahoma"/>
      <w:sz w:val="24"/>
      <w:szCs w:val="24"/>
      <w:shd w:val="clear" w:color="auto" w:fill="000080"/>
      <w:lang w:eastAsia="sl-SI"/>
    </w:rPr>
  </w:style>
  <w:style w:type="table" w:styleId="Tabelamrea">
    <w:name w:val="Table Grid"/>
    <w:basedOn w:val="Navadnatabela"/>
    <w:rsid w:val="009F27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9F2714"/>
    <w:rPr>
      <w:color w:val="0000FF"/>
      <w:u w:val="single"/>
    </w:rPr>
  </w:style>
  <w:style w:type="paragraph" w:styleId="Seznam">
    <w:name w:val="List"/>
    <w:basedOn w:val="Telobesedila"/>
    <w:rsid w:val="009F2714"/>
    <w:pPr>
      <w:suppressAutoHyphens/>
      <w:spacing w:after="120"/>
      <w:jc w:val="left"/>
    </w:pPr>
    <w:rPr>
      <w:rFonts w:cs="Tahoma"/>
      <w:szCs w:val="24"/>
      <w:lang w:eastAsia="ar-SA"/>
    </w:rPr>
  </w:style>
  <w:style w:type="paragraph" w:customStyle="1" w:styleId="BESEDILO">
    <w:name w:val="BESEDILO"/>
    <w:rsid w:val="009F2714"/>
    <w:pPr>
      <w:keepLines/>
      <w:widowControl w:val="0"/>
      <w:tabs>
        <w:tab w:val="left" w:pos="2155"/>
      </w:tabs>
      <w:jc w:val="both"/>
    </w:pPr>
    <w:rPr>
      <w:rFonts w:ascii="Arial" w:eastAsia="Times New Roman" w:hAnsi="Arial"/>
      <w:kern w:val="16"/>
    </w:rPr>
  </w:style>
  <w:style w:type="paragraph" w:customStyle="1" w:styleId="ASB2">
    <w:name w:val="A_SB2"/>
    <w:basedOn w:val="Navaden"/>
    <w:rsid w:val="009F2714"/>
    <w:pPr>
      <w:spacing w:after="0" w:line="240" w:lineRule="auto"/>
    </w:pPr>
    <w:rPr>
      <w:rFonts w:ascii="Times New Roman" w:eastAsia="Times New Roman" w:hAnsi="Times New Roman"/>
      <w:sz w:val="24"/>
      <w:szCs w:val="20"/>
      <w:lang w:val="en-GB" w:eastAsia="sl-SI"/>
    </w:rPr>
  </w:style>
  <w:style w:type="paragraph" w:customStyle="1" w:styleId="xl38">
    <w:name w:val="xl38"/>
    <w:basedOn w:val="Navaden"/>
    <w:rsid w:val="009F2714"/>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9F2714"/>
    <w:pPr>
      <w:autoSpaceDE w:val="0"/>
      <w:autoSpaceDN w:val="0"/>
      <w:spacing w:after="0" w:line="240" w:lineRule="auto"/>
      <w:jc w:val="both"/>
    </w:pPr>
    <w:rPr>
      <w:rFonts w:ascii="Times New Roman" w:eastAsia="Times New Roman" w:hAnsi="Times New Roman"/>
      <w:sz w:val="24"/>
      <w:szCs w:val="24"/>
      <w:lang w:eastAsia="sl-SI"/>
    </w:rPr>
  </w:style>
  <w:style w:type="paragraph" w:styleId="Besedilooblaka">
    <w:name w:val="Balloon Text"/>
    <w:basedOn w:val="Navaden"/>
    <w:link w:val="BesedilooblakaZnak"/>
    <w:rsid w:val="009F2714"/>
    <w:pPr>
      <w:spacing w:after="0" w:line="240" w:lineRule="auto"/>
    </w:pPr>
    <w:rPr>
      <w:rFonts w:ascii="Tahoma" w:eastAsia="Times New Roman" w:hAnsi="Tahoma" w:cs="Tahoma"/>
      <w:sz w:val="16"/>
      <w:szCs w:val="16"/>
      <w:lang w:eastAsia="sl-SI"/>
    </w:rPr>
  </w:style>
  <w:style w:type="character" w:customStyle="1" w:styleId="BesedilooblakaZnak">
    <w:name w:val="Besedilo oblačka Znak"/>
    <w:link w:val="Besedilooblaka"/>
    <w:rsid w:val="009F2714"/>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9F2714"/>
    <w:pPr>
      <w:ind w:left="708"/>
    </w:pPr>
  </w:style>
  <w:style w:type="numbering" w:customStyle="1" w:styleId="Dash">
    <w:name w:val="Dash"/>
    <w:rsid w:val="00222AA8"/>
    <w:pPr>
      <w:numPr>
        <w:numId w:val="5"/>
      </w:numPr>
    </w:pPr>
  </w:style>
  <w:style w:type="numbering" w:customStyle="1" w:styleId="Numbered">
    <w:name w:val="Numbered"/>
    <w:rsid w:val="00222AA8"/>
    <w:pPr>
      <w:numPr>
        <w:numId w:val="6"/>
      </w:numPr>
    </w:pPr>
  </w:style>
  <w:style w:type="numbering" w:customStyle="1" w:styleId="ImportedStyle2">
    <w:name w:val="Imported Style 2"/>
    <w:rsid w:val="00222AA8"/>
    <w:pPr>
      <w:numPr>
        <w:numId w:val="7"/>
      </w:numPr>
    </w:pPr>
  </w:style>
  <w:style w:type="numbering" w:customStyle="1" w:styleId="Dash1">
    <w:name w:val="Dash1"/>
    <w:rsid w:val="00526222"/>
    <w:pPr>
      <w:numPr>
        <w:numId w:val="8"/>
      </w:numPr>
    </w:pPr>
  </w:style>
  <w:style w:type="numbering" w:customStyle="1" w:styleId="ImportedStyle21">
    <w:name w:val="Imported Style 21"/>
    <w:rsid w:val="00526222"/>
    <w:pPr>
      <w:numPr>
        <w:numId w:val="9"/>
      </w:numPr>
    </w:pPr>
  </w:style>
  <w:style w:type="paragraph" w:customStyle="1" w:styleId="Default">
    <w:name w:val="Default"/>
    <w:rsid w:val="00FA0F52"/>
    <w:pPr>
      <w:autoSpaceDE w:val="0"/>
      <w:autoSpaceDN w:val="0"/>
      <w:adjustRightInd w:val="0"/>
    </w:pPr>
    <w:rPr>
      <w:rFonts w:ascii="Arial" w:hAnsi="Arial" w:cs="Arial"/>
      <w:color w:val="000000"/>
      <w:sz w:val="24"/>
      <w:szCs w:val="24"/>
    </w:rPr>
  </w:style>
  <w:style w:type="character" w:styleId="Pripombasklic">
    <w:name w:val="annotation reference"/>
    <w:uiPriority w:val="99"/>
    <w:semiHidden/>
    <w:unhideWhenUsed/>
    <w:rsid w:val="005110E1"/>
    <w:rPr>
      <w:sz w:val="16"/>
      <w:szCs w:val="16"/>
    </w:rPr>
  </w:style>
  <w:style w:type="paragraph" w:styleId="Pripombabesedilo">
    <w:name w:val="annotation text"/>
    <w:basedOn w:val="Navaden"/>
    <w:link w:val="PripombabesediloZnak"/>
    <w:unhideWhenUsed/>
    <w:rsid w:val="005110E1"/>
    <w:pPr>
      <w:spacing w:line="240" w:lineRule="auto"/>
    </w:pPr>
    <w:rPr>
      <w:sz w:val="20"/>
      <w:szCs w:val="20"/>
    </w:rPr>
  </w:style>
  <w:style w:type="character" w:customStyle="1" w:styleId="PripombabesediloZnak">
    <w:name w:val="Pripomba – besedilo Znak"/>
    <w:link w:val="Pripombabesedilo"/>
    <w:rsid w:val="005110E1"/>
    <w:rPr>
      <w:lang w:eastAsia="en-US"/>
    </w:rPr>
  </w:style>
  <w:style w:type="paragraph" w:styleId="Zadevapripombe">
    <w:name w:val="annotation subject"/>
    <w:basedOn w:val="Pripombabesedilo"/>
    <w:next w:val="Pripombabesedilo"/>
    <w:link w:val="ZadevapripombeZnak"/>
    <w:uiPriority w:val="99"/>
    <w:semiHidden/>
    <w:unhideWhenUsed/>
    <w:rsid w:val="00635760"/>
    <w:pPr>
      <w:spacing w:line="276" w:lineRule="auto"/>
    </w:pPr>
    <w:rPr>
      <w:b/>
      <w:bCs/>
    </w:rPr>
  </w:style>
  <w:style w:type="character" w:customStyle="1" w:styleId="ZadevapripombeZnak">
    <w:name w:val="Zadeva pripombe Znak"/>
    <w:link w:val="Zadevapripombe"/>
    <w:uiPriority w:val="99"/>
    <w:semiHidden/>
    <w:rsid w:val="00635760"/>
    <w:rPr>
      <w:b/>
      <w:bCs/>
      <w:lang w:eastAsia="en-US"/>
    </w:rPr>
  </w:style>
  <w:style w:type="paragraph" w:customStyle="1" w:styleId="ZnakZnak14ZnakZnak">
    <w:name w:val="Znak Znak14 Znak Znak"/>
    <w:basedOn w:val="Navaden"/>
    <w:rsid w:val="001E22AF"/>
    <w:pPr>
      <w:widowControl w:val="0"/>
      <w:spacing w:after="160" w:line="240" w:lineRule="exact"/>
    </w:pPr>
    <w:rPr>
      <w:rFonts w:ascii="Tahoma" w:eastAsia="Times New Roman" w:hAnsi="Tahoma"/>
      <w:sz w:val="20"/>
      <w:szCs w:val="20"/>
      <w:lang w:val="en-US"/>
    </w:rPr>
  </w:style>
  <w:style w:type="paragraph" w:styleId="Revizija">
    <w:name w:val="Revision"/>
    <w:hidden/>
    <w:uiPriority w:val="99"/>
    <w:semiHidden/>
    <w:rsid w:val="00760127"/>
    <w:rPr>
      <w:sz w:val="22"/>
      <w:szCs w:val="22"/>
      <w:lang w:eastAsia="en-US"/>
    </w:rPr>
  </w:style>
  <w:style w:type="paragraph" w:customStyle="1" w:styleId="BodyText31">
    <w:name w:val="Body Text 31"/>
    <w:basedOn w:val="Navaden"/>
    <w:rsid w:val="00721E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eastAsia="sl-SI"/>
    </w:rPr>
  </w:style>
  <w:style w:type="character" w:styleId="Krepko">
    <w:name w:val="Strong"/>
    <w:uiPriority w:val="22"/>
    <w:qFormat/>
    <w:rsid w:val="00721EA7"/>
    <w:rPr>
      <w:b/>
      <w:bCs/>
    </w:rPr>
  </w:style>
  <w:style w:type="paragraph" w:styleId="Podnaslov">
    <w:name w:val="Subtitle"/>
    <w:basedOn w:val="Navaden"/>
    <w:link w:val="PodnaslovZnak"/>
    <w:qFormat/>
    <w:rsid w:val="00721EA7"/>
    <w:pPr>
      <w:spacing w:after="0" w:line="240" w:lineRule="auto"/>
      <w:jc w:val="center"/>
    </w:pPr>
    <w:rPr>
      <w:rFonts w:ascii="Arial" w:eastAsia="Times New Roman" w:hAnsi="Arial"/>
      <w:sz w:val="24"/>
      <w:szCs w:val="20"/>
      <w:lang w:eastAsia="sl-SI"/>
    </w:rPr>
  </w:style>
  <w:style w:type="character" w:customStyle="1" w:styleId="PodnaslovZnak">
    <w:name w:val="Podnaslov Znak"/>
    <w:link w:val="Podnaslov"/>
    <w:rsid w:val="00721EA7"/>
    <w:rPr>
      <w:rFonts w:ascii="Arial" w:eastAsia="Times New Roman" w:hAnsi="Arial"/>
      <w:sz w:val="24"/>
    </w:rPr>
  </w:style>
  <w:style w:type="paragraph" w:customStyle="1" w:styleId="odstavek">
    <w:name w:val="odstavek"/>
    <w:basedOn w:val="Navaden"/>
    <w:rsid w:val="007212E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tevilnatoka">
    <w:name w:val="tevilnatoka"/>
    <w:basedOn w:val="Navaden"/>
    <w:rsid w:val="007212E6"/>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OdstavekseznamaZnak">
    <w:name w:val="Odstavek seznama Znak"/>
    <w:link w:val="Odstavekseznama"/>
    <w:uiPriority w:val="34"/>
    <w:locked/>
    <w:rsid w:val="005D29EA"/>
    <w:rPr>
      <w:sz w:val="22"/>
      <w:szCs w:val="22"/>
      <w:lang w:eastAsia="en-US"/>
    </w:rPr>
  </w:style>
  <w:style w:type="paragraph" w:styleId="Navadensplet">
    <w:name w:val="Normal (Web)"/>
    <w:basedOn w:val="Navaden"/>
    <w:uiPriority w:val="99"/>
    <w:rsid w:val="00B042E3"/>
    <w:pPr>
      <w:spacing w:before="100" w:beforeAutospacing="1" w:after="100" w:afterAutospacing="1" w:line="240" w:lineRule="auto"/>
    </w:pPr>
    <w:rPr>
      <w:rFonts w:ascii="Times New Roman" w:eastAsia="Times New Roman" w:hAnsi="Times New Roman"/>
      <w:sz w:val="24"/>
      <w:szCs w:val="24"/>
      <w:lang w:eastAsia="sl-SI"/>
    </w:rPr>
  </w:style>
  <w:style w:type="paragraph" w:styleId="Sprotnaopomba-besedilo">
    <w:name w:val="footnote text"/>
    <w:basedOn w:val="Navaden"/>
    <w:link w:val="Sprotnaopomba-besediloZnak"/>
    <w:rsid w:val="00D806B7"/>
    <w:pPr>
      <w:spacing w:after="0" w:line="260" w:lineRule="atLeast"/>
    </w:pPr>
    <w:rPr>
      <w:rFonts w:ascii="Arial" w:eastAsia="Times New Roman" w:hAnsi="Arial"/>
      <w:sz w:val="20"/>
      <w:szCs w:val="20"/>
    </w:rPr>
  </w:style>
  <w:style w:type="character" w:customStyle="1" w:styleId="Sprotnaopomba-besediloZnak">
    <w:name w:val="Sprotna opomba - besedilo Znak"/>
    <w:basedOn w:val="Privzetapisavaodstavka"/>
    <w:link w:val="Sprotnaopomba-besedilo"/>
    <w:rsid w:val="00D806B7"/>
    <w:rPr>
      <w:rFonts w:ascii="Arial" w:eastAsia="Times New Roman" w:hAnsi="Arial"/>
      <w:lang w:eastAsia="en-US"/>
    </w:rPr>
  </w:style>
  <w:style w:type="character" w:styleId="Sprotnaopomba-sklic">
    <w:name w:val="footnote reference"/>
    <w:rsid w:val="00D806B7"/>
    <w:rPr>
      <w:vertAlign w:val="superscript"/>
    </w:rPr>
  </w:style>
  <w:style w:type="paragraph" w:styleId="HTML-oblikovano">
    <w:name w:val="HTML Preformatted"/>
    <w:basedOn w:val="Navaden"/>
    <w:link w:val="HTML-oblikovanoZnak"/>
    <w:rsid w:val="005B47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5B47FB"/>
    <w:rPr>
      <w:rFonts w:ascii="Courier New" w:eastAsia="Times New Roman" w:hAnsi="Courier New" w:cs="Courier New"/>
      <w:color w:val="000000"/>
      <w:sz w:val="18"/>
      <w:szCs w:val="18"/>
    </w:rPr>
  </w:style>
  <w:style w:type="paragraph" w:styleId="Naslov">
    <w:name w:val="Title"/>
    <w:basedOn w:val="Navaden"/>
    <w:next w:val="Navaden"/>
    <w:link w:val="NaslovZnak"/>
    <w:uiPriority w:val="10"/>
    <w:qFormat/>
    <w:rsid w:val="003E4AB7"/>
    <w:pPr>
      <w:spacing w:before="120" w:after="420" w:line="240" w:lineRule="auto"/>
      <w:contextualSpacing/>
      <w:jc w:val="center"/>
    </w:pPr>
    <w:rPr>
      <w:rFonts w:ascii="Arial" w:eastAsia="Times New Roman" w:hAnsi="Arial"/>
      <w:b/>
      <w:caps/>
      <w:spacing w:val="5"/>
      <w:kern w:val="28"/>
      <w:sz w:val="20"/>
      <w:szCs w:val="52"/>
    </w:rPr>
  </w:style>
  <w:style w:type="character" w:customStyle="1" w:styleId="NaslovZnak">
    <w:name w:val="Naslov Znak"/>
    <w:basedOn w:val="Privzetapisavaodstavka"/>
    <w:link w:val="Naslov"/>
    <w:uiPriority w:val="10"/>
    <w:rsid w:val="003E4AB7"/>
    <w:rPr>
      <w:rFonts w:ascii="Arial" w:eastAsia="Times New Roman" w:hAnsi="Arial"/>
      <w:b/>
      <w:caps/>
      <w:spacing w:val="5"/>
      <w:kern w:val="28"/>
      <w:szCs w:val="52"/>
      <w:lang w:eastAsia="en-US"/>
    </w:rPr>
  </w:style>
  <w:style w:type="numbering" w:customStyle="1" w:styleId="Headings">
    <w:name w:val="Headings"/>
    <w:rsid w:val="003E4AB7"/>
    <w:pPr>
      <w:numPr>
        <w:numId w:val="42"/>
      </w:numPr>
    </w:pPr>
  </w:style>
  <w:style w:type="character" w:styleId="Nerazreenaomemba">
    <w:name w:val="Unresolved Mention"/>
    <w:basedOn w:val="Privzetapisavaodstavka"/>
    <w:uiPriority w:val="99"/>
    <w:semiHidden/>
    <w:unhideWhenUsed/>
    <w:rsid w:val="00553426"/>
    <w:rPr>
      <w:color w:val="605E5C"/>
      <w:shd w:val="clear" w:color="auto" w:fill="E1DFDD"/>
    </w:rPr>
  </w:style>
  <w:style w:type="paragraph" w:styleId="Kazalovsebine1">
    <w:name w:val="toc 1"/>
    <w:basedOn w:val="Navaden"/>
    <w:next w:val="Navaden"/>
    <w:autoRedefine/>
    <w:semiHidden/>
    <w:rsid w:val="00040248"/>
    <w:pPr>
      <w:widowControl w:val="0"/>
      <w:spacing w:after="0" w:line="240" w:lineRule="auto"/>
      <w:jc w:val="both"/>
    </w:pPr>
    <w:rPr>
      <w:rFonts w:ascii="Times New Roman" w:eastAsia="Times New Roman" w:hAnsi="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953647">
      <w:bodyDiv w:val="1"/>
      <w:marLeft w:val="0"/>
      <w:marRight w:val="0"/>
      <w:marTop w:val="0"/>
      <w:marBottom w:val="0"/>
      <w:divBdr>
        <w:top w:val="none" w:sz="0" w:space="0" w:color="auto"/>
        <w:left w:val="none" w:sz="0" w:space="0" w:color="auto"/>
        <w:bottom w:val="none" w:sz="0" w:space="0" w:color="auto"/>
        <w:right w:val="none" w:sz="0" w:space="0" w:color="auto"/>
      </w:divBdr>
    </w:div>
    <w:div w:id="215044034">
      <w:bodyDiv w:val="1"/>
      <w:marLeft w:val="0"/>
      <w:marRight w:val="0"/>
      <w:marTop w:val="0"/>
      <w:marBottom w:val="0"/>
      <w:divBdr>
        <w:top w:val="none" w:sz="0" w:space="0" w:color="auto"/>
        <w:left w:val="none" w:sz="0" w:space="0" w:color="auto"/>
        <w:bottom w:val="none" w:sz="0" w:space="0" w:color="auto"/>
        <w:right w:val="none" w:sz="0" w:space="0" w:color="auto"/>
      </w:divBdr>
    </w:div>
    <w:div w:id="906645055">
      <w:bodyDiv w:val="1"/>
      <w:marLeft w:val="0"/>
      <w:marRight w:val="0"/>
      <w:marTop w:val="0"/>
      <w:marBottom w:val="0"/>
      <w:divBdr>
        <w:top w:val="none" w:sz="0" w:space="0" w:color="auto"/>
        <w:left w:val="none" w:sz="0" w:space="0" w:color="auto"/>
        <w:bottom w:val="none" w:sz="0" w:space="0" w:color="auto"/>
        <w:right w:val="none" w:sz="0" w:space="0" w:color="auto"/>
      </w:divBdr>
      <w:divsChild>
        <w:div w:id="680863310">
          <w:marLeft w:val="0"/>
          <w:marRight w:val="0"/>
          <w:marTop w:val="0"/>
          <w:marBottom w:val="0"/>
          <w:divBdr>
            <w:top w:val="none" w:sz="0" w:space="0" w:color="auto"/>
            <w:left w:val="none" w:sz="0" w:space="0" w:color="auto"/>
            <w:bottom w:val="none" w:sz="0" w:space="0" w:color="auto"/>
            <w:right w:val="none" w:sz="0" w:space="0" w:color="auto"/>
          </w:divBdr>
        </w:div>
      </w:divsChild>
    </w:div>
    <w:div w:id="987855977">
      <w:bodyDiv w:val="1"/>
      <w:marLeft w:val="0"/>
      <w:marRight w:val="0"/>
      <w:marTop w:val="0"/>
      <w:marBottom w:val="0"/>
      <w:divBdr>
        <w:top w:val="none" w:sz="0" w:space="0" w:color="auto"/>
        <w:left w:val="none" w:sz="0" w:space="0" w:color="auto"/>
        <w:bottom w:val="none" w:sz="0" w:space="0" w:color="auto"/>
        <w:right w:val="none" w:sz="0" w:space="0" w:color="auto"/>
      </w:divBdr>
      <w:divsChild>
        <w:div w:id="2020229639">
          <w:marLeft w:val="0"/>
          <w:marRight w:val="0"/>
          <w:marTop w:val="0"/>
          <w:marBottom w:val="0"/>
          <w:divBdr>
            <w:top w:val="none" w:sz="0" w:space="0" w:color="auto"/>
            <w:left w:val="none" w:sz="0" w:space="0" w:color="auto"/>
            <w:bottom w:val="none" w:sz="0" w:space="0" w:color="auto"/>
            <w:right w:val="none" w:sz="0" w:space="0" w:color="auto"/>
          </w:divBdr>
        </w:div>
      </w:divsChild>
    </w:div>
    <w:div w:id="992486247">
      <w:bodyDiv w:val="1"/>
      <w:marLeft w:val="0"/>
      <w:marRight w:val="0"/>
      <w:marTop w:val="0"/>
      <w:marBottom w:val="0"/>
      <w:divBdr>
        <w:top w:val="none" w:sz="0" w:space="0" w:color="auto"/>
        <w:left w:val="none" w:sz="0" w:space="0" w:color="auto"/>
        <w:bottom w:val="none" w:sz="0" w:space="0" w:color="auto"/>
        <w:right w:val="none" w:sz="0" w:space="0" w:color="auto"/>
      </w:divBdr>
    </w:div>
    <w:div w:id="1403722869">
      <w:bodyDiv w:val="1"/>
      <w:marLeft w:val="0"/>
      <w:marRight w:val="0"/>
      <w:marTop w:val="0"/>
      <w:marBottom w:val="0"/>
      <w:divBdr>
        <w:top w:val="none" w:sz="0" w:space="0" w:color="auto"/>
        <w:left w:val="none" w:sz="0" w:space="0" w:color="auto"/>
        <w:bottom w:val="none" w:sz="0" w:space="0" w:color="auto"/>
        <w:right w:val="none" w:sz="0" w:space="0" w:color="auto"/>
      </w:divBdr>
    </w:div>
    <w:div w:id="1461151870">
      <w:bodyDiv w:val="1"/>
      <w:marLeft w:val="0"/>
      <w:marRight w:val="0"/>
      <w:marTop w:val="0"/>
      <w:marBottom w:val="0"/>
      <w:divBdr>
        <w:top w:val="none" w:sz="0" w:space="0" w:color="auto"/>
        <w:left w:val="none" w:sz="0" w:space="0" w:color="auto"/>
        <w:bottom w:val="none" w:sz="0" w:space="0" w:color="auto"/>
        <w:right w:val="none" w:sz="0" w:space="0" w:color="auto"/>
      </w:divBdr>
    </w:div>
    <w:div w:id="1518154132">
      <w:bodyDiv w:val="1"/>
      <w:marLeft w:val="0"/>
      <w:marRight w:val="0"/>
      <w:marTop w:val="0"/>
      <w:marBottom w:val="0"/>
      <w:divBdr>
        <w:top w:val="none" w:sz="0" w:space="0" w:color="auto"/>
        <w:left w:val="none" w:sz="0" w:space="0" w:color="auto"/>
        <w:bottom w:val="none" w:sz="0" w:space="0" w:color="auto"/>
        <w:right w:val="none" w:sz="0" w:space="0" w:color="auto"/>
      </w:divBdr>
    </w:div>
    <w:div w:id="15489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s://www.uradni-list.si/glasilo-uradni-list-rs/vsebina/2018-01-0865"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uradni-list.si/glasilo-uradni-list-rs/vsebina/2018-01-0865" TargetMode="External"/><Relationship Id="rId17" Type="http://schemas.openxmlformats.org/officeDocument/2006/relationships/hyperlink" Target="https://www.uradni-list.si/glasilo-uradni-list-rs/vsebina/2016-01-2761"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www.uradni-list.si/glasilo-uradni-list-rs/vsebina/2007-01-4826" TargetMode="External"/><Relationship Id="rId20" Type="http://schemas.openxmlformats.org/officeDocument/2006/relationships/hyperlink" Target="https://ejn.gov.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6-01-2761"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3.xml"/><Relationship Id="rId28" Type="http://schemas.openxmlformats.org/officeDocument/2006/relationships/footer" Target="footer7.xml"/><Relationship Id="rId10" Type="http://schemas.openxmlformats.org/officeDocument/2006/relationships/hyperlink" Target="https://www.uradni-list.si/glasilo-uradni-list-rs/vsebina/2007-01-4826" TargetMode="Externa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oter" Target="footer2.xml"/><Relationship Id="rId27" Type="http://schemas.openxmlformats.org/officeDocument/2006/relationships/footer" Target="footer6.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CDD43.9F6F218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D79EF-0E81-4F99-BD71-9BA0122F0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14090</Words>
  <Characters>80319</Characters>
  <Application>Microsoft Office Word</Application>
  <DocSecurity>4</DocSecurity>
  <Lines>669</Lines>
  <Paragraphs>188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94221</CharactersWithSpaces>
  <SharedDoc>false</SharedDoc>
  <HLinks>
    <vt:vector size="96" baseType="variant">
      <vt:variant>
        <vt:i4>7536682</vt:i4>
      </vt:variant>
      <vt:variant>
        <vt:i4>45</vt:i4>
      </vt:variant>
      <vt:variant>
        <vt:i4>0</vt:i4>
      </vt:variant>
      <vt:variant>
        <vt:i4>5</vt:i4>
      </vt:variant>
      <vt:variant>
        <vt:lpwstr>http://www.uradni-list.si/1/objava.jsp?sop=2016-01-2479</vt:lpwstr>
      </vt:variant>
      <vt:variant>
        <vt:lpwstr/>
      </vt:variant>
      <vt:variant>
        <vt:i4>7471150</vt:i4>
      </vt:variant>
      <vt:variant>
        <vt:i4>42</vt:i4>
      </vt:variant>
      <vt:variant>
        <vt:i4>0</vt:i4>
      </vt:variant>
      <vt:variant>
        <vt:i4>5</vt:i4>
      </vt:variant>
      <vt:variant>
        <vt:lpwstr>http://www.uradni-list.si/1/objava.jsp?sop=2014-01-0246</vt:lpwstr>
      </vt:variant>
      <vt:variant>
        <vt:lpwstr/>
      </vt:variant>
      <vt:variant>
        <vt:i4>7405603</vt:i4>
      </vt:variant>
      <vt:variant>
        <vt:i4>39</vt:i4>
      </vt:variant>
      <vt:variant>
        <vt:i4>0</vt:i4>
      </vt:variant>
      <vt:variant>
        <vt:i4>5</vt:i4>
      </vt:variant>
      <vt:variant>
        <vt:lpwstr>http://www.uradni-list.si/1/objava.jsp?sop=2013-01-0871</vt:lpwstr>
      </vt:variant>
      <vt:variant>
        <vt:lpwstr/>
      </vt:variant>
      <vt:variant>
        <vt:i4>7340077</vt:i4>
      </vt:variant>
      <vt:variant>
        <vt:i4>36</vt:i4>
      </vt:variant>
      <vt:variant>
        <vt:i4>0</vt:i4>
      </vt:variant>
      <vt:variant>
        <vt:i4>5</vt:i4>
      </vt:variant>
      <vt:variant>
        <vt:lpwstr>http://www.uradni-list.si/1/objava.jsp?sop=2012-01-1771</vt:lpwstr>
      </vt:variant>
      <vt:variant>
        <vt:lpwstr/>
      </vt:variant>
      <vt:variant>
        <vt:i4>7602222</vt:i4>
      </vt:variant>
      <vt:variant>
        <vt:i4>33</vt:i4>
      </vt:variant>
      <vt:variant>
        <vt:i4>0</vt:i4>
      </vt:variant>
      <vt:variant>
        <vt:i4>5</vt:i4>
      </vt:variant>
      <vt:variant>
        <vt:lpwstr>http://www.uradni-list.si/1/objava.jsp?sop=2011-01-1737</vt:lpwstr>
      </vt:variant>
      <vt:variant>
        <vt:lpwstr/>
      </vt:variant>
      <vt:variant>
        <vt:i4>7536676</vt:i4>
      </vt:variant>
      <vt:variant>
        <vt:i4>30</vt:i4>
      </vt:variant>
      <vt:variant>
        <vt:i4>0</vt:i4>
      </vt:variant>
      <vt:variant>
        <vt:i4>5</vt:i4>
      </vt:variant>
      <vt:variant>
        <vt:lpwstr>http://www.uradni-list.si/1/objava.jsp?sop=2015-01-2976</vt:lpwstr>
      </vt:variant>
      <vt:variant>
        <vt:lpwstr/>
      </vt:variant>
      <vt:variant>
        <vt:i4>7733288</vt:i4>
      </vt:variant>
      <vt:variant>
        <vt:i4>27</vt:i4>
      </vt:variant>
      <vt:variant>
        <vt:i4>0</vt:i4>
      </vt:variant>
      <vt:variant>
        <vt:i4>5</vt:i4>
      </vt:variant>
      <vt:variant>
        <vt:lpwstr>http://www.uradni-list.si/1/objava.jsp?sop=2015-01-0505</vt:lpwstr>
      </vt:variant>
      <vt:variant>
        <vt:lpwstr/>
      </vt:variant>
      <vt:variant>
        <vt:i4>7405610</vt:i4>
      </vt:variant>
      <vt:variant>
        <vt:i4>24</vt:i4>
      </vt:variant>
      <vt:variant>
        <vt:i4>0</vt:i4>
      </vt:variant>
      <vt:variant>
        <vt:i4>5</vt:i4>
      </vt:variant>
      <vt:variant>
        <vt:lpwstr>http://www.uradni-list.si/1/objava.jsp?sop=2014-01-3646</vt:lpwstr>
      </vt:variant>
      <vt:variant>
        <vt:lpwstr/>
      </vt:variant>
      <vt:variant>
        <vt:i4>7536684</vt:i4>
      </vt:variant>
      <vt:variant>
        <vt:i4>21</vt:i4>
      </vt:variant>
      <vt:variant>
        <vt:i4>0</vt:i4>
      </vt:variant>
      <vt:variant>
        <vt:i4>5</vt:i4>
      </vt:variant>
      <vt:variant>
        <vt:lpwstr>http://www.uradni-list.si/1/objava.jsp?sop=2014-01-2075</vt:lpwstr>
      </vt:variant>
      <vt:variant>
        <vt:lpwstr/>
      </vt:variant>
      <vt:variant>
        <vt:i4>8323116</vt:i4>
      </vt:variant>
      <vt:variant>
        <vt:i4>18</vt:i4>
      </vt:variant>
      <vt:variant>
        <vt:i4>0</vt:i4>
      </vt:variant>
      <vt:variant>
        <vt:i4>5</vt:i4>
      </vt:variant>
      <vt:variant>
        <vt:lpwstr>http://www.uradni-list.si/1/objava.jsp?sop=2013-01-1783</vt:lpwstr>
      </vt:variant>
      <vt:variant>
        <vt:lpwstr/>
      </vt:variant>
      <vt:variant>
        <vt:i4>7340066</vt:i4>
      </vt:variant>
      <vt:variant>
        <vt:i4>15</vt:i4>
      </vt:variant>
      <vt:variant>
        <vt:i4>0</vt:i4>
      </vt:variant>
      <vt:variant>
        <vt:i4>5</vt:i4>
      </vt:variant>
      <vt:variant>
        <vt:lpwstr>http://www.uradni-list.si/1/objava.jsp?sop=2012-01-2849</vt:lpwstr>
      </vt:variant>
      <vt:variant>
        <vt:lpwstr/>
      </vt:variant>
      <vt:variant>
        <vt:i4>7798830</vt:i4>
      </vt:variant>
      <vt:variant>
        <vt:i4>12</vt:i4>
      </vt:variant>
      <vt:variant>
        <vt:i4>0</vt:i4>
      </vt:variant>
      <vt:variant>
        <vt:i4>5</vt:i4>
      </vt:variant>
      <vt:variant>
        <vt:lpwstr>http://www.uradni-list.si/1/objava.jsp?sop=2010-01-4654</vt:lpwstr>
      </vt:variant>
      <vt:variant>
        <vt:lpwstr/>
      </vt:variant>
      <vt:variant>
        <vt:i4>6553650</vt:i4>
      </vt:variant>
      <vt:variant>
        <vt:i4>9</vt:i4>
      </vt:variant>
      <vt:variant>
        <vt:i4>0</vt:i4>
      </vt:variant>
      <vt:variant>
        <vt:i4>5</vt:i4>
      </vt:variant>
      <vt:variant>
        <vt:lpwstr>http://www.uradni-list.si/1/objava.jsp?urlurid=20113718</vt:lpwstr>
      </vt:variant>
      <vt:variant>
        <vt:lpwstr/>
      </vt:variant>
      <vt:variant>
        <vt:i4>6422583</vt:i4>
      </vt:variant>
      <vt:variant>
        <vt:i4>6</vt:i4>
      </vt:variant>
      <vt:variant>
        <vt:i4>0</vt:i4>
      </vt:variant>
      <vt:variant>
        <vt:i4>5</vt:i4>
      </vt:variant>
      <vt:variant>
        <vt:lpwstr>http://www.uradni-list.si/1/objava.jsp?urlurid=20025108</vt:lpwstr>
      </vt:variant>
      <vt:variant>
        <vt:lpwstr/>
      </vt:variant>
      <vt:variant>
        <vt:i4>7209008</vt:i4>
      </vt:variant>
      <vt:variant>
        <vt:i4>3</vt:i4>
      </vt:variant>
      <vt:variant>
        <vt:i4>0</vt:i4>
      </vt:variant>
      <vt:variant>
        <vt:i4>5</vt:i4>
      </vt:variant>
      <vt:variant>
        <vt:lpwstr>http://www.uradni-list.si/1/objava.jsp?urlurid=20001482</vt:lpwstr>
      </vt:variant>
      <vt:variant>
        <vt:lpwstr/>
      </vt:variant>
      <vt:variant>
        <vt:i4>8126508</vt:i4>
      </vt:variant>
      <vt:variant>
        <vt:i4>0</vt:i4>
      </vt:variant>
      <vt:variant>
        <vt:i4>0</vt:i4>
      </vt:variant>
      <vt:variant>
        <vt:i4>5</vt:i4>
      </vt:variant>
      <vt:variant>
        <vt:lpwstr>http://www.uradni-list.si/1/objava.jsp?sop=2017-01-2381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Janez Košir</dc:creator>
  <cp:keywords/>
  <dc:description/>
  <cp:lastModifiedBy>Sonja Grilc</cp:lastModifiedBy>
  <cp:revision>2</cp:revision>
  <cp:lastPrinted>2016-07-27T08:03:00Z</cp:lastPrinted>
  <dcterms:created xsi:type="dcterms:W3CDTF">2026-05-11T08:14:00Z</dcterms:created>
  <dcterms:modified xsi:type="dcterms:W3CDTF">2026-05-11T08:14:00Z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-950906396</vt:i4>
  </property>
</Properties>
</file>